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D95" w:rsidRPr="00365321" w:rsidRDefault="00BC2D95" w:rsidP="00BC2D95">
      <w:pPr>
        <w:spacing w:before="0" w:beforeAutospacing="0" w:after="0" w:afterAutospacing="0"/>
        <w:jc w:val="center"/>
        <w:rPr>
          <w:b/>
          <w:sz w:val="28"/>
          <w:szCs w:val="28"/>
        </w:rPr>
      </w:pPr>
      <w:r w:rsidRPr="00365321">
        <w:rPr>
          <w:b/>
          <w:sz w:val="28"/>
          <w:szCs w:val="28"/>
        </w:rPr>
        <w:t>Автономная некоммерческая организация высшего образования</w:t>
      </w:r>
    </w:p>
    <w:p w:rsidR="00BC2D95" w:rsidRPr="00365321" w:rsidRDefault="00BC2D95" w:rsidP="00BC2D95">
      <w:pPr>
        <w:spacing w:before="0" w:beforeAutospacing="0" w:after="0" w:afterAutospacing="0"/>
        <w:jc w:val="center"/>
        <w:rPr>
          <w:b/>
          <w:sz w:val="28"/>
          <w:szCs w:val="28"/>
        </w:rPr>
      </w:pPr>
      <w:r w:rsidRPr="00365321">
        <w:rPr>
          <w:b/>
          <w:sz w:val="28"/>
          <w:szCs w:val="28"/>
        </w:rPr>
        <w:t>«Открытый университет экономики, управления и права»</w:t>
      </w:r>
    </w:p>
    <w:p w:rsidR="00BC2D95" w:rsidRPr="00365321" w:rsidRDefault="00BC2D95" w:rsidP="00BC2D95">
      <w:pPr>
        <w:spacing w:before="0" w:beforeAutospacing="0" w:after="0" w:afterAutospacing="0"/>
        <w:jc w:val="center"/>
        <w:rPr>
          <w:sz w:val="28"/>
          <w:szCs w:val="28"/>
        </w:rPr>
      </w:pPr>
      <w:r w:rsidRPr="00365321">
        <w:rPr>
          <w:b/>
          <w:sz w:val="28"/>
          <w:szCs w:val="28"/>
        </w:rPr>
        <w:t>(АНО ВО ОУЭП)</w:t>
      </w:r>
    </w:p>
    <w:p w:rsidR="00BC2D95" w:rsidRPr="00365321" w:rsidRDefault="00BC2D95" w:rsidP="00BC2D95">
      <w:pPr>
        <w:tabs>
          <w:tab w:val="left" w:pos="900"/>
          <w:tab w:val="left" w:pos="1080"/>
        </w:tabs>
        <w:suppressAutoHyphens/>
        <w:spacing w:before="0" w:beforeAutospacing="0" w:after="0" w:afterAutospacing="0"/>
        <w:ind w:firstLine="709"/>
        <w:jc w:val="both"/>
        <w:rPr>
          <w:b/>
          <w:sz w:val="20"/>
          <w:szCs w:val="20"/>
        </w:rPr>
      </w:pPr>
    </w:p>
    <w:p w:rsidR="00BC2D95" w:rsidRPr="00365321" w:rsidRDefault="00BC2D95" w:rsidP="00BC2D95">
      <w:pPr>
        <w:tabs>
          <w:tab w:val="left" w:pos="900"/>
          <w:tab w:val="left" w:pos="1080"/>
        </w:tabs>
        <w:suppressAutoHyphens/>
        <w:spacing w:before="0" w:beforeAutospacing="0" w:after="0" w:afterAutospacing="0"/>
        <w:ind w:firstLine="709"/>
        <w:jc w:val="both"/>
        <w:rPr>
          <w:b/>
          <w:sz w:val="20"/>
          <w:szCs w:val="20"/>
        </w:rPr>
      </w:pPr>
    </w:p>
    <w:p w:rsidR="00BC2D95" w:rsidRPr="00365321" w:rsidRDefault="00BC2D95" w:rsidP="00BC2D95">
      <w:pPr>
        <w:tabs>
          <w:tab w:val="left" w:pos="900"/>
          <w:tab w:val="left" w:pos="1080"/>
        </w:tabs>
        <w:suppressAutoHyphens/>
        <w:spacing w:before="0" w:beforeAutospacing="0" w:after="0" w:afterAutospacing="0"/>
        <w:ind w:firstLine="709"/>
        <w:jc w:val="both"/>
        <w:rPr>
          <w:b/>
          <w:sz w:val="20"/>
          <w:szCs w:val="20"/>
        </w:rPr>
      </w:pPr>
    </w:p>
    <w:p w:rsidR="00BC2D95" w:rsidRPr="00365321" w:rsidRDefault="00BC2D95" w:rsidP="00BC2D95">
      <w:pPr>
        <w:tabs>
          <w:tab w:val="left" w:pos="900"/>
          <w:tab w:val="left" w:pos="1080"/>
        </w:tabs>
        <w:suppressAutoHyphens/>
        <w:spacing w:before="0" w:beforeAutospacing="0" w:after="0" w:afterAutospacing="0"/>
        <w:ind w:firstLine="709"/>
        <w:jc w:val="both"/>
        <w:rPr>
          <w:b/>
          <w:sz w:val="20"/>
          <w:szCs w:val="20"/>
        </w:rPr>
      </w:pPr>
    </w:p>
    <w:p w:rsidR="00BC2D95" w:rsidRPr="000C11EC" w:rsidRDefault="00BC2D95" w:rsidP="00BC2D95">
      <w:pPr>
        <w:tabs>
          <w:tab w:val="left" w:pos="900"/>
          <w:tab w:val="left" w:pos="1080"/>
        </w:tabs>
        <w:suppressAutoHyphens/>
        <w:spacing w:before="0" w:beforeAutospacing="0" w:after="0" w:afterAutospacing="0"/>
        <w:ind w:firstLine="709"/>
        <w:jc w:val="right"/>
        <w:rPr>
          <w:b/>
          <w:sz w:val="20"/>
          <w:szCs w:val="20"/>
        </w:rPr>
      </w:pPr>
      <w:r w:rsidRPr="000C11EC">
        <w:rPr>
          <w:b/>
          <w:sz w:val="20"/>
          <w:szCs w:val="20"/>
        </w:rPr>
        <w:t>УТВЕРЖДАЮ:</w:t>
      </w: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Ректор АНО ВО ОУЭП, Фокина В.Н.</w:t>
      </w: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r w:rsidRPr="000C11EC">
        <w:rPr>
          <w:noProof/>
          <w:sz w:val="20"/>
          <w:szCs w:val="20"/>
        </w:rPr>
        <w:drawing>
          <wp:inline distT="0" distB="0" distL="0" distR="0" wp14:anchorId="7D0513CF" wp14:editId="46D5DBB1">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r w:rsidRPr="000C11EC">
        <w:rPr>
          <w:sz w:val="20"/>
          <w:szCs w:val="20"/>
        </w:rPr>
        <w:t>19 апреля 2023 г.</w:t>
      </w: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r w:rsidRPr="000C11EC">
        <w:rPr>
          <w:sz w:val="20"/>
          <w:szCs w:val="20"/>
        </w:rPr>
        <w:t>Решение Ученого совета АНО ВО ОУЭП,</w:t>
      </w:r>
    </w:p>
    <w:p w:rsidR="00BC2D95" w:rsidRPr="000C11EC" w:rsidRDefault="00BC2D95" w:rsidP="00BC2D95">
      <w:pPr>
        <w:tabs>
          <w:tab w:val="left" w:pos="900"/>
          <w:tab w:val="left" w:pos="1080"/>
        </w:tabs>
        <w:suppressAutoHyphens/>
        <w:spacing w:before="0" w:beforeAutospacing="0" w:after="0" w:afterAutospacing="0"/>
        <w:ind w:firstLine="709"/>
        <w:jc w:val="right"/>
        <w:rPr>
          <w:sz w:val="20"/>
          <w:szCs w:val="20"/>
        </w:rPr>
      </w:pPr>
      <w:r w:rsidRPr="000C11EC">
        <w:rPr>
          <w:sz w:val="20"/>
          <w:szCs w:val="20"/>
        </w:rPr>
        <w:t xml:space="preserve">Протокол N 9 от 19.04.2023 </w:t>
      </w: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center"/>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center"/>
        <w:rPr>
          <w:b/>
        </w:rPr>
      </w:pPr>
      <w:r w:rsidRPr="00365321">
        <w:rPr>
          <w:b/>
        </w:rPr>
        <w:t>РАБОЧАЯ ПРОГРАММА</w:t>
      </w:r>
    </w:p>
    <w:p w:rsidR="002926EB" w:rsidRPr="00365321" w:rsidRDefault="002926EB" w:rsidP="002926EB">
      <w:pPr>
        <w:tabs>
          <w:tab w:val="left" w:pos="900"/>
          <w:tab w:val="left" w:pos="1080"/>
        </w:tabs>
        <w:suppressAutoHyphens/>
        <w:spacing w:before="0" w:beforeAutospacing="0" w:after="0" w:afterAutospacing="0"/>
        <w:ind w:firstLine="709"/>
        <w:jc w:val="center"/>
        <w:rPr>
          <w:b/>
        </w:rPr>
      </w:pPr>
    </w:p>
    <w:p w:rsidR="002926EB" w:rsidRPr="00365321" w:rsidRDefault="002926EB" w:rsidP="002926EB">
      <w:pPr>
        <w:tabs>
          <w:tab w:val="left" w:pos="900"/>
          <w:tab w:val="left" w:pos="1080"/>
        </w:tabs>
        <w:suppressAutoHyphens/>
        <w:spacing w:before="0" w:beforeAutospacing="0" w:after="0" w:afterAutospacing="0"/>
        <w:ind w:firstLine="709"/>
        <w:jc w:val="center"/>
        <w:rPr>
          <w:b/>
        </w:rPr>
      </w:pPr>
      <w:r w:rsidRPr="00365321">
        <w:rPr>
          <w:b/>
        </w:rPr>
        <w:t>по дисциплине</w:t>
      </w:r>
    </w:p>
    <w:p w:rsidR="002926EB" w:rsidRPr="00365321" w:rsidRDefault="002926EB" w:rsidP="002926EB">
      <w:pPr>
        <w:tabs>
          <w:tab w:val="left" w:pos="900"/>
          <w:tab w:val="left" w:pos="1080"/>
        </w:tabs>
        <w:suppressAutoHyphens/>
        <w:spacing w:before="0" w:beforeAutospacing="0" w:after="0" w:afterAutospacing="0"/>
        <w:ind w:firstLine="709"/>
        <w:jc w:val="center"/>
        <w:rPr>
          <w:b/>
        </w:rPr>
      </w:pPr>
    </w:p>
    <w:p w:rsidR="002926EB" w:rsidRPr="00365321" w:rsidRDefault="002926EB" w:rsidP="002926EB">
      <w:pPr>
        <w:tabs>
          <w:tab w:val="left" w:pos="900"/>
          <w:tab w:val="left" w:pos="1080"/>
        </w:tabs>
        <w:suppressAutoHyphens/>
        <w:spacing w:before="0" w:beforeAutospacing="0" w:after="0" w:afterAutospacing="0"/>
        <w:ind w:firstLine="709"/>
      </w:pPr>
      <w:r w:rsidRPr="00365321">
        <w:t>Наименование дисциплины Б1.В.03 Прокурорский надзор</w:t>
      </w:r>
    </w:p>
    <w:p w:rsidR="002926EB" w:rsidRPr="00365321" w:rsidRDefault="002926EB" w:rsidP="002926EB">
      <w:pPr>
        <w:tabs>
          <w:tab w:val="left" w:pos="900"/>
          <w:tab w:val="left" w:pos="1080"/>
        </w:tabs>
        <w:suppressAutoHyphens/>
        <w:spacing w:before="0" w:beforeAutospacing="0" w:after="0" w:afterAutospacing="0"/>
        <w:ind w:firstLine="709"/>
      </w:pPr>
      <w:r>
        <w:t xml:space="preserve">Образовательная программа </w:t>
      </w:r>
      <w:r w:rsidRPr="00365321">
        <w:t>направления подготовки 40.03.01 «Юриспруденция», направленность (профиль): «Гражданско-правовая»</w:t>
      </w:r>
    </w:p>
    <w:p w:rsidR="002926EB" w:rsidRPr="00365321" w:rsidRDefault="002926EB" w:rsidP="002926EB">
      <w:pPr>
        <w:tabs>
          <w:tab w:val="left" w:pos="900"/>
          <w:tab w:val="left" w:pos="1080"/>
        </w:tabs>
        <w:suppressAutoHyphens/>
        <w:spacing w:before="0" w:beforeAutospacing="0" w:after="0" w:afterAutospacing="0"/>
        <w:ind w:firstLine="709"/>
      </w:pPr>
    </w:p>
    <w:p w:rsidR="002926EB" w:rsidRPr="00365321" w:rsidRDefault="002926EB" w:rsidP="002926EB">
      <w:pPr>
        <w:tabs>
          <w:tab w:val="left" w:pos="900"/>
          <w:tab w:val="left" w:pos="1080"/>
        </w:tabs>
        <w:suppressAutoHyphens/>
        <w:spacing w:before="0" w:beforeAutospacing="0" w:after="0" w:afterAutospacing="0"/>
        <w:ind w:firstLine="709"/>
        <w:rPr>
          <w:b/>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BC2D95" w:rsidP="002926EB">
      <w:pPr>
        <w:spacing w:before="0" w:beforeAutospacing="0" w:after="0" w:afterAutospacing="0"/>
        <w:jc w:val="right"/>
        <w:rPr>
          <w:sz w:val="20"/>
          <w:szCs w:val="20"/>
        </w:rPr>
      </w:pPr>
      <w:r>
        <w:rPr>
          <w:sz w:val="20"/>
          <w:szCs w:val="20"/>
        </w:rPr>
        <w:t xml:space="preserve"> </w:t>
      </w:r>
    </w:p>
    <w:p w:rsidR="002926EB" w:rsidRPr="00365321" w:rsidRDefault="002926EB" w:rsidP="002926EB">
      <w:pPr>
        <w:tabs>
          <w:tab w:val="left" w:pos="900"/>
          <w:tab w:val="left" w:pos="1080"/>
        </w:tabs>
        <w:suppressAutoHyphens/>
        <w:spacing w:before="0" w:beforeAutospacing="0" w:after="0" w:afterAutospacing="0"/>
        <w:ind w:firstLine="709"/>
        <w:jc w:val="right"/>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rPr>
      </w:pPr>
    </w:p>
    <w:p w:rsidR="002926EB" w:rsidRPr="00365321" w:rsidRDefault="002926EB" w:rsidP="002926EB">
      <w:pPr>
        <w:tabs>
          <w:tab w:val="left" w:pos="900"/>
          <w:tab w:val="left" w:pos="1080"/>
        </w:tabs>
        <w:suppressAutoHyphens/>
        <w:spacing w:before="0" w:beforeAutospacing="0" w:after="0" w:afterAutospacing="0"/>
        <w:rPr>
          <w:u w:val="single"/>
        </w:rPr>
      </w:pPr>
      <w:r w:rsidRPr="00365321">
        <w:t xml:space="preserve">Квалификация - </w:t>
      </w:r>
      <w:r w:rsidRPr="002978B4">
        <w:t>бакалавр</w:t>
      </w: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rPr>
          <w:sz w:val="20"/>
          <w:szCs w:val="20"/>
        </w:rPr>
      </w:pPr>
      <w:r w:rsidRPr="00365321">
        <w:rPr>
          <w:b/>
          <w:sz w:val="20"/>
          <w:szCs w:val="20"/>
        </w:rPr>
        <w:t>Разработчик</w:t>
      </w:r>
      <w:r w:rsidRPr="00365321">
        <w:rPr>
          <w:sz w:val="20"/>
          <w:szCs w:val="20"/>
        </w:rPr>
        <w:t xml:space="preserve">: </w:t>
      </w:r>
    </w:p>
    <w:p w:rsidR="002926EB" w:rsidRPr="00365321" w:rsidRDefault="002926EB" w:rsidP="002926EB">
      <w:pPr>
        <w:tabs>
          <w:tab w:val="left" w:pos="900"/>
          <w:tab w:val="left" w:pos="1080"/>
        </w:tabs>
        <w:suppressAutoHyphens/>
        <w:spacing w:before="0" w:beforeAutospacing="0" w:after="0" w:afterAutospacing="0"/>
        <w:rPr>
          <w:b/>
          <w:sz w:val="20"/>
          <w:szCs w:val="20"/>
        </w:rPr>
      </w:pPr>
      <w:r w:rsidRPr="00365321">
        <w:rPr>
          <w:sz w:val="20"/>
          <w:szCs w:val="20"/>
        </w:rPr>
        <w:t xml:space="preserve">Дорофеев И.Н. </w:t>
      </w:r>
      <w:proofErr w:type="spellStart"/>
      <w:r w:rsidRPr="00365321">
        <w:rPr>
          <w:sz w:val="20"/>
          <w:szCs w:val="20"/>
        </w:rPr>
        <w:t>к.ю.н</w:t>
      </w:r>
      <w:proofErr w:type="spellEnd"/>
      <w:r w:rsidRPr="00365321">
        <w:rPr>
          <w:sz w:val="20"/>
          <w:szCs w:val="20"/>
        </w:rPr>
        <w:t>., доц.</w:t>
      </w:r>
      <w:r w:rsidRPr="00365321">
        <w:rPr>
          <w:b/>
          <w:sz w:val="20"/>
          <w:szCs w:val="20"/>
        </w:rPr>
        <w:t xml:space="preserve"> </w:t>
      </w: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2926EB" w:rsidRPr="00365321" w:rsidRDefault="002926EB" w:rsidP="002926EB">
      <w:pPr>
        <w:tabs>
          <w:tab w:val="left" w:pos="900"/>
          <w:tab w:val="left" w:pos="1080"/>
        </w:tabs>
        <w:suppressAutoHyphens/>
        <w:spacing w:before="0" w:beforeAutospacing="0" w:after="0" w:afterAutospacing="0"/>
        <w:ind w:firstLine="709"/>
        <w:rPr>
          <w:sz w:val="20"/>
          <w:szCs w:val="20"/>
          <w:u w:val="single"/>
        </w:rPr>
      </w:pPr>
    </w:p>
    <w:p w:rsidR="00BC75CD" w:rsidRPr="00365321" w:rsidRDefault="002926EB" w:rsidP="002926EB">
      <w:pPr>
        <w:tabs>
          <w:tab w:val="left" w:pos="900"/>
          <w:tab w:val="left" w:pos="1080"/>
        </w:tabs>
        <w:suppressAutoHyphens/>
        <w:spacing w:before="0" w:beforeAutospacing="0" w:after="0" w:afterAutospacing="0"/>
        <w:ind w:firstLine="709"/>
        <w:jc w:val="center"/>
        <w:rPr>
          <w:b/>
          <w:sz w:val="20"/>
          <w:szCs w:val="20"/>
        </w:rPr>
      </w:pPr>
      <w:r>
        <w:rPr>
          <w:sz w:val="20"/>
          <w:szCs w:val="20"/>
        </w:rPr>
        <w:t>Москва 202</w:t>
      </w:r>
      <w:r w:rsidR="00BC2D95">
        <w:rPr>
          <w:sz w:val="20"/>
          <w:szCs w:val="20"/>
        </w:rPr>
        <w:t>3</w:t>
      </w:r>
      <w:bookmarkStart w:id="0" w:name="_GoBack"/>
      <w:bookmarkEnd w:id="0"/>
      <w:r w:rsidR="00BC75CD" w:rsidRPr="00365321">
        <w:rPr>
          <w:sz w:val="20"/>
          <w:szCs w:val="20"/>
        </w:rPr>
        <w:br w:type="page"/>
      </w:r>
    </w:p>
    <w:p w:rsidR="00BC75CD" w:rsidRPr="00365321" w:rsidRDefault="00BC75CD" w:rsidP="00BC75CD">
      <w:pPr>
        <w:tabs>
          <w:tab w:val="left" w:pos="900"/>
          <w:tab w:val="left" w:pos="1080"/>
        </w:tabs>
        <w:spacing w:before="0" w:beforeAutospacing="0" w:after="0" w:afterAutospacing="0"/>
        <w:ind w:firstLine="709"/>
        <w:rPr>
          <w:b/>
          <w:sz w:val="20"/>
          <w:szCs w:val="20"/>
        </w:rPr>
      </w:pPr>
      <w:r w:rsidRPr="00365321">
        <w:rPr>
          <w:b/>
          <w:sz w:val="20"/>
          <w:szCs w:val="20"/>
        </w:rPr>
        <w:lastRenderedPageBreak/>
        <w:t>1. Цели и задачи дисциплины</w:t>
      </w:r>
    </w:p>
    <w:p w:rsidR="00BC75CD" w:rsidRPr="00365321" w:rsidRDefault="00BC75CD" w:rsidP="00BC75CD">
      <w:pPr>
        <w:tabs>
          <w:tab w:val="left" w:pos="1134"/>
        </w:tabs>
        <w:spacing w:before="0" w:beforeAutospacing="0" w:after="0" w:afterAutospacing="0"/>
        <w:ind w:firstLine="709"/>
        <w:jc w:val="both"/>
        <w:rPr>
          <w:sz w:val="20"/>
          <w:szCs w:val="20"/>
        </w:rPr>
      </w:pPr>
      <w:r w:rsidRPr="00365321">
        <w:rPr>
          <w:b/>
          <w:i/>
          <w:sz w:val="20"/>
          <w:szCs w:val="20"/>
        </w:rPr>
        <w:t xml:space="preserve">Цель дисциплины - </w:t>
      </w:r>
      <w:r w:rsidRPr="00365321">
        <w:rPr>
          <w:sz w:val="20"/>
          <w:szCs w:val="20"/>
        </w:rPr>
        <w:t>формирование устойчивого представления о необходимости верховенства закона, обеспечения единства законности, как гарантий обеспечивающих прав и свобод граждан, а также охраняемых законом интересов общества и государства на основе изучения законодательства о прокуратуре, теории и практики деятельности органов прокуратуры.</w:t>
      </w:r>
    </w:p>
    <w:p w:rsidR="00BC75CD" w:rsidRPr="00365321" w:rsidRDefault="00BC75CD" w:rsidP="00BC75CD">
      <w:pPr>
        <w:tabs>
          <w:tab w:val="left" w:pos="1134"/>
        </w:tabs>
        <w:suppressAutoHyphens/>
        <w:spacing w:before="0" w:beforeAutospacing="0" w:after="0" w:afterAutospacing="0"/>
        <w:ind w:firstLine="709"/>
        <w:jc w:val="both"/>
        <w:rPr>
          <w:i/>
          <w:sz w:val="20"/>
          <w:szCs w:val="20"/>
        </w:rPr>
      </w:pPr>
      <w:r w:rsidRPr="00365321">
        <w:rPr>
          <w:b/>
          <w:i/>
          <w:sz w:val="20"/>
          <w:szCs w:val="20"/>
        </w:rPr>
        <w:t>Задачи дисциплины</w:t>
      </w:r>
      <w:r w:rsidRPr="00365321">
        <w:rPr>
          <w:i/>
          <w:sz w:val="20"/>
          <w:szCs w:val="20"/>
        </w:rPr>
        <w:t>:</w:t>
      </w:r>
    </w:p>
    <w:p w:rsidR="00BC75CD" w:rsidRPr="00365321" w:rsidRDefault="00BC75CD" w:rsidP="00BC75CD">
      <w:pPr>
        <w:tabs>
          <w:tab w:val="left" w:pos="1134"/>
        </w:tabs>
        <w:spacing w:before="0" w:beforeAutospacing="0" w:after="0" w:afterAutospacing="0"/>
        <w:ind w:firstLine="709"/>
        <w:jc w:val="both"/>
        <w:rPr>
          <w:sz w:val="20"/>
          <w:szCs w:val="20"/>
        </w:rPr>
      </w:pPr>
      <w:r w:rsidRPr="00365321">
        <w:rPr>
          <w:sz w:val="20"/>
          <w:szCs w:val="20"/>
        </w:rPr>
        <w:t xml:space="preserve">- приобретение навыков по составлению различного рода правовых документов, усвоение практики и методики выполнения юридических действий; </w:t>
      </w:r>
    </w:p>
    <w:p w:rsidR="00BC75CD" w:rsidRPr="00365321" w:rsidRDefault="00BC75CD" w:rsidP="00BC75CD">
      <w:pPr>
        <w:tabs>
          <w:tab w:val="left" w:pos="1134"/>
        </w:tabs>
        <w:spacing w:before="0" w:beforeAutospacing="0" w:after="0" w:afterAutospacing="0"/>
        <w:ind w:firstLine="709"/>
        <w:jc w:val="both"/>
        <w:rPr>
          <w:sz w:val="20"/>
          <w:szCs w:val="20"/>
        </w:rPr>
      </w:pPr>
      <w:r w:rsidRPr="00365321">
        <w:rPr>
          <w:sz w:val="20"/>
          <w:szCs w:val="20"/>
        </w:rPr>
        <w:t xml:space="preserve">- подготовка специалистов, владеющих тактикой и методикой осуществления прокурорского надзора в различных его отраслях и основными направлениями деятельности органов прокуратуры; </w:t>
      </w:r>
    </w:p>
    <w:p w:rsidR="00BC75CD" w:rsidRDefault="00BC75CD" w:rsidP="00FF6D10">
      <w:pPr>
        <w:tabs>
          <w:tab w:val="left" w:pos="1134"/>
        </w:tabs>
        <w:spacing w:before="0" w:beforeAutospacing="0" w:after="0" w:afterAutospacing="0"/>
        <w:ind w:firstLine="709"/>
        <w:jc w:val="both"/>
        <w:rPr>
          <w:sz w:val="20"/>
          <w:szCs w:val="20"/>
        </w:rPr>
      </w:pPr>
      <w:r w:rsidRPr="00365321">
        <w:rPr>
          <w:sz w:val="20"/>
          <w:szCs w:val="20"/>
        </w:rPr>
        <w:t>- раскрытие содержания правовых актов прокурорского реагирования на установленные нарушения законов.</w:t>
      </w:r>
    </w:p>
    <w:p w:rsidR="00FF6D10" w:rsidRPr="00FF6D10" w:rsidRDefault="00FF6D10" w:rsidP="00FF6D10">
      <w:pPr>
        <w:tabs>
          <w:tab w:val="left" w:pos="1134"/>
        </w:tabs>
        <w:spacing w:before="0" w:beforeAutospacing="0" w:after="0" w:afterAutospacing="0"/>
        <w:ind w:firstLine="709"/>
        <w:jc w:val="both"/>
        <w:rPr>
          <w:sz w:val="20"/>
          <w:szCs w:val="20"/>
        </w:rPr>
      </w:pPr>
    </w:p>
    <w:p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2. Место дисциплины в структуре ОП</w:t>
      </w:r>
    </w:p>
    <w:p w:rsidR="00BC75CD" w:rsidRDefault="00BC75CD" w:rsidP="00FF6D10">
      <w:pPr>
        <w:pStyle w:val="af8"/>
        <w:tabs>
          <w:tab w:val="left" w:pos="900"/>
          <w:tab w:val="left" w:pos="1080"/>
        </w:tabs>
        <w:suppressAutoHyphens/>
        <w:ind w:firstLine="709"/>
        <w:jc w:val="both"/>
        <w:rPr>
          <w:rFonts w:ascii="Times New Roman" w:hAnsi="Times New Roman"/>
        </w:rPr>
      </w:pPr>
      <w:r w:rsidRPr="00365321">
        <w:rPr>
          <w:rFonts w:ascii="Times New Roman" w:hAnsi="Times New Roman"/>
        </w:rPr>
        <w:t xml:space="preserve">Дисциплина «Прокурорский надзор» относится </w:t>
      </w:r>
      <w:r w:rsidRPr="00365321">
        <w:rPr>
          <w:rFonts w:ascii="Times New Roman" w:hAnsi="Times New Roman"/>
          <w:bCs/>
        </w:rPr>
        <w:t xml:space="preserve">к дисциплинам части, формируемой участниками образовательных отношений, </w:t>
      </w:r>
      <w:r w:rsidRPr="00365321">
        <w:rPr>
          <w:rFonts w:ascii="Times New Roman" w:hAnsi="Times New Roman"/>
        </w:rPr>
        <w:t xml:space="preserve">Блока 1.  </w:t>
      </w:r>
    </w:p>
    <w:p w:rsidR="00FF6D10" w:rsidRPr="00FF6D10" w:rsidRDefault="00FF6D10" w:rsidP="00FF6D10">
      <w:pPr>
        <w:pStyle w:val="af8"/>
        <w:tabs>
          <w:tab w:val="left" w:pos="900"/>
          <w:tab w:val="left" w:pos="1080"/>
        </w:tabs>
        <w:suppressAutoHyphens/>
        <w:ind w:firstLine="709"/>
        <w:jc w:val="both"/>
        <w:rPr>
          <w:rFonts w:ascii="Times New Roman" w:hAnsi="Times New Roman"/>
        </w:rPr>
      </w:pPr>
    </w:p>
    <w:p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3. Планируемые результаты обучения по дисциплине</w:t>
      </w:r>
    </w:p>
    <w:p w:rsidR="00BC75CD" w:rsidRPr="00365321" w:rsidRDefault="00BC75CD" w:rsidP="00BC75CD">
      <w:pPr>
        <w:tabs>
          <w:tab w:val="left" w:pos="900"/>
          <w:tab w:val="left" w:pos="1080"/>
        </w:tabs>
        <w:spacing w:before="0" w:beforeAutospacing="0" w:after="0" w:afterAutospacing="0"/>
        <w:ind w:firstLine="709"/>
        <w:rPr>
          <w:sz w:val="20"/>
          <w:szCs w:val="20"/>
        </w:rPr>
      </w:pPr>
      <w:r w:rsidRPr="00365321">
        <w:rPr>
          <w:sz w:val="20"/>
          <w:szCs w:val="20"/>
        </w:rPr>
        <w:t>В результате изучения дисциплины обучающийся должен освоить:</w:t>
      </w:r>
    </w:p>
    <w:p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365321">
        <w:rPr>
          <w:i/>
          <w:sz w:val="20"/>
          <w:szCs w:val="20"/>
        </w:rPr>
        <w:t>универсальную компетенцию</w:t>
      </w:r>
    </w:p>
    <w:p w:rsidR="00BC75CD"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853371">
        <w:rPr>
          <w:sz w:val="20"/>
          <w:szCs w:val="20"/>
        </w:rPr>
        <w:t xml:space="preserve">УК-11. Способен формировать нетерпимое отношение к коррупционному поведению </w:t>
      </w:r>
      <w:r w:rsidR="00BC75CD" w:rsidRPr="00365321">
        <w:rPr>
          <w:i/>
          <w:sz w:val="20"/>
          <w:szCs w:val="20"/>
        </w:rPr>
        <w:t>профессиональную компетенцию</w:t>
      </w:r>
    </w:p>
    <w:p w:rsidR="00853371" w:rsidRPr="00853371"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853371">
        <w:rPr>
          <w:i/>
          <w:sz w:val="20"/>
          <w:szCs w:val="20"/>
        </w:rPr>
        <w:t>общепрофессиональную компетенцию</w:t>
      </w:r>
    </w:p>
    <w:p w:rsidR="00853371" w:rsidRPr="00853371" w:rsidRDefault="00853371"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853371">
        <w:rPr>
          <w:sz w:val="20"/>
          <w:szCs w:val="20"/>
        </w:rPr>
        <w:t>ОПК-7. Способен соблюдать принципы этики юриста, в том числе в части антикоррупционных стандартов поведения</w:t>
      </w:r>
    </w:p>
    <w:p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r w:rsidRPr="00365321">
        <w:rPr>
          <w:sz w:val="20"/>
          <w:szCs w:val="20"/>
        </w:rPr>
        <w:t>ПК-2.</w:t>
      </w:r>
      <w:r w:rsidRPr="00365321">
        <w:t xml:space="preserve"> </w:t>
      </w:r>
      <w:r w:rsidRPr="00365321">
        <w:rPr>
          <w:sz w:val="20"/>
          <w:szCs w:val="20"/>
        </w:rPr>
        <w:t>Способен</w:t>
      </w:r>
      <w:r w:rsidR="00FF6D10">
        <w:t xml:space="preserve"> </w:t>
      </w:r>
      <w:r w:rsidRPr="00365321">
        <w:rPr>
          <w:sz w:val="20"/>
          <w:szCs w:val="20"/>
        </w:rPr>
        <w:t>принимать меры по предупреждению преступлений и иных правонарушений, выявлять и устранять причины и условия, способствующие их совершению.</w:t>
      </w:r>
    </w:p>
    <w:p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p>
    <w:p w:rsidR="00BC75CD" w:rsidRPr="00365321" w:rsidRDefault="00BC75CD" w:rsidP="00BC75CD">
      <w:pPr>
        <w:tabs>
          <w:tab w:val="left" w:pos="900"/>
        </w:tabs>
        <w:suppressAutoHyphens/>
        <w:spacing w:before="0" w:beforeAutospacing="0" w:after="0" w:afterAutospacing="0"/>
        <w:ind w:firstLine="709"/>
        <w:jc w:val="both"/>
        <w:rPr>
          <w:b/>
          <w:i/>
          <w:sz w:val="20"/>
          <w:szCs w:val="20"/>
        </w:rPr>
      </w:pPr>
      <w:r w:rsidRPr="00365321">
        <w:rPr>
          <w:b/>
          <w:i/>
          <w:sz w:val="20"/>
          <w:szCs w:val="20"/>
        </w:rPr>
        <w:t>Результаты освоения дисциплины, установленные индикаторы достижения компетенций</w:t>
      </w:r>
    </w:p>
    <w:p w:rsidR="00BC75CD" w:rsidRDefault="00BC75CD" w:rsidP="00BC75CD">
      <w:pPr>
        <w:tabs>
          <w:tab w:val="left" w:pos="900"/>
        </w:tabs>
        <w:suppressAutoHyphens/>
        <w:spacing w:before="0" w:beforeAutospacing="0" w:after="0" w:afterAutospacing="0"/>
        <w:ind w:firstLine="709"/>
        <w:jc w:val="both"/>
        <w:rPr>
          <w:b/>
          <w:i/>
          <w:sz w:val="20"/>
          <w:szCs w:val="20"/>
        </w:rPr>
      </w:pPr>
    </w:p>
    <w:p w:rsidR="00853371" w:rsidRDefault="00853371" w:rsidP="00BC75CD">
      <w:pPr>
        <w:tabs>
          <w:tab w:val="left" w:pos="900"/>
        </w:tabs>
        <w:suppressAutoHyphens/>
        <w:spacing w:before="0" w:beforeAutospacing="0" w:after="0" w:afterAutospacing="0"/>
        <w:ind w:firstLine="709"/>
        <w:jc w:val="both"/>
        <w:rPr>
          <w:b/>
          <w:i/>
          <w:sz w:val="20"/>
          <w:szCs w:val="20"/>
        </w:rPr>
      </w:pPr>
    </w:p>
    <w:p w:rsidR="00853371" w:rsidRPr="00365321" w:rsidRDefault="00853371" w:rsidP="00BC75CD">
      <w:pPr>
        <w:tabs>
          <w:tab w:val="left" w:pos="900"/>
        </w:tabs>
        <w:suppressAutoHyphens/>
        <w:spacing w:before="0" w:beforeAutospacing="0" w:after="0" w:afterAutospacing="0"/>
        <w:ind w:firstLine="709"/>
        <w:jc w:val="both"/>
        <w:rPr>
          <w:b/>
          <w:i/>
          <w:sz w:val="20"/>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25"/>
        <w:gridCol w:w="3333"/>
        <w:gridCol w:w="4373"/>
      </w:tblGrid>
      <w:tr w:rsidR="00BC75CD" w:rsidRPr="00365321" w:rsidTr="00853371">
        <w:trPr>
          <w:tblHeader/>
        </w:trPr>
        <w:tc>
          <w:tcPr>
            <w:tcW w:w="2325" w:type="dxa"/>
          </w:tcPr>
          <w:p w:rsidR="00BC75CD" w:rsidRPr="00365321" w:rsidRDefault="00BC75CD" w:rsidP="00FF6D10">
            <w:pPr>
              <w:tabs>
                <w:tab w:val="left" w:pos="1080"/>
              </w:tabs>
              <w:spacing w:before="0" w:beforeAutospacing="0" w:after="0" w:afterAutospacing="0"/>
              <w:jc w:val="center"/>
              <w:rPr>
                <w:b/>
                <w:sz w:val="20"/>
                <w:szCs w:val="20"/>
              </w:rPr>
            </w:pPr>
            <w:r w:rsidRPr="00365321">
              <w:rPr>
                <w:b/>
                <w:sz w:val="20"/>
                <w:szCs w:val="20"/>
              </w:rPr>
              <w:t xml:space="preserve">Наименование </w:t>
            </w:r>
            <w:r w:rsidRPr="00365321">
              <w:rPr>
                <w:b/>
                <w:sz w:val="20"/>
                <w:szCs w:val="20"/>
              </w:rPr>
              <w:br/>
              <w:t>компетенции</w:t>
            </w:r>
          </w:p>
        </w:tc>
        <w:tc>
          <w:tcPr>
            <w:tcW w:w="3333" w:type="dxa"/>
          </w:tcPr>
          <w:p w:rsidR="00BC75CD" w:rsidRPr="00365321" w:rsidRDefault="00BC75CD" w:rsidP="00FF6D10">
            <w:pPr>
              <w:tabs>
                <w:tab w:val="left" w:pos="234"/>
                <w:tab w:val="left" w:pos="1080"/>
              </w:tabs>
              <w:spacing w:before="0" w:beforeAutospacing="0" w:after="0" w:afterAutospacing="0"/>
              <w:jc w:val="center"/>
              <w:rPr>
                <w:b/>
                <w:sz w:val="20"/>
                <w:szCs w:val="20"/>
              </w:rPr>
            </w:pPr>
            <w:r w:rsidRPr="00365321">
              <w:rPr>
                <w:b/>
                <w:sz w:val="20"/>
                <w:szCs w:val="20"/>
              </w:rPr>
              <w:t>Индикаторы достижения компетенции</w:t>
            </w:r>
          </w:p>
        </w:tc>
        <w:tc>
          <w:tcPr>
            <w:tcW w:w="4373" w:type="dxa"/>
          </w:tcPr>
          <w:p w:rsidR="00BC75CD" w:rsidRPr="00365321" w:rsidRDefault="00BC75CD" w:rsidP="00FF6D10">
            <w:pPr>
              <w:tabs>
                <w:tab w:val="left" w:pos="1080"/>
              </w:tabs>
              <w:spacing w:before="0" w:beforeAutospacing="0" w:after="0" w:afterAutospacing="0"/>
              <w:jc w:val="center"/>
              <w:rPr>
                <w:b/>
                <w:sz w:val="20"/>
                <w:szCs w:val="20"/>
              </w:rPr>
            </w:pPr>
            <w:r w:rsidRPr="00365321">
              <w:rPr>
                <w:b/>
                <w:sz w:val="20"/>
              </w:rPr>
              <w:t xml:space="preserve">Показатели (планируемые) результаты </w:t>
            </w:r>
            <w:r w:rsidRPr="00365321">
              <w:rPr>
                <w:b/>
                <w:sz w:val="20"/>
              </w:rPr>
              <w:br/>
              <w:t>обучения</w:t>
            </w:r>
          </w:p>
        </w:tc>
      </w:tr>
      <w:tr w:rsidR="00853371" w:rsidRPr="00365321" w:rsidTr="00853371">
        <w:tc>
          <w:tcPr>
            <w:tcW w:w="2325" w:type="dxa"/>
            <w:vMerge w:val="restart"/>
          </w:tcPr>
          <w:p w:rsidR="00853371" w:rsidRPr="00853371" w:rsidRDefault="00853371" w:rsidP="00853371">
            <w:pPr>
              <w:tabs>
                <w:tab w:val="left" w:pos="1080"/>
              </w:tabs>
              <w:spacing w:before="0" w:beforeAutospacing="0" w:after="0" w:afterAutospacing="0"/>
              <w:rPr>
                <w:b/>
                <w:sz w:val="20"/>
                <w:szCs w:val="20"/>
              </w:rPr>
            </w:pPr>
            <w:r w:rsidRPr="00853371">
              <w:rPr>
                <w:sz w:val="20"/>
                <w:szCs w:val="20"/>
              </w:rPr>
              <w:t>УК-11. Способен формировать нетерпимое отношение к коррупционному поведению</w:t>
            </w:r>
            <w:r w:rsidRPr="00853371">
              <w:rPr>
                <w:b/>
                <w:sz w:val="20"/>
                <w:szCs w:val="20"/>
              </w:rPr>
              <w:t xml:space="preserve"> </w:t>
            </w:r>
          </w:p>
        </w:tc>
        <w:tc>
          <w:tcPr>
            <w:tcW w:w="3333" w:type="dxa"/>
          </w:tcPr>
          <w:p w:rsidR="00853371" w:rsidRPr="00853371" w:rsidRDefault="00853371" w:rsidP="00853371">
            <w:pPr>
              <w:shd w:val="clear" w:color="auto" w:fill="FFFFFF"/>
              <w:rPr>
                <w:sz w:val="20"/>
                <w:szCs w:val="20"/>
              </w:rPr>
            </w:pPr>
            <w:r w:rsidRPr="00853371">
              <w:rPr>
                <w:sz w:val="20"/>
                <w:szCs w:val="20"/>
              </w:rPr>
              <w:t>УК-11.1. Знает: антикоррупционное законодательство Российской Федерации; методы противодействия коррупционному поведению</w:t>
            </w:r>
          </w:p>
        </w:tc>
        <w:tc>
          <w:tcPr>
            <w:tcW w:w="4373" w:type="dxa"/>
          </w:tcPr>
          <w:p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Знать:</w:t>
            </w:r>
          </w:p>
          <w:p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основные понятия дисциплины (прокурорский надзор, отрасль надзора, предмет надзора и полномочия прокурора при осуществлении надзорных функций и др.);</w:t>
            </w:r>
          </w:p>
          <w:p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и за соблюдением прав и свобод человека и гражданина;</w:t>
            </w:r>
          </w:p>
          <w:p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соблюдением законов органами дознания, предварительного следствия и осуществляющими оперативно-розыскную деятельность;</w:t>
            </w:r>
          </w:p>
          <w:p w:rsidR="00853371" w:rsidRPr="00365321" w:rsidRDefault="00853371" w:rsidP="00853371">
            <w:pPr>
              <w:numPr>
                <w:ilvl w:val="0"/>
                <w:numId w:val="63"/>
              </w:numPr>
              <w:tabs>
                <w:tab w:val="clear" w:pos="720"/>
                <w:tab w:val="left" w:pos="360"/>
                <w:tab w:val="left" w:pos="900"/>
              </w:tabs>
              <w:spacing w:before="0" w:beforeAutospacing="0" w:after="0" w:afterAutospacing="0"/>
              <w:ind w:left="0" w:firstLine="178"/>
              <w:jc w:val="both"/>
              <w:rPr>
                <w:sz w:val="20"/>
                <w:szCs w:val="20"/>
              </w:rPr>
            </w:pPr>
            <w:r w:rsidRPr="00365321">
              <w:rPr>
                <w:sz w:val="20"/>
                <w:szCs w:val="20"/>
              </w:rPr>
              <w:t>особенность участия прокуратуры в правотворчестве.</w:t>
            </w:r>
          </w:p>
        </w:tc>
      </w:tr>
      <w:tr w:rsidR="00853371" w:rsidRPr="00365321" w:rsidTr="00853371">
        <w:tc>
          <w:tcPr>
            <w:tcW w:w="2325" w:type="dxa"/>
            <w:vMerge/>
          </w:tcPr>
          <w:p w:rsidR="00853371" w:rsidRPr="00853371" w:rsidRDefault="00853371" w:rsidP="00853371">
            <w:pPr>
              <w:tabs>
                <w:tab w:val="left" w:pos="1080"/>
              </w:tabs>
              <w:spacing w:before="0" w:beforeAutospacing="0" w:after="0" w:afterAutospacing="0"/>
              <w:rPr>
                <w:b/>
                <w:sz w:val="20"/>
                <w:szCs w:val="20"/>
              </w:rPr>
            </w:pPr>
          </w:p>
        </w:tc>
        <w:tc>
          <w:tcPr>
            <w:tcW w:w="3333" w:type="dxa"/>
          </w:tcPr>
          <w:p w:rsidR="00853371" w:rsidRPr="00853371" w:rsidRDefault="00853371" w:rsidP="00853371">
            <w:pPr>
              <w:shd w:val="clear" w:color="auto" w:fill="FFFFFF"/>
              <w:rPr>
                <w:sz w:val="20"/>
                <w:szCs w:val="20"/>
              </w:rPr>
            </w:pPr>
            <w:r w:rsidRPr="00853371">
              <w:rPr>
                <w:sz w:val="20"/>
                <w:szCs w:val="20"/>
              </w:rPr>
              <w:t>УК-11.2. Умеет: анализировать, толковать и правильно применять нормативные правые акты о противодействии коррупции в органах публичной власти</w:t>
            </w:r>
          </w:p>
        </w:tc>
        <w:tc>
          <w:tcPr>
            <w:tcW w:w="4373" w:type="dxa"/>
          </w:tcPr>
          <w:p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Уметь:</w:t>
            </w:r>
          </w:p>
          <w:p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практически применять правовые нормы, регулирующие полномочия прокурора;</w:t>
            </w:r>
          </w:p>
          <w:p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определять задачи прокурора по конкретному направлению его деятельности;</w:t>
            </w:r>
          </w:p>
          <w:p w:rsidR="00853371" w:rsidRPr="00365321" w:rsidRDefault="00853371" w:rsidP="00853371">
            <w:pPr>
              <w:numPr>
                <w:ilvl w:val="0"/>
                <w:numId w:val="64"/>
              </w:numPr>
              <w:tabs>
                <w:tab w:val="clear" w:pos="717"/>
                <w:tab w:val="left" w:pos="462"/>
                <w:tab w:val="left" w:pos="900"/>
              </w:tabs>
              <w:suppressAutoHyphens/>
              <w:spacing w:before="0" w:beforeAutospacing="0" w:after="0" w:afterAutospacing="0"/>
              <w:ind w:left="0" w:firstLine="178"/>
              <w:jc w:val="both"/>
              <w:rPr>
                <w:sz w:val="20"/>
                <w:szCs w:val="20"/>
              </w:rPr>
            </w:pPr>
            <w:r w:rsidRPr="00365321">
              <w:rPr>
                <w:sz w:val="20"/>
                <w:szCs w:val="20"/>
              </w:rPr>
              <w:t>применять на практике полученные в ходе обучения навыки работы с законодательством.</w:t>
            </w:r>
          </w:p>
        </w:tc>
      </w:tr>
      <w:tr w:rsidR="00853371" w:rsidRPr="00365321" w:rsidTr="00853371">
        <w:trPr>
          <w:trHeight w:val="1644"/>
        </w:trPr>
        <w:tc>
          <w:tcPr>
            <w:tcW w:w="2325" w:type="dxa"/>
            <w:vMerge/>
          </w:tcPr>
          <w:p w:rsidR="00853371" w:rsidRPr="00853371" w:rsidRDefault="00853371" w:rsidP="00853371">
            <w:pPr>
              <w:tabs>
                <w:tab w:val="left" w:pos="1080"/>
              </w:tabs>
              <w:spacing w:before="0" w:beforeAutospacing="0" w:after="0" w:afterAutospacing="0"/>
              <w:rPr>
                <w:b/>
                <w:sz w:val="20"/>
                <w:szCs w:val="20"/>
              </w:rPr>
            </w:pPr>
          </w:p>
        </w:tc>
        <w:tc>
          <w:tcPr>
            <w:tcW w:w="3333" w:type="dxa"/>
          </w:tcPr>
          <w:p w:rsidR="00853371" w:rsidRPr="00853371" w:rsidRDefault="00853371" w:rsidP="00853371">
            <w:pPr>
              <w:rPr>
                <w:sz w:val="20"/>
                <w:szCs w:val="20"/>
              </w:rPr>
            </w:pPr>
            <w:r w:rsidRPr="00853371">
              <w:rPr>
                <w:sz w:val="20"/>
                <w:szCs w:val="20"/>
              </w:rPr>
              <w:t>УК-11.3. Владеет: навыками работы с законодательными и подзаконными нормативными правовыми актами в сфере противодействия коррупционным проявлениям</w:t>
            </w:r>
          </w:p>
        </w:tc>
        <w:tc>
          <w:tcPr>
            <w:tcW w:w="4373" w:type="dxa"/>
          </w:tcPr>
          <w:p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Владеть:</w:t>
            </w:r>
          </w:p>
          <w:p w:rsidR="00853371" w:rsidRPr="00365321" w:rsidRDefault="00853371" w:rsidP="00853371">
            <w:pPr>
              <w:pStyle w:val="aff7"/>
              <w:numPr>
                <w:ilvl w:val="0"/>
                <w:numId w:val="64"/>
              </w:numPr>
              <w:tabs>
                <w:tab w:val="clear" w:pos="717"/>
                <w:tab w:val="left" w:pos="462"/>
                <w:tab w:val="left" w:pos="900"/>
              </w:tabs>
              <w:suppressAutoHyphens/>
              <w:spacing w:after="0"/>
              <w:ind w:left="37" w:firstLine="141"/>
              <w:jc w:val="both"/>
              <w:rPr>
                <w:sz w:val="20"/>
              </w:rPr>
            </w:pPr>
            <w:r w:rsidRPr="00365321">
              <w:rPr>
                <w:sz w:val="20"/>
              </w:rPr>
              <w:t>юридической терминологией;</w:t>
            </w:r>
          </w:p>
          <w:p w:rsidR="00853371" w:rsidRPr="00365321" w:rsidRDefault="00853371" w:rsidP="00853371">
            <w:pPr>
              <w:numPr>
                <w:ilvl w:val="0"/>
                <w:numId w:val="64"/>
              </w:numPr>
              <w:tabs>
                <w:tab w:val="clear" w:pos="717"/>
                <w:tab w:val="left" w:pos="462"/>
              </w:tabs>
              <w:spacing w:before="0" w:beforeAutospacing="0" w:after="0" w:afterAutospacing="0"/>
              <w:ind w:left="0" w:firstLine="178"/>
              <w:rPr>
                <w:b/>
                <w:sz w:val="20"/>
                <w:szCs w:val="20"/>
                <w:u w:val="single"/>
              </w:rPr>
            </w:pPr>
            <w:r w:rsidRPr="00365321">
              <w:rPr>
                <w:sz w:val="20"/>
              </w:rPr>
              <w:t>навыками работы с правовыми актами.</w:t>
            </w:r>
          </w:p>
        </w:tc>
      </w:tr>
      <w:tr w:rsidR="00853371" w:rsidRPr="00365321" w:rsidTr="00853371">
        <w:trPr>
          <w:trHeight w:val="540"/>
        </w:trPr>
        <w:tc>
          <w:tcPr>
            <w:tcW w:w="2325" w:type="dxa"/>
            <w:vMerge w:val="restart"/>
          </w:tcPr>
          <w:p w:rsidR="00853371" w:rsidRPr="00853371" w:rsidRDefault="00853371" w:rsidP="00853371">
            <w:pPr>
              <w:shd w:val="clear" w:color="auto" w:fill="FFFFFF"/>
              <w:rPr>
                <w:sz w:val="20"/>
                <w:szCs w:val="20"/>
              </w:rPr>
            </w:pPr>
            <w:r w:rsidRPr="00853371">
              <w:rPr>
                <w:sz w:val="20"/>
                <w:szCs w:val="20"/>
              </w:rPr>
              <w:lastRenderedPageBreak/>
              <w:t>ОПК-7. Способен соблюдать принципы этики юриста, в том числе в части антикоррупционных стандартов поведения</w:t>
            </w:r>
          </w:p>
        </w:tc>
        <w:tc>
          <w:tcPr>
            <w:tcW w:w="3333" w:type="dxa"/>
          </w:tcPr>
          <w:p w:rsidR="00853371" w:rsidRPr="00853371" w:rsidRDefault="00853371" w:rsidP="00853371">
            <w:pPr>
              <w:shd w:val="clear" w:color="auto" w:fill="FFFFFF"/>
              <w:rPr>
                <w:sz w:val="20"/>
                <w:szCs w:val="20"/>
              </w:rPr>
            </w:pPr>
            <w:r w:rsidRPr="00853371">
              <w:rPr>
                <w:sz w:val="20"/>
                <w:szCs w:val="20"/>
              </w:rPr>
              <w:t>ОПК-7.1. Знает основные требования, предъявляемые к нравственному облику юриста; способы раскрытия коррупционных правонарушений</w:t>
            </w:r>
          </w:p>
        </w:tc>
        <w:tc>
          <w:tcPr>
            <w:tcW w:w="4373" w:type="dxa"/>
          </w:tcPr>
          <w:p w:rsidR="00853371" w:rsidRPr="00357E6F" w:rsidRDefault="00853371" w:rsidP="00853371">
            <w:pPr>
              <w:tabs>
                <w:tab w:val="left" w:pos="1080"/>
                <w:tab w:val="left" w:pos="1289"/>
              </w:tabs>
              <w:spacing w:before="0" w:beforeAutospacing="0" w:after="0" w:afterAutospacing="0"/>
              <w:rPr>
                <w:b/>
                <w:sz w:val="20"/>
                <w:szCs w:val="20"/>
                <w:u w:val="single"/>
              </w:rPr>
            </w:pPr>
            <w:r w:rsidRPr="00357E6F">
              <w:rPr>
                <w:b/>
                <w:sz w:val="20"/>
                <w:szCs w:val="20"/>
                <w:u w:val="single"/>
              </w:rPr>
              <w:t>Знать:</w:t>
            </w:r>
          </w:p>
          <w:p w:rsidR="00853371" w:rsidRPr="00357E6F" w:rsidRDefault="00853371" w:rsidP="00853371">
            <w:pPr>
              <w:pStyle w:val="1fb"/>
              <w:widowControl/>
              <w:numPr>
                <w:ilvl w:val="0"/>
                <w:numId w:val="87"/>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преступной деятельности, образования материальных и идеальных следов преступлений;</w:t>
            </w:r>
          </w:p>
          <w:p w:rsidR="00853371" w:rsidRPr="00357E6F" w:rsidRDefault="00853371" w:rsidP="00853371">
            <w:pPr>
              <w:pStyle w:val="1fb"/>
              <w:widowControl/>
              <w:numPr>
                <w:ilvl w:val="0"/>
                <w:numId w:val="87"/>
              </w:numPr>
              <w:tabs>
                <w:tab w:val="clear" w:pos="1080"/>
                <w:tab w:val="left" w:pos="320"/>
                <w:tab w:val="left" w:pos="900"/>
                <w:tab w:val="left" w:pos="1289"/>
              </w:tabs>
              <w:suppressAutoHyphens/>
              <w:snapToGrid/>
              <w:spacing w:line="240" w:lineRule="auto"/>
              <w:ind w:left="37" w:firstLine="0"/>
              <w:rPr>
                <w:b/>
                <w:sz w:val="20"/>
              </w:rPr>
            </w:pPr>
            <w:r w:rsidRPr="00357E6F">
              <w:rPr>
                <w:sz w:val="20"/>
              </w:rPr>
              <w:t>закономерности организации раскрытия, расследования и предотвращения преступлений, использования при этом криминалистических методов и средств.</w:t>
            </w:r>
          </w:p>
        </w:tc>
      </w:tr>
      <w:tr w:rsidR="00853371" w:rsidRPr="00365321" w:rsidTr="00853371">
        <w:trPr>
          <w:trHeight w:val="612"/>
        </w:trPr>
        <w:tc>
          <w:tcPr>
            <w:tcW w:w="2325" w:type="dxa"/>
            <w:vMerge/>
          </w:tcPr>
          <w:p w:rsidR="00853371" w:rsidRPr="00853371" w:rsidRDefault="00853371" w:rsidP="00853371">
            <w:pPr>
              <w:tabs>
                <w:tab w:val="left" w:pos="1080"/>
              </w:tabs>
              <w:spacing w:before="0" w:after="0"/>
              <w:rPr>
                <w:b/>
                <w:sz w:val="20"/>
                <w:szCs w:val="20"/>
              </w:rPr>
            </w:pPr>
          </w:p>
        </w:tc>
        <w:tc>
          <w:tcPr>
            <w:tcW w:w="3333" w:type="dxa"/>
          </w:tcPr>
          <w:p w:rsidR="00853371" w:rsidRPr="00853371" w:rsidRDefault="00853371" w:rsidP="00853371">
            <w:pPr>
              <w:shd w:val="clear" w:color="auto" w:fill="FFFFFF"/>
              <w:rPr>
                <w:sz w:val="20"/>
                <w:szCs w:val="20"/>
              </w:rPr>
            </w:pPr>
            <w:r w:rsidRPr="00853371">
              <w:rPr>
                <w:sz w:val="20"/>
                <w:szCs w:val="20"/>
              </w:rPr>
              <w:t>ОПК-7.2. Умеет вести аргументированную дискуссию в рамках принятого в официальном общении речевого этикета; вскрывать и устранять факты правонарушений и аморальные проявления</w:t>
            </w:r>
          </w:p>
        </w:tc>
        <w:tc>
          <w:tcPr>
            <w:tcW w:w="4373" w:type="dxa"/>
          </w:tcPr>
          <w:p w:rsidR="00853371" w:rsidRPr="00357E6F" w:rsidRDefault="00853371" w:rsidP="00853371">
            <w:pPr>
              <w:tabs>
                <w:tab w:val="left" w:pos="1080"/>
              </w:tabs>
              <w:spacing w:before="0" w:beforeAutospacing="0" w:after="0" w:afterAutospacing="0"/>
              <w:rPr>
                <w:b/>
                <w:sz w:val="20"/>
                <w:szCs w:val="20"/>
                <w:u w:val="single"/>
              </w:rPr>
            </w:pPr>
            <w:r w:rsidRPr="00357E6F">
              <w:rPr>
                <w:b/>
                <w:sz w:val="20"/>
                <w:szCs w:val="20"/>
                <w:u w:val="single"/>
              </w:rPr>
              <w:t>Уметь:</w:t>
            </w:r>
          </w:p>
          <w:p w:rsidR="00853371" w:rsidRPr="00357E6F" w:rsidRDefault="00853371" w:rsidP="00853371">
            <w:pPr>
              <w:pStyle w:val="1fb"/>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собирать</w:t>
            </w:r>
            <w:r w:rsidRPr="00357E6F">
              <w:rPr>
                <w:b/>
                <w:sz w:val="20"/>
              </w:rPr>
              <w:t xml:space="preserve">, </w:t>
            </w:r>
            <w:r w:rsidRPr="00357E6F">
              <w:rPr>
                <w:sz w:val="20"/>
              </w:rPr>
              <w:t>анализировать и оценивать источники розыскной и доказательственной информации;</w:t>
            </w:r>
          </w:p>
          <w:p w:rsidR="00853371" w:rsidRPr="00357E6F" w:rsidRDefault="00853371" w:rsidP="00853371">
            <w:pPr>
              <w:pStyle w:val="1fb"/>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определять исходные следственные ситуации, оценивать влияющие на них факторы, обосновывать и принимать процессуальные и тактические решения;</w:t>
            </w:r>
          </w:p>
          <w:p w:rsidR="00853371" w:rsidRPr="00357E6F" w:rsidRDefault="00853371" w:rsidP="00853371">
            <w:pPr>
              <w:pStyle w:val="1fb"/>
              <w:widowControl/>
              <w:numPr>
                <w:ilvl w:val="0"/>
                <w:numId w:val="88"/>
              </w:numPr>
              <w:tabs>
                <w:tab w:val="clear" w:pos="1432"/>
                <w:tab w:val="left" w:pos="462"/>
                <w:tab w:val="left" w:pos="1080"/>
              </w:tabs>
              <w:suppressAutoHyphens/>
              <w:snapToGrid/>
              <w:spacing w:line="240" w:lineRule="auto"/>
              <w:ind w:left="0" w:firstLine="178"/>
              <w:rPr>
                <w:sz w:val="20"/>
              </w:rPr>
            </w:pPr>
            <w:r w:rsidRPr="00357E6F">
              <w:rPr>
                <w:sz w:val="20"/>
              </w:rPr>
              <w:t>использовать помощь специалистов, назначать экспертизы, оценивать доказательственное значение их результатов;</w:t>
            </w:r>
          </w:p>
          <w:p w:rsidR="00853371" w:rsidRPr="00357E6F" w:rsidRDefault="00853371" w:rsidP="00853371">
            <w:pPr>
              <w:pStyle w:val="1fb"/>
              <w:widowControl/>
              <w:numPr>
                <w:ilvl w:val="0"/>
                <w:numId w:val="88"/>
              </w:numPr>
              <w:tabs>
                <w:tab w:val="clear" w:pos="1432"/>
                <w:tab w:val="left" w:pos="462"/>
                <w:tab w:val="left" w:pos="1080"/>
              </w:tabs>
              <w:suppressAutoHyphens/>
              <w:snapToGrid/>
              <w:spacing w:line="240" w:lineRule="auto"/>
              <w:ind w:left="0" w:firstLine="178"/>
              <w:rPr>
                <w:b/>
                <w:sz w:val="20"/>
              </w:rPr>
            </w:pPr>
            <w:r w:rsidRPr="00357E6F">
              <w:rPr>
                <w:sz w:val="20"/>
              </w:rPr>
              <w:t>организовывать взаимодействие с оперативными аппаратами, со средствами массовой информации;</w:t>
            </w:r>
          </w:p>
          <w:p w:rsidR="00853371" w:rsidRPr="00357E6F" w:rsidRDefault="00853371" w:rsidP="00853371">
            <w:pPr>
              <w:numPr>
                <w:ilvl w:val="0"/>
                <w:numId w:val="86"/>
              </w:numPr>
              <w:tabs>
                <w:tab w:val="clear" w:pos="1080"/>
                <w:tab w:val="left" w:pos="252"/>
                <w:tab w:val="left" w:pos="462"/>
                <w:tab w:val="left" w:pos="1134"/>
              </w:tabs>
              <w:spacing w:before="0" w:beforeAutospacing="0" w:after="0" w:afterAutospacing="0"/>
              <w:ind w:left="0" w:firstLine="178"/>
              <w:jc w:val="both"/>
              <w:rPr>
                <w:sz w:val="20"/>
                <w:szCs w:val="20"/>
              </w:rPr>
            </w:pPr>
            <w:r w:rsidRPr="00357E6F">
              <w:rPr>
                <w:sz w:val="20"/>
              </w:rPr>
              <w:t xml:space="preserve">собирать (обнаруживать, фиксировать, изымать) </w:t>
            </w:r>
            <w:proofErr w:type="spellStart"/>
            <w:r w:rsidRPr="00357E6F">
              <w:rPr>
                <w:sz w:val="20"/>
              </w:rPr>
              <w:t>криминалистически</w:t>
            </w:r>
            <w:proofErr w:type="spellEnd"/>
            <w:r w:rsidRPr="00357E6F">
              <w:rPr>
                <w:sz w:val="20"/>
              </w:rPr>
              <w:t xml:space="preserve"> значимую информацию, в том числе с применением научно-технических методов и средств, ее анализа, оценки и использования в процессе доказывания.</w:t>
            </w:r>
          </w:p>
        </w:tc>
      </w:tr>
      <w:tr w:rsidR="00853371" w:rsidRPr="00365321" w:rsidTr="00853371">
        <w:trPr>
          <w:trHeight w:val="948"/>
        </w:trPr>
        <w:tc>
          <w:tcPr>
            <w:tcW w:w="2325" w:type="dxa"/>
            <w:vMerge/>
          </w:tcPr>
          <w:p w:rsidR="00853371" w:rsidRPr="00853371" w:rsidRDefault="00853371" w:rsidP="00853371">
            <w:pPr>
              <w:tabs>
                <w:tab w:val="left" w:pos="1080"/>
              </w:tabs>
              <w:spacing w:before="0" w:after="0"/>
              <w:rPr>
                <w:b/>
                <w:sz w:val="20"/>
                <w:szCs w:val="20"/>
              </w:rPr>
            </w:pPr>
          </w:p>
        </w:tc>
        <w:tc>
          <w:tcPr>
            <w:tcW w:w="3333" w:type="dxa"/>
          </w:tcPr>
          <w:p w:rsidR="00853371" w:rsidRPr="00853371" w:rsidRDefault="00853371" w:rsidP="00853371">
            <w:pPr>
              <w:rPr>
                <w:sz w:val="20"/>
                <w:szCs w:val="20"/>
              </w:rPr>
            </w:pPr>
            <w:r w:rsidRPr="00853371">
              <w:rPr>
                <w:sz w:val="20"/>
                <w:szCs w:val="20"/>
              </w:rPr>
              <w:t>ОПК-7.3. Владеет способностью использовать правовые и нравственно-этические нормы в сфере профессиональной деятельности; способностью выявлять и пресекать проявления коррупции, давать им должную нравственно-правовую оценку</w:t>
            </w:r>
          </w:p>
        </w:tc>
        <w:tc>
          <w:tcPr>
            <w:tcW w:w="4373" w:type="dxa"/>
          </w:tcPr>
          <w:p w:rsidR="00853371" w:rsidRPr="00357E6F" w:rsidRDefault="00853371" w:rsidP="00853371">
            <w:pPr>
              <w:tabs>
                <w:tab w:val="left" w:pos="1080"/>
              </w:tabs>
              <w:spacing w:before="0" w:beforeAutospacing="0" w:after="0" w:afterAutospacing="0"/>
              <w:rPr>
                <w:b/>
                <w:sz w:val="20"/>
                <w:szCs w:val="20"/>
                <w:u w:val="single"/>
              </w:rPr>
            </w:pPr>
            <w:r w:rsidRPr="00357E6F">
              <w:rPr>
                <w:b/>
                <w:sz w:val="20"/>
                <w:szCs w:val="20"/>
                <w:u w:val="single"/>
              </w:rPr>
              <w:t>Владеть:</w:t>
            </w:r>
          </w:p>
          <w:p w:rsidR="00853371" w:rsidRPr="00357E6F" w:rsidRDefault="00853371" w:rsidP="00853371">
            <w:pPr>
              <w:numPr>
                <w:ilvl w:val="0"/>
                <w:numId w:val="61"/>
              </w:numPr>
              <w:tabs>
                <w:tab w:val="clear" w:pos="900"/>
                <w:tab w:val="left" w:pos="462"/>
                <w:tab w:val="left" w:pos="1080"/>
              </w:tabs>
              <w:spacing w:before="0" w:beforeAutospacing="0" w:after="0" w:afterAutospacing="0"/>
              <w:ind w:left="37" w:firstLine="141"/>
              <w:rPr>
                <w:sz w:val="20"/>
                <w:szCs w:val="20"/>
              </w:rPr>
            </w:pPr>
            <w:r w:rsidRPr="00357E6F">
              <w:rPr>
                <w:sz w:val="20"/>
                <w:szCs w:val="20"/>
              </w:rPr>
              <w:t>юридической терминологией;</w:t>
            </w:r>
          </w:p>
          <w:p w:rsidR="00853371" w:rsidRPr="00357E6F" w:rsidRDefault="00853371" w:rsidP="00853371">
            <w:pPr>
              <w:numPr>
                <w:ilvl w:val="0"/>
                <w:numId w:val="89"/>
              </w:numPr>
              <w:tabs>
                <w:tab w:val="clear" w:pos="720"/>
                <w:tab w:val="left" w:pos="462"/>
                <w:tab w:val="left" w:pos="1080"/>
              </w:tabs>
              <w:spacing w:before="0" w:beforeAutospacing="0" w:after="0" w:afterAutospacing="0"/>
              <w:ind w:left="37" w:firstLine="141"/>
              <w:rPr>
                <w:sz w:val="20"/>
                <w:szCs w:val="20"/>
              </w:rPr>
            </w:pPr>
            <w:r w:rsidRPr="00357E6F">
              <w:rPr>
                <w:sz w:val="20"/>
                <w:szCs w:val="20"/>
              </w:rPr>
              <w:t>методикой квалификации и разграничения различных видов правонарушений;</w:t>
            </w:r>
          </w:p>
          <w:p w:rsidR="00853371" w:rsidRPr="00357E6F" w:rsidRDefault="00853371" w:rsidP="00853371">
            <w:pPr>
              <w:numPr>
                <w:ilvl w:val="0"/>
                <w:numId w:val="90"/>
              </w:numPr>
              <w:tabs>
                <w:tab w:val="clear" w:pos="720"/>
                <w:tab w:val="left" w:pos="462"/>
                <w:tab w:val="left" w:pos="1080"/>
              </w:tabs>
              <w:suppressAutoHyphens/>
              <w:overflowPunct w:val="0"/>
              <w:autoSpaceDE w:val="0"/>
              <w:autoSpaceDN w:val="0"/>
              <w:adjustRightInd w:val="0"/>
              <w:spacing w:before="0" w:beforeAutospacing="0" w:after="0" w:afterAutospacing="0"/>
              <w:ind w:left="37" w:firstLine="141"/>
              <w:jc w:val="both"/>
              <w:textAlignment w:val="baseline"/>
              <w:rPr>
                <w:b/>
                <w:i/>
                <w:sz w:val="20"/>
                <w:szCs w:val="20"/>
              </w:rPr>
            </w:pPr>
            <w:r w:rsidRPr="00357E6F">
              <w:rPr>
                <w:sz w:val="20"/>
                <w:szCs w:val="20"/>
              </w:rPr>
              <w:t>тактическими приемами производства отдельных   следственных действий.</w:t>
            </w:r>
          </w:p>
        </w:tc>
      </w:tr>
      <w:tr w:rsidR="00853371" w:rsidRPr="00365321" w:rsidTr="00853371">
        <w:tc>
          <w:tcPr>
            <w:tcW w:w="2325" w:type="dxa"/>
            <w:vMerge w:val="restart"/>
          </w:tcPr>
          <w:p w:rsidR="00853371" w:rsidRPr="001B7A28" w:rsidRDefault="00853371" w:rsidP="00853371">
            <w:pPr>
              <w:shd w:val="clear" w:color="auto" w:fill="FFFFFF"/>
            </w:pPr>
          </w:p>
          <w:p w:rsidR="00853371" w:rsidRPr="001B7A28" w:rsidRDefault="00853371" w:rsidP="00853371">
            <w:pPr>
              <w:shd w:val="clear" w:color="auto" w:fill="FFFFFF"/>
            </w:pPr>
            <w:r>
              <w:t xml:space="preserve">ОПК-7. </w:t>
            </w:r>
            <w:r w:rsidRPr="008A1362">
              <w:t>Способен соблюдать принципы этики юриста, в том числе в части антикоррупционных стандартов поведения</w:t>
            </w:r>
          </w:p>
        </w:tc>
        <w:tc>
          <w:tcPr>
            <w:tcW w:w="3333" w:type="dxa"/>
          </w:tcPr>
          <w:p w:rsidR="00853371" w:rsidRPr="00365321" w:rsidRDefault="00853371" w:rsidP="00853371">
            <w:pPr>
              <w:spacing w:after="0"/>
              <w:rPr>
                <w:sz w:val="20"/>
                <w:szCs w:val="20"/>
              </w:rPr>
            </w:pPr>
            <w:r w:rsidRPr="00365321">
              <w:rPr>
                <w:sz w:val="20"/>
                <w:szCs w:val="20"/>
              </w:rPr>
              <w:t>ПК-2.1.</w:t>
            </w:r>
            <w:r w:rsidRPr="00365321">
              <w:rPr>
                <w:b/>
                <w:sz w:val="20"/>
                <w:szCs w:val="20"/>
              </w:rPr>
              <w:t xml:space="preserve"> </w:t>
            </w:r>
            <w:r w:rsidRPr="00365321">
              <w:rPr>
                <w:sz w:val="20"/>
                <w:szCs w:val="20"/>
              </w:rPr>
              <w:t>Знает:</w:t>
            </w:r>
            <w:r w:rsidRPr="00365321">
              <w:rPr>
                <w:b/>
                <w:sz w:val="20"/>
                <w:szCs w:val="20"/>
              </w:rPr>
              <w:t xml:space="preserve"> </w:t>
            </w:r>
            <w:r w:rsidRPr="00365321">
              <w:rPr>
                <w:sz w:val="20"/>
                <w:szCs w:val="20"/>
              </w:rPr>
              <w:t xml:space="preserve">методы </w:t>
            </w:r>
            <w:r>
              <w:rPr>
                <w:sz w:val="20"/>
                <w:szCs w:val="20"/>
              </w:rPr>
              <w:t xml:space="preserve"> </w:t>
            </w:r>
            <w:r w:rsidRPr="00365321">
              <w:rPr>
                <w:sz w:val="20"/>
                <w:szCs w:val="20"/>
              </w:rPr>
              <w:t>предупреждения преступлений, иных правонарушений и устранения причин и условий, способствующих их совершению</w:t>
            </w:r>
          </w:p>
        </w:tc>
        <w:tc>
          <w:tcPr>
            <w:tcW w:w="4373" w:type="dxa"/>
          </w:tcPr>
          <w:p w:rsidR="00853371" w:rsidRPr="00365321" w:rsidRDefault="00853371" w:rsidP="00853371">
            <w:pPr>
              <w:tabs>
                <w:tab w:val="left" w:pos="462"/>
              </w:tabs>
              <w:spacing w:before="0" w:beforeAutospacing="0" w:after="0" w:afterAutospacing="0"/>
              <w:rPr>
                <w:b/>
                <w:sz w:val="20"/>
                <w:szCs w:val="20"/>
                <w:u w:val="single"/>
              </w:rPr>
            </w:pPr>
            <w:r w:rsidRPr="00365321">
              <w:rPr>
                <w:b/>
                <w:sz w:val="20"/>
                <w:szCs w:val="20"/>
                <w:u w:val="single"/>
              </w:rPr>
              <w:t>Знать:</w:t>
            </w:r>
          </w:p>
          <w:p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органами уголовно-исполнительной системы и органами, осуществляющими иные меры государственного принуждения;</w:t>
            </w:r>
          </w:p>
          <w:p w:rsidR="00853371" w:rsidRPr="00365321" w:rsidRDefault="00853371" w:rsidP="00853371">
            <w:pPr>
              <w:numPr>
                <w:ilvl w:val="0"/>
                <w:numId w:val="64"/>
              </w:numPr>
              <w:tabs>
                <w:tab w:val="clear" w:pos="717"/>
                <w:tab w:val="left" w:pos="462"/>
                <w:tab w:val="left" w:pos="900"/>
              </w:tabs>
              <w:spacing w:before="0" w:beforeAutospacing="0" w:after="0" w:afterAutospacing="0"/>
              <w:ind w:left="0" w:firstLine="178"/>
              <w:jc w:val="both"/>
              <w:rPr>
                <w:sz w:val="20"/>
                <w:szCs w:val="20"/>
              </w:rPr>
            </w:pPr>
            <w:r w:rsidRPr="00365321">
              <w:rPr>
                <w:sz w:val="20"/>
                <w:szCs w:val="20"/>
              </w:rPr>
              <w:t>предмет и полномочия прокурора при осуществлении надзора за исполнением законов судебными приставами.</w:t>
            </w:r>
          </w:p>
        </w:tc>
      </w:tr>
      <w:tr w:rsidR="00853371" w:rsidRPr="00365321" w:rsidTr="00853371">
        <w:tc>
          <w:tcPr>
            <w:tcW w:w="2325" w:type="dxa"/>
            <w:vMerge/>
          </w:tcPr>
          <w:p w:rsidR="00853371" w:rsidRPr="00365321" w:rsidRDefault="00853371" w:rsidP="00853371">
            <w:pPr>
              <w:tabs>
                <w:tab w:val="left" w:pos="1080"/>
              </w:tabs>
              <w:spacing w:before="0" w:beforeAutospacing="0" w:after="0" w:afterAutospacing="0"/>
              <w:rPr>
                <w:b/>
                <w:sz w:val="20"/>
                <w:szCs w:val="20"/>
              </w:rPr>
            </w:pPr>
          </w:p>
        </w:tc>
        <w:tc>
          <w:tcPr>
            <w:tcW w:w="3333" w:type="dxa"/>
          </w:tcPr>
          <w:p w:rsidR="00853371" w:rsidRPr="00365321" w:rsidRDefault="00853371" w:rsidP="00853371">
            <w:pPr>
              <w:spacing w:after="0"/>
              <w:rPr>
                <w:sz w:val="20"/>
                <w:szCs w:val="20"/>
              </w:rPr>
            </w:pPr>
            <w:r w:rsidRPr="00365321">
              <w:rPr>
                <w:sz w:val="20"/>
                <w:szCs w:val="20"/>
              </w:rPr>
              <w:t>ПК-2.2. Умеет: грамотно реализовывать общие и специальные методы предупреждения преступлений, иных правонарушений</w:t>
            </w:r>
          </w:p>
        </w:tc>
        <w:tc>
          <w:tcPr>
            <w:tcW w:w="4373" w:type="dxa"/>
          </w:tcPr>
          <w:p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Уметь:</w:t>
            </w:r>
          </w:p>
          <w:p w:rsidR="00853371" w:rsidRPr="00365321" w:rsidRDefault="00853371" w:rsidP="00853371">
            <w:pPr>
              <w:numPr>
                <w:ilvl w:val="0"/>
                <w:numId w:val="65"/>
              </w:numPr>
              <w:tabs>
                <w:tab w:val="left" w:pos="462"/>
              </w:tabs>
              <w:spacing w:before="0" w:beforeAutospacing="0" w:after="0" w:afterAutospacing="0"/>
              <w:ind w:left="0" w:firstLine="178"/>
              <w:jc w:val="both"/>
              <w:rPr>
                <w:sz w:val="20"/>
                <w:szCs w:val="20"/>
              </w:rPr>
            </w:pPr>
            <w:r w:rsidRPr="00365321">
              <w:rPr>
                <w:sz w:val="20"/>
                <w:szCs w:val="20"/>
              </w:rPr>
              <w:t>творчески подходить к решению научных и практических правовых проблем, связанных с прокурорским надзором и иной прокурорской деятельностью;</w:t>
            </w:r>
          </w:p>
          <w:p w:rsidR="00853371" w:rsidRPr="00365321" w:rsidRDefault="00853371" w:rsidP="00853371">
            <w:pPr>
              <w:numPr>
                <w:ilvl w:val="0"/>
                <w:numId w:val="65"/>
              </w:numPr>
              <w:tabs>
                <w:tab w:val="left" w:pos="462"/>
              </w:tabs>
              <w:spacing w:before="0" w:beforeAutospacing="0" w:after="0" w:afterAutospacing="0"/>
              <w:ind w:left="0" w:firstLine="178"/>
              <w:jc w:val="both"/>
              <w:rPr>
                <w:sz w:val="20"/>
                <w:szCs w:val="20"/>
              </w:rPr>
            </w:pPr>
            <w:r w:rsidRPr="00365321">
              <w:rPr>
                <w:sz w:val="20"/>
                <w:szCs w:val="20"/>
              </w:rPr>
              <w:t>анализировать нормативные акты и обрабатывать полученную информацию с целью выявления нарушения закона.</w:t>
            </w:r>
          </w:p>
        </w:tc>
      </w:tr>
      <w:tr w:rsidR="00853371" w:rsidRPr="00365321" w:rsidTr="00853371">
        <w:tc>
          <w:tcPr>
            <w:tcW w:w="2325" w:type="dxa"/>
            <w:vMerge/>
          </w:tcPr>
          <w:p w:rsidR="00853371" w:rsidRPr="00365321" w:rsidRDefault="00853371" w:rsidP="00853371">
            <w:pPr>
              <w:tabs>
                <w:tab w:val="left" w:pos="1080"/>
              </w:tabs>
              <w:spacing w:before="0" w:beforeAutospacing="0" w:after="0" w:afterAutospacing="0"/>
              <w:rPr>
                <w:b/>
                <w:sz w:val="20"/>
                <w:szCs w:val="20"/>
              </w:rPr>
            </w:pPr>
          </w:p>
        </w:tc>
        <w:tc>
          <w:tcPr>
            <w:tcW w:w="3333" w:type="dxa"/>
          </w:tcPr>
          <w:p w:rsidR="00853371" w:rsidRPr="00365321" w:rsidRDefault="00853371" w:rsidP="00853371">
            <w:pPr>
              <w:spacing w:after="0"/>
              <w:rPr>
                <w:sz w:val="20"/>
                <w:szCs w:val="20"/>
              </w:rPr>
            </w:pPr>
            <w:r w:rsidRPr="00365321">
              <w:rPr>
                <w:sz w:val="20"/>
                <w:szCs w:val="20"/>
              </w:rPr>
              <w:t>ПК-2.3. Владеет: навыками выявления причин и условий совершения правонарушений, а также навыками устранения указанных причин и условий</w:t>
            </w:r>
          </w:p>
        </w:tc>
        <w:tc>
          <w:tcPr>
            <w:tcW w:w="4373" w:type="dxa"/>
          </w:tcPr>
          <w:p w:rsidR="00853371" w:rsidRPr="00365321" w:rsidRDefault="00853371" w:rsidP="00853371">
            <w:pPr>
              <w:tabs>
                <w:tab w:val="left" w:pos="1080"/>
              </w:tabs>
              <w:spacing w:before="0" w:beforeAutospacing="0" w:after="0" w:afterAutospacing="0"/>
              <w:rPr>
                <w:b/>
                <w:sz w:val="20"/>
                <w:szCs w:val="20"/>
                <w:u w:val="single"/>
              </w:rPr>
            </w:pPr>
            <w:r w:rsidRPr="00365321">
              <w:rPr>
                <w:b/>
                <w:sz w:val="20"/>
                <w:szCs w:val="20"/>
                <w:u w:val="single"/>
              </w:rPr>
              <w:t>Владеть:</w:t>
            </w:r>
          </w:p>
          <w:p w:rsidR="00853371" w:rsidRPr="00365321" w:rsidRDefault="00853371" w:rsidP="00853371">
            <w:pPr>
              <w:numPr>
                <w:ilvl w:val="0"/>
                <w:numId w:val="66"/>
              </w:numPr>
              <w:tabs>
                <w:tab w:val="left" w:pos="462"/>
              </w:tabs>
              <w:suppressAutoHyphens/>
              <w:spacing w:before="0" w:beforeAutospacing="0" w:after="0" w:afterAutospacing="0"/>
              <w:ind w:left="0" w:firstLine="178"/>
              <w:jc w:val="both"/>
              <w:rPr>
                <w:sz w:val="20"/>
                <w:szCs w:val="20"/>
              </w:rPr>
            </w:pPr>
            <w:r w:rsidRPr="00365321">
              <w:rPr>
                <w:sz w:val="20"/>
                <w:szCs w:val="20"/>
              </w:rPr>
              <w:t>навыками: анализа различных правовых явлений, юридических фактов, правовых норм и правовых отношений, являющихся объектами профессиональной деятельности;</w:t>
            </w:r>
          </w:p>
          <w:p w:rsidR="00853371" w:rsidRPr="00365321" w:rsidRDefault="00853371" w:rsidP="00853371">
            <w:pPr>
              <w:numPr>
                <w:ilvl w:val="0"/>
                <w:numId w:val="66"/>
              </w:numPr>
              <w:tabs>
                <w:tab w:val="left" w:pos="462"/>
              </w:tabs>
              <w:suppressAutoHyphens/>
              <w:spacing w:before="0" w:beforeAutospacing="0" w:after="0" w:afterAutospacing="0"/>
              <w:ind w:left="0" w:firstLine="178"/>
              <w:jc w:val="both"/>
              <w:rPr>
                <w:sz w:val="20"/>
                <w:szCs w:val="20"/>
              </w:rPr>
            </w:pPr>
            <w:r w:rsidRPr="00365321">
              <w:rPr>
                <w:sz w:val="20"/>
                <w:szCs w:val="20"/>
              </w:rPr>
              <w:t>принятия необходимых мер защиты прав человека и гражданина.</w:t>
            </w:r>
          </w:p>
        </w:tc>
      </w:tr>
    </w:tbl>
    <w:p w:rsidR="00BC75CD" w:rsidRPr="00365321" w:rsidRDefault="00BC75CD" w:rsidP="00BC75CD">
      <w:pPr>
        <w:tabs>
          <w:tab w:val="left" w:pos="900"/>
          <w:tab w:val="left" w:pos="1080"/>
        </w:tabs>
        <w:suppressAutoHyphens/>
        <w:overflowPunct w:val="0"/>
        <w:autoSpaceDE w:val="0"/>
        <w:autoSpaceDN w:val="0"/>
        <w:adjustRightInd w:val="0"/>
        <w:spacing w:before="0" w:beforeAutospacing="0" w:after="0" w:afterAutospacing="0"/>
        <w:jc w:val="both"/>
        <w:textAlignment w:val="baseline"/>
        <w:rPr>
          <w:b/>
          <w:i/>
          <w:sz w:val="20"/>
          <w:szCs w:val="20"/>
        </w:rPr>
      </w:pPr>
    </w:p>
    <w:p w:rsidR="00BC75CD" w:rsidRPr="00365321" w:rsidRDefault="00BC75CD" w:rsidP="00BC75CD">
      <w:pPr>
        <w:tabs>
          <w:tab w:val="left" w:pos="900"/>
          <w:tab w:val="left" w:pos="1080"/>
        </w:tabs>
        <w:suppressAutoHyphens/>
        <w:spacing w:before="0" w:beforeAutospacing="0" w:after="0" w:afterAutospacing="0"/>
        <w:ind w:firstLine="709"/>
        <w:jc w:val="both"/>
        <w:rPr>
          <w:sz w:val="20"/>
          <w:szCs w:val="20"/>
        </w:rPr>
      </w:pPr>
      <w:r w:rsidRPr="00365321">
        <w:rPr>
          <w:sz w:val="20"/>
          <w:szCs w:val="20"/>
        </w:rPr>
        <w:t>Знания, умения и навыки, приобретаемые обучающимися в результате изучения дисциплины «Прокурорский надзор», являются необходимыми для последующего поэтапного формирования компетенций и изучения дисциплин.</w:t>
      </w:r>
    </w:p>
    <w:p w:rsidR="00BC75CD" w:rsidRPr="00365321" w:rsidRDefault="00BC75CD" w:rsidP="00BC75CD">
      <w:pPr>
        <w:tabs>
          <w:tab w:val="left" w:pos="900"/>
          <w:tab w:val="left" w:pos="1080"/>
        </w:tabs>
        <w:suppressAutoHyphens/>
        <w:spacing w:before="0" w:beforeAutospacing="0" w:after="0" w:afterAutospacing="0"/>
        <w:jc w:val="both"/>
        <w:rPr>
          <w:sz w:val="20"/>
          <w:szCs w:val="20"/>
        </w:rPr>
      </w:pPr>
    </w:p>
    <w:p w:rsidR="00FF6D10" w:rsidRDefault="00FF6D10" w:rsidP="00FF6D10">
      <w:pPr>
        <w:tabs>
          <w:tab w:val="left" w:pos="900"/>
          <w:tab w:val="left" w:pos="1080"/>
        </w:tabs>
        <w:spacing w:before="0" w:beforeAutospacing="0" w:after="0" w:afterAutospacing="0"/>
        <w:ind w:firstLine="709"/>
        <w:rPr>
          <w:b/>
          <w:sz w:val="20"/>
          <w:szCs w:val="20"/>
        </w:rPr>
      </w:pPr>
    </w:p>
    <w:p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 xml:space="preserve">4. Объем дисциплины и виды учебной работы </w:t>
      </w:r>
    </w:p>
    <w:p w:rsidR="00BC75CD" w:rsidRPr="00365321" w:rsidRDefault="00BC75CD" w:rsidP="00BC75CD">
      <w:pPr>
        <w:spacing w:before="0" w:beforeAutospacing="0" w:after="0" w:afterAutospacing="0"/>
        <w:ind w:firstLine="680"/>
        <w:rPr>
          <w:b/>
          <w:sz w:val="20"/>
          <w:szCs w:val="20"/>
        </w:rPr>
      </w:pPr>
    </w:p>
    <w:p w:rsidR="00BC75CD" w:rsidRPr="00365321" w:rsidRDefault="00BC75CD" w:rsidP="00BC75CD">
      <w:pPr>
        <w:spacing w:before="0" w:beforeAutospacing="0" w:after="0" w:afterAutospacing="0"/>
        <w:ind w:firstLine="680"/>
        <w:rPr>
          <w:sz w:val="20"/>
          <w:szCs w:val="20"/>
        </w:rPr>
      </w:pPr>
      <w:r w:rsidRPr="00365321">
        <w:rPr>
          <w:sz w:val="20"/>
          <w:szCs w:val="20"/>
        </w:rPr>
        <w:t>Учебным планом предусматриваются следующие виды работы по дисциплине:</w:t>
      </w:r>
    </w:p>
    <w:p w:rsidR="00BC75CD" w:rsidRPr="00365321" w:rsidRDefault="00BC75CD" w:rsidP="00BC75CD">
      <w:pPr>
        <w:spacing w:before="0" w:beforeAutospacing="0" w:after="0" w:afterAutospacing="0"/>
        <w:ind w:firstLine="680"/>
        <w:jc w:val="right"/>
        <w:rPr>
          <w:b/>
          <w:sz w:val="20"/>
          <w:szCs w:val="20"/>
        </w:rPr>
      </w:pPr>
    </w:p>
    <w:tbl>
      <w:tblPr>
        <w:tblW w:w="1015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500"/>
        <w:gridCol w:w="720"/>
        <w:gridCol w:w="937"/>
        <w:gridCol w:w="720"/>
        <w:gridCol w:w="933"/>
        <w:gridCol w:w="722"/>
        <w:gridCol w:w="903"/>
      </w:tblGrid>
      <w:tr w:rsidR="00BC75CD" w:rsidRPr="00365321" w:rsidTr="00FF6D10">
        <w:tc>
          <w:tcPr>
            <w:tcW w:w="720" w:type="dxa"/>
            <w:vMerge w:val="restart"/>
            <w:vAlign w:val="center"/>
          </w:tcPr>
          <w:p w:rsidR="00BC75CD" w:rsidRPr="00365321" w:rsidRDefault="00BC75CD" w:rsidP="00FF6D10">
            <w:pPr>
              <w:pStyle w:val="afffd"/>
              <w:suppressAutoHyphens/>
              <w:snapToGrid w:val="0"/>
              <w:jc w:val="center"/>
              <w:rPr>
                <w:b/>
                <w:sz w:val="20"/>
                <w:szCs w:val="20"/>
              </w:rPr>
            </w:pPr>
            <w:r w:rsidRPr="00365321">
              <w:rPr>
                <w:b/>
                <w:sz w:val="20"/>
                <w:szCs w:val="20"/>
              </w:rPr>
              <w:t>№ п/п</w:t>
            </w:r>
          </w:p>
        </w:tc>
        <w:tc>
          <w:tcPr>
            <w:tcW w:w="4500" w:type="dxa"/>
            <w:vMerge w:val="restart"/>
            <w:vAlign w:val="center"/>
          </w:tcPr>
          <w:p w:rsidR="00BC75CD" w:rsidRPr="00365321" w:rsidRDefault="00BC75CD" w:rsidP="00FF6D10">
            <w:pPr>
              <w:pStyle w:val="afffd"/>
              <w:suppressAutoHyphens/>
              <w:snapToGrid w:val="0"/>
              <w:jc w:val="center"/>
              <w:rPr>
                <w:b/>
                <w:sz w:val="20"/>
                <w:szCs w:val="20"/>
              </w:rPr>
            </w:pPr>
            <w:r w:rsidRPr="00365321">
              <w:rPr>
                <w:b/>
                <w:sz w:val="20"/>
                <w:szCs w:val="20"/>
              </w:rPr>
              <w:t>Виды учебных занятий</w:t>
            </w:r>
          </w:p>
        </w:tc>
        <w:tc>
          <w:tcPr>
            <w:tcW w:w="4935" w:type="dxa"/>
            <w:gridSpan w:val="6"/>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 xml:space="preserve">Всего часов по формам обучения, </w:t>
            </w:r>
            <w:proofErr w:type="spellStart"/>
            <w:r w:rsidRPr="00365321">
              <w:rPr>
                <w:b/>
                <w:sz w:val="20"/>
                <w:szCs w:val="20"/>
              </w:rPr>
              <w:t>ак</w:t>
            </w:r>
            <w:proofErr w:type="spellEnd"/>
            <w:r w:rsidRPr="00365321">
              <w:rPr>
                <w:b/>
                <w:sz w:val="20"/>
                <w:szCs w:val="20"/>
              </w:rPr>
              <w:t>. ч</w:t>
            </w:r>
          </w:p>
        </w:tc>
      </w:tr>
      <w:tr w:rsidR="00BC75CD" w:rsidRPr="00365321" w:rsidTr="00FF6D10">
        <w:tc>
          <w:tcPr>
            <w:tcW w:w="720" w:type="dxa"/>
            <w:vMerge/>
          </w:tcPr>
          <w:p w:rsidR="00BC75CD" w:rsidRPr="00365321" w:rsidRDefault="00BC75CD" w:rsidP="00FF6D10">
            <w:pPr>
              <w:tabs>
                <w:tab w:val="left" w:pos="900"/>
              </w:tabs>
              <w:spacing w:before="0" w:beforeAutospacing="0" w:after="0" w:afterAutospacing="0"/>
              <w:rPr>
                <w:b/>
                <w:sz w:val="20"/>
                <w:szCs w:val="20"/>
              </w:rPr>
            </w:pPr>
          </w:p>
        </w:tc>
        <w:tc>
          <w:tcPr>
            <w:tcW w:w="4500" w:type="dxa"/>
            <w:vMerge/>
          </w:tcPr>
          <w:p w:rsidR="00BC75CD" w:rsidRPr="00365321" w:rsidRDefault="00BC75CD" w:rsidP="00FF6D10">
            <w:pPr>
              <w:tabs>
                <w:tab w:val="left" w:pos="900"/>
              </w:tabs>
              <w:spacing w:before="0" w:beforeAutospacing="0" w:after="0" w:afterAutospacing="0"/>
              <w:rPr>
                <w:b/>
                <w:sz w:val="20"/>
                <w:szCs w:val="20"/>
              </w:rPr>
            </w:pPr>
          </w:p>
        </w:tc>
        <w:tc>
          <w:tcPr>
            <w:tcW w:w="1657" w:type="dxa"/>
            <w:gridSpan w:val="2"/>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Очная</w:t>
            </w:r>
          </w:p>
        </w:tc>
        <w:tc>
          <w:tcPr>
            <w:tcW w:w="1653" w:type="dxa"/>
            <w:gridSpan w:val="2"/>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Очно-заочная</w:t>
            </w:r>
          </w:p>
        </w:tc>
        <w:tc>
          <w:tcPr>
            <w:tcW w:w="1625" w:type="dxa"/>
            <w:gridSpan w:val="2"/>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Заочная</w:t>
            </w:r>
          </w:p>
        </w:tc>
      </w:tr>
      <w:tr w:rsidR="00BC75CD" w:rsidRPr="00365321" w:rsidTr="00721DB2">
        <w:tc>
          <w:tcPr>
            <w:tcW w:w="720" w:type="dxa"/>
            <w:vMerge/>
          </w:tcPr>
          <w:p w:rsidR="00BC75CD" w:rsidRPr="00365321" w:rsidRDefault="00BC75CD" w:rsidP="00FF6D10">
            <w:pPr>
              <w:tabs>
                <w:tab w:val="left" w:pos="900"/>
              </w:tabs>
              <w:spacing w:before="0" w:beforeAutospacing="0" w:after="0" w:afterAutospacing="0"/>
              <w:rPr>
                <w:b/>
                <w:sz w:val="20"/>
                <w:szCs w:val="20"/>
              </w:rPr>
            </w:pPr>
          </w:p>
        </w:tc>
        <w:tc>
          <w:tcPr>
            <w:tcW w:w="4500" w:type="dxa"/>
            <w:vMerge/>
          </w:tcPr>
          <w:p w:rsidR="00BC75CD" w:rsidRPr="00365321" w:rsidRDefault="00BC75CD" w:rsidP="00FF6D10">
            <w:pPr>
              <w:tabs>
                <w:tab w:val="left" w:pos="900"/>
              </w:tabs>
              <w:spacing w:before="0" w:beforeAutospacing="0" w:after="0" w:afterAutospacing="0"/>
              <w:rPr>
                <w:b/>
                <w:sz w:val="20"/>
                <w:szCs w:val="20"/>
              </w:rPr>
            </w:pPr>
          </w:p>
        </w:tc>
        <w:tc>
          <w:tcPr>
            <w:tcW w:w="720" w:type="dxa"/>
            <w:vAlign w:val="center"/>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всего</w:t>
            </w:r>
          </w:p>
        </w:tc>
        <w:tc>
          <w:tcPr>
            <w:tcW w:w="937" w:type="dxa"/>
            <w:vAlign w:val="center"/>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c>
          <w:tcPr>
            <w:tcW w:w="720" w:type="dxa"/>
            <w:vAlign w:val="center"/>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всего</w:t>
            </w:r>
          </w:p>
        </w:tc>
        <w:tc>
          <w:tcPr>
            <w:tcW w:w="933" w:type="dxa"/>
            <w:vAlign w:val="center"/>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c>
          <w:tcPr>
            <w:tcW w:w="722" w:type="dxa"/>
            <w:vAlign w:val="center"/>
          </w:tcPr>
          <w:p w:rsidR="00BC75CD" w:rsidRPr="00365321" w:rsidRDefault="00BC75CD" w:rsidP="00FF6D10">
            <w:pPr>
              <w:tabs>
                <w:tab w:val="left" w:pos="900"/>
              </w:tabs>
              <w:spacing w:before="0" w:beforeAutospacing="0" w:after="0" w:afterAutospacing="0"/>
              <w:rPr>
                <w:b/>
                <w:sz w:val="20"/>
                <w:szCs w:val="20"/>
              </w:rPr>
            </w:pPr>
            <w:r w:rsidRPr="00365321">
              <w:rPr>
                <w:b/>
                <w:sz w:val="20"/>
                <w:szCs w:val="20"/>
              </w:rPr>
              <w:t>всего</w:t>
            </w:r>
          </w:p>
        </w:tc>
        <w:tc>
          <w:tcPr>
            <w:tcW w:w="903" w:type="dxa"/>
            <w:vAlign w:val="center"/>
          </w:tcPr>
          <w:p w:rsidR="00BC75CD" w:rsidRPr="00365321" w:rsidRDefault="00BC75CD" w:rsidP="00FF6D10">
            <w:pPr>
              <w:tabs>
                <w:tab w:val="left" w:pos="900"/>
              </w:tabs>
              <w:spacing w:before="0" w:beforeAutospacing="0" w:after="0" w:afterAutospacing="0"/>
              <w:jc w:val="center"/>
              <w:rPr>
                <w:b/>
                <w:sz w:val="20"/>
                <w:szCs w:val="20"/>
              </w:rPr>
            </w:pPr>
            <w:r w:rsidRPr="00365321">
              <w:rPr>
                <w:b/>
                <w:sz w:val="20"/>
                <w:szCs w:val="20"/>
              </w:rPr>
              <w:t>в том числе</w:t>
            </w: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1</w:t>
            </w:r>
          </w:p>
        </w:tc>
        <w:tc>
          <w:tcPr>
            <w:tcW w:w="4500" w:type="dxa"/>
          </w:tcPr>
          <w:p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Контактная работа (объем работы обучающихся во взаимодействии с преподавателем) (всего)</w:t>
            </w:r>
          </w:p>
        </w:tc>
        <w:tc>
          <w:tcPr>
            <w:tcW w:w="720" w:type="dxa"/>
          </w:tcPr>
          <w:p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26,2</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26,2</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pStyle w:val="afffd"/>
              <w:suppressAutoHyphens/>
              <w:snapToGrid w:val="0"/>
              <w:jc w:val="center"/>
              <w:rPr>
                <w:b/>
                <w:sz w:val="20"/>
                <w:szCs w:val="20"/>
              </w:rPr>
            </w:pPr>
            <w:r w:rsidRPr="00365321">
              <w:rPr>
                <w:b/>
                <w:sz w:val="20"/>
                <w:szCs w:val="20"/>
              </w:rPr>
              <w:t>16,2</w:t>
            </w:r>
          </w:p>
        </w:tc>
        <w:tc>
          <w:tcPr>
            <w:tcW w:w="903" w:type="dxa"/>
          </w:tcPr>
          <w:p w:rsidR="00721DB2" w:rsidRPr="00365321" w:rsidRDefault="00721DB2" w:rsidP="00721DB2">
            <w:pPr>
              <w:pStyle w:val="afffd"/>
              <w:suppressAutoHyphens/>
              <w:snapToGrid w:val="0"/>
              <w:jc w:val="center"/>
              <w:rPr>
                <w:b/>
                <w:sz w:val="20"/>
                <w:szCs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1.1</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занятия лекционного типа (лекции)</w:t>
            </w:r>
          </w:p>
        </w:tc>
        <w:tc>
          <w:tcPr>
            <w:tcW w:w="720" w:type="dxa"/>
            <w:vAlign w:val="center"/>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6</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6</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pStyle w:val="afffd"/>
              <w:suppressAutoHyphens/>
              <w:snapToGrid w:val="0"/>
              <w:jc w:val="center"/>
              <w:rPr>
                <w:sz w:val="20"/>
                <w:szCs w:val="20"/>
              </w:rPr>
            </w:pPr>
            <w:r w:rsidRPr="00365321">
              <w:rPr>
                <w:sz w:val="20"/>
                <w:szCs w:val="20"/>
              </w:rPr>
              <w:t>4</w:t>
            </w:r>
          </w:p>
        </w:tc>
        <w:tc>
          <w:tcPr>
            <w:tcW w:w="903" w:type="dxa"/>
          </w:tcPr>
          <w:p w:rsidR="00721DB2" w:rsidRPr="00365321" w:rsidRDefault="00721DB2" w:rsidP="00721DB2">
            <w:pPr>
              <w:pStyle w:val="afffd"/>
              <w:suppressAutoHyphens/>
              <w:snapToGrid w:val="0"/>
              <w:jc w:val="center"/>
              <w:rPr>
                <w:sz w:val="20"/>
                <w:szCs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1.2</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занятия семинарского типа (практические)*, </w:t>
            </w:r>
          </w:p>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в том числе: </w:t>
            </w:r>
          </w:p>
        </w:tc>
        <w:tc>
          <w:tcPr>
            <w:tcW w:w="720" w:type="dxa"/>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18</w:t>
            </w:r>
          </w:p>
        </w:tc>
        <w:tc>
          <w:tcPr>
            <w:tcW w:w="937" w:type="dxa"/>
          </w:tcPr>
          <w:p w:rsidR="00721DB2" w:rsidRPr="00365321" w:rsidRDefault="00721DB2" w:rsidP="00721DB2">
            <w:pPr>
              <w:tabs>
                <w:tab w:val="left" w:pos="900"/>
              </w:tabs>
              <w:spacing w:before="0" w:beforeAutospacing="0" w:after="0" w:afterAutospacing="0"/>
              <w:jc w:val="center"/>
              <w:rPr>
                <w:sz w:val="20"/>
                <w:szCs w:val="20"/>
              </w:rPr>
            </w:pPr>
          </w:p>
        </w:tc>
        <w:tc>
          <w:tcPr>
            <w:tcW w:w="720" w:type="dxa"/>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18</w:t>
            </w:r>
          </w:p>
        </w:tc>
        <w:tc>
          <w:tcPr>
            <w:tcW w:w="933" w:type="dxa"/>
          </w:tcPr>
          <w:p w:rsidR="00721DB2" w:rsidRPr="00365321" w:rsidRDefault="00721DB2" w:rsidP="00721DB2">
            <w:pPr>
              <w:tabs>
                <w:tab w:val="left" w:pos="900"/>
              </w:tabs>
              <w:spacing w:before="0" w:beforeAutospacing="0" w:after="0" w:afterAutospacing="0"/>
              <w:jc w:val="center"/>
              <w:rPr>
                <w:sz w:val="20"/>
                <w:szCs w:val="20"/>
              </w:rPr>
            </w:pPr>
          </w:p>
        </w:tc>
        <w:tc>
          <w:tcPr>
            <w:tcW w:w="722"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c>
          <w:tcPr>
            <w:tcW w:w="903"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1.2.1</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семинар-дискуссия, </w:t>
            </w:r>
          </w:p>
          <w:p w:rsidR="00721DB2" w:rsidRPr="00365321" w:rsidRDefault="00721DB2" w:rsidP="00721DB2">
            <w:pPr>
              <w:suppressAutoHyphens/>
              <w:snapToGrid w:val="0"/>
              <w:spacing w:before="0" w:beforeAutospacing="0" w:after="0" w:afterAutospacing="0"/>
              <w:rPr>
                <w:sz w:val="20"/>
                <w:szCs w:val="20"/>
              </w:rPr>
            </w:pPr>
            <w:r w:rsidRPr="00365321">
              <w:rPr>
                <w:sz w:val="20"/>
                <w:szCs w:val="20"/>
              </w:rPr>
              <w:t>практические занятия</w:t>
            </w:r>
          </w:p>
        </w:tc>
        <w:tc>
          <w:tcPr>
            <w:tcW w:w="720" w:type="dxa"/>
          </w:tcPr>
          <w:p w:rsidR="00721DB2" w:rsidRPr="00365321" w:rsidRDefault="00721DB2" w:rsidP="00721DB2">
            <w:pPr>
              <w:tabs>
                <w:tab w:val="left" w:pos="900"/>
              </w:tabs>
              <w:spacing w:before="0" w:beforeAutospacing="0" w:after="0" w:afterAutospacing="0"/>
              <w:jc w:val="center"/>
              <w:rPr>
                <w:sz w:val="20"/>
                <w:szCs w:val="20"/>
              </w:rPr>
            </w:pPr>
          </w:p>
        </w:tc>
        <w:tc>
          <w:tcPr>
            <w:tcW w:w="937"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721DB2" w:rsidRPr="00365321" w:rsidRDefault="00721DB2" w:rsidP="00721DB2">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0" w:type="dxa"/>
          </w:tcPr>
          <w:p w:rsidR="00721DB2" w:rsidRPr="00365321" w:rsidRDefault="00721DB2" w:rsidP="00721DB2">
            <w:pPr>
              <w:tabs>
                <w:tab w:val="left" w:pos="900"/>
              </w:tabs>
              <w:spacing w:before="0" w:beforeAutospacing="0" w:after="0" w:afterAutospacing="0"/>
              <w:jc w:val="center"/>
              <w:rPr>
                <w:sz w:val="20"/>
                <w:szCs w:val="20"/>
              </w:rPr>
            </w:pPr>
          </w:p>
        </w:tc>
        <w:tc>
          <w:tcPr>
            <w:tcW w:w="933"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721DB2" w:rsidRPr="00365321" w:rsidRDefault="00721DB2" w:rsidP="00721DB2">
            <w:pPr>
              <w:pStyle w:val="261"/>
              <w:suppressAutoHyphens/>
              <w:snapToGrid w:val="0"/>
              <w:spacing w:line="240" w:lineRule="auto"/>
              <w:jc w:val="center"/>
              <w:rPr>
                <w:rFonts w:ascii="Times New Roman" w:eastAsia="Times New Roman" w:hAnsi="Times New Roman"/>
                <w:bCs/>
                <w:sz w:val="20"/>
              </w:rPr>
            </w:pPr>
            <w:r w:rsidRPr="00365321">
              <w:rPr>
                <w:rFonts w:ascii="Times New Roman" w:eastAsia="Times New Roman" w:hAnsi="Times New Roman"/>
                <w:b w:val="0"/>
                <w:bCs/>
                <w:sz w:val="20"/>
              </w:rPr>
              <w:t>18</w:t>
            </w:r>
          </w:p>
        </w:tc>
        <w:tc>
          <w:tcPr>
            <w:tcW w:w="722"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p>
          <w:p w:rsidR="00721DB2" w:rsidRPr="00365321" w:rsidRDefault="00721DB2" w:rsidP="00721DB2">
            <w:pPr>
              <w:pStyle w:val="261"/>
              <w:suppressAutoHyphens/>
              <w:snapToGrid w:val="0"/>
              <w:spacing w:line="240" w:lineRule="auto"/>
              <w:rPr>
                <w:rFonts w:ascii="Times New Roman" w:eastAsia="Times New Roman" w:hAnsi="Times New Roman"/>
                <w:b w:val="0"/>
                <w:bCs/>
                <w:sz w:val="20"/>
              </w:rPr>
            </w:pPr>
          </w:p>
        </w:tc>
        <w:tc>
          <w:tcPr>
            <w:tcW w:w="903" w:type="dxa"/>
          </w:tcPr>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0</w:t>
            </w:r>
          </w:p>
          <w:p w:rsidR="00721DB2" w:rsidRPr="00365321" w:rsidRDefault="00721DB2" w:rsidP="00721DB2">
            <w:pPr>
              <w:pStyle w:val="261"/>
              <w:suppressAutoHyphens/>
              <w:snapToGrid w:val="0"/>
              <w:spacing w:line="240" w:lineRule="auto"/>
              <w:jc w:val="center"/>
              <w:rPr>
                <w:rFonts w:ascii="Times New Roman" w:eastAsia="Times New Roman" w:hAnsi="Times New Roman"/>
                <w:b w:val="0"/>
                <w:bCs/>
                <w:sz w:val="20"/>
              </w:rPr>
            </w:pPr>
            <w:r w:rsidRPr="00365321">
              <w:rPr>
                <w:rFonts w:ascii="Times New Roman" w:eastAsia="Times New Roman" w:hAnsi="Times New Roman"/>
                <w:b w:val="0"/>
                <w:bCs/>
                <w:sz w:val="20"/>
              </w:rPr>
              <w:t>10</w:t>
            </w: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1.2.2</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занятия семинарского типа : лабораторные работы  (лабораторные практикумы)</w:t>
            </w: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pStyle w:val="afffd"/>
              <w:suppressAutoHyphens/>
              <w:snapToGrid w:val="0"/>
              <w:jc w:val="center"/>
              <w:rPr>
                <w:sz w:val="20"/>
                <w:szCs w:val="20"/>
              </w:rPr>
            </w:pPr>
            <w:r w:rsidRPr="00365321">
              <w:rPr>
                <w:sz w:val="20"/>
                <w:szCs w:val="20"/>
              </w:rPr>
              <w:t>-</w:t>
            </w:r>
          </w:p>
        </w:tc>
        <w:tc>
          <w:tcPr>
            <w:tcW w:w="903" w:type="dxa"/>
          </w:tcPr>
          <w:p w:rsidR="00721DB2" w:rsidRPr="00365321" w:rsidRDefault="00721DB2" w:rsidP="00721DB2">
            <w:pPr>
              <w:pStyle w:val="afffd"/>
              <w:suppressAutoHyphens/>
              <w:snapToGrid w:val="0"/>
              <w:jc w:val="center"/>
              <w:rPr>
                <w:sz w:val="20"/>
                <w:szCs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1.2.3</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курсовое проектирование (выполнение курсовой работы) </w:t>
            </w: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rsidR="00721DB2" w:rsidRPr="00365321" w:rsidRDefault="00721DB2" w:rsidP="00721DB2">
            <w:pPr>
              <w:pStyle w:val="afffd"/>
              <w:suppressAutoHyphens/>
              <w:snapToGrid w:val="0"/>
              <w:jc w:val="center"/>
              <w:rPr>
                <w:sz w:val="20"/>
                <w:szCs w:val="20"/>
              </w:rPr>
            </w:pP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rsidR="00721DB2" w:rsidRPr="00365321" w:rsidRDefault="00721DB2" w:rsidP="00721DB2">
            <w:pPr>
              <w:pStyle w:val="afffd"/>
              <w:suppressAutoHyphens/>
              <w:snapToGrid w:val="0"/>
              <w:jc w:val="center"/>
              <w:rPr>
                <w:sz w:val="20"/>
                <w:szCs w:val="20"/>
              </w:rPr>
            </w:pP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w:t>
            </w:r>
          </w:p>
          <w:p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1.3</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контроль промежуточной аттестации и оценивание ее результатов, в том числе:</w:t>
            </w:r>
          </w:p>
        </w:tc>
        <w:tc>
          <w:tcPr>
            <w:tcW w:w="720" w:type="dxa"/>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2,2</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2,2</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2,2</w:t>
            </w:r>
          </w:p>
        </w:tc>
        <w:tc>
          <w:tcPr>
            <w:tcW w:w="903" w:type="dxa"/>
          </w:tcPr>
          <w:p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1.3.1</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консультации групповые </w:t>
            </w: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937"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933"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2</w:t>
            </w: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1.3.2</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sz w:val="20"/>
                <w:szCs w:val="20"/>
              </w:rPr>
              <w:t xml:space="preserve">прохождение промежуточной аттестации </w:t>
            </w: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937"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933"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p>
        </w:tc>
        <w:tc>
          <w:tcPr>
            <w:tcW w:w="903"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0,2</w:t>
            </w:r>
          </w:p>
        </w:tc>
      </w:tr>
      <w:tr w:rsidR="00721DB2" w:rsidRPr="00365321" w:rsidTr="00721DB2">
        <w:tc>
          <w:tcPr>
            <w:tcW w:w="720" w:type="dxa"/>
          </w:tcPr>
          <w:p w:rsidR="00721DB2" w:rsidRPr="00365321" w:rsidRDefault="00721DB2" w:rsidP="00721DB2">
            <w:pPr>
              <w:suppressAutoHyphens/>
              <w:snapToGrid w:val="0"/>
              <w:spacing w:before="0" w:beforeAutospacing="0" w:after="0" w:afterAutospacing="0"/>
              <w:rPr>
                <w:sz w:val="20"/>
                <w:szCs w:val="20"/>
              </w:rPr>
            </w:pPr>
            <w:r w:rsidRPr="00365321">
              <w:rPr>
                <w:b/>
                <w:sz w:val="20"/>
                <w:szCs w:val="20"/>
              </w:rPr>
              <w:t>2</w:t>
            </w:r>
          </w:p>
        </w:tc>
        <w:tc>
          <w:tcPr>
            <w:tcW w:w="4500" w:type="dxa"/>
          </w:tcPr>
          <w:p w:rsidR="00721DB2" w:rsidRPr="00365321" w:rsidRDefault="00721DB2" w:rsidP="00721DB2">
            <w:pPr>
              <w:suppressAutoHyphens/>
              <w:snapToGrid w:val="0"/>
              <w:spacing w:before="0" w:beforeAutospacing="0" w:after="0" w:afterAutospacing="0"/>
              <w:rPr>
                <w:sz w:val="20"/>
                <w:szCs w:val="20"/>
              </w:rPr>
            </w:pPr>
            <w:r w:rsidRPr="00365321">
              <w:rPr>
                <w:b/>
                <w:sz w:val="20"/>
                <w:szCs w:val="20"/>
              </w:rPr>
              <w:t>Самостоятельная работа (всего)</w:t>
            </w: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174</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rsidR="00721DB2" w:rsidRPr="00365321" w:rsidRDefault="00721DB2" w:rsidP="00721DB2">
            <w:pPr>
              <w:tabs>
                <w:tab w:val="left" w:pos="900"/>
              </w:tabs>
              <w:spacing w:before="0" w:beforeAutospacing="0" w:after="0" w:afterAutospacing="0"/>
              <w:jc w:val="center"/>
              <w:rPr>
                <w:b/>
                <w:sz w:val="20"/>
                <w:szCs w:val="20"/>
              </w:rPr>
            </w:pPr>
            <w:r w:rsidRPr="00365321">
              <w:rPr>
                <w:b/>
                <w:sz w:val="20"/>
                <w:szCs w:val="20"/>
              </w:rPr>
              <w:t>174</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r w:rsidRPr="00365321">
              <w:rPr>
                <w:b/>
                <w:sz w:val="20"/>
                <w:szCs w:val="20"/>
              </w:rPr>
              <w:t>193</w:t>
            </w:r>
          </w:p>
        </w:tc>
        <w:tc>
          <w:tcPr>
            <w:tcW w:w="903" w:type="dxa"/>
          </w:tcPr>
          <w:p w:rsidR="00721DB2" w:rsidRPr="00365321" w:rsidRDefault="00721DB2" w:rsidP="00721DB2">
            <w:pPr>
              <w:suppressAutoHyphens/>
              <w:snapToGrid w:val="0"/>
              <w:spacing w:before="0" w:beforeAutospacing="0" w:after="0" w:afterAutospacing="0"/>
              <w:jc w:val="center"/>
              <w:rPr>
                <w:sz w:val="20"/>
                <w:szCs w:val="20"/>
              </w:rPr>
            </w:pPr>
          </w:p>
        </w:tc>
      </w:tr>
      <w:tr w:rsidR="00721DB2" w:rsidRPr="00365321" w:rsidTr="00721DB2">
        <w:tc>
          <w:tcPr>
            <w:tcW w:w="720" w:type="dxa"/>
          </w:tcPr>
          <w:p w:rsidR="00721DB2" w:rsidRPr="00365321" w:rsidRDefault="00721DB2" w:rsidP="00721DB2">
            <w:pPr>
              <w:tabs>
                <w:tab w:val="center" w:pos="4677"/>
                <w:tab w:val="right" w:pos="9355"/>
              </w:tabs>
              <w:suppressAutoHyphens/>
              <w:spacing w:before="0" w:beforeAutospacing="0" w:after="0" w:afterAutospacing="0"/>
              <w:rPr>
                <w:b/>
                <w:sz w:val="20"/>
                <w:szCs w:val="20"/>
              </w:rPr>
            </w:pPr>
            <w:r w:rsidRPr="00365321">
              <w:rPr>
                <w:sz w:val="20"/>
                <w:szCs w:val="20"/>
              </w:rPr>
              <w:t>2.1</w:t>
            </w:r>
          </w:p>
        </w:tc>
        <w:tc>
          <w:tcPr>
            <w:tcW w:w="4500" w:type="dxa"/>
          </w:tcPr>
          <w:p w:rsidR="00721DB2" w:rsidRPr="00365321" w:rsidRDefault="00721DB2" w:rsidP="00721DB2">
            <w:pPr>
              <w:tabs>
                <w:tab w:val="center" w:pos="4677"/>
                <w:tab w:val="right" w:pos="9355"/>
              </w:tabs>
              <w:suppressAutoHyphens/>
              <w:spacing w:before="0" w:beforeAutospacing="0" w:after="0" w:afterAutospacing="0"/>
              <w:rPr>
                <w:sz w:val="20"/>
                <w:szCs w:val="20"/>
              </w:rPr>
            </w:pPr>
            <w:r w:rsidRPr="00365321">
              <w:rPr>
                <w:sz w:val="20"/>
                <w:szCs w:val="20"/>
              </w:rPr>
              <w:t xml:space="preserve">работа в электронной информационно-образовательной среде с образовательными ресурсами учебной библиотеки, компьютерными </w:t>
            </w:r>
            <w:r>
              <w:rPr>
                <w:sz w:val="20"/>
                <w:szCs w:val="20"/>
              </w:rPr>
              <w:t>средствами обучения для подготовки к текущему контролю успеваемости  и промежуточной аттестации</w:t>
            </w:r>
            <w:r w:rsidRPr="00365321">
              <w:rPr>
                <w:sz w:val="20"/>
                <w:szCs w:val="20"/>
              </w:rPr>
              <w:t>, к курсовому проектированию (выполнению курсовых работ)</w:t>
            </w:r>
          </w:p>
        </w:tc>
        <w:tc>
          <w:tcPr>
            <w:tcW w:w="720" w:type="dxa"/>
          </w:tcPr>
          <w:p w:rsidR="00721DB2" w:rsidRPr="00365321" w:rsidRDefault="00721DB2" w:rsidP="00721DB2">
            <w:pPr>
              <w:tabs>
                <w:tab w:val="left" w:pos="900"/>
              </w:tabs>
              <w:spacing w:before="0" w:beforeAutospacing="0" w:after="0" w:afterAutospacing="0"/>
              <w:jc w:val="center"/>
              <w:rPr>
                <w:sz w:val="20"/>
                <w:szCs w:val="20"/>
              </w:rPr>
            </w:pPr>
          </w:p>
          <w:p w:rsidR="00721DB2" w:rsidRPr="00365321" w:rsidRDefault="00721DB2" w:rsidP="00721DB2">
            <w:pPr>
              <w:tabs>
                <w:tab w:val="left" w:pos="900"/>
              </w:tabs>
              <w:spacing w:before="0" w:beforeAutospacing="0" w:after="0" w:afterAutospacing="0"/>
              <w:jc w:val="center"/>
              <w:rPr>
                <w:sz w:val="20"/>
                <w:szCs w:val="20"/>
              </w:rPr>
            </w:pPr>
          </w:p>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174</w:t>
            </w:r>
          </w:p>
        </w:tc>
        <w:tc>
          <w:tcPr>
            <w:tcW w:w="937" w:type="dxa"/>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tabs>
                <w:tab w:val="left" w:pos="900"/>
              </w:tabs>
              <w:spacing w:before="0" w:beforeAutospacing="0" w:after="0" w:afterAutospacing="0"/>
              <w:jc w:val="center"/>
              <w:rPr>
                <w:sz w:val="20"/>
                <w:szCs w:val="20"/>
              </w:rPr>
            </w:pPr>
          </w:p>
          <w:p w:rsidR="00721DB2" w:rsidRPr="00365321" w:rsidRDefault="00721DB2" w:rsidP="00721DB2">
            <w:pPr>
              <w:tabs>
                <w:tab w:val="left" w:pos="900"/>
              </w:tabs>
              <w:spacing w:before="0" w:beforeAutospacing="0" w:after="0" w:afterAutospacing="0"/>
              <w:jc w:val="center"/>
              <w:rPr>
                <w:sz w:val="20"/>
                <w:szCs w:val="20"/>
              </w:rPr>
            </w:pPr>
          </w:p>
          <w:p w:rsidR="00721DB2" w:rsidRPr="00365321" w:rsidRDefault="00721DB2" w:rsidP="00721DB2">
            <w:pPr>
              <w:tabs>
                <w:tab w:val="left" w:pos="900"/>
              </w:tabs>
              <w:spacing w:before="0" w:beforeAutospacing="0" w:after="0" w:afterAutospacing="0"/>
              <w:jc w:val="center"/>
              <w:rPr>
                <w:sz w:val="20"/>
                <w:szCs w:val="20"/>
              </w:rPr>
            </w:pPr>
            <w:r w:rsidRPr="00365321">
              <w:rPr>
                <w:sz w:val="20"/>
                <w:szCs w:val="20"/>
              </w:rPr>
              <w:t>174</w:t>
            </w:r>
          </w:p>
        </w:tc>
        <w:tc>
          <w:tcPr>
            <w:tcW w:w="933" w:type="dxa"/>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pStyle w:val="afffd"/>
              <w:suppressAutoHyphens/>
              <w:snapToGrid w:val="0"/>
              <w:jc w:val="center"/>
              <w:rPr>
                <w:sz w:val="20"/>
                <w:szCs w:val="20"/>
              </w:rPr>
            </w:pPr>
          </w:p>
          <w:p w:rsidR="00721DB2" w:rsidRPr="00365321" w:rsidRDefault="00721DB2" w:rsidP="00721DB2">
            <w:pPr>
              <w:pStyle w:val="afffd"/>
              <w:suppressAutoHyphens/>
              <w:snapToGrid w:val="0"/>
              <w:jc w:val="center"/>
              <w:rPr>
                <w:sz w:val="20"/>
                <w:szCs w:val="20"/>
              </w:rPr>
            </w:pPr>
          </w:p>
          <w:p w:rsidR="00721DB2" w:rsidRPr="00365321" w:rsidRDefault="00721DB2" w:rsidP="00721DB2">
            <w:pPr>
              <w:pStyle w:val="afffd"/>
              <w:suppressAutoHyphens/>
              <w:snapToGrid w:val="0"/>
              <w:jc w:val="center"/>
              <w:rPr>
                <w:b/>
                <w:sz w:val="20"/>
                <w:szCs w:val="20"/>
              </w:rPr>
            </w:pPr>
            <w:r w:rsidRPr="00365321">
              <w:rPr>
                <w:sz w:val="20"/>
                <w:szCs w:val="20"/>
              </w:rPr>
              <w:t>193</w:t>
            </w:r>
          </w:p>
        </w:tc>
        <w:tc>
          <w:tcPr>
            <w:tcW w:w="903" w:type="dxa"/>
          </w:tcPr>
          <w:p w:rsidR="00721DB2" w:rsidRPr="00365321" w:rsidRDefault="00721DB2" w:rsidP="00721DB2">
            <w:pPr>
              <w:pStyle w:val="afffd"/>
              <w:suppressAutoHyphens/>
              <w:snapToGrid w:val="0"/>
              <w:jc w:val="center"/>
              <w:rPr>
                <w:b/>
                <w:sz w:val="20"/>
                <w:szCs w:val="20"/>
              </w:rPr>
            </w:pPr>
          </w:p>
        </w:tc>
      </w:tr>
      <w:tr w:rsidR="00721DB2" w:rsidRPr="00365321" w:rsidTr="00721DB2">
        <w:tc>
          <w:tcPr>
            <w:tcW w:w="720" w:type="dxa"/>
          </w:tcPr>
          <w:p w:rsidR="00721DB2" w:rsidRPr="00365321" w:rsidRDefault="00721DB2" w:rsidP="00721DB2">
            <w:pPr>
              <w:suppressAutoHyphens/>
              <w:spacing w:before="0" w:beforeAutospacing="0" w:after="0" w:afterAutospacing="0"/>
              <w:rPr>
                <w:sz w:val="20"/>
                <w:szCs w:val="20"/>
              </w:rPr>
            </w:pPr>
            <w:r w:rsidRPr="00365321">
              <w:rPr>
                <w:sz w:val="20"/>
                <w:szCs w:val="20"/>
              </w:rPr>
              <w:t>2.2</w:t>
            </w:r>
          </w:p>
        </w:tc>
        <w:tc>
          <w:tcPr>
            <w:tcW w:w="4500" w:type="dxa"/>
          </w:tcPr>
          <w:p w:rsidR="00721DB2" w:rsidRPr="00365321" w:rsidRDefault="00721DB2" w:rsidP="00721DB2">
            <w:pPr>
              <w:suppressAutoHyphens/>
              <w:spacing w:before="0" w:beforeAutospacing="0" w:after="0" w:afterAutospacing="0"/>
              <w:rPr>
                <w:sz w:val="20"/>
                <w:szCs w:val="20"/>
              </w:rPr>
            </w:pPr>
            <w:r w:rsidRPr="00365321">
              <w:rPr>
                <w:sz w:val="20"/>
                <w:szCs w:val="20"/>
              </w:rPr>
              <w:t>самостоятельная работа при подготовке к промежуточной аттестации</w:t>
            </w:r>
          </w:p>
        </w:tc>
        <w:tc>
          <w:tcPr>
            <w:tcW w:w="720" w:type="dxa"/>
            <w:vAlign w:val="center"/>
          </w:tcPr>
          <w:p w:rsidR="00721DB2" w:rsidRPr="00365321" w:rsidRDefault="00721DB2" w:rsidP="00721DB2">
            <w:pPr>
              <w:pStyle w:val="afffd"/>
              <w:suppressAutoHyphens/>
              <w:snapToGrid w:val="0"/>
              <w:jc w:val="center"/>
              <w:rPr>
                <w:b/>
                <w:sz w:val="20"/>
                <w:szCs w:val="20"/>
              </w:rPr>
            </w:pPr>
            <w:r w:rsidRPr="00365321">
              <w:rPr>
                <w:b/>
                <w:sz w:val="20"/>
                <w:szCs w:val="20"/>
              </w:rPr>
              <w:t>15,8</w:t>
            </w:r>
          </w:p>
          <w:p w:rsidR="00721DB2" w:rsidRPr="00365321" w:rsidRDefault="00721DB2" w:rsidP="00721DB2">
            <w:pPr>
              <w:tabs>
                <w:tab w:val="left" w:pos="900"/>
              </w:tabs>
              <w:spacing w:before="0" w:beforeAutospacing="0" w:after="0" w:afterAutospacing="0"/>
              <w:jc w:val="center"/>
              <w:rPr>
                <w:b/>
                <w:sz w:val="20"/>
                <w:szCs w:val="20"/>
              </w:rPr>
            </w:pPr>
          </w:p>
        </w:tc>
        <w:tc>
          <w:tcPr>
            <w:tcW w:w="937"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720" w:type="dxa"/>
            <w:vAlign w:val="center"/>
          </w:tcPr>
          <w:p w:rsidR="00721DB2" w:rsidRPr="00365321" w:rsidRDefault="00721DB2" w:rsidP="00721DB2">
            <w:pPr>
              <w:pStyle w:val="afffd"/>
              <w:suppressAutoHyphens/>
              <w:snapToGrid w:val="0"/>
              <w:jc w:val="center"/>
              <w:rPr>
                <w:b/>
                <w:sz w:val="20"/>
                <w:szCs w:val="20"/>
              </w:rPr>
            </w:pPr>
            <w:r w:rsidRPr="00365321">
              <w:rPr>
                <w:b/>
                <w:sz w:val="20"/>
                <w:szCs w:val="20"/>
              </w:rPr>
              <w:t>15,8</w:t>
            </w:r>
          </w:p>
          <w:p w:rsidR="00721DB2" w:rsidRPr="00365321" w:rsidRDefault="00721DB2" w:rsidP="00721DB2">
            <w:pPr>
              <w:tabs>
                <w:tab w:val="left" w:pos="900"/>
              </w:tabs>
              <w:spacing w:before="0" w:beforeAutospacing="0" w:after="0" w:afterAutospacing="0"/>
              <w:jc w:val="center"/>
              <w:rPr>
                <w:b/>
                <w:sz w:val="20"/>
                <w:szCs w:val="20"/>
              </w:rPr>
            </w:pPr>
          </w:p>
        </w:tc>
        <w:tc>
          <w:tcPr>
            <w:tcW w:w="933"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pStyle w:val="afffd"/>
              <w:suppressAutoHyphens/>
              <w:snapToGrid w:val="0"/>
              <w:jc w:val="center"/>
              <w:rPr>
                <w:sz w:val="20"/>
                <w:szCs w:val="20"/>
              </w:rPr>
            </w:pPr>
            <w:r w:rsidRPr="00365321">
              <w:rPr>
                <w:b/>
                <w:sz w:val="20"/>
                <w:szCs w:val="20"/>
              </w:rPr>
              <w:t>6,8</w:t>
            </w:r>
          </w:p>
        </w:tc>
        <w:tc>
          <w:tcPr>
            <w:tcW w:w="903" w:type="dxa"/>
          </w:tcPr>
          <w:p w:rsidR="00721DB2" w:rsidRPr="00365321" w:rsidRDefault="00721DB2" w:rsidP="00721DB2">
            <w:pPr>
              <w:pStyle w:val="afffd"/>
              <w:suppressAutoHyphens/>
              <w:snapToGrid w:val="0"/>
              <w:jc w:val="center"/>
              <w:rPr>
                <w:b/>
                <w:sz w:val="20"/>
                <w:szCs w:val="20"/>
              </w:rPr>
            </w:pPr>
          </w:p>
        </w:tc>
      </w:tr>
      <w:tr w:rsidR="00721DB2" w:rsidRPr="00365321" w:rsidTr="00721DB2">
        <w:trPr>
          <w:trHeight w:val="70"/>
        </w:trPr>
        <w:tc>
          <w:tcPr>
            <w:tcW w:w="720" w:type="dxa"/>
            <w:vMerge w:val="restart"/>
          </w:tcPr>
          <w:p w:rsidR="00721DB2" w:rsidRPr="00365321" w:rsidRDefault="00721DB2" w:rsidP="00721DB2">
            <w:pPr>
              <w:suppressAutoHyphens/>
              <w:snapToGrid w:val="0"/>
              <w:spacing w:before="0" w:beforeAutospacing="0" w:after="0" w:afterAutospacing="0"/>
              <w:rPr>
                <w:b/>
                <w:sz w:val="20"/>
                <w:szCs w:val="20"/>
              </w:rPr>
            </w:pPr>
            <w:r w:rsidRPr="00365321">
              <w:rPr>
                <w:b/>
                <w:sz w:val="20"/>
                <w:szCs w:val="20"/>
              </w:rPr>
              <w:t>3</w:t>
            </w:r>
          </w:p>
        </w:tc>
        <w:tc>
          <w:tcPr>
            <w:tcW w:w="4500" w:type="dxa"/>
            <w:vMerge w:val="restart"/>
          </w:tcPr>
          <w:p w:rsidR="00721DB2" w:rsidRPr="00365321" w:rsidRDefault="00721DB2" w:rsidP="00721DB2">
            <w:pPr>
              <w:suppressAutoHyphens/>
              <w:snapToGrid w:val="0"/>
              <w:spacing w:before="0" w:beforeAutospacing="0" w:after="0" w:afterAutospacing="0"/>
              <w:rPr>
                <w:sz w:val="20"/>
                <w:szCs w:val="20"/>
              </w:rPr>
            </w:pPr>
            <w:r w:rsidRPr="00365321">
              <w:rPr>
                <w:b/>
                <w:sz w:val="20"/>
                <w:szCs w:val="20"/>
              </w:rPr>
              <w:t>Общая трудоемкость</w:t>
            </w:r>
            <w:r w:rsidRPr="00365321">
              <w:rPr>
                <w:sz w:val="20"/>
                <w:szCs w:val="20"/>
              </w:rPr>
              <w:t xml:space="preserve">                                   часы</w:t>
            </w:r>
          </w:p>
          <w:p w:rsidR="00721DB2" w:rsidRPr="00365321" w:rsidRDefault="00721DB2" w:rsidP="00721DB2">
            <w:pPr>
              <w:suppressAutoHyphens/>
              <w:spacing w:before="0" w:beforeAutospacing="0" w:after="0" w:afterAutospacing="0"/>
              <w:rPr>
                <w:sz w:val="20"/>
                <w:szCs w:val="20"/>
              </w:rPr>
            </w:pPr>
            <w:r w:rsidRPr="00365321">
              <w:rPr>
                <w:b/>
                <w:sz w:val="20"/>
                <w:szCs w:val="20"/>
              </w:rPr>
              <w:t>дисциплины</w:t>
            </w:r>
            <w:r w:rsidRPr="00365321">
              <w:rPr>
                <w:sz w:val="20"/>
                <w:szCs w:val="20"/>
              </w:rPr>
              <w:t xml:space="preserve">                           зачетные единицы</w:t>
            </w:r>
          </w:p>
          <w:p w:rsidR="00721DB2" w:rsidRPr="00365321" w:rsidRDefault="00721DB2" w:rsidP="00721DB2">
            <w:pPr>
              <w:suppressAutoHyphens/>
              <w:snapToGrid w:val="0"/>
              <w:spacing w:before="0" w:beforeAutospacing="0" w:after="0" w:afterAutospacing="0"/>
              <w:rPr>
                <w:sz w:val="20"/>
                <w:szCs w:val="20"/>
              </w:rPr>
            </w:pPr>
            <w:r w:rsidRPr="00365321">
              <w:rPr>
                <w:sz w:val="20"/>
                <w:szCs w:val="20"/>
              </w:rPr>
              <w:t>форма промежуточной аттестации</w:t>
            </w:r>
          </w:p>
        </w:tc>
        <w:tc>
          <w:tcPr>
            <w:tcW w:w="720" w:type="dxa"/>
          </w:tcPr>
          <w:p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37"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720" w:type="dxa"/>
          </w:tcPr>
          <w:p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33" w:type="dxa"/>
            <w:vAlign w:val="center"/>
          </w:tcPr>
          <w:p w:rsidR="00721DB2" w:rsidRPr="00365321" w:rsidRDefault="00721DB2" w:rsidP="00721DB2">
            <w:pPr>
              <w:tabs>
                <w:tab w:val="left" w:pos="900"/>
              </w:tabs>
              <w:spacing w:before="0" w:beforeAutospacing="0" w:after="0" w:afterAutospacing="0"/>
              <w:jc w:val="center"/>
              <w:rPr>
                <w:b/>
                <w:sz w:val="20"/>
                <w:szCs w:val="20"/>
              </w:rPr>
            </w:pPr>
          </w:p>
        </w:tc>
        <w:tc>
          <w:tcPr>
            <w:tcW w:w="722" w:type="dxa"/>
          </w:tcPr>
          <w:p w:rsidR="00721DB2" w:rsidRPr="00365321" w:rsidRDefault="00721DB2" w:rsidP="00721DB2">
            <w:pPr>
              <w:suppressAutoHyphens/>
              <w:snapToGrid w:val="0"/>
              <w:spacing w:before="0" w:beforeAutospacing="0" w:after="0" w:afterAutospacing="0"/>
              <w:jc w:val="center"/>
              <w:rPr>
                <w:b/>
                <w:sz w:val="20"/>
                <w:szCs w:val="20"/>
              </w:rPr>
            </w:pPr>
            <w:r w:rsidRPr="00365321">
              <w:rPr>
                <w:b/>
                <w:sz w:val="20"/>
                <w:szCs w:val="20"/>
              </w:rPr>
              <w:t>216</w:t>
            </w:r>
          </w:p>
        </w:tc>
        <w:tc>
          <w:tcPr>
            <w:tcW w:w="903" w:type="dxa"/>
            <w:vAlign w:val="center"/>
          </w:tcPr>
          <w:p w:rsidR="00721DB2" w:rsidRPr="00365321" w:rsidRDefault="00721DB2" w:rsidP="00721DB2">
            <w:pPr>
              <w:tabs>
                <w:tab w:val="left" w:pos="900"/>
              </w:tabs>
              <w:spacing w:before="0" w:beforeAutospacing="0" w:after="0" w:afterAutospacing="0"/>
              <w:jc w:val="center"/>
              <w:rPr>
                <w:b/>
                <w:sz w:val="20"/>
                <w:szCs w:val="20"/>
              </w:rPr>
            </w:pPr>
          </w:p>
        </w:tc>
      </w:tr>
      <w:tr w:rsidR="00721DB2" w:rsidRPr="00365321" w:rsidTr="00721DB2">
        <w:tc>
          <w:tcPr>
            <w:tcW w:w="720" w:type="dxa"/>
            <w:vMerge/>
          </w:tcPr>
          <w:p w:rsidR="00721DB2" w:rsidRPr="00365321" w:rsidRDefault="00721DB2" w:rsidP="00721DB2">
            <w:pPr>
              <w:suppressAutoHyphens/>
              <w:snapToGrid w:val="0"/>
              <w:spacing w:before="0" w:beforeAutospacing="0" w:after="0" w:afterAutospacing="0"/>
              <w:rPr>
                <w:b/>
                <w:sz w:val="20"/>
                <w:szCs w:val="20"/>
              </w:rPr>
            </w:pPr>
          </w:p>
        </w:tc>
        <w:tc>
          <w:tcPr>
            <w:tcW w:w="4500" w:type="dxa"/>
            <w:vMerge/>
          </w:tcPr>
          <w:p w:rsidR="00721DB2" w:rsidRPr="00365321" w:rsidRDefault="00721DB2" w:rsidP="00721DB2">
            <w:pPr>
              <w:suppressAutoHyphens/>
              <w:snapToGrid w:val="0"/>
              <w:spacing w:before="0" w:beforeAutospacing="0" w:after="0" w:afterAutospacing="0"/>
              <w:rPr>
                <w:b/>
                <w:sz w:val="20"/>
                <w:szCs w:val="20"/>
              </w:rPr>
            </w:pP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37" w:type="dxa"/>
            <w:vAlign w:val="center"/>
          </w:tcPr>
          <w:p w:rsidR="00721DB2" w:rsidRPr="00365321" w:rsidRDefault="00721DB2" w:rsidP="00721DB2">
            <w:pPr>
              <w:tabs>
                <w:tab w:val="left" w:pos="900"/>
              </w:tabs>
              <w:spacing w:before="0" w:beforeAutospacing="0" w:after="0" w:afterAutospacing="0"/>
              <w:jc w:val="center"/>
              <w:rPr>
                <w:sz w:val="20"/>
                <w:szCs w:val="20"/>
              </w:rPr>
            </w:pPr>
          </w:p>
        </w:tc>
        <w:tc>
          <w:tcPr>
            <w:tcW w:w="720"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33" w:type="dxa"/>
            <w:vAlign w:val="center"/>
          </w:tcPr>
          <w:p w:rsidR="00721DB2" w:rsidRPr="00365321" w:rsidRDefault="00721DB2" w:rsidP="00721DB2">
            <w:pPr>
              <w:tabs>
                <w:tab w:val="left" w:pos="900"/>
              </w:tabs>
              <w:spacing w:before="0" w:beforeAutospacing="0" w:after="0" w:afterAutospacing="0"/>
              <w:jc w:val="center"/>
              <w:rPr>
                <w:sz w:val="20"/>
                <w:szCs w:val="20"/>
              </w:rPr>
            </w:pPr>
          </w:p>
        </w:tc>
        <w:tc>
          <w:tcPr>
            <w:tcW w:w="722" w:type="dxa"/>
          </w:tcPr>
          <w:p w:rsidR="00721DB2" w:rsidRPr="00365321" w:rsidRDefault="00721DB2" w:rsidP="00721DB2">
            <w:pPr>
              <w:suppressAutoHyphens/>
              <w:snapToGrid w:val="0"/>
              <w:spacing w:before="0" w:beforeAutospacing="0" w:after="0" w:afterAutospacing="0"/>
              <w:jc w:val="center"/>
              <w:rPr>
                <w:sz w:val="20"/>
                <w:szCs w:val="20"/>
              </w:rPr>
            </w:pPr>
            <w:r w:rsidRPr="00365321">
              <w:rPr>
                <w:sz w:val="20"/>
                <w:szCs w:val="20"/>
              </w:rPr>
              <w:t>6</w:t>
            </w:r>
          </w:p>
        </w:tc>
        <w:tc>
          <w:tcPr>
            <w:tcW w:w="903" w:type="dxa"/>
            <w:vAlign w:val="center"/>
          </w:tcPr>
          <w:p w:rsidR="00721DB2" w:rsidRPr="00365321" w:rsidRDefault="00721DB2" w:rsidP="00721DB2">
            <w:pPr>
              <w:tabs>
                <w:tab w:val="left" w:pos="900"/>
              </w:tabs>
              <w:spacing w:before="0" w:beforeAutospacing="0" w:after="0" w:afterAutospacing="0"/>
              <w:jc w:val="center"/>
              <w:rPr>
                <w:b/>
                <w:sz w:val="20"/>
                <w:szCs w:val="20"/>
              </w:rPr>
            </w:pPr>
          </w:p>
        </w:tc>
      </w:tr>
      <w:tr w:rsidR="00BC75CD" w:rsidRPr="00365321" w:rsidTr="00FF6D10">
        <w:tc>
          <w:tcPr>
            <w:tcW w:w="720" w:type="dxa"/>
            <w:vMerge/>
          </w:tcPr>
          <w:p w:rsidR="00BC75CD" w:rsidRPr="00365321" w:rsidRDefault="00BC75CD" w:rsidP="00FF6D10">
            <w:pPr>
              <w:suppressAutoHyphens/>
              <w:snapToGrid w:val="0"/>
              <w:spacing w:before="0" w:beforeAutospacing="0" w:after="0" w:afterAutospacing="0"/>
              <w:rPr>
                <w:b/>
                <w:sz w:val="20"/>
                <w:szCs w:val="20"/>
              </w:rPr>
            </w:pPr>
          </w:p>
        </w:tc>
        <w:tc>
          <w:tcPr>
            <w:tcW w:w="4500" w:type="dxa"/>
            <w:vMerge/>
          </w:tcPr>
          <w:p w:rsidR="00BC75CD" w:rsidRPr="00365321" w:rsidRDefault="00BC75CD" w:rsidP="00FF6D10">
            <w:pPr>
              <w:suppressAutoHyphens/>
              <w:snapToGrid w:val="0"/>
              <w:spacing w:before="0" w:beforeAutospacing="0" w:after="0" w:afterAutospacing="0"/>
              <w:rPr>
                <w:b/>
                <w:sz w:val="20"/>
                <w:szCs w:val="20"/>
              </w:rPr>
            </w:pPr>
          </w:p>
        </w:tc>
        <w:tc>
          <w:tcPr>
            <w:tcW w:w="4935" w:type="dxa"/>
            <w:gridSpan w:val="6"/>
            <w:vAlign w:val="center"/>
          </w:tcPr>
          <w:p w:rsidR="00BC75CD" w:rsidRPr="00365321" w:rsidRDefault="00BC75CD" w:rsidP="00FF6D10">
            <w:pPr>
              <w:tabs>
                <w:tab w:val="left" w:pos="900"/>
              </w:tabs>
              <w:spacing w:before="0" w:beforeAutospacing="0" w:after="0" w:afterAutospacing="0"/>
              <w:jc w:val="center"/>
              <w:rPr>
                <w:sz w:val="20"/>
                <w:szCs w:val="20"/>
              </w:rPr>
            </w:pPr>
            <w:r w:rsidRPr="00365321">
              <w:rPr>
                <w:sz w:val="20"/>
                <w:szCs w:val="20"/>
              </w:rPr>
              <w:t>экзамен</w:t>
            </w:r>
          </w:p>
        </w:tc>
      </w:tr>
    </w:tbl>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*____________</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Семинар – семинар-дискуссия</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ГТ - практическое занятие - </w:t>
      </w:r>
      <w:proofErr w:type="spellStart"/>
      <w:r w:rsidRPr="00365321">
        <w:rPr>
          <w:rFonts w:eastAsia="Times New Roman"/>
          <w:sz w:val="20"/>
          <w:szCs w:val="20"/>
        </w:rPr>
        <w:t>глоссарный</w:t>
      </w:r>
      <w:proofErr w:type="spellEnd"/>
      <w:r w:rsidRPr="00365321">
        <w:rPr>
          <w:rFonts w:eastAsia="Times New Roman"/>
          <w:sz w:val="20"/>
          <w:szCs w:val="20"/>
        </w:rPr>
        <w:t xml:space="preserve"> тренинг</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ТТ - практическое занятие - тест-тренинг </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ПЗТ - практическое занятие - </w:t>
      </w:r>
      <w:proofErr w:type="spellStart"/>
      <w:r w:rsidRPr="00365321">
        <w:rPr>
          <w:rFonts w:eastAsia="Times New Roman"/>
          <w:sz w:val="20"/>
          <w:szCs w:val="20"/>
        </w:rPr>
        <w:t>позетовое</w:t>
      </w:r>
      <w:proofErr w:type="spellEnd"/>
      <w:r w:rsidRPr="00365321">
        <w:rPr>
          <w:rFonts w:eastAsia="Times New Roman"/>
          <w:sz w:val="20"/>
          <w:szCs w:val="20"/>
        </w:rPr>
        <w:t xml:space="preserve"> тестирование </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ЛС - практическое занятие - логическая схема</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УД - семинар-обсуждение устного доклада</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РФ – семинар-обсуждение реферата </w:t>
      </w:r>
    </w:p>
    <w:p w:rsidR="00BC75CD" w:rsidRPr="00365321" w:rsidRDefault="00BC75CD" w:rsidP="00BC75CD">
      <w:pPr>
        <w:spacing w:before="0" w:beforeAutospacing="0" w:after="0" w:afterAutospacing="0"/>
        <w:rPr>
          <w:rFonts w:eastAsia="Times New Roman"/>
          <w:sz w:val="20"/>
          <w:szCs w:val="20"/>
        </w:rPr>
      </w:pP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 - семинар-</w:t>
      </w:r>
      <w:proofErr w:type="spellStart"/>
      <w:r w:rsidRPr="00365321">
        <w:rPr>
          <w:rFonts w:eastAsia="Times New Roman"/>
          <w:sz w:val="20"/>
          <w:szCs w:val="20"/>
        </w:rPr>
        <w:t>асессмент</w:t>
      </w:r>
      <w:proofErr w:type="spellEnd"/>
      <w:r w:rsidRPr="00365321">
        <w:rPr>
          <w:rFonts w:eastAsia="Times New Roman"/>
          <w:sz w:val="20"/>
          <w:szCs w:val="20"/>
        </w:rPr>
        <w:t xml:space="preserve"> реферата</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ВБ - </w:t>
      </w:r>
      <w:proofErr w:type="spellStart"/>
      <w:r w:rsidRPr="00365321">
        <w:rPr>
          <w:rFonts w:eastAsia="Times New Roman"/>
          <w:sz w:val="20"/>
          <w:szCs w:val="20"/>
        </w:rPr>
        <w:t>вебинар</w:t>
      </w:r>
      <w:proofErr w:type="spellEnd"/>
      <w:r w:rsidRPr="00365321">
        <w:rPr>
          <w:rFonts w:eastAsia="Times New Roman"/>
          <w:sz w:val="20"/>
          <w:szCs w:val="20"/>
        </w:rPr>
        <w:t xml:space="preserve"> </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lastRenderedPageBreak/>
        <w:t xml:space="preserve">УЭ - семинар-обсуждение устного эссе </w:t>
      </w:r>
    </w:p>
    <w:p w:rsidR="00BC75CD" w:rsidRPr="00365321" w:rsidRDefault="00BC75CD" w:rsidP="00BC75CD">
      <w:pPr>
        <w:spacing w:before="0" w:beforeAutospacing="0" w:after="0" w:afterAutospacing="0"/>
        <w:rPr>
          <w:rFonts w:eastAsia="Times New Roman"/>
          <w:sz w:val="20"/>
          <w:szCs w:val="20"/>
        </w:rPr>
      </w:pPr>
      <w:r w:rsidRPr="00365321">
        <w:rPr>
          <w:rFonts w:eastAsia="Times New Roman"/>
          <w:sz w:val="20"/>
          <w:szCs w:val="20"/>
        </w:rPr>
        <w:t xml:space="preserve">АЛТ - практическое занятие - алгоритмический тренинг  </w:t>
      </w:r>
    </w:p>
    <w:p w:rsidR="00BC75CD" w:rsidRPr="00365321" w:rsidRDefault="00BC75CD" w:rsidP="00BC75CD">
      <w:pPr>
        <w:tabs>
          <w:tab w:val="left" w:pos="1100"/>
        </w:tabs>
        <w:spacing w:before="0" w:beforeAutospacing="0" w:after="0" w:afterAutospacing="0"/>
        <w:ind w:firstLine="708"/>
        <w:jc w:val="both"/>
        <w:rPr>
          <w:b/>
          <w:sz w:val="20"/>
          <w:szCs w:val="20"/>
        </w:rPr>
      </w:pPr>
    </w:p>
    <w:p w:rsidR="00BC75CD" w:rsidRPr="00FF6D10" w:rsidRDefault="00BC75CD" w:rsidP="00FF6D10">
      <w:pPr>
        <w:tabs>
          <w:tab w:val="left" w:pos="900"/>
          <w:tab w:val="left" w:pos="1080"/>
        </w:tabs>
        <w:spacing w:before="0" w:beforeAutospacing="0" w:after="0" w:afterAutospacing="0"/>
        <w:ind w:firstLine="709"/>
        <w:rPr>
          <w:b/>
          <w:sz w:val="20"/>
          <w:szCs w:val="20"/>
        </w:rPr>
      </w:pPr>
      <w:r w:rsidRPr="00FF6D10">
        <w:rPr>
          <w:b/>
          <w:sz w:val="20"/>
          <w:szCs w:val="20"/>
        </w:rPr>
        <w:t>5. Содержание дисциплины</w:t>
      </w:r>
    </w:p>
    <w:p w:rsidR="00BC75CD" w:rsidRPr="00365321" w:rsidRDefault="00BC75CD" w:rsidP="00FF6D10">
      <w:pPr>
        <w:spacing w:before="0" w:beforeAutospacing="0" w:after="0" w:afterAutospacing="0"/>
        <w:ind w:firstLine="680"/>
        <w:rPr>
          <w:b/>
          <w:sz w:val="20"/>
          <w:szCs w:val="20"/>
        </w:rPr>
      </w:pPr>
      <w:r w:rsidRPr="00365321">
        <w:rPr>
          <w:b/>
          <w:sz w:val="20"/>
          <w:szCs w:val="20"/>
        </w:rPr>
        <w:t>5.1. Содержание разделов и тем</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0"/>
        <w:gridCol w:w="1878"/>
        <w:gridCol w:w="7156"/>
      </w:tblGrid>
      <w:tr w:rsidR="00BC75CD" w:rsidRPr="00365321" w:rsidTr="00FF6D10">
        <w:trPr>
          <w:tblHeader/>
        </w:trPr>
        <w:tc>
          <w:tcPr>
            <w:tcW w:w="257" w:type="pct"/>
            <w:vAlign w:val="center"/>
          </w:tcPr>
          <w:p w:rsidR="00BC75CD" w:rsidRPr="00365321" w:rsidRDefault="00BC75CD" w:rsidP="00FF6D10">
            <w:pPr>
              <w:suppressAutoHyphens/>
              <w:spacing w:before="0" w:beforeAutospacing="0" w:after="0" w:afterAutospacing="0"/>
              <w:jc w:val="center"/>
              <w:rPr>
                <w:sz w:val="20"/>
                <w:szCs w:val="20"/>
              </w:rPr>
            </w:pPr>
            <w:r w:rsidRPr="00365321">
              <w:rPr>
                <w:sz w:val="20"/>
                <w:szCs w:val="20"/>
              </w:rPr>
              <w:t>№ п/п</w:t>
            </w:r>
          </w:p>
        </w:tc>
        <w:tc>
          <w:tcPr>
            <w:tcW w:w="986" w:type="pct"/>
            <w:vAlign w:val="center"/>
          </w:tcPr>
          <w:p w:rsidR="00BC75CD" w:rsidRPr="00365321" w:rsidRDefault="00BC75CD" w:rsidP="00FF6D10">
            <w:pPr>
              <w:suppressAutoHyphens/>
              <w:spacing w:before="0" w:beforeAutospacing="0" w:after="0" w:afterAutospacing="0"/>
              <w:jc w:val="center"/>
              <w:rPr>
                <w:sz w:val="20"/>
                <w:szCs w:val="20"/>
              </w:rPr>
            </w:pPr>
            <w:r w:rsidRPr="00365321">
              <w:rPr>
                <w:sz w:val="20"/>
                <w:szCs w:val="20"/>
              </w:rPr>
              <w:t>Наименование раздела дисциплины</w:t>
            </w:r>
          </w:p>
        </w:tc>
        <w:tc>
          <w:tcPr>
            <w:tcW w:w="3757" w:type="pct"/>
            <w:vAlign w:val="center"/>
          </w:tcPr>
          <w:p w:rsidR="00BC75CD" w:rsidRPr="00365321" w:rsidRDefault="00BC75CD" w:rsidP="00FF6D10">
            <w:pPr>
              <w:suppressAutoHyphens/>
              <w:spacing w:before="0" w:beforeAutospacing="0" w:after="0" w:afterAutospacing="0"/>
              <w:jc w:val="center"/>
              <w:rPr>
                <w:bCs/>
                <w:sz w:val="20"/>
                <w:szCs w:val="20"/>
              </w:rPr>
            </w:pPr>
            <w:r w:rsidRPr="00365321">
              <w:rPr>
                <w:bCs/>
                <w:sz w:val="20"/>
                <w:szCs w:val="20"/>
              </w:rPr>
              <w:t xml:space="preserve">Содержание раздела дисциплины </w:t>
            </w:r>
          </w:p>
        </w:tc>
      </w:tr>
      <w:tr w:rsidR="00BC75CD" w:rsidRPr="00365321" w:rsidTr="00FF6D10">
        <w:tc>
          <w:tcPr>
            <w:tcW w:w="257" w:type="pct"/>
          </w:tcPr>
          <w:p w:rsidR="00BC75CD" w:rsidRPr="00365321" w:rsidRDefault="00BC75CD" w:rsidP="00FF6D10">
            <w:pPr>
              <w:spacing w:before="0" w:beforeAutospacing="0" w:after="0" w:afterAutospacing="0"/>
              <w:rPr>
                <w:sz w:val="20"/>
                <w:szCs w:val="20"/>
              </w:rPr>
            </w:pPr>
            <w:r w:rsidRPr="00365321">
              <w:rPr>
                <w:sz w:val="20"/>
                <w:szCs w:val="20"/>
              </w:rPr>
              <w:t>1</w:t>
            </w:r>
          </w:p>
        </w:tc>
        <w:tc>
          <w:tcPr>
            <w:tcW w:w="986" w:type="pct"/>
          </w:tcPr>
          <w:p w:rsidR="00BC75CD" w:rsidRPr="00365321" w:rsidRDefault="00BC75CD" w:rsidP="00FF6D10">
            <w:pPr>
              <w:spacing w:before="0" w:beforeAutospacing="0" w:after="0" w:afterAutospacing="0"/>
              <w:rPr>
                <w:sz w:val="20"/>
                <w:szCs w:val="20"/>
              </w:rPr>
            </w:pPr>
            <w:r w:rsidRPr="00365321">
              <w:rPr>
                <w:sz w:val="20"/>
                <w:szCs w:val="20"/>
              </w:rPr>
              <w:t>Введение в курс «Прокурорский надзор»</w:t>
            </w:r>
          </w:p>
        </w:tc>
        <w:tc>
          <w:tcPr>
            <w:tcW w:w="3757" w:type="pct"/>
          </w:tcPr>
          <w:p w:rsidR="00BC75CD" w:rsidRPr="00365321" w:rsidRDefault="00BC75CD" w:rsidP="00FF6D10">
            <w:pPr>
              <w:pStyle w:val="1fb"/>
              <w:widowControl/>
              <w:spacing w:line="240" w:lineRule="auto"/>
              <w:ind w:firstLine="0"/>
              <w:rPr>
                <w:b/>
                <w:sz w:val="20"/>
              </w:rPr>
            </w:pPr>
            <w:r w:rsidRPr="00365321">
              <w:rPr>
                <w:b/>
                <w:sz w:val="20"/>
              </w:rPr>
              <w:t xml:space="preserve">Предмет, система и основные понятия курса «Прокурорский надзор» </w:t>
            </w:r>
            <w:r w:rsidR="00FF6D10">
              <w:rPr>
                <w:sz w:val="20"/>
              </w:rPr>
              <w:t>(прокуратура в системе</w:t>
            </w:r>
            <w:r w:rsidRPr="00365321">
              <w:rPr>
                <w:sz w:val="20"/>
              </w:rPr>
              <w:t xml:space="preserve"> органов государственной власти. Ее задачи. Место прокуратуры в системе органов государственной власти. Предмет и система курса «Прокурорский надзор». Соотношение курса «Прокурорский надзор» с другими юридическими дисциплинами. Основные понятия курса. Прокурор. Прокурорский работник. Прокуратура. Понятие, признаки и значение прокурорского надзора. Отрасли прокурорского надзора. Предмет прокурорского надзора. Объект прокурорского надзора. Полномочия прокурора. Средства прокурорского надзора. Их классификация. Цели и задачи прокурорского надзора в Российской Федерации. Основные направления деятельности прокуратуры. Акты прокурорского реагирования на нарушение закона. Методика прокурорского надзора. Правовое регулирование прокурорского надзора (предмет, метод)).</w:t>
            </w:r>
          </w:p>
          <w:p w:rsidR="00BC75CD" w:rsidRPr="00365321" w:rsidRDefault="00BC75CD" w:rsidP="00FF6D10">
            <w:pPr>
              <w:pStyle w:val="1fb"/>
              <w:widowControl/>
              <w:spacing w:line="240" w:lineRule="auto"/>
              <w:ind w:firstLine="0"/>
              <w:rPr>
                <w:b/>
                <w:sz w:val="20"/>
              </w:rPr>
            </w:pPr>
            <w:r w:rsidRPr="00365321">
              <w:rPr>
                <w:b/>
                <w:sz w:val="20"/>
              </w:rPr>
              <w:t xml:space="preserve">Историческое развитие органов и учреждений прокуратуры в России </w:t>
            </w:r>
            <w:r w:rsidRPr="00365321">
              <w:rPr>
                <w:sz w:val="20"/>
              </w:rPr>
              <w:t xml:space="preserve">(исторические предпосылки образования прокуратуры в России. Возникновение прокуратуры в России. Основные этапы развития прокуратуры в России. Прокуратура Российской империи до судебной реформы 1864 года. Реорганизация органов прокуратуры в связи с судебной реформой 1864 года. Правовое регулирование прокурорского надзора в советский период. Прокуратура Российской Федерации после распада СССР. </w:t>
            </w:r>
            <w:r w:rsidRPr="00365321">
              <w:rPr>
                <w:rFonts w:eastAsia="Helvetica-Bold"/>
                <w:sz w:val="20"/>
              </w:rPr>
              <w:t>Правовое регулирование организации и деятельности прокуратуры на современном этапе).</w:t>
            </w:r>
          </w:p>
          <w:p w:rsidR="00BC75CD" w:rsidRPr="00365321" w:rsidRDefault="00BC75CD" w:rsidP="00FF6D10">
            <w:pPr>
              <w:pStyle w:val="1fb"/>
              <w:widowControl/>
              <w:spacing w:line="240" w:lineRule="auto"/>
              <w:ind w:firstLine="0"/>
              <w:rPr>
                <w:b/>
                <w:sz w:val="20"/>
              </w:rPr>
            </w:pPr>
            <w:r w:rsidRPr="00365321">
              <w:rPr>
                <w:b/>
                <w:sz w:val="20"/>
              </w:rPr>
              <w:t xml:space="preserve">Организация и деятельность прокуратуры в зарубежных странах </w:t>
            </w:r>
            <w:r w:rsidRPr="00365321">
              <w:rPr>
                <w:sz w:val="20"/>
              </w:rPr>
              <w:t>(общая характеристика организации и деятельности прокуратуры в зарубежных странах. Организация и деятельность органов прокуратуры в отдельных зарубежных странах)</w:t>
            </w:r>
          </w:p>
        </w:tc>
      </w:tr>
      <w:tr w:rsidR="00BC75CD" w:rsidRPr="00365321" w:rsidTr="00FF6D10">
        <w:tc>
          <w:tcPr>
            <w:tcW w:w="257" w:type="pct"/>
          </w:tcPr>
          <w:p w:rsidR="00BC75CD" w:rsidRPr="00365321" w:rsidRDefault="00BC75CD" w:rsidP="00FF6D10">
            <w:pPr>
              <w:spacing w:before="0" w:beforeAutospacing="0" w:after="0" w:afterAutospacing="0"/>
              <w:rPr>
                <w:sz w:val="20"/>
                <w:szCs w:val="20"/>
              </w:rPr>
            </w:pPr>
            <w:r w:rsidRPr="00365321">
              <w:rPr>
                <w:sz w:val="20"/>
                <w:szCs w:val="20"/>
              </w:rPr>
              <w:t>2</w:t>
            </w:r>
          </w:p>
        </w:tc>
        <w:tc>
          <w:tcPr>
            <w:tcW w:w="986" w:type="pct"/>
          </w:tcPr>
          <w:p w:rsidR="00BC75CD" w:rsidRPr="00365321" w:rsidRDefault="00BC75CD" w:rsidP="00FF6D10">
            <w:pPr>
              <w:spacing w:before="0" w:beforeAutospacing="0" w:after="0" w:afterAutospacing="0"/>
              <w:rPr>
                <w:sz w:val="20"/>
                <w:szCs w:val="20"/>
              </w:rPr>
            </w:pPr>
            <w:r w:rsidRPr="00365321">
              <w:rPr>
                <w:sz w:val="20"/>
                <w:szCs w:val="20"/>
              </w:rPr>
              <w:t xml:space="preserve">Правовые основы и принципы организации и деятельности прокуратуры </w:t>
            </w:r>
          </w:p>
        </w:tc>
        <w:tc>
          <w:tcPr>
            <w:tcW w:w="3757" w:type="pct"/>
          </w:tcPr>
          <w:p w:rsidR="00BC75CD" w:rsidRPr="00365321" w:rsidRDefault="00BC75CD" w:rsidP="00FF6D10">
            <w:pPr>
              <w:pStyle w:val="1fb"/>
              <w:keepNext/>
              <w:widowControl/>
              <w:spacing w:line="240" w:lineRule="auto"/>
              <w:ind w:firstLine="0"/>
              <w:rPr>
                <w:b/>
                <w:sz w:val="20"/>
              </w:rPr>
            </w:pPr>
            <w:r w:rsidRPr="00365321">
              <w:rPr>
                <w:b/>
                <w:sz w:val="20"/>
              </w:rPr>
              <w:t xml:space="preserve">Правовые основы организации и деятельности прокуратуры Российской Федерации </w:t>
            </w:r>
            <w:r w:rsidRPr="00365321">
              <w:rPr>
                <w:sz w:val="20"/>
              </w:rPr>
              <w:t>(конституционные основы организации и деятельности прокуратуры Российской Федерации. Федеральный закон «О прокуратуре Российской Федерации». Регламентация деятельности органов прокуратуры иными федеральными законами. Международные правовые основы деятельности прокуратуры. Указы Президента Российской Федерации по вопросам деятельности прокуратуры. Нормативные акты Генерального прокурора Российской Федерации).</w:t>
            </w:r>
          </w:p>
          <w:p w:rsidR="00BC75CD" w:rsidRPr="00365321" w:rsidRDefault="00BC75CD" w:rsidP="00FF6D10">
            <w:pPr>
              <w:pStyle w:val="1fb"/>
              <w:widowControl/>
              <w:spacing w:line="240" w:lineRule="auto"/>
              <w:ind w:firstLine="0"/>
              <w:rPr>
                <w:b/>
                <w:sz w:val="20"/>
              </w:rPr>
            </w:pPr>
            <w:r w:rsidRPr="00365321">
              <w:rPr>
                <w:b/>
                <w:sz w:val="20"/>
              </w:rPr>
              <w:t xml:space="preserve">Принципы организации и деятельности прокуратуры Российской Федерации </w:t>
            </w:r>
            <w:r w:rsidRPr="00365321">
              <w:rPr>
                <w:sz w:val="20"/>
              </w:rPr>
              <w:t xml:space="preserve">(общие принципы организации и деятельности прокуратуры Российской Федерации. Принцип законности. Принцип публичности. Принцип единства в организации и деятельности прокуратуры. </w:t>
            </w:r>
            <w:r w:rsidRPr="00365321">
              <w:rPr>
                <w:rFonts w:eastAsia="Times-Bold"/>
                <w:sz w:val="20"/>
              </w:rPr>
              <w:t xml:space="preserve">Принцип централизации в организации и деятельности органов прокуратуры. Принцип внепартийности. Принцип независимости. Принцип гласности в деятельности прокуратуры. </w:t>
            </w:r>
            <w:r w:rsidRPr="00365321">
              <w:rPr>
                <w:rFonts w:eastAsia="Helvetica-Bold"/>
                <w:sz w:val="20"/>
              </w:rPr>
              <w:t>Значение принципов организации и деятельности органов прокуратуры).</w:t>
            </w:r>
          </w:p>
        </w:tc>
      </w:tr>
      <w:tr w:rsidR="00BC75CD" w:rsidRPr="00365321" w:rsidTr="00FF6D10">
        <w:tc>
          <w:tcPr>
            <w:tcW w:w="257" w:type="pct"/>
          </w:tcPr>
          <w:p w:rsidR="00BC75CD" w:rsidRPr="00365321" w:rsidRDefault="00BC75CD" w:rsidP="00FF6D10">
            <w:pPr>
              <w:spacing w:before="0" w:beforeAutospacing="0" w:after="0" w:afterAutospacing="0"/>
              <w:rPr>
                <w:sz w:val="20"/>
                <w:szCs w:val="20"/>
              </w:rPr>
            </w:pPr>
            <w:r w:rsidRPr="00365321">
              <w:rPr>
                <w:sz w:val="20"/>
                <w:szCs w:val="20"/>
              </w:rPr>
              <w:t>3</w:t>
            </w:r>
          </w:p>
        </w:tc>
        <w:tc>
          <w:tcPr>
            <w:tcW w:w="986" w:type="pct"/>
          </w:tcPr>
          <w:p w:rsidR="00BC75CD" w:rsidRPr="00365321" w:rsidRDefault="00BC75CD" w:rsidP="00FF6D10">
            <w:pPr>
              <w:spacing w:before="0" w:beforeAutospacing="0" w:after="0" w:afterAutospacing="0"/>
              <w:rPr>
                <w:sz w:val="20"/>
                <w:szCs w:val="20"/>
              </w:rPr>
            </w:pPr>
            <w:r w:rsidRPr="00365321">
              <w:rPr>
                <w:sz w:val="20"/>
                <w:szCs w:val="20"/>
              </w:rPr>
              <w:t xml:space="preserve">Система и организация прокуратуры </w:t>
            </w:r>
          </w:p>
        </w:tc>
        <w:tc>
          <w:tcPr>
            <w:tcW w:w="3757" w:type="pct"/>
          </w:tcPr>
          <w:p w:rsidR="00BC75CD" w:rsidRPr="00365321" w:rsidRDefault="00BC75CD" w:rsidP="00FF6D10">
            <w:pPr>
              <w:pStyle w:val="1fb"/>
              <w:widowControl/>
              <w:spacing w:line="240" w:lineRule="auto"/>
              <w:ind w:firstLine="0"/>
              <w:rPr>
                <w:rFonts w:eastAsia="Times-Roman"/>
                <w:sz w:val="20"/>
                <w:u w:val="single"/>
              </w:rPr>
            </w:pPr>
            <w:r w:rsidRPr="00365321">
              <w:rPr>
                <w:b/>
                <w:sz w:val="20"/>
              </w:rPr>
              <w:t xml:space="preserve">Система органов и учреждений прокуратуры и ее организационная структура </w:t>
            </w:r>
            <w:r w:rsidRPr="00365321">
              <w:rPr>
                <w:sz w:val="20"/>
              </w:rPr>
              <w:t xml:space="preserve">(понятие прокурорской системы. Становление организационной структуры прокурорской системы. Генеральная прокуратура Российской Федерации. Генеральный прокурор РФ, его основные полномочия. </w:t>
            </w:r>
            <w:r w:rsidRPr="00365321">
              <w:rPr>
                <w:rFonts w:eastAsia="Times-Italic"/>
                <w:sz w:val="20"/>
              </w:rPr>
              <w:t xml:space="preserve">Прокуратуры субъектов РФ. Прокуратуры городов, районов. </w:t>
            </w:r>
            <w:r w:rsidRPr="00365321">
              <w:rPr>
                <w:rFonts w:eastAsia="Helvetica-Bold"/>
                <w:sz w:val="20"/>
              </w:rPr>
              <w:t xml:space="preserve">Специализированные прокуратуры. </w:t>
            </w:r>
            <w:r w:rsidRPr="00365321">
              <w:rPr>
                <w:rFonts w:eastAsia="Times-Italic"/>
                <w:sz w:val="20"/>
              </w:rPr>
              <w:t>Военные прокуратуры).</w:t>
            </w:r>
            <w:r w:rsidRPr="00365321">
              <w:rPr>
                <w:rFonts w:eastAsia="Times-Italic"/>
                <w:sz w:val="20"/>
                <w:u w:val="single"/>
              </w:rPr>
              <w:t xml:space="preserve"> </w:t>
            </w:r>
          </w:p>
          <w:p w:rsidR="00BC75CD" w:rsidRPr="00365321" w:rsidRDefault="00BC75CD" w:rsidP="00FF6D10">
            <w:pPr>
              <w:pStyle w:val="1fb"/>
              <w:widowControl/>
              <w:spacing w:line="240" w:lineRule="auto"/>
              <w:ind w:firstLine="0"/>
              <w:rPr>
                <w:b/>
                <w:sz w:val="20"/>
              </w:rPr>
            </w:pPr>
            <w:r w:rsidRPr="00365321">
              <w:rPr>
                <w:b/>
                <w:sz w:val="20"/>
              </w:rPr>
              <w:t xml:space="preserve">Управление в органах прокуратуры </w:t>
            </w:r>
            <w:r w:rsidRPr="00365321">
              <w:rPr>
                <w:sz w:val="20"/>
              </w:rPr>
              <w:t>(понятие, задачи и принципы управления в органах прокуратуры. Функции управления в органах прокуратуры. Ведомственные нормативные акты управления в прокуратуре. Делопроизводство, учет и отчетность в органах прокуратуры).</w:t>
            </w:r>
          </w:p>
          <w:p w:rsidR="00BC75CD" w:rsidRPr="00365321" w:rsidRDefault="00BC75CD" w:rsidP="00FF6D10">
            <w:pPr>
              <w:pStyle w:val="1fb"/>
              <w:widowControl/>
              <w:spacing w:line="240" w:lineRule="auto"/>
              <w:ind w:firstLine="0"/>
              <w:rPr>
                <w:b/>
                <w:sz w:val="20"/>
              </w:rPr>
            </w:pPr>
            <w:r w:rsidRPr="00365321">
              <w:rPr>
                <w:b/>
                <w:sz w:val="20"/>
              </w:rPr>
              <w:t xml:space="preserve">Служба в органах и учреждениях прокуратуры </w:t>
            </w:r>
            <w:r w:rsidRPr="00365321">
              <w:rPr>
                <w:rFonts w:eastAsia="Times-Roman"/>
                <w:sz w:val="20"/>
              </w:rPr>
              <w:t xml:space="preserve">(кадровая политика в органах и учреждениях прокуратуры. Требования, предъявляемые к лицам, назначаемым на должности прокуроров, и порядок приема на службу в органы прокуратуры. Прохождение службы в органах и учреждениях прокуратуры. Прекращение </w:t>
            </w:r>
            <w:r w:rsidRPr="00365321">
              <w:rPr>
                <w:rFonts w:eastAsia="Times-Roman"/>
                <w:sz w:val="20"/>
              </w:rPr>
              <w:lastRenderedPageBreak/>
              <w:t>службы в органах и учреждениях прокуратуры. Материальное и социальное обеспечение прокурорских работников)</w:t>
            </w:r>
          </w:p>
        </w:tc>
      </w:tr>
      <w:tr w:rsidR="00BC75CD" w:rsidRPr="00365321" w:rsidTr="00FF6D10">
        <w:trPr>
          <w:trHeight w:val="361"/>
        </w:trPr>
        <w:tc>
          <w:tcPr>
            <w:tcW w:w="257" w:type="pct"/>
          </w:tcPr>
          <w:p w:rsidR="00BC75CD" w:rsidRPr="00365321" w:rsidRDefault="00BC75CD" w:rsidP="00FF6D10">
            <w:pPr>
              <w:spacing w:before="0" w:beforeAutospacing="0" w:after="0" w:afterAutospacing="0"/>
              <w:rPr>
                <w:sz w:val="20"/>
                <w:szCs w:val="20"/>
              </w:rPr>
            </w:pPr>
            <w:r w:rsidRPr="00365321">
              <w:rPr>
                <w:sz w:val="20"/>
                <w:szCs w:val="20"/>
              </w:rPr>
              <w:lastRenderedPageBreak/>
              <w:t>4</w:t>
            </w:r>
          </w:p>
        </w:tc>
        <w:tc>
          <w:tcPr>
            <w:tcW w:w="986" w:type="pct"/>
          </w:tcPr>
          <w:p w:rsidR="00BC75CD" w:rsidRPr="00365321" w:rsidRDefault="00BC75CD" w:rsidP="00FF6D10">
            <w:pPr>
              <w:suppressAutoHyphens/>
              <w:spacing w:before="0" w:beforeAutospacing="0" w:after="0" w:afterAutospacing="0"/>
              <w:rPr>
                <w:sz w:val="20"/>
                <w:szCs w:val="20"/>
              </w:rPr>
            </w:pPr>
            <w:r w:rsidRPr="00365321">
              <w:rPr>
                <w:sz w:val="20"/>
                <w:szCs w:val="20"/>
              </w:rPr>
              <w:t>Функции органов прокуратуры. Прокурорский надзор за соблюдением и исполнением законов, прав и свобод человека и гражданина</w:t>
            </w:r>
          </w:p>
        </w:tc>
        <w:tc>
          <w:tcPr>
            <w:tcW w:w="3757" w:type="pct"/>
          </w:tcPr>
          <w:p w:rsidR="00BC75CD" w:rsidRPr="00365321" w:rsidRDefault="00BC75CD" w:rsidP="00FF6D10">
            <w:pPr>
              <w:pStyle w:val="1fb"/>
              <w:widowControl/>
              <w:spacing w:line="240" w:lineRule="auto"/>
              <w:ind w:firstLine="0"/>
              <w:rPr>
                <w:b/>
                <w:sz w:val="20"/>
              </w:rPr>
            </w:pPr>
            <w:r w:rsidRPr="00365321">
              <w:rPr>
                <w:b/>
                <w:sz w:val="20"/>
              </w:rPr>
              <w:t>Функции</w:t>
            </w:r>
            <w:r w:rsidRPr="00365321">
              <w:rPr>
                <w:sz w:val="20"/>
              </w:rPr>
              <w:t xml:space="preserve"> </w:t>
            </w:r>
            <w:r w:rsidRPr="00365321">
              <w:rPr>
                <w:b/>
                <w:sz w:val="20"/>
              </w:rPr>
              <w:t xml:space="preserve">(основные направления деятельности) органов прокуратуры </w:t>
            </w:r>
            <w:r w:rsidRPr="00365321">
              <w:rPr>
                <w:sz w:val="20"/>
              </w:rPr>
              <w:t>(понятие и система функций органов прокуратуры. Общая характеристика функций и основных направлений деятельности прокуратуры. Основные направления (отрасли) прокурорского надзора).</w:t>
            </w:r>
          </w:p>
          <w:p w:rsidR="00BC75CD" w:rsidRPr="00365321" w:rsidRDefault="00BC75CD" w:rsidP="00FF6D10">
            <w:pPr>
              <w:spacing w:before="0" w:beforeAutospacing="0" w:after="0" w:afterAutospacing="0"/>
              <w:jc w:val="both"/>
              <w:rPr>
                <w:sz w:val="20"/>
                <w:szCs w:val="20"/>
              </w:rPr>
            </w:pPr>
            <w:r w:rsidRPr="00365321">
              <w:rPr>
                <w:rFonts w:eastAsia="Times-Bold"/>
                <w:b/>
                <w:sz w:val="20"/>
                <w:szCs w:val="20"/>
              </w:rPr>
              <w:t>Надзор прокурора за исполнением законов</w:t>
            </w:r>
            <w:r w:rsidRPr="00365321">
              <w:rPr>
                <w:sz w:val="20"/>
                <w:szCs w:val="20"/>
              </w:rPr>
              <w:t xml:space="preserve"> </w:t>
            </w:r>
            <w:r w:rsidRPr="00365321">
              <w:rPr>
                <w:rFonts w:eastAsia="Helvetica-Bold"/>
                <w:sz w:val="20"/>
                <w:szCs w:val="20"/>
              </w:rPr>
              <w:t xml:space="preserve">(сущность, объекты, предмет и пределы прокурорского надзора за исполнением законов. Полномочия прокурора по осуществлению надзора за исполнением законов. Акты прокурорского реагирования на выявленные нарушения закона. </w:t>
            </w:r>
            <w:r w:rsidRPr="00365321">
              <w:rPr>
                <w:rFonts w:eastAsia="Times-Italic"/>
                <w:sz w:val="20"/>
                <w:szCs w:val="20"/>
              </w:rPr>
              <w:t xml:space="preserve">Протест прокурора. Представление прокурора. Постановление прокурора. Предостережение прокурора. </w:t>
            </w:r>
            <w:r w:rsidRPr="00365321">
              <w:rPr>
                <w:rFonts w:eastAsia="Helvetica-Bold"/>
                <w:sz w:val="20"/>
                <w:szCs w:val="20"/>
              </w:rPr>
              <w:t>Основы методики организации прокурорского надзора за исполнением законов. Надзор прокурора за законностью нормативных правовых актов органов государственной власти субъектов РФ).</w:t>
            </w:r>
          </w:p>
          <w:p w:rsidR="00BC75CD" w:rsidRPr="00365321" w:rsidRDefault="00BC75CD" w:rsidP="00FF6D10">
            <w:pPr>
              <w:pStyle w:val="1fb"/>
              <w:widowControl/>
              <w:spacing w:line="240" w:lineRule="auto"/>
              <w:ind w:firstLine="0"/>
              <w:rPr>
                <w:b/>
                <w:sz w:val="20"/>
              </w:rPr>
            </w:pPr>
            <w:r w:rsidRPr="00365321">
              <w:rPr>
                <w:b/>
                <w:sz w:val="20"/>
              </w:rPr>
              <w:t xml:space="preserve">Прокурорский надзор за соблюдением прав и свобод человека и гражданина </w:t>
            </w:r>
            <w:r w:rsidRPr="00365321">
              <w:rPr>
                <w:sz w:val="20"/>
              </w:rPr>
              <w:t xml:space="preserve">(сущность, предмет и задачи прокурорского надзора за соблюдением прав и свобод человека и гражданина. Полномочия прокурора по надзору за соблюдением прав и свобод человека и гражданина. Работа прокурора с обращениями граждан. </w:t>
            </w:r>
            <w:r w:rsidRPr="00365321">
              <w:rPr>
                <w:rFonts w:eastAsia="Helvetica-Bold"/>
                <w:sz w:val="20"/>
              </w:rPr>
              <w:t>Приоритетные направления прокурорского надзора за соблюдением прав и свобод человека и гражданина).</w:t>
            </w:r>
          </w:p>
        </w:tc>
      </w:tr>
      <w:tr w:rsidR="00BC75CD" w:rsidRPr="00365321" w:rsidTr="00FF6D10">
        <w:trPr>
          <w:trHeight w:val="361"/>
        </w:trPr>
        <w:tc>
          <w:tcPr>
            <w:tcW w:w="257" w:type="pct"/>
          </w:tcPr>
          <w:p w:rsidR="00BC75CD" w:rsidRPr="00365321" w:rsidRDefault="00BC75CD" w:rsidP="00FF6D10">
            <w:pPr>
              <w:spacing w:before="0" w:beforeAutospacing="0" w:after="0" w:afterAutospacing="0"/>
              <w:rPr>
                <w:sz w:val="20"/>
                <w:szCs w:val="20"/>
              </w:rPr>
            </w:pPr>
            <w:r w:rsidRPr="00365321">
              <w:rPr>
                <w:sz w:val="20"/>
                <w:szCs w:val="20"/>
              </w:rPr>
              <w:t>5</w:t>
            </w:r>
          </w:p>
        </w:tc>
        <w:tc>
          <w:tcPr>
            <w:tcW w:w="986" w:type="pct"/>
          </w:tcPr>
          <w:p w:rsidR="00BC75CD" w:rsidRPr="00365321" w:rsidRDefault="00BC75CD" w:rsidP="00FF6D10">
            <w:pPr>
              <w:suppressAutoHyphens/>
              <w:spacing w:before="0" w:beforeAutospacing="0" w:after="0" w:afterAutospacing="0"/>
              <w:rPr>
                <w:sz w:val="20"/>
                <w:szCs w:val="20"/>
              </w:rPr>
            </w:pPr>
            <w:r w:rsidRPr="00365321">
              <w:rPr>
                <w:sz w:val="20"/>
                <w:szCs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p>
        </w:tc>
        <w:tc>
          <w:tcPr>
            <w:tcW w:w="3757" w:type="pct"/>
          </w:tcPr>
          <w:p w:rsidR="00BC75CD" w:rsidRPr="00365321" w:rsidRDefault="00BC75CD" w:rsidP="00FF6D10">
            <w:pPr>
              <w:pStyle w:val="1fb"/>
              <w:widowControl/>
              <w:spacing w:line="240" w:lineRule="auto"/>
              <w:ind w:firstLine="0"/>
              <w:rPr>
                <w:b/>
                <w:sz w:val="20"/>
              </w:rPr>
            </w:pPr>
            <w:r w:rsidRPr="00365321">
              <w:rPr>
                <w:b/>
                <w:sz w:val="20"/>
              </w:rPr>
              <w:t xml:space="preserve">Прокурорский надзор за исполнением законов органами, осуществляющими оперативно-розыскную деятельность </w:t>
            </w:r>
            <w:r w:rsidRPr="00365321">
              <w:rPr>
                <w:rFonts w:eastAsia="Times-Roman"/>
                <w:sz w:val="20"/>
              </w:rPr>
              <w:t>(сущность и задачи прокурорского надзора за исполнением законов органами, осуществляющими оперативно-розыскную деятельность. Объекты, предмет и пределы прокурорского надзора за исполнением законов органами, осуществляющими оперативно-розыскную деятельность. Полномочия прокурора по осуществлению надзора за законностью оперативно-розыскной деятельности. Акты прокурорского реагирования на выявленные нарушения законности. Организация прокурорского надзора за соблюдением законов органами, осуществляющими оперативно-розыскную деятельность).</w:t>
            </w:r>
          </w:p>
          <w:p w:rsidR="00BC75CD" w:rsidRPr="00365321" w:rsidRDefault="00BC75CD" w:rsidP="00FF6D10">
            <w:pPr>
              <w:pStyle w:val="1fb"/>
              <w:widowControl/>
              <w:spacing w:line="240" w:lineRule="auto"/>
              <w:ind w:firstLine="0"/>
              <w:rPr>
                <w:b/>
                <w:sz w:val="20"/>
              </w:rPr>
            </w:pPr>
            <w:r w:rsidRPr="00365321">
              <w:rPr>
                <w:b/>
                <w:sz w:val="20"/>
              </w:rPr>
              <w:t xml:space="preserve">Прокурорский надзор за исполнением законов органами, осуществляющими дознание и предварительное следствие </w:t>
            </w:r>
            <w:r w:rsidRPr="00365321">
              <w:rPr>
                <w:rFonts w:eastAsia="Times-Roman"/>
                <w:sz w:val="20"/>
              </w:rPr>
              <w:t>(понятие, сущность и задачи прокурорского надзора за исполнением законов при производстве предварительного следствия и дознания. Объекты, предмет и пределы прокурорского надзора за исполнением законов органами предварительного следствия и дознания. Полномочия прокурора и правовые акты прокурорского надзора за исполнением законов органами дознания и предварительного следствия. Прокурорский надзор за исполнением закона в стадии возбуждения уголовного дела. Надзор прокурора за соблюдением законности на стадии предварительного расследования).</w:t>
            </w:r>
          </w:p>
          <w:p w:rsidR="00BC75CD" w:rsidRPr="00365321" w:rsidRDefault="00BC75CD" w:rsidP="00FF6D10">
            <w:pPr>
              <w:spacing w:before="0" w:beforeAutospacing="0" w:after="0" w:afterAutospacing="0"/>
              <w:jc w:val="both"/>
              <w:rPr>
                <w:rFonts w:eastAsia="Times-Bold"/>
                <w:b/>
                <w:sz w:val="20"/>
                <w:szCs w:val="20"/>
              </w:rPr>
            </w:pPr>
            <w:r w:rsidRPr="00365321">
              <w:rPr>
                <w:rFonts w:eastAsia="Times-Bold"/>
                <w:b/>
                <w:sz w:val="20"/>
                <w:szCs w:val="20"/>
              </w:rPr>
              <w:t>Надзор прокурора за исполнением законов администрациями органов и учреждений, исполняющих наказание и применяющих назначенные судом меры принудительного характера, и администрациями мест содержания задержанных и заключенных под стражу</w:t>
            </w:r>
            <w:r w:rsidRPr="00365321">
              <w:rPr>
                <w:rFonts w:eastAsia="Times-Bold"/>
                <w:sz w:val="20"/>
                <w:szCs w:val="20"/>
              </w:rPr>
              <w:t xml:space="preserve"> </w:t>
            </w:r>
            <w:r w:rsidRPr="00365321">
              <w:rPr>
                <w:rFonts w:eastAsia="Times-Roman"/>
                <w:sz w:val="20"/>
                <w:szCs w:val="20"/>
              </w:rPr>
              <w:t>(сущность, задачи, объекты, предмет и полномочия прокурора за исполнением законов администрациями органов и учреждений, исполняющих наказание и применяющих назначенные судом меры принудительного характера, и администрациями мест содержания задержанных и заключенных под стражу. Организация прокурорского надзора за исполнением законов администрациями органов и учреждений, исполняющих назначенное судом наказание, связанное с лишением свободы. Организация прокурорского надзора за исполнением законов администрациями мест содержания подозреваемых и обвиняемых в совершении преступлений)</w:t>
            </w:r>
          </w:p>
        </w:tc>
      </w:tr>
      <w:tr w:rsidR="00BC75CD" w:rsidRPr="00365321" w:rsidTr="00FF6D10">
        <w:trPr>
          <w:trHeight w:val="344"/>
        </w:trPr>
        <w:tc>
          <w:tcPr>
            <w:tcW w:w="257" w:type="pct"/>
          </w:tcPr>
          <w:p w:rsidR="00BC75CD" w:rsidRPr="00365321" w:rsidRDefault="00BC75CD" w:rsidP="00FF6D10">
            <w:pPr>
              <w:spacing w:before="0" w:beforeAutospacing="0" w:after="0" w:afterAutospacing="0"/>
              <w:rPr>
                <w:sz w:val="20"/>
                <w:szCs w:val="20"/>
              </w:rPr>
            </w:pPr>
            <w:r w:rsidRPr="00365321">
              <w:rPr>
                <w:sz w:val="20"/>
                <w:szCs w:val="20"/>
              </w:rPr>
              <w:t>6</w:t>
            </w:r>
          </w:p>
        </w:tc>
        <w:tc>
          <w:tcPr>
            <w:tcW w:w="986" w:type="pct"/>
          </w:tcPr>
          <w:p w:rsidR="00BC75CD" w:rsidRPr="00365321" w:rsidRDefault="00BC75CD" w:rsidP="00FF6D10">
            <w:pPr>
              <w:spacing w:before="0" w:beforeAutospacing="0" w:after="0" w:afterAutospacing="0"/>
              <w:rPr>
                <w:sz w:val="20"/>
                <w:szCs w:val="20"/>
              </w:rPr>
            </w:pPr>
            <w:r w:rsidRPr="00365321">
              <w:rPr>
                <w:sz w:val="20"/>
                <w:szCs w:val="20"/>
              </w:rPr>
              <w:t xml:space="preserve">Участие прокурора в рассмотрении судами уголовных, арбитражных и гражданских дел, а также дел об административных правонарушениях. </w:t>
            </w:r>
            <w:r w:rsidRPr="00365321">
              <w:rPr>
                <w:sz w:val="20"/>
                <w:szCs w:val="20"/>
              </w:rPr>
              <w:lastRenderedPageBreak/>
              <w:t>Иные направления деятельности органов прокуратуры</w:t>
            </w:r>
          </w:p>
          <w:p w:rsidR="00BC75CD" w:rsidRPr="00365321" w:rsidRDefault="00BC75CD" w:rsidP="00FF6D10">
            <w:pPr>
              <w:spacing w:before="0" w:beforeAutospacing="0" w:after="0" w:afterAutospacing="0"/>
              <w:rPr>
                <w:sz w:val="20"/>
                <w:szCs w:val="20"/>
              </w:rPr>
            </w:pPr>
          </w:p>
        </w:tc>
        <w:tc>
          <w:tcPr>
            <w:tcW w:w="3757" w:type="pct"/>
          </w:tcPr>
          <w:p w:rsidR="00BC75CD" w:rsidRPr="00365321" w:rsidRDefault="00BC75CD" w:rsidP="00FF6D10">
            <w:pPr>
              <w:pStyle w:val="1fb"/>
              <w:widowControl/>
              <w:spacing w:line="240" w:lineRule="auto"/>
              <w:ind w:firstLine="0"/>
              <w:rPr>
                <w:b/>
                <w:sz w:val="20"/>
              </w:rPr>
            </w:pPr>
            <w:r w:rsidRPr="00365321">
              <w:rPr>
                <w:b/>
                <w:sz w:val="20"/>
              </w:rPr>
              <w:lastRenderedPageBreak/>
              <w:t xml:space="preserve">Участие прокурора в рассмотрении уголовных дел судом </w:t>
            </w:r>
            <w:r w:rsidRPr="00365321">
              <w:rPr>
                <w:sz w:val="20"/>
              </w:rPr>
              <w:t xml:space="preserve">(сущность, общие задачи и значение участия прокурора в рассмотрении дел судами. Сущность и задачи участия прокурора в судебном производстве по уголовным делам. Прокурор как государственный обвинитель. 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Общая характеристика полномочий прокурора при участии в судебном производстве по уголовным делам. Подготовка прокурора к поддержанию государственного </w:t>
            </w:r>
            <w:r w:rsidRPr="00365321">
              <w:rPr>
                <w:sz w:val="20"/>
              </w:rPr>
              <w:lastRenderedPageBreak/>
              <w:t>обвинения в суде.  Деятельность прокурора в стадиях подготовки к судебному заседанию и предварительного слушания. Особенности процессуального положения прокурора (государственного обвинителя), его полномочий, а также тактического аспекта деятельности на данных стадиях. Поддержание прокурором государственного обвинения в ходе судебного разбирательства. Деятельность прокурора в ходе судебного следствия: определение порядка представления и использование доказательств, подтверждающих позицию обвинения; опровержение (нейтрализация и т.п.) доказательств защиты; участие в допросах и иных действиях, направленных на исследование доказательств. Участие прокурора в судебных прениях. Сущность и содержание судебных прений. Речь прокурора в судебных прениях. Деятельность прокурора в суде второй инстанции. Особенности процессуального положения прокурора: при участии в апелляционном производстве, при участии в кассационном производстве. Деятельность в стадиях надзорного производства и производства ввиду новых и вновь открывшихся обстоятельств).</w:t>
            </w:r>
          </w:p>
          <w:p w:rsidR="00BC75CD" w:rsidRPr="00365321" w:rsidRDefault="00BC75CD" w:rsidP="00FF6D10">
            <w:pPr>
              <w:spacing w:before="0" w:beforeAutospacing="0" w:after="0" w:afterAutospacing="0"/>
              <w:jc w:val="both"/>
              <w:rPr>
                <w:b/>
                <w:sz w:val="20"/>
                <w:szCs w:val="20"/>
              </w:rPr>
            </w:pPr>
            <w:r w:rsidRPr="00365321">
              <w:rPr>
                <w:b/>
                <w:sz w:val="20"/>
                <w:szCs w:val="20"/>
              </w:rPr>
              <w:t xml:space="preserve">Деятельность прокурора в гражданском, арбитражном судопроизводстве, при рассмотрении дел об административных правонарушениях </w:t>
            </w:r>
            <w:r w:rsidRPr="00365321">
              <w:rPr>
                <w:sz w:val="20"/>
                <w:szCs w:val="20"/>
              </w:rPr>
              <w:t>(сущность, задачи, функции и формы участия прокурора в рассмотрении судами гражданских дел. Полномочия прокурора в гражданском судопроизводстве. Содержание и реквизиты искового заявления прокурора. Деятельность прокурора при участии в заседании суда первой инстанции по гражданским делам. Деятельность прокурора в стадии апелляционного, кассационного производств по гражданским делам. Проверки прокурорами законности и обоснованности не вступивших в законную силу судебных решений по гражданским делам. Основания и порядок внесения, содержание и реквизиты апелляционного и кассационного представления прокурора. Процессуальное положение и особенности деятельности прокурора в ходе судебного разбирательства в судах апелляционной и кассационной инстанций. Проверки прокурорами решений судов по гражданским делам в порядке надзора и по вновь открывшимся обстоятельствам. Процессуальное положение прокурора при рассмотрении судами гражданских дел в порядке надзора и по вновь открывшимся обстоятельствам. Сущность, задачи и функции участия прокурора в арбитражном судопроизводстве. Общая характеристика системы арбитражных судов. Процессуальное положение прокурора в арбитражном процессе, его основные полномочия. Содержание и реквизиты надзорного представления прокурора на незаконные акты (решения) по арбитражным делам. Сущность, задачи, функции и формы участия прокурора в делах об административных правонарушениях. Подведомственность и порядок возбуждения дел об административных правонарушениях. Особенности участия в суде при рассмотрении дела об административном правонарушении. Представление доказательств, заявление ходатайств. Дача заключений по вопросам, возникающим во время рассмотрения дела. Принесение протестов на постановление по делу об административном правонарушении).</w:t>
            </w:r>
          </w:p>
          <w:p w:rsidR="00BC75CD" w:rsidRPr="00365321" w:rsidRDefault="00BC75CD" w:rsidP="00FF6D10">
            <w:pPr>
              <w:pStyle w:val="1fb"/>
              <w:widowControl/>
              <w:spacing w:line="240" w:lineRule="auto"/>
              <w:ind w:firstLine="0"/>
              <w:rPr>
                <w:sz w:val="20"/>
              </w:rPr>
            </w:pPr>
            <w:r w:rsidRPr="00365321">
              <w:rPr>
                <w:b/>
                <w:sz w:val="20"/>
              </w:rPr>
              <w:t xml:space="preserve">Координация деятельности правоохранительных органов по борьбе с преступностью </w:t>
            </w:r>
            <w:r w:rsidRPr="00365321">
              <w:rPr>
                <w:sz w:val="20"/>
              </w:rPr>
              <w:t xml:space="preserve">(понятие, задачи, значение и правовое регулирование координации деятельности правоохранительных органов по борьбе с преступностью. Цели, субъекты и объекты координационной деятельности. Полномочия участников координационной деятельности. Принципы координационной деятельности. Соблюдение законности. Равенство участников координационной деятельности. Ответственность руководителей правоохранительных органов за выполнение согласованных решений. Особенности реализации принципа гласности. Системность и постоянство координации. Совместный анализ состояния преступности.  Выполнение федеральных и региональных программ борьбы с преступностью. Разработка совместно с другими государственными органами, а также научными учреждениями предложений о предупреждении преступлений. Подготовка и направление в необходимых случаях информационных материалов по вопросам борьбы с преступностью органам государственной власти, а также органам местного самоуправления. Обобщение практики применения законов о борьбе с преступностью и подготовка предложений об улучшении правоохранительной </w:t>
            </w:r>
            <w:r w:rsidRPr="00365321">
              <w:rPr>
                <w:sz w:val="20"/>
              </w:rPr>
              <w:lastRenderedPageBreak/>
              <w:t>деятельности. Разработка предложений о совершенствовании правового регулирования деятельности по борьбе с преступностью. Изучение координационной деятельности правоохранительных органов, распространение положительного опыта. Иные направления координационной деятельности. Совместная разработка предложений к проектам региональных программ. Проведение координационных совещаний. Обмен информацией. Проведение совместных целевых мероприятий. Издание совместных приказом и указаний. Разработка и утверждение согласованных планов координационной деятельности. Координация деятельности прокуратуры и органов внутренних дел. Взаимодействие с судами и органами юстиции. Взаимодействие правоохранительных органов с органами исполнительной власти. Взаимодействие с контролирующими органами в рамках координационной деятельности).</w:t>
            </w:r>
          </w:p>
          <w:p w:rsidR="00BC75CD" w:rsidRPr="00365321" w:rsidRDefault="00BC75CD" w:rsidP="00FF6D10">
            <w:pPr>
              <w:pStyle w:val="1fb"/>
              <w:widowControl/>
              <w:spacing w:line="240" w:lineRule="auto"/>
              <w:ind w:firstLine="0"/>
              <w:rPr>
                <w:sz w:val="20"/>
              </w:rPr>
            </w:pPr>
            <w:r w:rsidRPr="00365321">
              <w:rPr>
                <w:b/>
                <w:sz w:val="20"/>
              </w:rPr>
              <w:t>Участие органов прокуратуры в правотворчестве</w:t>
            </w:r>
            <w:r w:rsidRPr="00365321">
              <w:rPr>
                <w:sz w:val="20"/>
              </w:rPr>
              <w:t xml:space="preserve"> (роль и задачи прокуратуры в совершенствовании законодательства. Основные формы участия прокуратуры в правотворческой деятельности. Участие прокуратуры в подготовке проектов нормативных актов. Проведение прокурорами правовой экспертизы проектов законов и иных нормативных актов. Участие прокурора в обсуждении проектов законов и других нормативных актов на заседаниях представительных (законодательных) и исполнительных органов государственной власти и органов местного самоуправления. Участие прокурора в рассмотрении органами государственной власти и местного самоуправления протестов на незаконные правовые акты. Внесение прокурорами в органы, имеющие право законодательной инициативы, предложений о принятии новых законов, об отмене (изменению) действующих нормативных актов).</w:t>
            </w:r>
          </w:p>
          <w:p w:rsidR="00BC75CD" w:rsidRPr="00365321" w:rsidRDefault="00BC75CD" w:rsidP="00FF6D10">
            <w:pPr>
              <w:pStyle w:val="1fb"/>
              <w:widowControl/>
              <w:spacing w:line="240" w:lineRule="auto"/>
              <w:ind w:firstLine="0"/>
              <w:rPr>
                <w:b/>
                <w:sz w:val="20"/>
              </w:rPr>
            </w:pPr>
            <w:r w:rsidRPr="00365321">
              <w:rPr>
                <w:b/>
                <w:sz w:val="20"/>
              </w:rPr>
              <w:t>Роль прокуратуры в международном сотрудничестве правоохранительных органов</w:t>
            </w:r>
            <w:r w:rsidRPr="00365321">
              <w:rPr>
                <w:sz w:val="20"/>
              </w:rPr>
              <w:t xml:space="preserve"> (правовая основа международного сотрудничества российских органов прокуратуры с прокуратурами зарубежных стран. Значение, задачи и содержание международного сотрудничества прокуратуры РФ с прокуратурами зарубежных стран и иными правоохранительными органами. Работа прокуратуры по оказанию правовой помощи. Участие прокуратуры в формировании системы антикриминального взаимодействия в рамках Совета генеральных прокуроров СНГ).</w:t>
            </w:r>
          </w:p>
        </w:tc>
      </w:tr>
    </w:tbl>
    <w:p w:rsidR="00BC75CD" w:rsidRPr="00365321" w:rsidRDefault="00BC75CD" w:rsidP="00BC75CD">
      <w:pPr>
        <w:spacing w:before="0" w:beforeAutospacing="0" w:after="0" w:afterAutospacing="0"/>
        <w:ind w:firstLine="680"/>
        <w:rPr>
          <w:b/>
          <w:sz w:val="20"/>
          <w:szCs w:val="20"/>
        </w:rPr>
      </w:pPr>
    </w:p>
    <w:p w:rsidR="00BC75CD" w:rsidRPr="00365321" w:rsidRDefault="00BC75CD" w:rsidP="00BC75CD">
      <w:pPr>
        <w:tabs>
          <w:tab w:val="left" w:pos="993"/>
        </w:tabs>
        <w:suppressAutoHyphens/>
        <w:spacing w:before="0" w:beforeAutospacing="0" w:after="0" w:afterAutospacing="0"/>
        <w:ind w:firstLine="720"/>
        <w:jc w:val="both"/>
        <w:rPr>
          <w:b/>
          <w:sz w:val="20"/>
          <w:szCs w:val="20"/>
        </w:rPr>
      </w:pPr>
      <w:r w:rsidRPr="00365321">
        <w:rPr>
          <w:b/>
          <w:sz w:val="20"/>
          <w:szCs w:val="20"/>
        </w:rPr>
        <w:t xml:space="preserve">5.2 Занятия лекционного и семинарского типа </w:t>
      </w: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5.2.1 Темы лекций</w:t>
      </w: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1 </w:t>
      </w:r>
      <w:r w:rsidRPr="00365321">
        <w:rPr>
          <w:b/>
          <w:iCs/>
          <w:sz w:val="20"/>
          <w:szCs w:val="20"/>
        </w:rPr>
        <w:t>«</w:t>
      </w:r>
      <w:r w:rsidRPr="00365321">
        <w:rPr>
          <w:b/>
          <w:sz w:val="20"/>
          <w:szCs w:val="20"/>
        </w:rPr>
        <w:t>Введение в курс «Прокурорский надзор</w:t>
      </w:r>
      <w:r w:rsidRPr="00365321">
        <w:rPr>
          <w:b/>
          <w:iCs/>
          <w:sz w:val="20"/>
          <w:szCs w:val="20"/>
        </w:rPr>
        <w:t>»</w:t>
      </w:r>
    </w:p>
    <w:p w:rsidR="00BC75CD" w:rsidRPr="00365321" w:rsidRDefault="00BC75CD" w:rsidP="00BC75CD">
      <w:pPr>
        <w:tabs>
          <w:tab w:val="left" w:pos="993"/>
        </w:tabs>
        <w:spacing w:before="0" w:beforeAutospacing="0" w:after="0" w:afterAutospacing="0"/>
        <w:ind w:firstLine="720"/>
        <w:rPr>
          <w:sz w:val="20"/>
        </w:rPr>
      </w:pPr>
      <w:r w:rsidRPr="00365321">
        <w:rPr>
          <w:sz w:val="20"/>
        </w:rPr>
        <w:t>1. Предмет, система и основные понятия курса «Прокурорский надзор».</w:t>
      </w:r>
    </w:p>
    <w:p w:rsidR="00BC75CD" w:rsidRPr="00365321" w:rsidRDefault="00BC75CD" w:rsidP="00BC75CD">
      <w:pPr>
        <w:tabs>
          <w:tab w:val="left" w:pos="993"/>
        </w:tabs>
        <w:spacing w:before="0" w:beforeAutospacing="0" w:after="0" w:afterAutospacing="0"/>
        <w:ind w:firstLine="720"/>
        <w:rPr>
          <w:b/>
          <w:sz w:val="20"/>
        </w:rPr>
      </w:pPr>
    </w:p>
    <w:p w:rsidR="00BC75CD" w:rsidRPr="00365321" w:rsidRDefault="00BC75CD" w:rsidP="00BC75CD">
      <w:pPr>
        <w:tabs>
          <w:tab w:val="left" w:pos="993"/>
        </w:tabs>
        <w:spacing w:before="0" w:beforeAutospacing="0" w:after="0" w:afterAutospacing="0"/>
        <w:ind w:firstLine="720"/>
        <w:rPr>
          <w:b/>
          <w:iCs/>
          <w:sz w:val="20"/>
          <w:szCs w:val="20"/>
        </w:rPr>
      </w:pPr>
      <w:r w:rsidRPr="00365321">
        <w:rPr>
          <w:b/>
          <w:sz w:val="20"/>
        </w:rPr>
        <w:t xml:space="preserve"> </w:t>
      </w:r>
      <w:r w:rsidRPr="00365321">
        <w:rPr>
          <w:b/>
          <w:sz w:val="20"/>
          <w:szCs w:val="20"/>
        </w:rPr>
        <w:t xml:space="preserve">Раздел 2 </w:t>
      </w:r>
      <w:r w:rsidRPr="00365321">
        <w:rPr>
          <w:b/>
          <w:iCs/>
          <w:sz w:val="20"/>
          <w:szCs w:val="20"/>
        </w:rPr>
        <w:t>«</w:t>
      </w:r>
      <w:r w:rsidRPr="00365321">
        <w:rPr>
          <w:b/>
          <w:sz w:val="20"/>
          <w:szCs w:val="20"/>
        </w:rPr>
        <w:t>Правовые основы и принципы организации и деятельности прокуратуры</w:t>
      </w:r>
      <w:r w:rsidRPr="00365321">
        <w:rPr>
          <w:b/>
          <w:iCs/>
          <w:sz w:val="20"/>
          <w:szCs w:val="20"/>
        </w:rPr>
        <w:t>».</w:t>
      </w:r>
    </w:p>
    <w:p w:rsidR="00BC75CD" w:rsidRPr="00365321" w:rsidRDefault="00BC75CD" w:rsidP="00BC75CD">
      <w:pPr>
        <w:numPr>
          <w:ilvl w:val="0"/>
          <w:numId w:val="67"/>
        </w:numPr>
        <w:tabs>
          <w:tab w:val="clear" w:pos="1068"/>
          <w:tab w:val="left" w:pos="993"/>
          <w:tab w:val="left" w:pos="1080"/>
        </w:tabs>
        <w:spacing w:before="0" w:beforeAutospacing="0" w:after="0" w:afterAutospacing="0"/>
        <w:ind w:left="0" w:firstLine="720"/>
        <w:jc w:val="both"/>
        <w:rPr>
          <w:sz w:val="20"/>
          <w:szCs w:val="20"/>
        </w:rPr>
      </w:pPr>
      <w:r w:rsidRPr="00365321">
        <w:rPr>
          <w:sz w:val="20"/>
        </w:rPr>
        <w:t>Правовые основы организации и деятельности прокуратуры Российской Федерации</w:t>
      </w:r>
      <w:r w:rsidR="00FF6D10">
        <w:rPr>
          <w:sz w:val="20"/>
        </w:rPr>
        <w:t>.</w:t>
      </w:r>
    </w:p>
    <w:p w:rsidR="00BC75CD" w:rsidRPr="00365321" w:rsidRDefault="00BC75CD" w:rsidP="00BC75CD">
      <w:pPr>
        <w:numPr>
          <w:ilvl w:val="0"/>
          <w:numId w:val="67"/>
        </w:numPr>
        <w:tabs>
          <w:tab w:val="left" w:pos="993"/>
          <w:tab w:val="left" w:pos="1068"/>
        </w:tabs>
        <w:spacing w:before="0" w:beforeAutospacing="0" w:after="0" w:afterAutospacing="0"/>
        <w:ind w:left="0" w:firstLine="720"/>
        <w:jc w:val="both"/>
        <w:rPr>
          <w:sz w:val="20"/>
          <w:szCs w:val="20"/>
        </w:rPr>
      </w:pPr>
      <w:r w:rsidRPr="00365321">
        <w:rPr>
          <w:sz w:val="20"/>
        </w:rPr>
        <w:t>Принципы организации и деятельности прокуратуры Российской Федерации</w:t>
      </w:r>
      <w:r w:rsidRPr="00365321">
        <w:rPr>
          <w:rFonts w:eastAsia="Times-Bold"/>
          <w:sz w:val="20"/>
          <w:szCs w:val="20"/>
        </w:rPr>
        <w:t>.</w:t>
      </w:r>
    </w:p>
    <w:p w:rsidR="00BC75CD" w:rsidRPr="00365321" w:rsidRDefault="00BC75CD" w:rsidP="00BC75CD">
      <w:pPr>
        <w:tabs>
          <w:tab w:val="left" w:pos="993"/>
        </w:tabs>
        <w:spacing w:before="0" w:beforeAutospacing="0" w:after="0" w:afterAutospacing="0"/>
        <w:ind w:firstLine="720"/>
        <w:rPr>
          <w:b/>
          <w:sz w:val="20"/>
          <w:szCs w:val="20"/>
        </w:rPr>
      </w:pP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3 </w:t>
      </w:r>
      <w:r w:rsidRPr="00365321">
        <w:rPr>
          <w:b/>
          <w:iCs/>
          <w:sz w:val="20"/>
          <w:szCs w:val="20"/>
        </w:rPr>
        <w:t>«</w:t>
      </w:r>
      <w:r w:rsidRPr="00365321">
        <w:rPr>
          <w:b/>
          <w:sz w:val="20"/>
          <w:szCs w:val="20"/>
        </w:rPr>
        <w:t>Система и организация прокуратуры</w:t>
      </w:r>
      <w:r w:rsidRPr="00365321">
        <w:rPr>
          <w:b/>
          <w:iCs/>
          <w:sz w:val="20"/>
          <w:szCs w:val="20"/>
        </w:rPr>
        <w:t>»</w:t>
      </w:r>
    </w:p>
    <w:p w:rsidR="00BC75CD" w:rsidRPr="00365321" w:rsidRDefault="00BC75CD" w:rsidP="00BC75CD">
      <w:pPr>
        <w:numPr>
          <w:ilvl w:val="0"/>
          <w:numId w:val="68"/>
        </w:numPr>
        <w:tabs>
          <w:tab w:val="clear" w:pos="1068"/>
          <w:tab w:val="left" w:pos="993"/>
          <w:tab w:val="left" w:pos="1080"/>
        </w:tabs>
        <w:spacing w:before="0" w:beforeAutospacing="0" w:after="0" w:afterAutospacing="0"/>
        <w:ind w:left="0" w:firstLine="720"/>
        <w:jc w:val="both"/>
        <w:rPr>
          <w:sz w:val="20"/>
          <w:szCs w:val="20"/>
        </w:rPr>
      </w:pPr>
      <w:r w:rsidRPr="00365321">
        <w:rPr>
          <w:sz w:val="20"/>
        </w:rPr>
        <w:t>Система органов и учреждений прокуратуры и ее организационная структура</w:t>
      </w:r>
      <w:r w:rsidRPr="00365321">
        <w:rPr>
          <w:rFonts w:eastAsia="Times-Italic"/>
          <w:sz w:val="20"/>
          <w:szCs w:val="20"/>
        </w:rPr>
        <w:t>.</w:t>
      </w:r>
    </w:p>
    <w:p w:rsidR="00BC75CD" w:rsidRPr="00365321" w:rsidRDefault="00BC75CD" w:rsidP="00BC75CD">
      <w:pPr>
        <w:tabs>
          <w:tab w:val="left" w:pos="993"/>
        </w:tabs>
        <w:spacing w:before="0" w:beforeAutospacing="0" w:after="0" w:afterAutospacing="0"/>
        <w:ind w:firstLine="720"/>
        <w:rPr>
          <w:b/>
          <w:sz w:val="20"/>
          <w:szCs w:val="20"/>
        </w:rPr>
      </w:pP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4 </w:t>
      </w:r>
      <w:r w:rsidRPr="00365321">
        <w:rPr>
          <w:b/>
          <w:iCs/>
          <w:sz w:val="20"/>
          <w:szCs w:val="20"/>
        </w:rPr>
        <w:t>«</w:t>
      </w:r>
      <w:r w:rsidRPr="00365321">
        <w:rPr>
          <w:b/>
          <w:sz w:val="20"/>
          <w:szCs w:val="20"/>
        </w:rPr>
        <w:t>Функции органов прокуратуры. Прокурорский надзор за соблюдением и исполнением законов, прав и свобод человека и гражданина</w:t>
      </w:r>
      <w:r w:rsidRPr="00365321">
        <w:rPr>
          <w:b/>
          <w:iCs/>
          <w:sz w:val="20"/>
          <w:szCs w:val="20"/>
        </w:rPr>
        <w:t>»</w:t>
      </w:r>
    </w:p>
    <w:p w:rsidR="00BC75CD" w:rsidRPr="00365321" w:rsidRDefault="00BC75CD" w:rsidP="00BC75CD">
      <w:pPr>
        <w:numPr>
          <w:ilvl w:val="0"/>
          <w:numId w:val="69"/>
        </w:numPr>
        <w:tabs>
          <w:tab w:val="left" w:pos="993"/>
          <w:tab w:val="left" w:pos="1068"/>
        </w:tabs>
        <w:spacing w:before="0" w:beforeAutospacing="0" w:after="0" w:afterAutospacing="0"/>
        <w:ind w:left="0" w:firstLine="720"/>
        <w:jc w:val="both"/>
        <w:rPr>
          <w:sz w:val="20"/>
          <w:szCs w:val="20"/>
        </w:rPr>
      </w:pPr>
      <w:r w:rsidRPr="00365321">
        <w:rPr>
          <w:sz w:val="20"/>
        </w:rPr>
        <w:t>Функции (основные направления деятельности) органов прокуратуры</w:t>
      </w:r>
      <w:r w:rsidRPr="00365321">
        <w:rPr>
          <w:sz w:val="20"/>
          <w:szCs w:val="20"/>
        </w:rPr>
        <w:t>.</w:t>
      </w:r>
    </w:p>
    <w:p w:rsidR="00BC75CD" w:rsidRPr="00365321" w:rsidRDefault="00BC75CD" w:rsidP="00BC75CD">
      <w:pPr>
        <w:numPr>
          <w:ilvl w:val="0"/>
          <w:numId w:val="69"/>
        </w:numPr>
        <w:tabs>
          <w:tab w:val="left" w:pos="993"/>
          <w:tab w:val="left" w:pos="1068"/>
        </w:tabs>
        <w:spacing w:before="0" w:beforeAutospacing="0" w:after="0" w:afterAutospacing="0"/>
        <w:ind w:left="0" w:firstLine="720"/>
        <w:jc w:val="both"/>
        <w:rPr>
          <w:sz w:val="20"/>
          <w:szCs w:val="20"/>
        </w:rPr>
      </w:pPr>
      <w:r w:rsidRPr="00365321">
        <w:rPr>
          <w:rFonts w:eastAsia="Times-Bold"/>
          <w:sz w:val="20"/>
          <w:szCs w:val="20"/>
        </w:rPr>
        <w:t>Надзор прокурора за исполнением законов</w:t>
      </w:r>
      <w:r w:rsidRPr="00365321">
        <w:rPr>
          <w:rFonts w:eastAsia="Times-Italic"/>
          <w:sz w:val="20"/>
          <w:szCs w:val="20"/>
        </w:rPr>
        <w:t>.</w:t>
      </w:r>
    </w:p>
    <w:p w:rsidR="00BC75CD" w:rsidRPr="00365321" w:rsidRDefault="00BC75CD" w:rsidP="00BC75CD">
      <w:pPr>
        <w:tabs>
          <w:tab w:val="left" w:pos="993"/>
        </w:tabs>
        <w:spacing w:before="0" w:beforeAutospacing="0" w:after="0" w:afterAutospacing="0"/>
        <w:ind w:firstLine="720"/>
        <w:rPr>
          <w:b/>
          <w:sz w:val="20"/>
          <w:szCs w:val="20"/>
        </w:rPr>
      </w:pP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5 </w:t>
      </w:r>
      <w:r w:rsidRPr="00365321">
        <w:rPr>
          <w:b/>
          <w:iCs/>
          <w:sz w:val="20"/>
          <w:szCs w:val="20"/>
        </w:rPr>
        <w:t>«</w:t>
      </w:r>
      <w:r w:rsidRPr="00365321">
        <w:rPr>
          <w:b/>
          <w:sz w:val="20"/>
          <w:szCs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r w:rsidRPr="00365321">
        <w:rPr>
          <w:b/>
          <w:iCs/>
          <w:sz w:val="20"/>
          <w:szCs w:val="20"/>
        </w:rPr>
        <w:t>»</w:t>
      </w:r>
    </w:p>
    <w:p w:rsidR="00BC75CD" w:rsidRPr="00365321" w:rsidRDefault="00BC75CD" w:rsidP="00BC75CD">
      <w:pPr>
        <w:numPr>
          <w:ilvl w:val="0"/>
          <w:numId w:val="70"/>
        </w:numPr>
        <w:tabs>
          <w:tab w:val="clear" w:pos="1068"/>
          <w:tab w:val="left" w:pos="993"/>
          <w:tab w:val="left" w:pos="1080"/>
        </w:tabs>
        <w:spacing w:before="0" w:beforeAutospacing="0" w:after="0" w:afterAutospacing="0"/>
        <w:ind w:left="0" w:firstLine="720"/>
        <w:jc w:val="both"/>
        <w:rPr>
          <w:sz w:val="20"/>
          <w:szCs w:val="20"/>
        </w:rPr>
      </w:pPr>
      <w:r w:rsidRPr="00365321">
        <w:rPr>
          <w:sz w:val="20"/>
        </w:rPr>
        <w:t>Прокурорский надзор за исполнением законов органами, осуществляющими оперативно-розыскную деятельность</w:t>
      </w:r>
      <w:r w:rsidRPr="00365321">
        <w:rPr>
          <w:rFonts w:eastAsia="Times-Roman"/>
          <w:sz w:val="20"/>
          <w:szCs w:val="20"/>
        </w:rPr>
        <w:t>.</w:t>
      </w:r>
    </w:p>
    <w:p w:rsidR="00BC75CD" w:rsidRPr="00365321" w:rsidRDefault="00BC75CD" w:rsidP="00BC75CD">
      <w:pPr>
        <w:tabs>
          <w:tab w:val="left" w:pos="993"/>
        </w:tabs>
        <w:spacing w:before="0" w:beforeAutospacing="0" w:after="0" w:afterAutospacing="0"/>
        <w:ind w:firstLine="720"/>
        <w:rPr>
          <w:b/>
          <w:sz w:val="20"/>
          <w:szCs w:val="20"/>
        </w:rPr>
      </w:pPr>
    </w:p>
    <w:p w:rsidR="00BC75CD" w:rsidRPr="00365321" w:rsidRDefault="00BC75CD" w:rsidP="00BC75CD">
      <w:pPr>
        <w:tabs>
          <w:tab w:val="left" w:pos="993"/>
        </w:tabs>
        <w:spacing w:before="0" w:beforeAutospacing="0" w:after="0" w:afterAutospacing="0"/>
        <w:ind w:firstLine="720"/>
        <w:rPr>
          <w:b/>
          <w:sz w:val="20"/>
          <w:szCs w:val="20"/>
        </w:rPr>
      </w:pPr>
      <w:r w:rsidRPr="00365321">
        <w:rPr>
          <w:b/>
          <w:sz w:val="20"/>
          <w:szCs w:val="20"/>
        </w:rPr>
        <w:t xml:space="preserve">Раздел 6 </w:t>
      </w:r>
      <w:r w:rsidRPr="00365321">
        <w:rPr>
          <w:b/>
          <w:iCs/>
          <w:sz w:val="20"/>
          <w:szCs w:val="20"/>
        </w:rPr>
        <w:t>«</w:t>
      </w:r>
      <w:r w:rsidRPr="00365321">
        <w:rPr>
          <w:b/>
          <w:sz w:val="20"/>
          <w:szCs w:val="20"/>
        </w:rPr>
        <w:t>Участие прокурора в рассмотрении судами уголовных, арбитражных и гражданских дел, а также дел об административных правонарушениях. Иные направления деятельности органов прокуратуры</w:t>
      </w:r>
      <w:r w:rsidRPr="00365321">
        <w:rPr>
          <w:b/>
          <w:iCs/>
          <w:sz w:val="20"/>
          <w:szCs w:val="20"/>
        </w:rPr>
        <w:t>»</w:t>
      </w:r>
    </w:p>
    <w:p w:rsidR="00BC75CD" w:rsidRPr="00365321" w:rsidRDefault="00BC75CD" w:rsidP="00BC75CD">
      <w:pPr>
        <w:numPr>
          <w:ilvl w:val="0"/>
          <w:numId w:val="71"/>
        </w:numPr>
        <w:tabs>
          <w:tab w:val="clear" w:pos="1068"/>
          <w:tab w:val="left" w:pos="993"/>
          <w:tab w:val="left" w:pos="1080"/>
        </w:tabs>
        <w:spacing w:before="0" w:beforeAutospacing="0" w:after="0" w:afterAutospacing="0"/>
        <w:ind w:left="0" w:firstLine="720"/>
        <w:jc w:val="both"/>
        <w:rPr>
          <w:sz w:val="20"/>
          <w:szCs w:val="20"/>
        </w:rPr>
      </w:pPr>
      <w:r w:rsidRPr="00365321">
        <w:rPr>
          <w:sz w:val="20"/>
        </w:rPr>
        <w:lastRenderedPageBreak/>
        <w:t>Участие прокурора в рассмотрении уголовных дел судом</w:t>
      </w:r>
      <w:r w:rsidRPr="00365321">
        <w:rPr>
          <w:sz w:val="20"/>
          <w:szCs w:val="20"/>
        </w:rPr>
        <w:t>.</w:t>
      </w:r>
    </w:p>
    <w:p w:rsidR="00BC75CD" w:rsidRPr="00365321" w:rsidRDefault="00BC75CD" w:rsidP="00BC75CD">
      <w:pPr>
        <w:numPr>
          <w:ilvl w:val="0"/>
          <w:numId w:val="71"/>
        </w:numPr>
        <w:tabs>
          <w:tab w:val="left" w:pos="993"/>
          <w:tab w:val="left" w:pos="1068"/>
        </w:tabs>
        <w:spacing w:before="0" w:beforeAutospacing="0" w:after="0" w:afterAutospacing="0"/>
        <w:ind w:left="0" w:firstLine="720"/>
        <w:jc w:val="both"/>
        <w:rPr>
          <w:sz w:val="20"/>
          <w:szCs w:val="20"/>
        </w:rPr>
      </w:pPr>
      <w:r w:rsidRPr="00365321">
        <w:rPr>
          <w:sz w:val="20"/>
          <w:szCs w:val="20"/>
        </w:rPr>
        <w:t>Деятельность прокурора в гражданском, арбитражном судопроизводстве, при рассмотрении дел об административных правонарушениях.</w:t>
      </w:r>
    </w:p>
    <w:p w:rsidR="00BC75CD" w:rsidRPr="00365321" w:rsidRDefault="00BC75CD" w:rsidP="00BC75CD">
      <w:pPr>
        <w:tabs>
          <w:tab w:val="left" w:pos="993"/>
        </w:tabs>
        <w:spacing w:before="0" w:beforeAutospacing="0" w:after="0" w:afterAutospacing="0"/>
        <w:ind w:firstLine="720"/>
        <w:jc w:val="both"/>
        <w:rPr>
          <w:sz w:val="20"/>
          <w:szCs w:val="20"/>
        </w:rPr>
      </w:pPr>
    </w:p>
    <w:p w:rsidR="00BC75CD" w:rsidRPr="00365321" w:rsidRDefault="00BC75CD" w:rsidP="00BC75CD">
      <w:pPr>
        <w:suppressAutoHyphens/>
        <w:spacing w:before="0" w:beforeAutospacing="0" w:after="0" w:afterAutospacing="0"/>
        <w:ind w:firstLine="720"/>
        <w:jc w:val="both"/>
        <w:rPr>
          <w:b/>
          <w:sz w:val="20"/>
          <w:szCs w:val="20"/>
        </w:rPr>
      </w:pPr>
      <w:r w:rsidRPr="00365321">
        <w:rPr>
          <w:b/>
          <w:sz w:val="20"/>
          <w:szCs w:val="20"/>
        </w:rPr>
        <w:t>5.2.2 Вопросы для обсуждения на семинарах и практических занятиях</w:t>
      </w:r>
    </w:p>
    <w:p w:rsidR="00BC75CD" w:rsidRPr="00365321" w:rsidRDefault="00BC75CD" w:rsidP="00BC75CD">
      <w:pPr>
        <w:tabs>
          <w:tab w:val="left" w:pos="1134"/>
        </w:tabs>
        <w:spacing w:before="0" w:beforeAutospacing="0" w:after="0" w:afterAutospacing="0"/>
        <w:ind w:firstLine="709"/>
        <w:jc w:val="both"/>
        <w:rPr>
          <w:b/>
          <w:sz w:val="20"/>
          <w:szCs w:val="20"/>
        </w:rPr>
      </w:pPr>
      <w:r w:rsidRPr="00365321">
        <w:rPr>
          <w:b/>
          <w:bCs/>
          <w:iCs/>
          <w:sz w:val="20"/>
          <w:szCs w:val="20"/>
        </w:rPr>
        <w:t>Раздел 1  «</w:t>
      </w:r>
      <w:r w:rsidRPr="00365321">
        <w:rPr>
          <w:b/>
          <w:sz w:val="20"/>
          <w:szCs w:val="20"/>
        </w:rPr>
        <w:t>Введение в курс «Прокурорский надзор»</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Место прокуратуры в системе органов государственной власти.</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Понятие, признаки и значение прокурорского надзора.</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Средства прокурорского надзора. Их классификация.</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Федеральный закон «О прокуратуре Российской Федерации».</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Указы Президента Российской Федерации по вопросам деятельности прокуратуры.</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История развития прокуратуры в России.</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Принципы организации и деятельности прокуратуры Российской Федерации.</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Система органов и учреждений прокуратуры и ее организационная структура.</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Функции управления в органах прокуратуры.</w:t>
      </w:r>
    </w:p>
    <w:p w:rsidR="00BC75CD" w:rsidRPr="00365321" w:rsidRDefault="00BC75CD" w:rsidP="00BC75CD">
      <w:pPr>
        <w:numPr>
          <w:ilvl w:val="0"/>
          <w:numId w:val="72"/>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Прохождение службы в органах и учреждениях прокуратуры.</w:t>
      </w:r>
    </w:p>
    <w:p w:rsidR="00BC75CD" w:rsidRPr="00365321" w:rsidRDefault="00BC75CD" w:rsidP="00BC75CD">
      <w:pPr>
        <w:tabs>
          <w:tab w:val="left" w:pos="1134"/>
        </w:tabs>
        <w:overflowPunct w:val="0"/>
        <w:autoSpaceDE w:val="0"/>
        <w:autoSpaceDN w:val="0"/>
        <w:adjustRightInd w:val="0"/>
        <w:spacing w:before="0" w:beforeAutospacing="0" w:after="0" w:afterAutospacing="0"/>
        <w:ind w:firstLine="709"/>
        <w:rPr>
          <w:sz w:val="20"/>
          <w:szCs w:val="20"/>
        </w:rPr>
      </w:pPr>
    </w:p>
    <w:p w:rsidR="00BC75CD" w:rsidRPr="00365321" w:rsidRDefault="00FF6D10" w:rsidP="00BC75CD">
      <w:pPr>
        <w:tabs>
          <w:tab w:val="left" w:pos="1134"/>
        </w:tabs>
        <w:spacing w:before="0" w:beforeAutospacing="0" w:after="0" w:afterAutospacing="0"/>
        <w:ind w:firstLine="709"/>
        <w:jc w:val="both"/>
        <w:rPr>
          <w:sz w:val="20"/>
          <w:szCs w:val="20"/>
        </w:rPr>
      </w:pPr>
      <w:r>
        <w:rPr>
          <w:b/>
          <w:bCs/>
          <w:iCs/>
          <w:sz w:val="20"/>
          <w:szCs w:val="20"/>
        </w:rPr>
        <w:t>Раздел 2</w:t>
      </w:r>
      <w:r w:rsidR="00BC75CD" w:rsidRPr="00365321">
        <w:rPr>
          <w:b/>
          <w:bCs/>
          <w:iCs/>
          <w:sz w:val="20"/>
          <w:szCs w:val="20"/>
        </w:rPr>
        <w:t xml:space="preserve"> «</w:t>
      </w:r>
      <w:r w:rsidR="00BC75CD" w:rsidRPr="00365321">
        <w:rPr>
          <w:b/>
          <w:sz w:val="20"/>
          <w:szCs w:val="20"/>
        </w:rPr>
        <w:t>Правовые основы и принципы организации и деятельности прокуратуры</w:t>
      </w:r>
      <w:r w:rsidR="00BC75CD" w:rsidRPr="00365321">
        <w:rPr>
          <w:sz w:val="20"/>
          <w:szCs w:val="20"/>
        </w:rPr>
        <w:t>»</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Общая характеристика функций и основных направлений деятельности прокуратуры.</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Helvetica-Bold"/>
          <w:sz w:val="20"/>
          <w:szCs w:val="20"/>
        </w:rPr>
        <w:t>Полномочия прокурора по осуществлению надзора за исполнением законов.</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Helvetica-Bold"/>
          <w:sz w:val="20"/>
          <w:szCs w:val="20"/>
        </w:rPr>
        <w:t>Основы методики организации прокурорского надзора за исполнением законов.</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соблюдением прав и свобод человека и гражданина.</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исполнением законов органами, осуществляющими оперативно-розыскную деятельность.</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Объекты, предмет и пределы прокурорского надзора за исполнением законов органами, осуществляющими оперативно-розыскную деятельность.</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sz w:val="20"/>
          <w:szCs w:val="20"/>
        </w:rPr>
        <w:t>Прокурорский надзор за исполнением законов органами, осуществляющими дознание и предварительное следствие.</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Полномочия прокурора и правовые акты прокурорского надзора за исполнением законов органами дознания и предварительного следствия.</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Организация прокурорского надзора за исполнением законов администрациями органов и учреждений, исполняющих назначенное судом наказание, связанное с лишением свободы.</w:t>
      </w:r>
    </w:p>
    <w:p w:rsidR="00BC75CD" w:rsidRPr="00365321" w:rsidRDefault="00BC75CD" w:rsidP="00BC75CD">
      <w:pPr>
        <w:numPr>
          <w:ilvl w:val="0"/>
          <w:numId w:val="73"/>
        </w:numPr>
        <w:tabs>
          <w:tab w:val="left" w:pos="717"/>
          <w:tab w:val="left" w:pos="1134"/>
        </w:tabs>
        <w:suppressAutoHyphens/>
        <w:spacing w:before="0" w:beforeAutospacing="0" w:after="0" w:afterAutospacing="0"/>
        <w:ind w:left="0" w:firstLine="709"/>
        <w:jc w:val="both"/>
        <w:rPr>
          <w:sz w:val="20"/>
          <w:szCs w:val="20"/>
        </w:rPr>
      </w:pPr>
      <w:r w:rsidRPr="00365321">
        <w:rPr>
          <w:rFonts w:eastAsia="Times-Roman"/>
          <w:sz w:val="20"/>
          <w:szCs w:val="20"/>
        </w:rPr>
        <w:t>Организация прокурорского надзора за исполнением законов администрациями мест содержания подозреваемых и обвиняемых в совершении преступлений.</w:t>
      </w:r>
    </w:p>
    <w:p w:rsidR="00BC75CD" w:rsidRPr="00365321" w:rsidRDefault="00BC75CD" w:rsidP="00BC75CD">
      <w:pPr>
        <w:pStyle w:val="1fb"/>
        <w:widowControl/>
        <w:tabs>
          <w:tab w:val="left" w:pos="1134"/>
        </w:tabs>
        <w:spacing w:line="240" w:lineRule="auto"/>
        <w:ind w:firstLine="709"/>
        <w:rPr>
          <w:b/>
          <w:bCs/>
          <w:iCs/>
          <w:sz w:val="20"/>
        </w:rPr>
      </w:pPr>
    </w:p>
    <w:p w:rsidR="00BC75CD" w:rsidRPr="00365321" w:rsidRDefault="00FF6D10" w:rsidP="00BC75CD">
      <w:pPr>
        <w:pStyle w:val="1fb"/>
        <w:widowControl/>
        <w:tabs>
          <w:tab w:val="left" w:pos="1134"/>
        </w:tabs>
        <w:spacing w:line="240" w:lineRule="auto"/>
        <w:ind w:firstLine="709"/>
        <w:rPr>
          <w:b/>
          <w:bCs/>
          <w:iCs/>
          <w:sz w:val="20"/>
        </w:rPr>
      </w:pPr>
      <w:r>
        <w:rPr>
          <w:b/>
          <w:bCs/>
          <w:iCs/>
          <w:sz w:val="20"/>
        </w:rPr>
        <w:t>Раздел 3</w:t>
      </w:r>
      <w:r w:rsidR="00BC75CD" w:rsidRPr="00365321">
        <w:rPr>
          <w:b/>
          <w:bCs/>
          <w:iCs/>
          <w:sz w:val="20"/>
        </w:rPr>
        <w:t xml:space="preserve"> «</w:t>
      </w:r>
      <w:r w:rsidR="00BC75CD" w:rsidRPr="00365321">
        <w:rPr>
          <w:b/>
          <w:sz w:val="20"/>
        </w:rPr>
        <w:t>Система и организация прокуратуры</w:t>
      </w:r>
      <w:r w:rsidR="00BC75CD" w:rsidRPr="00365321">
        <w:rPr>
          <w:b/>
          <w:bCs/>
          <w:iCs/>
          <w:sz w:val="20"/>
        </w:rPr>
        <w:t>»</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 xml:space="preserve">Сущность и задачи участия прокурора в судебном производстве по уголовным делам. </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 xml:space="preserve">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Деятельность прокурора в стадиях подготовки к судебному заседанию и предварительного слушания.</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Сущность и содержание судебных прений.</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Деятельность прокурора в гражданском и арбитражном судопроизводстве.</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Координация деятельности правоохранительных органов по борьбе с преступностью.</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Цели, субъекты и объекты координационной деятельности.</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
          <w:bCs/>
          <w:iCs/>
          <w:sz w:val="20"/>
          <w:szCs w:val="20"/>
        </w:rPr>
      </w:pPr>
      <w:r w:rsidRPr="00365321">
        <w:rPr>
          <w:sz w:val="20"/>
          <w:szCs w:val="20"/>
        </w:rPr>
        <w:t>Выполнение федеральных и региональных программ борьбы с преступностью.</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Участие органов прокуратуры в правотворчестве.</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Роль прокуратуры в международном сотрудничестве правоохранительных органов.</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Работа прокуратуры по оказанию правовой помощи.</w:t>
      </w:r>
    </w:p>
    <w:p w:rsidR="00BC75CD" w:rsidRPr="00365321" w:rsidRDefault="00BC75CD" w:rsidP="00BC75CD">
      <w:pPr>
        <w:numPr>
          <w:ilvl w:val="0"/>
          <w:numId w:val="74"/>
        </w:numPr>
        <w:tabs>
          <w:tab w:val="left" w:pos="1069"/>
          <w:tab w:val="left" w:pos="1134"/>
        </w:tabs>
        <w:suppressAutoHyphens/>
        <w:spacing w:before="0" w:beforeAutospacing="0" w:after="0" w:afterAutospacing="0"/>
        <w:ind w:left="0" w:firstLine="709"/>
        <w:jc w:val="both"/>
        <w:rPr>
          <w:bCs/>
          <w:iCs/>
          <w:sz w:val="20"/>
          <w:szCs w:val="20"/>
        </w:rPr>
      </w:pPr>
      <w:r w:rsidRPr="00365321">
        <w:rPr>
          <w:sz w:val="20"/>
          <w:szCs w:val="20"/>
        </w:rPr>
        <w:t>Организация и деятельность прокуратуры в зарубежных странах.</w:t>
      </w:r>
    </w:p>
    <w:p w:rsidR="00BC75CD" w:rsidRPr="00365321" w:rsidRDefault="00BC75CD" w:rsidP="00BC75CD">
      <w:pPr>
        <w:tabs>
          <w:tab w:val="left" w:pos="1134"/>
        </w:tabs>
        <w:spacing w:before="0" w:beforeAutospacing="0" w:after="0" w:afterAutospacing="0"/>
        <w:ind w:firstLine="709"/>
        <w:jc w:val="both"/>
        <w:rPr>
          <w:sz w:val="20"/>
          <w:szCs w:val="20"/>
        </w:rPr>
      </w:pPr>
    </w:p>
    <w:p w:rsidR="00BC75CD" w:rsidRPr="00365321" w:rsidRDefault="00BC75CD" w:rsidP="00BC75CD">
      <w:pPr>
        <w:pStyle w:val="1fb"/>
        <w:widowControl/>
        <w:tabs>
          <w:tab w:val="left" w:pos="1134"/>
        </w:tabs>
        <w:spacing w:line="240" w:lineRule="auto"/>
        <w:ind w:firstLine="709"/>
        <w:rPr>
          <w:b/>
          <w:bCs/>
          <w:iCs/>
          <w:sz w:val="20"/>
        </w:rPr>
      </w:pPr>
      <w:r w:rsidRPr="00365321">
        <w:rPr>
          <w:b/>
          <w:bCs/>
          <w:iCs/>
          <w:sz w:val="20"/>
        </w:rPr>
        <w:t>Раздел 4 «</w:t>
      </w:r>
      <w:r w:rsidRPr="00365321">
        <w:rPr>
          <w:b/>
          <w:sz w:val="20"/>
        </w:rPr>
        <w:t>Функции органов прокуратуры. Прокурорский надзор за соблюдением и исполнением законов, прав и свобод человека и гражданина</w:t>
      </w:r>
      <w:r w:rsidRPr="00365321">
        <w:rPr>
          <w:b/>
          <w:bCs/>
          <w:iCs/>
          <w:sz w:val="20"/>
        </w:rPr>
        <w:t>»</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Понятие и система функций органов прокуратуры</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Общая характеристика функций и основных направлений деятельности прокуратуры.</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Основные направления (отрасли) прокурорского надзора.</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Сущность, объекты, предмет и пределы прокурорского надзора за исполнением законов.</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Полномочия прокурора по осуществлению надзора за исполнением законов.</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Акты прокурорского реагирования на выявленные нарушения закона.</w:t>
      </w:r>
    </w:p>
    <w:p w:rsidR="00BC75CD" w:rsidRPr="00365321" w:rsidRDefault="00BC75CD" w:rsidP="00BC75CD">
      <w:pPr>
        <w:numPr>
          <w:ilvl w:val="0"/>
          <w:numId w:val="75"/>
        </w:numPr>
        <w:tabs>
          <w:tab w:val="left" w:pos="1069"/>
          <w:tab w:val="left" w:pos="1134"/>
        </w:tabs>
        <w:suppressAutoHyphens/>
        <w:spacing w:before="0" w:beforeAutospacing="0" w:after="0" w:afterAutospacing="0"/>
        <w:ind w:left="0" w:firstLine="709"/>
        <w:jc w:val="both"/>
        <w:rPr>
          <w:sz w:val="20"/>
          <w:szCs w:val="20"/>
        </w:rPr>
      </w:pPr>
      <w:r w:rsidRPr="00365321">
        <w:rPr>
          <w:sz w:val="20"/>
          <w:szCs w:val="20"/>
        </w:rPr>
        <w:t>Протест прокурора.</w:t>
      </w:r>
    </w:p>
    <w:p w:rsidR="00BC75CD" w:rsidRPr="00365321" w:rsidRDefault="00BC75CD" w:rsidP="00BC75CD">
      <w:pPr>
        <w:numPr>
          <w:ilvl w:val="0"/>
          <w:numId w:val="75"/>
        </w:numPr>
        <w:tabs>
          <w:tab w:val="clear" w:pos="1069"/>
          <w:tab w:val="left" w:pos="0"/>
          <w:tab w:val="left" w:pos="1080"/>
        </w:tabs>
        <w:suppressAutoHyphens/>
        <w:spacing w:before="0" w:beforeAutospacing="0" w:after="0" w:afterAutospacing="0"/>
        <w:ind w:left="0" w:firstLine="709"/>
        <w:jc w:val="both"/>
        <w:rPr>
          <w:sz w:val="20"/>
          <w:szCs w:val="20"/>
        </w:rPr>
      </w:pPr>
      <w:r w:rsidRPr="00365321">
        <w:rPr>
          <w:sz w:val="20"/>
          <w:szCs w:val="20"/>
        </w:rPr>
        <w:t>Надзор прокурора за законностью нормативных правовых актов органов государственной власти субъектов РФ.</w:t>
      </w:r>
    </w:p>
    <w:p w:rsidR="00BC75CD" w:rsidRPr="00365321" w:rsidRDefault="00BC75CD" w:rsidP="00BC75CD">
      <w:pPr>
        <w:pStyle w:val="1fb"/>
        <w:widowControl/>
        <w:tabs>
          <w:tab w:val="left" w:pos="1134"/>
        </w:tabs>
        <w:spacing w:line="240" w:lineRule="auto"/>
        <w:ind w:firstLine="709"/>
        <w:rPr>
          <w:b/>
          <w:bCs/>
          <w:iCs/>
          <w:sz w:val="20"/>
        </w:rPr>
      </w:pPr>
    </w:p>
    <w:p w:rsidR="00BC75CD" w:rsidRPr="00365321" w:rsidRDefault="00BC75CD" w:rsidP="00BC75CD">
      <w:pPr>
        <w:pStyle w:val="1fb"/>
        <w:widowControl/>
        <w:tabs>
          <w:tab w:val="left" w:pos="1134"/>
        </w:tabs>
        <w:spacing w:line="240" w:lineRule="auto"/>
        <w:ind w:firstLine="709"/>
        <w:rPr>
          <w:b/>
          <w:bCs/>
          <w:iCs/>
          <w:sz w:val="20"/>
        </w:rPr>
      </w:pPr>
      <w:r w:rsidRPr="00365321">
        <w:rPr>
          <w:b/>
          <w:bCs/>
          <w:iCs/>
          <w:sz w:val="20"/>
        </w:rPr>
        <w:lastRenderedPageBreak/>
        <w:t>Раздел 5 «</w:t>
      </w:r>
      <w:r w:rsidRPr="00365321">
        <w:rPr>
          <w:b/>
          <w:sz w:val="20"/>
        </w:rPr>
        <w:t>Прокурорский надзор за органами, осуществляющими оперативно-розыскную деятельность, дознание и предварительное следствие, администрациями органов и учреждений, исполняющих наказание</w:t>
      </w:r>
      <w:r w:rsidRPr="00365321">
        <w:rPr>
          <w:b/>
          <w:bCs/>
          <w:iCs/>
          <w:sz w:val="20"/>
        </w:rPr>
        <w:t>»</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Объекты, предмет и пределы прокурорского надзора за исполнением законов органами, осуществляющими оперативно-розыскную деятельность. </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Полномочия прокурора по осуществлению надзора за законностью оперативно-розыскной деятельности. </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Акты прокурорского реагирования на выявленные нарушения законности. </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Организация прокурорского надзора за соблюдением законов органами, осуществляющими оперативно-розыскную деятельность.</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Объекты, предмет и пределы прокурорского надзора за исполнением законов органами предварительного следствия и дознания. </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rFonts w:eastAsia="Times-Roman"/>
          <w:sz w:val="20"/>
        </w:rPr>
      </w:pPr>
      <w:r w:rsidRPr="00365321">
        <w:rPr>
          <w:rFonts w:eastAsia="Times-Roman"/>
          <w:sz w:val="20"/>
        </w:rPr>
        <w:t xml:space="preserve">Полномочия прокурора и правовые акты прокурорского надзора за исполнением законов органами дознания и предварительного следствия. </w:t>
      </w:r>
    </w:p>
    <w:p w:rsidR="00BC75CD" w:rsidRPr="00365321" w:rsidRDefault="00BC75CD" w:rsidP="00BC75CD">
      <w:pPr>
        <w:pStyle w:val="1fb"/>
        <w:widowControl/>
        <w:numPr>
          <w:ilvl w:val="0"/>
          <w:numId w:val="76"/>
        </w:numPr>
        <w:tabs>
          <w:tab w:val="clear" w:pos="1800"/>
          <w:tab w:val="left" w:pos="0"/>
          <w:tab w:val="left" w:pos="960"/>
        </w:tabs>
        <w:spacing w:line="240" w:lineRule="auto"/>
        <w:ind w:left="0" w:firstLine="709"/>
        <w:rPr>
          <w:b/>
          <w:bCs/>
          <w:iCs/>
          <w:sz w:val="20"/>
        </w:rPr>
      </w:pPr>
      <w:r w:rsidRPr="00365321">
        <w:rPr>
          <w:rFonts w:eastAsia="Times-Roman"/>
          <w:sz w:val="20"/>
        </w:rPr>
        <w:t>Прокурорский надзор за исполнением закона в стадии возбуждения уголовного дела. Надзор прокурора за соблюдением законности на стадии предварительного расследования.</w:t>
      </w:r>
    </w:p>
    <w:p w:rsidR="00BC75CD" w:rsidRPr="00365321" w:rsidRDefault="00BC75CD" w:rsidP="00BC75CD">
      <w:pPr>
        <w:pStyle w:val="1fb"/>
        <w:widowControl/>
        <w:tabs>
          <w:tab w:val="left" w:pos="1134"/>
        </w:tabs>
        <w:spacing w:line="240" w:lineRule="auto"/>
        <w:ind w:firstLine="709"/>
        <w:rPr>
          <w:b/>
          <w:bCs/>
          <w:iCs/>
          <w:sz w:val="20"/>
        </w:rPr>
      </w:pPr>
    </w:p>
    <w:p w:rsidR="00BC75CD" w:rsidRPr="00365321" w:rsidRDefault="00BC75CD" w:rsidP="00BC75CD">
      <w:pPr>
        <w:pStyle w:val="1fb"/>
        <w:widowControl/>
        <w:tabs>
          <w:tab w:val="left" w:pos="1134"/>
        </w:tabs>
        <w:spacing w:line="240" w:lineRule="auto"/>
        <w:ind w:firstLine="709"/>
        <w:rPr>
          <w:b/>
          <w:bCs/>
          <w:iCs/>
          <w:sz w:val="20"/>
        </w:rPr>
      </w:pPr>
      <w:r w:rsidRPr="00365321">
        <w:rPr>
          <w:b/>
          <w:bCs/>
          <w:iCs/>
          <w:sz w:val="20"/>
        </w:rPr>
        <w:t>Раздел 6 «</w:t>
      </w:r>
      <w:r w:rsidRPr="00365321">
        <w:rPr>
          <w:b/>
          <w:sz w:val="20"/>
        </w:rPr>
        <w:t>Участие прокурора в рассмотрении судами уголовных, арбитражных и гражданских дел, а также дел об административных правонарушениях. Иные направления деятельности органов прокуратуры</w:t>
      </w:r>
      <w:r w:rsidRPr="00365321">
        <w:rPr>
          <w:b/>
          <w:bCs/>
          <w:iCs/>
          <w:sz w:val="20"/>
        </w:rPr>
        <w:t>»</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Сущность и задачи участия прокурора в судебном производстве по уголовным делам.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Прокурор как государственный обвинитель.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Значение участия прокурора в судебном производстве по уголовным делам в условиях последовательной реализации принципов состязательности и равноправия сторон.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Общая характеристика полномочий прокурора при участии в судебном производстве по уголовным делам.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Подготовка прокурора к поддержанию государственного обвинения в суде.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Деятельность прокурора в стадиях подготовки к судебному заседанию и предварительного слушания.</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Особенности процессуального положения прокурора (государственного обвинителя), его полномочий, а также тактического аспекта деятельности на данных стадиях.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Поддержание прокурором государственного обвинения в ходе судебного разбирательства.</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Деятельность прокурора в ходе судебного следствия.</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Цели, субъекты и объекты координационной деятельности.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Полномочия участников координационной деятельности.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Принципы координационной деятельности.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Соблюдение законности.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 xml:space="preserve">Равенство участников координационной деятельности. </w:t>
      </w:r>
    </w:p>
    <w:p w:rsidR="00BC75CD" w:rsidRPr="00365321" w:rsidRDefault="00BC75CD" w:rsidP="00BC75CD">
      <w:pPr>
        <w:pStyle w:val="1fb"/>
        <w:widowControl/>
        <w:numPr>
          <w:ilvl w:val="0"/>
          <w:numId w:val="77"/>
        </w:numPr>
        <w:tabs>
          <w:tab w:val="clear" w:pos="1789"/>
          <w:tab w:val="left" w:pos="0"/>
          <w:tab w:val="left" w:pos="1080"/>
        </w:tabs>
        <w:spacing w:line="240" w:lineRule="auto"/>
        <w:ind w:left="0" w:firstLine="709"/>
        <w:rPr>
          <w:sz w:val="20"/>
        </w:rPr>
      </w:pPr>
      <w:r w:rsidRPr="00365321">
        <w:rPr>
          <w:sz w:val="20"/>
        </w:rPr>
        <w:t>Ответственность руководителей правоохранительных органов за выполнение согласованных решений.</w:t>
      </w:r>
    </w:p>
    <w:p w:rsidR="00BC75CD" w:rsidRPr="00365321" w:rsidRDefault="00BC75CD" w:rsidP="00BC75CD">
      <w:pPr>
        <w:pStyle w:val="Normal1"/>
        <w:widowControl/>
        <w:numPr>
          <w:ilvl w:val="0"/>
          <w:numId w:val="77"/>
        </w:numPr>
        <w:tabs>
          <w:tab w:val="clear" w:pos="1789"/>
          <w:tab w:val="left" w:pos="0"/>
          <w:tab w:val="left" w:pos="1080"/>
        </w:tabs>
        <w:ind w:left="0" w:firstLine="709"/>
        <w:jc w:val="both"/>
        <w:rPr>
          <w:sz w:val="20"/>
        </w:rPr>
      </w:pPr>
      <w:r w:rsidRPr="00365321">
        <w:rPr>
          <w:sz w:val="20"/>
        </w:rPr>
        <w:t>Особенности реализации принципа гласности.</w:t>
      </w:r>
    </w:p>
    <w:p w:rsidR="00BC75CD" w:rsidRPr="00365321" w:rsidRDefault="00BC75CD" w:rsidP="00BC75CD">
      <w:pPr>
        <w:pStyle w:val="Normal1"/>
        <w:widowControl/>
        <w:tabs>
          <w:tab w:val="left" w:pos="1080"/>
        </w:tabs>
        <w:ind w:left="0" w:firstLine="0"/>
        <w:jc w:val="both"/>
        <w:rPr>
          <w:sz w:val="20"/>
        </w:rPr>
      </w:pPr>
    </w:p>
    <w:p w:rsidR="00BC75CD" w:rsidRPr="00365321" w:rsidRDefault="00BC75CD" w:rsidP="00BC75CD">
      <w:pPr>
        <w:spacing w:before="0" w:beforeAutospacing="0" w:after="0" w:afterAutospacing="0"/>
        <w:ind w:firstLine="680"/>
        <w:rPr>
          <w:b/>
          <w:sz w:val="20"/>
          <w:szCs w:val="20"/>
        </w:rPr>
      </w:pPr>
      <w:r w:rsidRPr="00365321">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721DB2">
        <w:rPr>
          <w:b/>
          <w:sz w:val="20"/>
          <w:szCs w:val="20"/>
        </w:rPr>
        <w:t xml:space="preserve">очной и </w:t>
      </w:r>
      <w:r w:rsidRPr="00365321">
        <w:rPr>
          <w:b/>
          <w:sz w:val="20"/>
          <w:szCs w:val="20"/>
        </w:rPr>
        <w:t>очно-заочной форме</w:t>
      </w:r>
    </w:p>
    <w:p w:rsidR="00BC75CD" w:rsidRPr="00365321" w:rsidRDefault="00BC75CD" w:rsidP="00BC75C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C75CD" w:rsidRPr="00365321" w:rsidTr="00FF6D10">
        <w:trPr>
          <w:trHeight w:val="190"/>
          <w:tblHeader/>
        </w:trPr>
        <w:tc>
          <w:tcPr>
            <w:tcW w:w="0" w:type="auto"/>
            <w:vMerge w:val="restart"/>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Виды контактной</w:t>
            </w:r>
          </w:p>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работы </w:t>
            </w:r>
          </w:p>
        </w:tc>
        <w:tc>
          <w:tcPr>
            <w:tcW w:w="5870" w:type="dxa"/>
            <w:gridSpan w:val="2"/>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Образовательные технологии </w:t>
            </w:r>
          </w:p>
        </w:tc>
        <w:tc>
          <w:tcPr>
            <w:tcW w:w="2091" w:type="dxa"/>
            <w:vMerge w:val="restart"/>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Контактная работа </w:t>
            </w:r>
          </w:p>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 xml:space="preserve"> (всего </w:t>
            </w:r>
            <w:proofErr w:type="spellStart"/>
            <w:r w:rsidRPr="00365321">
              <w:rPr>
                <w:rFonts w:eastAsia="Times New Roman"/>
                <w:b/>
                <w:sz w:val="20"/>
                <w:szCs w:val="20"/>
              </w:rPr>
              <w:t>ак.ч</w:t>
            </w:r>
            <w:proofErr w:type="spellEnd"/>
            <w:r w:rsidRPr="00365321">
              <w:rPr>
                <w:rFonts w:eastAsia="Times New Roman"/>
                <w:b/>
                <w:sz w:val="20"/>
                <w:szCs w:val="20"/>
              </w:rPr>
              <w:t>.)</w:t>
            </w:r>
          </w:p>
        </w:tc>
      </w:tr>
      <w:tr w:rsidR="00BC75CD" w:rsidRPr="00365321" w:rsidTr="00FF6D10">
        <w:trPr>
          <w:trHeight w:val="577"/>
          <w:tblHeader/>
        </w:trPr>
        <w:tc>
          <w:tcPr>
            <w:tcW w:w="0" w:type="auto"/>
            <w:vMerge/>
          </w:tcPr>
          <w:p w:rsidR="00BC75CD" w:rsidRPr="00365321" w:rsidRDefault="00BC75CD" w:rsidP="00FF6D10">
            <w:pPr>
              <w:spacing w:before="0" w:beforeAutospacing="0" w:after="0" w:afterAutospacing="0"/>
              <w:jc w:val="center"/>
              <w:rPr>
                <w:rFonts w:eastAsia="Times New Roman"/>
                <w:sz w:val="20"/>
                <w:szCs w:val="20"/>
              </w:rPr>
            </w:pPr>
          </w:p>
        </w:tc>
        <w:tc>
          <w:tcPr>
            <w:tcW w:w="3177" w:type="dxa"/>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Объем занятий, проводимых путем непосредственного взаимодействия педагогического работника с обучающимися</w:t>
            </w:r>
          </w:p>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693" w:type="dxa"/>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Объем занятий с применением электронного обучения, дистанционных образовательных технологий (</w:t>
            </w:r>
            <w:proofErr w:type="spellStart"/>
            <w:r w:rsidRPr="00365321">
              <w:rPr>
                <w:rFonts w:eastAsia="Times New Roman"/>
                <w:b/>
                <w:sz w:val="20"/>
                <w:szCs w:val="20"/>
              </w:rPr>
              <w:t>ак.ч</w:t>
            </w:r>
            <w:proofErr w:type="spellEnd"/>
            <w:r w:rsidRPr="00365321">
              <w:rPr>
                <w:rFonts w:eastAsia="Times New Roman"/>
                <w:b/>
                <w:sz w:val="20"/>
                <w:szCs w:val="20"/>
              </w:rPr>
              <w:t>)</w:t>
            </w:r>
          </w:p>
        </w:tc>
        <w:tc>
          <w:tcPr>
            <w:tcW w:w="2091" w:type="dxa"/>
            <w:vMerge/>
            <w:vAlign w:val="center"/>
          </w:tcPr>
          <w:p w:rsidR="00BC75CD" w:rsidRPr="00365321" w:rsidRDefault="00BC75CD" w:rsidP="00FF6D10">
            <w:pPr>
              <w:spacing w:before="0" w:beforeAutospacing="0" w:after="0" w:afterAutospacing="0"/>
              <w:jc w:val="center"/>
              <w:rPr>
                <w:rFonts w:eastAsia="Times New Roman"/>
                <w:sz w:val="20"/>
                <w:szCs w:val="20"/>
              </w:rPr>
            </w:pPr>
          </w:p>
        </w:tc>
      </w:tr>
      <w:tr w:rsidR="00BC75CD" w:rsidRPr="00365321" w:rsidTr="00FF6D10">
        <w:trPr>
          <w:trHeight w:val="171"/>
          <w:tblHeader/>
        </w:trPr>
        <w:tc>
          <w:tcPr>
            <w:tcW w:w="0" w:type="auto"/>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w:t>
            </w:r>
          </w:p>
        </w:tc>
        <w:tc>
          <w:tcPr>
            <w:tcW w:w="3177" w:type="dxa"/>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2</w:t>
            </w:r>
          </w:p>
        </w:tc>
        <w:tc>
          <w:tcPr>
            <w:tcW w:w="2693" w:type="dxa"/>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3</w:t>
            </w:r>
          </w:p>
        </w:tc>
        <w:tc>
          <w:tcPr>
            <w:tcW w:w="2091" w:type="dxa"/>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4</w:t>
            </w:r>
          </w:p>
        </w:tc>
      </w:tr>
      <w:tr w:rsidR="00BC75CD" w:rsidRPr="00365321" w:rsidTr="00FF6D10">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Лекционного типа (лекции)</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6</w:t>
            </w:r>
          </w:p>
        </w:tc>
        <w:tc>
          <w:tcPr>
            <w:tcW w:w="2693" w:type="dxa"/>
            <w:vAlign w:val="center"/>
          </w:tcPr>
          <w:p w:rsidR="00BC75CD" w:rsidRPr="00365321" w:rsidRDefault="00BC75CD" w:rsidP="00FF6D10">
            <w:pPr>
              <w:spacing w:before="0" w:beforeAutospacing="0" w:after="0" w:afterAutospacing="0"/>
              <w:jc w:val="center"/>
              <w:rPr>
                <w:rFonts w:eastAsia="Times New Roman"/>
                <w:i/>
                <w:sz w:val="20"/>
                <w:szCs w:val="20"/>
              </w:rPr>
            </w:pPr>
            <w:r w:rsidRPr="00365321">
              <w:rPr>
                <w:rFonts w:eastAsia="Times New Roman"/>
                <w:i/>
                <w:sz w:val="20"/>
                <w:szCs w:val="20"/>
              </w:rPr>
              <w:t>-</w:t>
            </w:r>
          </w:p>
        </w:tc>
        <w:tc>
          <w:tcPr>
            <w:tcW w:w="2091" w:type="dxa"/>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6</w:t>
            </w:r>
          </w:p>
          <w:p w:rsidR="00BC75CD" w:rsidRPr="00365321" w:rsidRDefault="00BC75CD" w:rsidP="00FF6D10">
            <w:pPr>
              <w:spacing w:before="0" w:beforeAutospacing="0" w:after="0" w:afterAutospacing="0"/>
              <w:jc w:val="center"/>
              <w:rPr>
                <w:rFonts w:eastAsia="Times New Roman"/>
                <w:b/>
                <w:sz w:val="20"/>
                <w:szCs w:val="20"/>
              </w:rPr>
            </w:pPr>
          </w:p>
        </w:tc>
      </w:tr>
      <w:tr w:rsidR="00BC75CD" w:rsidRPr="00365321" w:rsidTr="00FF6D10">
        <w:trPr>
          <w:trHeight w:val="337"/>
        </w:trPr>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 дискуссия)</w:t>
            </w:r>
          </w:p>
          <w:p w:rsidR="00BC75CD" w:rsidRPr="00365321" w:rsidRDefault="00BC75CD" w:rsidP="00FF6D10">
            <w:pPr>
              <w:spacing w:before="0" w:beforeAutospacing="0" w:after="0" w:afterAutospacing="0"/>
              <w:rPr>
                <w:rFonts w:eastAsia="Times New Roman"/>
                <w:b/>
                <w:sz w:val="20"/>
                <w:szCs w:val="20"/>
              </w:rPr>
            </w:pP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C75CD" w:rsidRPr="00365321" w:rsidRDefault="00BC75CD" w:rsidP="00FF6D10">
            <w:pPr>
              <w:spacing w:before="0" w:beforeAutospacing="0" w:after="0" w:afterAutospacing="0"/>
              <w:jc w:val="center"/>
              <w:rPr>
                <w:rFonts w:eastAsia="Times New Roman"/>
                <w:b/>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lastRenderedPageBreak/>
              <w:t>(практические занятия)</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lastRenderedPageBreak/>
              <w:t>-</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18</w:t>
            </w:r>
          </w:p>
        </w:tc>
      </w:tr>
      <w:tr w:rsidR="00BC75CD" w:rsidRPr="00365321" w:rsidTr="00FF6D10">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lastRenderedPageBreak/>
              <w:t>Семинарского типа</w:t>
            </w:r>
          </w:p>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(курсовое проектирование (работа))</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C75CD" w:rsidRPr="00365321" w:rsidRDefault="00BC75CD" w:rsidP="00FF6D10">
            <w:pPr>
              <w:spacing w:before="0" w:beforeAutospacing="0" w:after="0" w:afterAutospacing="0"/>
              <w:jc w:val="center"/>
              <w:rPr>
                <w:rFonts w:eastAsia="Times New Roman"/>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Семинарского типа</w:t>
            </w:r>
          </w:p>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(лабораторные работы)</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C75CD" w:rsidRPr="00365321" w:rsidRDefault="00BC75CD" w:rsidP="00FF6D10">
            <w:pPr>
              <w:spacing w:before="0" w:beforeAutospacing="0" w:after="0" w:afterAutospacing="0"/>
              <w:jc w:val="center"/>
              <w:rPr>
                <w:rFonts w:eastAsia="Times New Roman"/>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rFonts w:eastAsia="Times New Roman"/>
                <w:b/>
                <w:sz w:val="20"/>
                <w:szCs w:val="20"/>
              </w:rPr>
            </w:pPr>
            <w:r w:rsidRPr="00365321">
              <w:rPr>
                <w:rFonts w:eastAsia="Times New Roman"/>
                <w:b/>
                <w:sz w:val="20"/>
                <w:szCs w:val="20"/>
              </w:rPr>
              <w:t>Промежуточная аттестация (экзамен)</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2,2</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w:t>
            </w:r>
          </w:p>
        </w:tc>
        <w:tc>
          <w:tcPr>
            <w:tcW w:w="2091" w:type="dxa"/>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2,2</w:t>
            </w:r>
          </w:p>
        </w:tc>
      </w:tr>
      <w:tr w:rsidR="00BC75CD" w:rsidRPr="00365321" w:rsidTr="00FF6D10">
        <w:trPr>
          <w:trHeight w:val="160"/>
        </w:trPr>
        <w:tc>
          <w:tcPr>
            <w:tcW w:w="0" w:type="auto"/>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 xml:space="preserve">Итого </w:t>
            </w:r>
          </w:p>
        </w:tc>
        <w:tc>
          <w:tcPr>
            <w:tcW w:w="3177"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8,2</w:t>
            </w:r>
          </w:p>
        </w:tc>
        <w:tc>
          <w:tcPr>
            <w:tcW w:w="2693" w:type="dxa"/>
            <w:vAlign w:val="center"/>
          </w:tcPr>
          <w:p w:rsidR="00BC75CD" w:rsidRPr="00365321" w:rsidRDefault="00BC75CD" w:rsidP="00FF6D10">
            <w:pPr>
              <w:spacing w:before="0" w:beforeAutospacing="0" w:after="0" w:afterAutospacing="0"/>
              <w:jc w:val="center"/>
              <w:rPr>
                <w:rFonts w:eastAsia="Times New Roman"/>
                <w:sz w:val="20"/>
                <w:szCs w:val="20"/>
              </w:rPr>
            </w:pPr>
            <w:r w:rsidRPr="00365321">
              <w:rPr>
                <w:rFonts w:eastAsia="Times New Roman"/>
                <w:sz w:val="20"/>
                <w:szCs w:val="20"/>
              </w:rPr>
              <w:t>18</w:t>
            </w:r>
          </w:p>
        </w:tc>
        <w:tc>
          <w:tcPr>
            <w:tcW w:w="2091" w:type="dxa"/>
            <w:vAlign w:val="center"/>
          </w:tcPr>
          <w:p w:rsidR="00BC75CD" w:rsidRPr="00365321" w:rsidRDefault="00BC75CD" w:rsidP="00FF6D10">
            <w:pPr>
              <w:spacing w:before="0" w:beforeAutospacing="0" w:after="0" w:afterAutospacing="0"/>
              <w:jc w:val="center"/>
              <w:rPr>
                <w:rFonts w:eastAsia="Times New Roman"/>
                <w:b/>
                <w:sz w:val="20"/>
                <w:szCs w:val="20"/>
              </w:rPr>
            </w:pPr>
            <w:r w:rsidRPr="00365321">
              <w:rPr>
                <w:rFonts w:eastAsia="Times New Roman"/>
                <w:b/>
                <w:sz w:val="20"/>
                <w:szCs w:val="20"/>
              </w:rPr>
              <w:t>26,2</w:t>
            </w:r>
          </w:p>
        </w:tc>
      </w:tr>
    </w:tbl>
    <w:p w:rsidR="00BC75CD" w:rsidRPr="00365321" w:rsidRDefault="00BC75CD" w:rsidP="00BC75CD">
      <w:pPr>
        <w:spacing w:before="0" w:beforeAutospacing="0" w:after="0" w:afterAutospacing="0"/>
        <w:ind w:firstLine="680"/>
        <w:rPr>
          <w:i/>
          <w:sz w:val="20"/>
          <w:szCs w:val="20"/>
        </w:rPr>
      </w:pPr>
      <w:r w:rsidRPr="00365321">
        <w:rPr>
          <w:i/>
          <w:sz w:val="20"/>
          <w:szCs w:val="20"/>
        </w:rPr>
        <w:t>Соотношение объема занятий, проводимых путем непосредственного взаимодействия педагогического работника с обучающимися по</w:t>
      </w:r>
      <w:r w:rsidR="00721DB2">
        <w:rPr>
          <w:i/>
          <w:sz w:val="20"/>
          <w:szCs w:val="20"/>
        </w:rPr>
        <w:t xml:space="preserve"> очной и</w:t>
      </w:r>
      <w:r w:rsidRPr="00365321">
        <w:rPr>
          <w:i/>
          <w:sz w:val="20"/>
          <w:szCs w:val="20"/>
        </w:rPr>
        <w:t xml:space="preserve"> очно-заочной форме 31%</w:t>
      </w:r>
    </w:p>
    <w:p w:rsidR="00BC75CD" w:rsidRPr="00365321" w:rsidRDefault="00BC75CD" w:rsidP="00BC75CD">
      <w:pPr>
        <w:spacing w:before="0" w:beforeAutospacing="0" w:after="0" w:afterAutospacing="0"/>
        <w:ind w:firstLine="680"/>
        <w:rPr>
          <w:b/>
          <w:sz w:val="20"/>
          <w:szCs w:val="20"/>
        </w:rPr>
      </w:pPr>
    </w:p>
    <w:p w:rsidR="00BC75CD" w:rsidRPr="00365321" w:rsidRDefault="00BC75CD" w:rsidP="00BC75CD">
      <w:pPr>
        <w:spacing w:before="0" w:beforeAutospacing="0" w:after="0" w:afterAutospacing="0"/>
        <w:ind w:firstLine="680"/>
        <w:rPr>
          <w:b/>
          <w:sz w:val="20"/>
          <w:szCs w:val="20"/>
        </w:rPr>
      </w:pPr>
      <w:r w:rsidRPr="003653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C75CD" w:rsidRPr="00365321" w:rsidRDefault="00BC75CD" w:rsidP="00BC75CD">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0"/>
        <w:gridCol w:w="3163"/>
        <w:gridCol w:w="2683"/>
        <w:gridCol w:w="2082"/>
      </w:tblGrid>
      <w:tr w:rsidR="00BC75CD" w:rsidRPr="00365321" w:rsidTr="00FF6D10">
        <w:trPr>
          <w:trHeight w:val="190"/>
          <w:tblHeader/>
        </w:trPr>
        <w:tc>
          <w:tcPr>
            <w:tcW w:w="0" w:type="auto"/>
            <w:vMerge w:val="restart"/>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Виды контактной</w:t>
            </w:r>
          </w:p>
          <w:p w:rsidR="00BC75CD" w:rsidRPr="00365321" w:rsidRDefault="00BC75CD" w:rsidP="00FF6D10">
            <w:pPr>
              <w:spacing w:before="0" w:beforeAutospacing="0" w:after="0" w:afterAutospacing="0"/>
              <w:jc w:val="center"/>
              <w:rPr>
                <w:b/>
                <w:sz w:val="20"/>
                <w:szCs w:val="20"/>
              </w:rPr>
            </w:pPr>
            <w:r w:rsidRPr="00365321">
              <w:rPr>
                <w:b/>
                <w:sz w:val="20"/>
                <w:szCs w:val="20"/>
              </w:rPr>
              <w:t xml:space="preserve">работы </w:t>
            </w:r>
          </w:p>
        </w:tc>
        <w:tc>
          <w:tcPr>
            <w:tcW w:w="5870" w:type="dxa"/>
            <w:gridSpan w:val="2"/>
          </w:tcPr>
          <w:p w:rsidR="00BC75CD" w:rsidRPr="00365321" w:rsidRDefault="00BC75CD" w:rsidP="00FF6D10">
            <w:pPr>
              <w:spacing w:before="0" w:beforeAutospacing="0" w:after="0" w:afterAutospacing="0"/>
              <w:jc w:val="center"/>
              <w:rPr>
                <w:b/>
                <w:sz w:val="20"/>
                <w:szCs w:val="20"/>
              </w:rPr>
            </w:pPr>
            <w:r w:rsidRPr="00365321">
              <w:rPr>
                <w:b/>
                <w:sz w:val="20"/>
                <w:szCs w:val="20"/>
              </w:rPr>
              <w:t xml:space="preserve">Образовательные технологии </w:t>
            </w:r>
          </w:p>
        </w:tc>
        <w:tc>
          <w:tcPr>
            <w:tcW w:w="2091" w:type="dxa"/>
            <w:vMerge w:val="restart"/>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 xml:space="preserve">Контактная работа </w:t>
            </w:r>
          </w:p>
          <w:p w:rsidR="00BC75CD" w:rsidRPr="00365321" w:rsidRDefault="00BC75CD" w:rsidP="00FF6D10">
            <w:pPr>
              <w:spacing w:before="0" w:beforeAutospacing="0" w:after="0" w:afterAutospacing="0"/>
              <w:jc w:val="center"/>
              <w:rPr>
                <w:b/>
                <w:sz w:val="20"/>
                <w:szCs w:val="20"/>
              </w:rPr>
            </w:pPr>
            <w:r w:rsidRPr="00365321">
              <w:rPr>
                <w:b/>
                <w:sz w:val="20"/>
                <w:szCs w:val="20"/>
              </w:rPr>
              <w:t xml:space="preserve"> (всего </w:t>
            </w:r>
            <w:proofErr w:type="spellStart"/>
            <w:r w:rsidRPr="00365321">
              <w:rPr>
                <w:b/>
                <w:sz w:val="20"/>
                <w:szCs w:val="20"/>
              </w:rPr>
              <w:t>ак.ч</w:t>
            </w:r>
            <w:proofErr w:type="spellEnd"/>
            <w:r w:rsidRPr="00365321">
              <w:rPr>
                <w:b/>
                <w:sz w:val="20"/>
                <w:szCs w:val="20"/>
              </w:rPr>
              <w:t>.)</w:t>
            </w:r>
          </w:p>
        </w:tc>
      </w:tr>
      <w:tr w:rsidR="00BC75CD" w:rsidRPr="00365321" w:rsidTr="00FF6D10">
        <w:trPr>
          <w:trHeight w:val="577"/>
          <w:tblHeader/>
        </w:trPr>
        <w:tc>
          <w:tcPr>
            <w:tcW w:w="0" w:type="auto"/>
            <w:vMerge/>
          </w:tcPr>
          <w:p w:rsidR="00BC75CD" w:rsidRPr="00365321" w:rsidRDefault="00BC75CD" w:rsidP="00FF6D10">
            <w:pPr>
              <w:spacing w:before="0" w:beforeAutospacing="0" w:after="0" w:afterAutospacing="0"/>
              <w:jc w:val="center"/>
              <w:rPr>
                <w:sz w:val="20"/>
                <w:szCs w:val="20"/>
              </w:rPr>
            </w:pPr>
          </w:p>
        </w:tc>
        <w:tc>
          <w:tcPr>
            <w:tcW w:w="3177" w:type="dxa"/>
          </w:tcPr>
          <w:p w:rsidR="00BC75CD" w:rsidRPr="00365321" w:rsidRDefault="00BC75CD" w:rsidP="00FF6D10">
            <w:pPr>
              <w:spacing w:before="0" w:beforeAutospacing="0" w:after="0" w:afterAutospacing="0"/>
              <w:jc w:val="center"/>
              <w:rPr>
                <w:b/>
                <w:sz w:val="20"/>
                <w:szCs w:val="20"/>
              </w:rPr>
            </w:pPr>
            <w:r w:rsidRPr="00365321">
              <w:rPr>
                <w:b/>
                <w:sz w:val="20"/>
                <w:szCs w:val="20"/>
              </w:rPr>
              <w:t>Объем занятий, проводимых путем непосредственного взаимодействия педагогического работника с обучающимися</w:t>
            </w:r>
          </w:p>
          <w:p w:rsidR="00BC75CD" w:rsidRPr="00365321" w:rsidRDefault="00BC75CD" w:rsidP="00FF6D10">
            <w:pPr>
              <w:spacing w:before="0" w:beforeAutospacing="0" w:after="0" w:afterAutospacing="0"/>
              <w:jc w:val="center"/>
              <w:rPr>
                <w:b/>
                <w:sz w:val="20"/>
                <w:szCs w:val="20"/>
              </w:rPr>
            </w:pPr>
            <w:r w:rsidRPr="00365321">
              <w:rPr>
                <w:b/>
                <w:sz w:val="20"/>
                <w:szCs w:val="20"/>
              </w:rPr>
              <w:t>(</w:t>
            </w:r>
            <w:proofErr w:type="spellStart"/>
            <w:r w:rsidRPr="00365321">
              <w:rPr>
                <w:b/>
                <w:sz w:val="20"/>
                <w:szCs w:val="20"/>
              </w:rPr>
              <w:t>ак.ч</w:t>
            </w:r>
            <w:proofErr w:type="spellEnd"/>
            <w:r w:rsidRPr="00365321">
              <w:rPr>
                <w:b/>
                <w:sz w:val="20"/>
                <w:szCs w:val="20"/>
              </w:rPr>
              <w:t>)</w:t>
            </w:r>
          </w:p>
        </w:tc>
        <w:tc>
          <w:tcPr>
            <w:tcW w:w="2693" w:type="dxa"/>
          </w:tcPr>
          <w:p w:rsidR="00BC75CD" w:rsidRPr="00365321" w:rsidRDefault="00BC75CD" w:rsidP="00FF6D10">
            <w:pPr>
              <w:spacing w:before="0" w:beforeAutospacing="0" w:after="0" w:afterAutospacing="0"/>
              <w:jc w:val="center"/>
              <w:rPr>
                <w:b/>
                <w:sz w:val="20"/>
                <w:szCs w:val="20"/>
              </w:rPr>
            </w:pPr>
            <w:r w:rsidRPr="00365321">
              <w:rPr>
                <w:b/>
                <w:sz w:val="20"/>
                <w:szCs w:val="20"/>
              </w:rPr>
              <w:t>Объем занятий с применением электронного обучения, дистанционных образовательных технологий (</w:t>
            </w:r>
            <w:proofErr w:type="spellStart"/>
            <w:r w:rsidRPr="00365321">
              <w:rPr>
                <w:b/>
                <w:sz w:val="20"/>
                <w:szCs w:val="20"/>
              </w:rPr>
              <w:t>ак.ч</w:t>
            </w:r>
            <w:proofErr w:type="spellEnd"/>
            <w:r w:rsidRPr="00365321">
              <w:rPr>
                <w:b/>
                <w:sz w:val="20"/>
                <w:szCs w:val="20"/>
              </w:rPr>
              <w:t>)</w:t>
            </w:r>
          </w:p>
        </w:tc>
        <w:tc>
          <w:tcPr>
            <w:tcW w:w="2091" w:type="dxa"/>
            <w:vMerge/>
            <w:vAlign w:val="center"/>
          </w:tcPr>
          <w:p w:rsidR="00BC75CD" w:rsidRPr="00365321" w:rsidRDefault="00BC75CD" w:rsidP="00FF6D10">
            <w:pPr>
              <w:spacing w:before="0" w:beforeAutospacing="0" w:after="0" w:afterAutospacing="0"/>
              <w:jc w:val="center"/>
              <w:rPr>
                <w:sz w:val="20"/>
                <w:szCs w:val="20"/>
              </w:rPr>
            </w:pPr>
          </w:p>
        </w:tc>
      </w:tr>
      <w:tr w:rsidR="00BC75CD" w:rsidRPr="00365321" w:rsidTr="00FF6D10">
        <w:trPr>
          <w:trHeight w:val="171"/>
          <w:tblHeader/>
        </w:trPr>
        <w:tc>
          <w:tcPr>
            <w:tcW w:w="0" w:type="auto"/>
          </w:tcPr>
          <w:p w:rsidR="00BC75CD" w:rsidRPr="00365321" w:rsidRDefault="00BC75CD" w:rsidP="00FF6D10">
            <w:pPr>
              <w:spacing w:before="0" w:beforeAutospacing="0" w:after="0" w:afterAutospacing="0"/>
              <w:jc w:val="center"/>
              <w:rPr>
                <w:sz w:val="20"/>
                <w:szCs w:val="20"/>
              </w:rPr>
            </w:pPr>
            <w:r w:rsidRPr="00365321">
              <w:rPr>
                <w:sz w:val="20"/>
                <w:szCs w:val="20"/>
              </w:rPr>
              <w:t>1</w:t>
            </w:r>
          </w:p>
        </w:tc>
        <w:tc>
          <w:tcPr>
            <w:tcW w:w="3177" w:type="dxa"/>
          </w:tcPr>
          <w:p w:rsidR="00BC75CD" w:rsidRPr="00365321" w:rsidRDefault="00BC75CD" w:rsidP="00FF6D10">
            <w:pPr>
              <w:spacing w:before="0" w:beforeAutospacing="0" w:after="0" w:afterAutospacing="0"/>
              <w:jc w:val="center"/>
              <w:rPr>
                <w:sz w:val="20"/>
                <w:szCs w:val="20"/>
              </w:rPr>
            </w:pPr>
            <w:r w:rsidRPr="00365321">
              <w:rPr>
                <w:sz w:val="20"/>
                <w:szCs w:val="20"/>
              </w:rPr>
              <w:t>2</w:t>
            </w:r>
          </w:p>
        </w:tc>
        <w:tc>
          <w:tcPr>
            <w:tcW w:w="2693" w:type="dxa"/>
          </w:tcPr>
          <w:p w:rsidR="00BC75CD" w:rsidRPr="00365321" w:rsidRDefault="00BC75CD" w:rsidP="00FF6D10">
            <w:pPr>
              <w:spacing w:before="0" w:beforeAutospacing="0" w:after="0" w:afterAutospacing="0"/>
              <w:jc w:val="center"/>
              <w:rPr>
                <w:sz w:val="20"/>
                <w:szCs w:val="20"/>
              </w:rPr>
            </w:pPr>
            <w:r w:rsidRPr="00365321">
              <w:rPr>
                <w:sz w:val="20"/>
                <w:szCs w:val="20"/>
              </w:rPr>
              <w:t>3</w:t>
            </w:r>
          </w:p>
        </w:tc>
        <w:tc>
          <w:tcPr>
            <w:tcW w:w="2091" w:type="dxa"/>
          </w:tcPr>
          <w:p w:rsidR="00BC75CD" w:rsidRPr="00365321" w:rsidRDefault="00BC75CD" w:rsidP="00FF6D10">
            <w:pPr>
              <w:spacing w:before="0" w:beforeAutospacing="0" w:after="0" w:afterAutospacing="0"/>
              <w:jc w:val="center"/>
              <w:rPr>
                <w:sz w:val="20"/>
                <w:szCs w:val="20"/>
              </w:rPr>
            </w:pPr>
            <w:r w:rsidRPr="00365321">
              <w:rPr>
                <w:sz w:val="20"/>
                <w:szCs w:val="20"/>
              </w:rPr>
              <w:t>4</w:t>
            </w:r>
          </w:p>
        </w:tc>
      </w:tr>
      <w:tr w:rsidR="00BC75CD" w:rsidRPr="00365321" w:rsidTr="00FF6D10">
        <w:tc>
          <w:tcPr>
            <w:tcW w:w="0" w:type="auto"/>
          </w:tcPr>
          <w:p w:rsidR="00BC75CD" w:rsidRPr="00365321" w:rsidRDefault="00BC75CD" w:rsidP="00FF6D10">
            <w:pPr>
              <w:spacing w:before="0" w:beforeAutospacing="0" w:after="0" w:afterAutospacing="0"/>
              <w:rPr>
                <w:b/>
                <w:sz w:val="20"/>
                <w:szCs w:val="20"/>
              </w:rPr>
            </w:pPr>
            <w:r w:rsidRPr="00365321">
              <w:rPr>
                <w:b/>
                <w:sz w:val="20"/>
                <w:szCs w:val="20"/>
              </w:rPr>
              <w:t>Лекционного типа (лекции)</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4</w:t>
            </w:r>
          </w:p>
        </w:tc>
        <w:tc>
          <w:tcPr>
            <w:tcW w:w="2693" w:type="dxa"/>
            <w:vAlign w:val="center"/>
          </w:tcPr>
          <w:p w:rsidR="00BC75CD" w:rsidRPr="00365321" w:rsidRDefault="00BC75CD" w:rsidP="00FF6D10">
            <w:pPr>
              <w:spacing w:before="0" w:beforeAutospacing="0" w:after="0" w:afterAutospacing="0"/>
              <w:jc w:val="center"/>
              <w:rPr>
                <w:i/>
                <w:sz w:val="20"/>
                <w:szCs w:val="20"/>
              </w:rPr>
            </w:pPr>
            <w:r w:rsidRPr="00365321">
              <w:rPr>
                <w:i/>
                <w:sz w:val="20"/>
                <w:szCs w:val="20"/>
              </w:rPr>
              <w:t>-</w:t>
            </w:r>
          </w:p>
        </w:tc>
        <w:tc>
          <w:tcPr>
            <w:tcW w:w="2091" w:type="dxa"/>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4</w:t>
            </w:r>
          </w:p>
          <w:p w:rsidR="00BC75CD" w:rsidRPr="00365321" w:rsidRDefault="00BC75CD" w:rsidP="00FF6D10">
            <w:pPr>
              <w:spacing w:before="0" w:beforeAutospacing="0" w:after="0" w:afterAutospacing="0"/>
              <w:jc w:val="center"/>
              <w:rPr>
                <w:b/>
                <w:sz w:val="20"/>
                <w:szCs w:val="20"/>
              </w:rPr>
            </w:pPr>
          </w:p>
        </w:tc>
      </w:tr>
      <w:tr w:rsidR="00BC75CD" w:rsidRPr="00365321" w:rsidTr="00FF6D10">
        <w:trPr>
          <w:trHeight w:val="337"/>
        </w:trPr>
        <w:tc>
          <w:tcPr>
            <w:tcW w:w="0" w:type="auto"/>
          </w:tcPr>
          <w:p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rsidR="00BC75CD" w:rsidRPr="00365321" w:rsidRDefault="00BC75CD" w:rsidP="00FF6D10">
            <w:pPr>
              <w:spacing w:before="0" w:beforeAutospacing="0" w:after="0" w:afterAutospacing="0"/>
              <w:rPr>
                <w:b/>
                <w:sz w:val="20"/>
                <w:szCs w:val="20"/>
              </w:rPr>
            </w:pPr>
            <w:r w:rsidRPr="00365321">
              <w:rPr>
                <w:b/>
                <w:sz w:val="20"/>
                <w:szCs w:val="20"/>
              </w:rPr>
              <w:t>(семинар дискуссия)</w:t>
            </w:r>
          </w:p>
          <w:p w:rsidR="00BC75CD" w:rsidRPr="00365321" w:rsidRDefault="00BC75CD" w:rsidP="00FF6D10">
            <w:pPr>
              <w:spacing w:before="0" w:beforeAutospacing="0" w:after="0" w:afterAutospacing="0"/>
              <w:rPr>
                <w:b/>
                <w:sz w:val="20"/>
                <w:szCs w:val="20"/>
              </w:rPr>
            </w:pP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rsidR="00BC75CD" w:rsidRPr="00365321" w:rsidRDefault="00BC75CD" w:rsidP="00FF6D10">
            <w:pPr>
              <w:spacing w:before="0" w:beforeAutospacing="0" w:after="0" w:afterAutospacing="0"/>
              <w:jc w:val="center"/>
              <w:rPr>
                <w:b/>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rsidR="00BC75CD" w:rsidRPr="00365321" w:rsidRDefault="00BC75CD" w:rsidP="00FF6D10">
            <w:pPr>
              <w:spacing w:before="0" w:beforeAutospacing="0" w:after="0" w:afterAutospacing="0"/>
              <w:rPr>
                <w:b/>
                <w:sz w:val="20"/>
                <w:szCs w:val="20"/>
              </w:rPr>
            </w:pPr>
            <w:r w:rsidRPr="00365321">
              <w:rPr>
                <w:b/>
                <w:sz w:val="20"/>
                <w:szCs w:val="20"/>
              </w:rPr>
              <w:t>(практические занятия)</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10</w:t>
            </w:r>
          </w:p>
        </w:tc>
        <w:tc>
          <w:tcPr>
            <w:tcW w:w="2091" w:type="dxa"/>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10</w:t>
            </w:r>
          </w:p>
        </w:tc>
      </w:tr>
      <w:tr w:rsidR="00BC75CD" w:rsidRPr="00365321" w:rsidTr="00FF6D10">
        <w:tc>
          <w:tcPr>
            <w:tcW w:w="0" w:type="auto"/>
          </w:tcPr>
          <w:p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rsidR="00BC75CD" w:rsidRPr="00365321" w:rsidRDefault="00BC75CD" w:rsidP="00FF6D10">
            <w:pPr>
              <w:spacing w:before="0" w:beforeAutospacing="0" w:after="0" w:afterAutospacing="0"/>
              <w:rPr>
                <w:b/>
                <w:sz w:val="20"/>
                <w:szCs w:val="20"/>
              </w:rPr>
            </w:pPr>
            <w:r w:rsidRPr="00365321">
              <w:rPr>
                <w:b/>
                <w:sz w:val="20"/>
                <w:szCs w:val="20"/>
              </w:rPr>
              <w:t>(курсовое проектирование (работа))</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rsidR="00BC75CD" w:rsidRPr="00365321" w:rsidRDefault="00BC75CD" w:rsidP="00FF6D10">
            <w:pPr>
              <w:spacing w:before="0" w:beforeAutospacing="0" w:after="0" w:afterAutospacing="0"/>
              <w:jc w:val="center"/>
              <w:rPr>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b/>
                <w:sz w:val="20"/>
                <w:szCs w:val="20"/>
              </w:rPr>
            </w:pPr>
            <w:r w:rsidRPr="00365321">
              <w:rPr>
                <w:b/>
                <w:sz w:val="20"/>
                <w:szCs w:val="20"/>
              </w:rPr>
              <w:t>Семинарского типа</w:t>
            </w:r>
          </w:p>
          <w:p w:rsidR="00BC75CD" w:rsidRPr="00365321" w:rsidRDefault="00BC75CD" w:rsidP="00FF6D10">
            <w:pPr>
              <w:spacing w:before="0" w:beforeAutospacing="0" w:after="0" w:afterAutospacing="0"/>
              <w:rPr>
                <w:b/>
                <w:sz w:val="20"/>
                <w:szCs w:val="20"/>
              </w:rPr>
            </w:pPr>
            <w:r w:rsidRPr="00365321">
              <w:rPr>
                <w:b/>
                <w:sz w:val="20"/>
                <w:szCs w:val="20"/>
              </w:rPr>
              <w:t>(лабораторные работы)</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rsidR="00BC75CD" w:rsidRPr="00365321" w:rsidRDefault="00BC75CD" w:rsidP="00FF6D10">
            <w:pPr>
              <w:spacing w:before="0" w:beforeAutospacing="0" w:after="0" w:afterAutospacing="0"/>
              <w:jc w:val="center"/>
              <w:rPr>
                <w:sz w:val="20"/>
                <w:szCs w:val="20"/>
              </w:rPr>
            </w:pPr>
          </w:p>
        </w:tc>
      </w:tr>
      <w:tr w:rsidR="00BC75CD" w:rsidRPr="00365321" w:rsidTr="00FF6D10">
        <w:tc>
          <w:tcPr>
            <w:tcW w:w="0" w:type="auto"/>
          </w:tcPr>
          <w:p w:rsidR="00BC75CD" w:rsidRPr="00365321" w:rsidRDefault="00BC75CD" w:rsidP="00FF6D10">
            <w:pPr>
              <w:spacing w:before="0" w:beforeAutospacing="0" w:after="0" w:afterAutospacing="0"/>
              <w:rPr>
                <w:b/>
                <w:sz w:val="20"/>
                <w:szCs w:val="20"/>
              </w:rPr>
            </w:pPr>
            <w:r w:rsidRPr="00365321">
              <w:rPr>
                <w:b/>
                <w:sz w:val="20"/>
                <w:szCs w:val="20"/>
              </w:rPr>
              <w:t>Промежуточная аттестация (экзамен)</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2,2</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w:t>
            </w:r>
          </w:p>
        </w:tc>
        <w:tc>
          <w:tcPr>
            <w:tcW w:w="2091" w:type="dxa"/>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2,2</w:t>
            </w:r>
          </w:p>
        </w:tc>
      </w:tr>
      <w:tr w:rsidR="00BC75CD" w:rsidRPr="00365321" w:rsidTr="00FF6D10">
        <w:trPr>
          <w:trHeight w:val="160"/>
        </w:trPr>
        <w:tc>
          <w:tcPr>
            <w:tcW w:w="0" w:type="auto"/>
            <w:vAlign w:val="center"/>
          </w:tcPr>
          <w:p w:rsidR="00BC75CD" w:rsidRPr="00365321" w:rsidRDefault="00BC75CD" w:rsidP="00FF6D10">
            <w:pPr>
              <w:spacing w:before="0" w:beforeAutospacing="0" w:after="0" w:afterAutospacing="0"/>
              <w:jc w:val="center"/>
              <w:rPr>
                <w:sz w:val="20"/>
                <w:szCs w:val="20"/>
              </w:rPr>
            </w:pPr>
            <w:r w:rsidRPr="00365321">
              <w:rPr>
                <w:sz w:val="20"/>
                <w:szCs w:val="20"/>
              </w:rPr>
              <w:t xml:space="preserve">Итого </w:t>
            </w:r>
          </w:p>
        </w:tc>
        <w:tc>
          <w:tcPr>
            <w:tcW w:w="3177"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6,2</w:t>
            </w:r>
          </w:p>
        </w:tc>
        <w:tc>
          <w:tcPr>
            <w:tcW w:w="2693" w:type="dxa"/>
            <w:vAlign w:val="center"/>
          </w:tcPr>
          <w:p w:rsidR="00BC75CD" w:rsidRPr="00365321" w:rsidRDefault="00BC75CD" w:rsidP="00FF6D10">
            <w:pPr>
              <w:spacing w:before="0" w:beforeAutospacing="0" w:after="0" w:afterAutospacing="0"/>
              <w:jc w:val="center"/>
              <w:rPr>
                <w:sz w:val="20"/>
                <w:szCs w:val="20"/>
              </w:rPr>
            </w:pPr>
            <w:r w:rsidRPr="00365321">
              <w:rPr>
                <w:sz w:val="20"/>
                <w:szCs w:val="20"/>
              </w:rPr>
              <w:t>10</w:t>
            </w:r>
          </w:p>
        </w:tc>
        <w:tc>
          <w:tcPr>
            <w:tcW w:w="2091" w:type="dxa"/>
            <w:vAlign w:val="center"/>
          </w:tcPr>
          <w:p w:rsidR="00BC75CD" w:rsidRPr="00365321" w:rsidRDefault="00BC75CD" w:rsidP="00FF6D10">
            <w:pPr>
              <w:spacing w:before="0" w:beforeAutospacing="0" w:after="0" w:afterAutospacing="0"/>
              <w:jc w:val="center"/>
              <w:rPr>
                <w:b/>
                <w:sz w:val="20"/>
                <w:szCs w:val="20"/>
              </w:rPr>
            </w:pPr>
            <w:r w:rsidRPr="00365321">
              <w:rPr>
                <w:b/>
                <w:sz w:val="20"/>
                <w:szCs w:val="20"/>
              </w:rPr>
              <w:t>16,2</w:t>
            </w:r>
          </w:p>
        </w:tc>
      </w:tr>
    </w:tbl>
    <w:p w:rsidR="00BC75CD" w:rsidRPr="00365321" w:rsidRDefault="00BC75CD" w:rsidP="00BC75CD">
      <w:pPr>
        <w:spacing w:before="0" w:beforeAutospacing="0" w:after="0" w:afterAutospacing="0"/>
        <w:ind w:firstLine="680"/>
        <w:rPr>
          <w:i/>
          <w:sz w:val="20"/>
          <w:szCs w:val="20"/>
        </w:rPr>
      </w:pPr>
      <w:r w:rsidRPr="00365321">
        <w:rPr>
          <w:i/>
          <w:sz w:val="20"/>
          <w:szCs w:val="20"/>
        </w:rPr>
        <w:lastRenderedPageBreak/>
        <w:t>Соотношение объема занятий, проводимых путем непосредственного взаимодействия педагогического работника с обучающимися по заочной форме 38%</w:t>
      </w:r>
    </w:p>
    <w:p w:rsidR="00BC75CD" w:rsidRPr="00365321" w:rsidRDefault="00BC75CD" w:rsidP="00BC75CD">
      <w:pPr>
        <w:pStyle w:val="1c"/>
        <w:tabs>
          <w:tab w:val="right" w:leader="dot" w:pos="9600"/>
        </w:tabs>
        <w:spacing w:before="0" w:after="0"/>
        <w:ind w:firstLine="709"/>
        <w:rPr>
          <w:sz w:val="20"/>
        </w:rPr>
      </w:pPr>
    </w:p>
    <w:p w:rsidR="00BC75CD" w:rsidRPr="00FF6D10" w:rsidRDefault="00BC75CD" w:rsidP="00FF6D10">
      <w:pPr>
        <w:tabs>
          <w:tab w:val="center" w:pos="4677"/>
          <w:tab w:val="right" w:pos="9355"/>
        </w:tabs>
        <w:suppressAutoHyphens/>
        <w:spacing w:before="0" w:beforeAutospacing="0" w:after="0" w:afterAutospacing="0"/>
        <w:ind w:firstLine="709"/>
        <w:jc w:val="both"/>
        <w:rPr>
          <w:b/>
          <w:sz w:val="20"/>
          <w:szCs w:val="20"/>
        </w:rPr>
      </w:pPr>
      <w:r w:rsidRPr="00FF6D10">
        <w:rPr>
          <w:b/>
          <w:sz w:val="20"/>
          <w:szCs w:val="20"/>
        </w:rPr>
        <w:t xml:space="preserve">6. Методические указания по освоению дисциплины </w:t>
      </w:r>
    </w:p>
    <w:p w:rsidR="00BC75CD" w:rsidRPr="00365321" w:rsidRDefault="00FF6D10" w:rsidP="00BC75CD">
      <w:pPr>
        <w:tabs>
          <w:tab w:val="center" w:pos="4677"/>
          <w:tab w:val="right" w:pos="9355"/>
        </w:tabs>
        <w:suppressAutoHyphens/>
        <w:spacing w:before="0" w:beforeAutospacing="0" w:after="0" w:afterAutospacing="0"/>
        <w:ind w:firstLine="709"/>
        <w:jc w:val="both"/>
        <w:rPr>
          <w:b/>
          <w:sz w:val="20"/>
          <w:szCs w:val="20"/>
        </w:rPr>
      </w:pPr>
      <w:r>
        <w:rPr>
          <w:b/>
          <w:sz w:val="20"/>
          <w:szCs w:val="20"/>
        </w:rPr>
        <w:t xml:space="preserve">6.1 </w:t>
      </w:r>
      <w:r w:rsidR="00BC75CD" w:rsidRPr="00365321">
        <w:rPr>
          <w:b/>
          <w:sz w:val="20"/>
          <w:szCs w:val="20"/>
        </w:rPr>
        <w:t>Учебно-методическое обеспечение дисциплины</w:t>
      </w:r>
    </w:p>
    <w:p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365321">
        <w:rPr>
          <w:i/>
          <w:sz w:val="20"/>
          <w:szCs w:val="20"/>
        </w:rPr>
        <w:t>Методические указания для преподавателя</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дисциплине, сформировать у студентов ориентиры для самостоятельной работы над курсом.</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65321">
        <w:rPr>
          <w:sz w:val="20"/>
          <w:szCs w:val="20"/>
        </w:rPr>
        <w:t>тренинговыми</w:t>
      </w:r>
      <w:proofErr w:type="spellEnd"/>
      <w:r w:rsidRPr="00365321">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C75CD" w:rsidRPr="00365321" w:rsidRDefault="00BC75CD" w:rsidP="00BC75CD">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3653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C75CD" w:rsidRPr="00365321" w:rsidRDefault="00BC75CD" w:rsidP="00BC75CD">
      <w:pPr>
        <w:tabs>
          <w:tab w:val="left" w:pos="900"/>
          <w:tab w:val="left" w:pos="1080"/>
        </w:tabs>
        <w:suppressAutoHyphens/>
        <w:spacing w:before="0" w:beforeAutospacing="0" w:after="0" w:afterAutospacing="0"/>
        <w:ind w:firstLine="709"/>
        <w:jc w:val="both"/>
        <w:rPr>
          <w:sz w:val="20"/>
          <w:szCs w:val="20"/>
        </w:rPr>
      </w:pPr>
      <w:r w:rsidRPr="00365321">
        <w:rPr>
          <w:sz w:val="20"/>
          <w:szCs w:val="20"/>
        </w:rPr>
        <w:t>Методические материалы доступны на сайте «Личная студия» в разделе «Методические указания и пособия».</w:t>
      </w:r>
    </w:p>
    <w:p w:rsidR="00BC75CD" w:rsidRPr="00365321" w:rsidRDefault="00FF6D10"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BC75CD" w:rsidRPr="00365321">
        <w:rPr>
          <w:sz w:val="20"/>
          <w:szCs w:val="20"/>
        </w:rPr>
        <w:t xml:space="preserve"> «Введение в технологию обучения».</w:t>
      </w:r>
    </w:p>
    <w:p w:rsidR="00BC75CD" w:rsidRPr="00365321" w:rsidRDefault="00FF6D10"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Pr>
          <w:sz w:val="20"/>
          <w:szCs w:val="20"/>
        </w:rPr>
        <w:t>Методические указания</w:t>
      </w:r>
      <w:r w:rsidR="00BC75CD" w:rsidRPr="00365321">
        <w:rPr>
          <w:sz w:val="20"/>
          <w:szCs w:val="20"/>
        </w:rPr>
        <w:t xml:space="preserve"> по проведению учебного занятия «</w:t>
      </w:r>
      <w:proofErr w:type="spellStart"/>
      <w:r w:rsidR="00BC75CD" w:rsidRPr="00365321">
        <w:rPr>
          <w:sz w:val="20"/>
          <w:szCs w:val="20"/>
        </w:rPr>
        <w:t>Вебинар</w:t>
      </w:r>
      <w:proofErr w:type="spellEnd"/>
      <w:r w:rsidR="00BC75CD" w:rsidRPr="00365321">
        <w:rPr>
          <w:sz w:val="20"/>
          <w:szCs w:val="20"/>
        </w:rPr>
        <w:t>».</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устного эссе».</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«Семинар – </w:t>
      </w:r>
      <w:proofErr w:type="spellStart"/>
      <w:r w:rsidRPr="00365321">
        <w:rPr>
          <w:sz w:val="20"/>
          <w:szCs w:val="20"/>
        </w:rPr>
        <w:t>асессмент</w:t>
      </w:r>
      <w:proofErr w:type="spellEnd"/>
      <w:r w:rsidRPr="00365321">
        <w:rPr>
          <w:sz w:val="20"/>
          <w:szCs w:val="20"/>
        </w:rPr>
        <w:t xml:space="preserve"> реферата».</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«Семинар – </w:t>
      </w:r>
      <w:proofErr w:type="spellStart"/>
      <w:r w:rsidRPr="00365321">
        <w:rPr>
          <w:sz w:val="20"/>
          <w:szCs w:val="20"/>
        </w:rPr>
        <w:t>асессмент</w:t>
      </w:r>
      <w:proofErr w:type="spellEnd"/>
      <w:r w:rsidRPr="00365321">
        <w:rPr>
          <w:sz w:val="20"/>
          <w:szCs w:val="20"/>
        </w:rPr>
        <w:t xml:space="preserve"> дневника по физкультуре и спорту».</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«Семинар – обсуждение реферата».</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65321">
        <w:rPr>
          <w:sz w:val="20"/>
          <w:szCs w:val="20"/>
        </w:rPr>
        <w:t>глоссарный</w:t>
      </w:r>
      <w:proofErr w:type="spellEnd"/>
      <w:r w:rsidRPr="00365321">
        <w:rPr>
          <w:sz w:val="20"/>
          <w:szCs w:val="20"/>
        </w:rPr>
        <w:t xml:space="preserve"> тренинг».</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 xml:space="preserve">Методические указания по проведению занятия «Практическое занятие - </w:t>
      </w:r>
      <w:proofErr w:type="spellStart"/>
      <w:r w:rsidRPr="00365321">
        <w:rPr>
          <w:sz w:val="20"/>
          <w:szCs w:val="20"/>
        </w:rPr>
        <w:t>позетовое</w:t>
      </w:r>
      <w:proofErr w:type="spellEnd"/>
      <w:r w:rsidRPr="00365321">
        <w:rPr>
          <w:sz w:val="20"/>
          <w:szCs w:val="20"/>
        </w:rPr>
        <w:t xml:space="preserve"> тестирование».</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Положение о ре</w:t>
      </w:r>
      <w:r w:rsidR="00FF6D10">
        <w:rPr>
          <w:sz w:val="20"/>
          <w:szCs w:val="20"/>
        </w:rPr>
        <w:t>ализации электронного обучения,</w:t>
      </w:r>
      <w:r w:rsidRPr="00365321">
        <w:rPr>
          <w:sz w:val="20"/>
          <w:szCs w:val="20"/>
        </w:rPr>
        <w:t xml:space="preserve"> дистанционных образовательных технологий.</w:t>
      </w:r>
    </w:p>
    <w:p w:rsidR="00BC75CD" w:rsidRPr="00365321" w:rsidRDefault="00BC75CD" w:rsidP="00BC75CD">
      <w:pPr>
        <w:numPr>
          <w:ilvl w:val="0"/>
          <w:numId w:val="78"/>
        </w:numPr>
        <w:tabs>
          <w:tab w:val="left" w:pos="900"/>
          <w:tab w:val="left" w:pos="1080"/>
          <w:tab w:val="left" w:pos="1260"/>
        </w:tabs>
        <w:spacing w:before="0" w:beforeAutospacing="0" w:after="0" w:afterAutospacing="0"/>
        <w:ind w:left="0" w:firstLine="709"/>
        <w:jc w:val="both"/>
        <w:rPr>
          <w:sz w:val="20"/>
          <w:szCs w:val="20"/>
        </w:rPr>
      </w:pPr>
      <w:r w:rsidRPr="00365321">
        <w:rPr>
          <w:sz w:val="20"/>
          <w:szCs w:val="20"/>
        </w:rPr>
        <w:t>Методические указания по проведению занятия «Практическое занятие - алгоритмический тренинг».</w:t>
      </w:r>
    </w:p>
    <w:p w:rsidR="00BC75CD" w:rsidRPr="00365321" w:rsidRDefault="00BC75CD" w:rsidP="00BC75CD">
      <w:pPr>
        <w:tabs>
          <w:tab w:val="left" w:pos="900"/>
          <w:tab w:val="left" w:pos="1080"/>
        </w:tabs>
        <w:spacing w:before="0" w:beforeAutospacing="0" w:after="0" w:afterAutospacing="0"/>
        <w:ind w:firstLine="709"/>
        <w:jc w:val="both"/>
        <w:rPr>
          <w:sz w:val="20"/>
          <w:szCs w:val="20"/>
        </w:rPr>
      </w:pPr>
      <w:r w:rsidRPr="00365321">
        <w:rPr>
          <w:sz w:val="20"/>
          <w:szCs w:val="20"/>
        </w:rPr>
        <w:t xml:space="preserve">Указанные методические материалы для обучающихся доступны в Личной студии обучающегося, в разделе ресурсы. </w:t>
      </w:r>
    </w:p>
    <w:p w:rsidR="00BC75CD" w:rsidRPr="00365321" w:rsidRDefault="00BC75CD" w:rsidP="00BC75CD">
      <w:pPr>
        <w:spacing w:before="0" w:beforeAutospacing="0" w:after="0" w:afterAutospacing="0"/>
        <w:ind w:firstLine="709"/>
        <w:rPr>
          <w:b/>
          <w:sz w:val="20"/>
          <w:szCs w:val="20"/>
        </w:rPr>
      </w:pPr>
    </w:p>
    <w:p w:rsidR="00BC75CD" w:rsidRPr="00365321" w:rsidRDefault="00BC75CD" w:rsidP="00AB0592">
      <w:pPr>
        <w:spacing w:before="0" w:beforeAutospacing="0" w:after="0" w:afterAutospacing="0"/>
        <w:ind w:firstLine="680"/>
        <w:jc w:val="both"/>
        <w:rPr>
          <w:b/>
          <w:sz w:val="20"/>
          <w:szCs w:val="20"/>
        </w:rPr>
      </w:pPr>
      <w:r w:rsidRPr="00365321">
        <w:rPr>
          <w:b/>
          <w:sz w:val="20"/>
          <w:szCs w:val="20"/>
        </w:rPr>
        <w:t>6.3 Особенности реализации дисциплины в отношении лиц из числа инвалидов и лиц с ограниченными возможностями здоровья</w:t>
      </w:r>
    </w:p>
    <w:p w:rsidR="00254027" w:rsidRPr="00254027" w:rsidRDefault="00254027" w:rsidP="00AB0592">
      <w:pPr>
        <w:spacing w:before="0" w:beforeAutospacing="0" w:after="0" w:afterAutospacing="0"/>
        <w:ind w:firstLine="709"/>
        <w:jc w:val="both"/>
        <w:rPr>
          <w:sz w:val="20"/>
          <w:szCs w:val="20"/>
        </w:rPr>
      </w:pPr>
      <w:r w:rsidRPr="00254027">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54027">
        <w:rPr>
          <w:sz w:val="20"/>
          <w:szCs w:val="20"/>
        </w:rPr>
        <w:t>тифлоинформационных</w:t>
      </w:r>
      <w:proofErr w:type="spellEnd"/>
      <w:r w:rsidRPr="00254027">
        <w:rPr>
          <w:sz w:val="20"/>
          <w:szCs w:val="20"/>
        </w:rPr>
        <w:t xml:space="preserve"> устройств.</w:t>
      </w:r>
    </w:p>
    <w:p w:rsidR="00254027" w:rsidRPr="00254027" w:rsidRDefault="00254027" w:rsidP="00AB0592">
      <w:pPr>
        <w:spacing w:before="0" w:beforeAutospacing="0" w:after="0" w:afterAutospacing="0"/>
        <w:ind w:firstLine="709"/>
        <w:jc w:val="both"/>
        <w:rPr>
          <w:sz w:val="20"/>
          <w:szCs w:val="20"/>
        </w:rPr>
      </w:pPr>
      <w:r w:rsidRPr="00254027">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54027" w:rsidRPr="00254027" w:rsidRDefault="00254027" w:rsidP="00AB0592">
      <w:pPr>
        <w:spacing w:before="0" w:beforeAutospacing="0" w:after="0" w:afterAutospacing="0"/>
        <w:ind w:firstLine="709"/>
        <w:jc w:val="both"/>
        <w:rPr>
          <w:sz w:val="20"/>
          <w:szCs w:val="20"/>
        </w:rPr>
      </w:pPr>
      <w:r w:rsidRPr="00254027">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54027" w:rsidRPr="00254027" w:rsidRDefault="00254027" w:rsidP="00AB0592">
      <w:pPr>
        <w:spacing w:before="0" w:beforeAutospacing="0" w:after="0" w:afterAutospacing="0"/>
        <w:ind w:firstLine="709"/>
        <w:jc w:val="both"/>
        <w:rPr>
          <w:sz w:val="20"/>
          <w:szCs w:val="20"/>
        </w:rPr>
      </w:pPr>
      <w:r w:rsidRPr="00254027">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54027" w:rsidRPr="00254027" w:rsidRDefault="00254027" w:rsidP="00AB0592">
      <w:pPr>
        <w:spacing w:before="0" w:beforeAutospacing="0" w:after="0" w:afterAutospacing="0"/>
        <w:ind w:firstLine="709"/>
        <w:jc w:val="both"/>
        <w:rPr>
          <w:sz w:val="20"/>
          <w:szCs w:val="20"/>
        </w:rPr>
      </w:pPr>
      <w:r w:rsidRPr="00254027">
        <w:rPr>
          <w:sz w:val="20"/>
          <w:szCs w:val="20"/>
        </w:rPr>
        <w:t>При проведении промежуточной аттестации по дисциплине обеспечивается соблюдение следующих общих требований:</w:t>
      </w:r>
    </w:p>
    <w:p w:rsidR="00254027" w:rsidRPr="00254027" w:rsidRDefault="00254027" w:rsidP="00AB0592">
      <w:pPr>
        <w:spacing w:before="0" w:beforeAutospacing="0" w:after="0" w:afterAutospacing="0"/>
        <w:ind w:firstLine="709"/>
        <w:jc w:val="both"/>
        <w:rPr>
          <w:sz w:val="20"/>
          <w:szCs w:val="20"/>
        </w:rPr>
      </w:pPr>
      <w:r w:rsidRPr="00254027">
        <w:rPr>
          <w:sz w:val="20"/>
          <w:szCs w:val="20"/>
        </w:rPr>
        <w:lastRenderedPageBreak/>
        <w:t>-</w:t>
      </w:r>
      <w:r w:rsidRPr="00254027">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54027" w:rsidRPr="00254027" w:rsidRDefault="00254027" w:rsidP="00AB0592">
      <w:pPr>
        <w:spacing w:before="0" w:beforeAutospacing="0" w:after="0" w:afterAutospacing="0"/>
        <w:ind w:firstLine="709"/>
        <w:jc w:val="both"/>
        <w:rPr>
          <w:sz w:val="20"/>
          <w:szCs w:val="20"/>
        </w:rPr>
      </w:pPr>
      <w:r w:rsidRPr="00254027">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продолжительность сдачи экзамена, проводимого в письменной форме, - не более чем на 90 минут;</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продолжительность подготовки обучающегося к ответу на экзамене, проводимом в устной форме, - не более чем на 20 минут.</w:t>
      </w:r>
    </w:p>
    <w:p w:rsidR="00254027" w:rsidRPr="00254027" w:rsidRDefault="00254027" w:rsidP="00AB0592">
      <w:pPr>
        <w:spacing w:before="0" w:beforeAutospacing="0" w:after="0" w:afterAutospacing="0"/>
        <w:ind w:firstLine="709"/>
        <w:jc w:val="both"/>
        <w:rPr>
          <w:sz w:val="20"/>
          <w:szCs w:val="20"/>
        </w:rPr>
      </w:pPr>
      <w:r w:rsidRPr="00254027">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54027" w:rsidRPr="00254027" w:rsidRDefault="00254027" w:rsidP="00AB0592">
      <w:pPr>
        <w:spacing w:before="0" w:beforeAutospacing="0" w:after="0" w:afterAutospacing="0"/>
        <w:ind w:firstLine="709"/>
        <w:jc w:val="both"/>
        <w:rPr>
          <w:sz w:val="20"/>
          <w:szCs w:val="20"/>
        </w:rPr>
      </w:pPr>
      <w:r w:rsidRPr="00254027">
        <w:rPr>
          <w:sz w:val="20"/>
          <w:szCs w:val="20"/>
        </w:rPr>
        <w:t>а) для слепых:</w:t>
      </w:r>
    </w:p>
    <w:p w:rsidR="00254027" w:rsidRPr="00254027" w:rsidRDefault="00254027" w:rsidP="00AB0592">
      <w:pPr>
        <w:spacing w:before="0" w:beforeAutospacing="0" w:after="0" w:afterAutospacing="0"/>
        <w:ind w:firstLine="709"/>
        <w:jc w:val="both"/>
        <w:rPr>
          <w:sz w:val="20"/>
          <w:szCs w:val="20"/>
        </w:rPr>
      </w:pPr>
      <w:r w:rsidRPr="00254027">
        <w:rPr>
          <w:sz w:val="20"/>
          <w:szCs w:val="20"/>
        </w:rPr>
        <w:t>-</w:t>
      </w:r>
      <w:r w:rsidRPr="00254027">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письменные задания выполняются обучающимися с использованием клавиатуры с азбукой Брайля, либо </w:t>
      </w:r>
      <w:proofErr w:type="spellStart"/>
      <w:r w:rsidRPr="00254027">
        <w:rPr>
          <w:sz w:val="20"/>
          <w:szCs w:val="20"/>
        </w:rPr>
        <w:t>надиктовываются</w:t>
      </w:r>
      <w:proofErr w:type="spellEnd"/>
      <w:r w:rsidRPr="00254027">
        <w:rPr>
          <w:sz w:val="20"/>
          <w:szCs w:val="20"/>
        </w:rPr>
        <w:t xml:space="preserve"> ассистенту;</w:t>
      </w:r>
    </w:p>
    <w:p w:rsidR="00254027" w:rsidRPr="00254027" w:rsidRDefault="00254027" w:rsidP="00AB0592">
      <w:pPr>
        <w:spacing w:before="0" w:beforeAutospacing="0" w:after="0" w:afterAutospacing="0"/>
        <w:ind w:firstLine="709"/>
        <w:jc w:val="both"/>
        <w:rPr>
          <w:sz w:val="20"/>
          <w:szCs w:val="20"/>
        </w:rPr>
      </w:pPr>
      <w:r w:rsidRPr="00254027">
        <w:rPr>
          <w:sz w:val="20"/>
          <w:szCs w:val="20"/>
        </w:rPr>
        <w:t>б) для слабовидящих:</w:t>
      </w:r>
    </w:p>
    <w:p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54027">
        <w:rPr>
          <w:sz w:val="20"/>
          <w:szCs w:val="20"/>
        </w:rPr>
        <w:t>Jaws</w:t>
      </w:r>
      <w:proofErr w:type="spellEnd"/>
      <w:r w:rsidRPr="00254027">
        <w:rPr>
          <w:sz w:val="20"/>
          <w:szCs w:val="20"/>
        </w:rPr>
        <w:t>;</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обеспечивается индивидуальное равномерное освещение не менее 300 люкс;</w:t>
      </w:r>
    </w:p>
    <w:p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при необходимости обучающимся предоставляется увеличивающее </w:t>
      </w:r>
      <w:proofErr w:type="spellStart"/>
      <w:r w:rsidRPr="00254027">
        <w:rPr>
          <w:sz w:val="20"/>
          <w:szCs w:val="20"/>
        </w:rPr>
        <w:t>устройство,допускается</w:t>
      </w:r>
      <w:proofErr w:type="spellEnd"/>
      <w:r w:rsidRPr="00254027">
        <w:rPr>
          <w:sz w:val="20"/>
          <w:szCs w:val="20"/>
        </w:rPr>
        <w:t xml:space="preserve"> использование увеличивающих устройств, имеющихся у обучающихся;</w:t>
      </w:r>
    </w:p>
    <w:p w:rsidR="00254027" w:rsidRPr="00254027" w:rsidRDefault="00254027" w:rsidP="00AB0592">
      <w:pPr>
        <w:spacing w:before="0" w:beforeAutospacing="0" w:after="0" w:afterAutospacing="0"/>
        <w:ind w:firstLine="709"/>
        <w:jc w:val="both"/>
        <w:rPr>
          <w:sz w:val="20"/>
          <w:szCs w:val="20"/>
        </w:rPr>
      </w:pPr>
      <w:r w:rsidRPr="00254027">
        <w:rPr>
          <w:sz w:val="20"/>
          <w:szCs w:val="20"/>
        </w:rPr>
        <w:t>в) для глухих и слабослышащих, с тяжелыми нарушениями речи:</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имеется в наличии информационная система "Исток" для слабослышащих коллективного пользования;</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по их желанию испытания проводятся в электронной или письменной форме;</w:t>
      </w:r>
    </w:p>
    <w:p w:rsidR="00254027" w:rsidRPr="00254027" w:rsidRDefault="00254027" w:rsidP="00AB0592">
      <w:pPr>
        <w:spacing w:before="0" w:beforeAutospacing="0" w:after="0" w:afterAutospacing="0"/>
        <w:ind w:firstLine="709"/>
        <w:jc w:val="both"/>
        <w:rPr>
          <w:sz w:val="20"/>
          <w:szCs w:val="20"/>
        </w:rPr>
      </w:pPr>
      <w:r w:rsidRPr="00254027">
        <w:rPr>
          <w:sz w:val="20"/>
          <w:szCs w:val="20"/>
        </w:rPr>
        <w:t>г) для лиц с нарушениями опорно-двигательного аппарата:</w:t>
      </w:r>
    </w:p>
    <w:p w:rsidR="00254027" w:rsidRPr="00254027" w:rsidRDefault="00254027" w:rsidP="00AB0592">
      <w:pPr>
        <w:spacing w:before="0" w:beforeAutospacing="0" w:after="0" w:afterAutospacing="0"/>
        <w:ind w:firstLine="709"/>
        <w:jc w:val="both"/>
        <w:rPr>
          <w:sz w:val="20"/>
          <w:szCs w:val="20"/>
        </w:rPr>
      </w:pPr>
      <w:r w:rsidRPr="00254027">
        <w:rPr>
          <w:sz w:val="20"/>
          <w:szCs w:val="20"/>
        </w:rPr>
        <w:t xml:space="preserve">- тестовые и </w:t>
      </w:r>
      <w:proofErr w:type="spellStart"/>
      <w:r w:rsidRPr="00254027">
        <w:rPr>
          <w:sz w:val="20"/>
          <w:szCs w:val="20"/>
        </w:rPr>
        <w:t>тренинговые</w:t>
      </w:r>
      <w:proofErr w:type="spellEnd"/>
      <w:r w:rsidRPr="00254027">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54027" w:rsidRPr="00254027" w:rsidRDefault="00254027" w:rsidP="00AB0592">
      <w:pPr>
        <w:spacing w:before="0" w:beforeAutospacing="0" w:after="0" w:afterAutospacing="0"/>
        <w:ind w:firstLine="709"/>
        <w:jc w:val="both"/>
        <w:rPr>
          <w:sz w:val="20"/>
          <w:szCs w:val="20"/>
        </w:rPr>
      </w:pPr>
      <w:r w:rsidRPr="00254027">
        <w:rPr>
          <w:sz w:val="20"/>
          <w:szCs w:val="20"/>
        </w:rPr>
        <w:t>- по их желанию испытания проводятся в устной форме.</w:t>
      </w:r>
    </w:p>
    <w:p w:rsidR="00BC75CD" w:rsidRDefault="00254027" w:rsidP="00AB0592">
      <w:pPr>
        <w:spacing w:before="0" w:beforeAutospacing="0" w:after="0" w:afterAutospacing="0"/>
        <w:ind w:firstLine="709"/>
        <w:jc w:val="both"/>
        <w:rPr>
          <w:sz w:val="20"/>
          <w:szCs w:val="20"/>
        </w:rPr>
      </w:pPr>
      <w:r w:rsidRPr="00254027">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54027" w:rsidRPr="00365321" w:rsidRDefault="00254027" w:rsidP="00254027">
      <w:pPr>
        <w:spacing w:before="0" w:beforeAutospacing="0" w:after="0" w:afterAutospacing="0"/>
        <w:ind w:firstLine="709"/>
        <w:rPr>
          <w:b/>
          <w:sz w:val="20"/>
          <w:szCs w:val="20"/>
        </w:rPr>
      </w:pPr>
    </w:p>
    <w:p w:rsidR="00BC75CD" w:rsidRPr="00365321" w:rsidRDefault="00BC75CD" w:rsidP="00BC75CD">
      <w:pPr>
        <w:spacing w:before="0" w:beforeAutospacing="0" w:after="0" w:afterAutospacing="0"/>
        <w:ind w:firstLine="709"/>
        <w:rPr>
          <w:b/>
          <w:sz w:val="20"/>
          <w:szCs w:val="20"/>
        </w:rPr>
      </w:pPr>
      <w:r w:rsidRPr="00365321">
        <w:rPr>
          <w:b/>
          <w:sz w:val="20"/>
          <w:szCs w:val="20"/>
        </w:rPr>
        <w:t xml:space="preserve">6.4 Методические рекомендации по самостоятельной работе студентов </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Реализация поставленной цели предполагает решение следующих задач:</w:t>
      </w:r>
    </w:p>
    <w:p w:rsidR="00BC75CD" w:rsidRPr="00365321" w:rsidRDefault="00BC75CD" w:rsidP="00BC75CD">
      <w:pPr>
        <w:shd w:val="clear" w:color="auto" w:fill="FFFFFF"/>
        <w:tabs>
          <w:tab w:val="left" w:pos="893"/>
        </w:tabs>
        <w:spacing w:before="0" w:beforeAutospacing="0" w:after="0" w:afterAutospacing="0"/>
        <w:ind w:firstLine="709"/>
        <w:jc w:val="both"/>
        <w:rPr>
          <w:sz w:val="20"/>
          <w:szCs w:val="20"/>
        </w:rPr>
      </w:pPr>
      <w:r w:rsidRPr="00365321">
        <w:rPr>
          <w:sz w:val="20"/>
          <w:szCs w:val="20"/>
        </w:rPr>
        <w:t>-</w:t>
      </w:r>
      <w:r w:rsidRPr="00365321">
        <w:rPr>
          <w:sz w:val="20"/>
          <w:szCs w:val="20"/>
        </w:rPr>
        <w:tab/>
        <w:t>качественное освоение теоретического материала по изучаемой дисциплине, углубление</w:t>
      </w:r>
      <w:r w:rsidRPr="00365321">
        <w:rPr>
          <w:sz w:val="20"/>
          <w:szCs w:val="20"/>
        </w:rPr>
        <w:br/>
        <w:t xml:space="preserve">и расширение теоретических знаний с целью их применения на уровне </w:t>
      </w:r>
      <w:proofErr w:type="spellStart"/>
      <w:r w:rsidRPr="00365321">
        <w:rPr>
          <w:sz w:val="20"/>
          <w:szCs w:val="20"/>
        </w:rPr>
        <w:t>межпредметных</w:t>
      </w:r>
      <w:proofErr w:type="spellEnd"/>
      <w:r w:rsidRPr="00365321">
        <w:rPr>
          <w:sz w:val="20"/>
          <w:szCs w:val="20"/>
        </w:rPr>
        <w:t xml:space="preserve"> связей;</w:t>
      </w:r>
    </w:p>
    <w:p w:rsidR="00BC75CD" w:rsidRPr="00365321" w:rsidRDefault="00BC75CD" w:rsidP="00BC75CD">
      <w:pPr>
        <w:shd w:val="clear" w:color="auto" w:fill="FFFFFF"/>
        <w:tabs>
          <w:tab w:val="left" w:pos="984"/>
        </w:tabs>
        <w:spacing w:before="0" w:beforeAutospacing="0" w:after="0" w:afterAutospacing="0"/>
        <w:ind w:firstLine="709"/>
        <w:jc w:val="both"/>
        <w:rPr>
          <w:sz w:val="20"/>
          <w:szCs w:val="20"/>
        </w:rPr>
      </w:pPr>
      <w:r w:rsidRPr="00365321">
        <w:rPr>
          <w:sz w:val="20"/>
          <w:szCs w:val="20"/>
        </w:rPr>
        <w:t>-</w:t>
      </w:r>
      <w:r w:rsidRPr="00365321">
        <w:rPr>
          <w:sz w:val="20"/>
          <w:szCs w:val="20"/>
        </w:rPr>
        <w:tab/>
        <w:t>систематизация    и    закрепление    полученных    теоретических    знаний    и    практических навыков;</w:t>
      </w:r>
    </w:p>
    <w:p w:rsidR="00BC75CD" w:rsidRPr="00365321" w:rsidRDefault="00BC75CD" w:rsidP="00BC75C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умений по поиску и использованию нормативной, правовой, справочной</w:t>
      </w:r>
      <w:r w:rsidRPr="00365321">
        <w:rPr>
          <w:sz w:val="20"/>
          <w:szCs w:val="20"/>
        </w:rPr>
        <w:br/>
        <w:t>и специальной литературы, а также других источников информации;</w:t>
      </w:r>
    </w:p>
    <w:p w:rsidR="00BC75CD" w:rsidRPr="00365321" w:rsidRDefault="00BC75CD" w:rsidP="00BC75CD">
      <w:pPr>
        <w:shd w:val="clear" w:color="auto" w:fill="FFFFFF"/>
        <w:tabs>
          <w:tab w:val="left" w:pos="1037"/>
        </w:tabs>
        <w:spacing w:before="0" w:beforeAutospacing="0" w:after="0" w:afterAutospacing="0"/>
        <w:ind w:firstLine="709"/>
        <w:jc w:val="both"/>
        <w:rPr>
          <w:sz w:val="20"/>
          <w:szCs w:val="20"/>
        </w:rPr>
      </w:pPr>
      <w:r w:rsidRPr="00365321">
        <w:rPr>
          <w:sz w:val="20"/>
          <w:szCs w:val="20"/>
        </w:rPr>
        <w:t>-</w:t>
      </w:r>
      <w:r w:rsidRPr="00365321">
        <w:rPr>
          <w:sz w:val="20"/>
          <w:szCs w:val="20"/>
        </w:rPr>
        <w:tab/>
        <w:t>развитие     познавательных      спосо</w:t>
      </w:r>
      <w:r w:rsidR="00FF6D10">
        <w:rPr>
          <w:sz w:val="20"/>
          <w:szCs w:val="20"/>
        </w:rPr>
        <w:t xml:space="preserve">бностей     и     активности,  </w:t>
      </w:r>
      <w:r w:rsidRPr="00365321">
        <w:rPr>
          <w:sz w:val="20"/>
          <w:szCs w:val="20"/>
        </w:rPr>
        <w:t xml:space="preserve">  творческой     инициативы, самостоятельности, ответственности и организованности;</w:t>
      </w:r>
    </w:p>
    <w:p w:rsidR="00BC75CD" w:rsidRPr="00365321" w:rsidRDefault="00BC75CD" w:rsidP="00BC75CD">
      <w:pPr>
        <w:shd w:val="clear" w:color="auto" w:fill="FFFFFF"/>
        <w:tabs>
          <w:tab w:val="left" w:pos="1090"/>
        </w:tabs>
        <w:spacing w:before="0" w:beforeAutospacing="0" w:after="0" w:afterAutospacing="0"/>
        <w:ind w:firstLine="709"/>
        <w:jc w:val="both"/>
        <w:rPr>
          <w:sz w:val="20"/>
          <w:szCs w:val="20"/>
        </w:rPr>
      </w:pPr>
      <w:r w:rsidRPr="00365321">
        <w:rPr>
          <w:sz w:val="20"/>
          <w:szCs w:val="20"/>
        </w:rPr>
        <w:t>-</w:t>
      </w:r>
      <w:r w:rsidRPr="00365321">
        <w:rPr>
          <w:sz w:val="20"/>
          <w:szCs w:val="20"/>
        </w:rPr>
        <w:tab/>
        <w:t>формирование       самостоятельности       мышления,       способностей       к       саморазвитию,</w:t>
      </w:r>
      <w:r w:rsidRPr="00365321">
        <w:rPr>
          <w:sz w:val="20"/>
          <w:szCs w:val="20"/>
        </w:rPr>
        <w:br/>
        <w:t>самообразованию, самосовершенствованию и самореализации;</w:t>
      </w:r>
    </w:p>
    <w:p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развитие научно-исследовательских навыков;</w:t>
      </w:r>
    </w:p>
    <w:p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является неотъемлемой частью образовательного процесса.</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w:t>
      </w:r>
      <w:r w:rsidRPr="00365321">
        <w:rPr>
          <w:sz w:val="20"/>
          <w:szCs w:val="20"/>
        </w:rPr>
        <w:lastRenderedPageBreak/>
        <w:t>и оценку результатов учебной деятельности. Процесс освоения знаний при самостоятельной работе не обособлен от других форм обучения.</w:t>
      </w:r>
    </w:p>
    <w:p w:rsidR="00BC75CD" w:rsidRPr="00365321" w:rsidRDefault="00BC75CD" w:rsidP="00BC75CD">
      <w:pPr>
        <w:shd w:val="clear" w:color="auto" w:fill="FFFFFF"/>
        <w:spacing w:before="0" w:beforeAutospacing="0" w:after="0" w:afterAutospacing="0"/>
        <w:ind w:firstLine="709"/>
        <w:jc w:val="both"/>
        <w:rPr>
          <w:sz w:val="20"/>
          <w:szCs w:val="20"/>
        </w:rPr>
      </w:pPr>
      <w:r w:rsidRPr="00365321">
        <w:rPr>
          <w:sz w:val="20"/>
          <w:szCs w:val="20"/>
        </w:rPr>
        <w:t>Самостоятельная работа должна:</w:t>
      </w:r>
    </w:p>
    <w:p w:rsidR="00BC75CD" w:rsidRPr="00365321" w:rsidRDefault="00BC75CD" w:rsidP="00BC75CD">
      <w:pPr>
        <w:shd w:val="clear" w:color="auto" w:fill="FFFFFF"/>
        <w:tabs>
          <w:tab w:val="left" w:pos="907"/>
        </w:tabs>
        <w:spacing w:before="0" w:beforeAutospacing="0" w:after="0" w:afterAutospacing="0"/>
        <w:ind w:firstLine="709"/>
        <w:jc w:val="both"/>
        <w:rPr>
          <w:sz w:val="20"/>
          <w:szCs w:val="20"/>
        </w:rPr>
      </w:pPr>
      <w:r w:rsidRPr="00365321">
        <w:rPr>
          <w:sz w:val="20"/>
          <w:szCs w:val="20"/>
        </w:rPr>
        <w:t>-</w:t>
      </w:r>
      <w:r w:rsidRPr="00365321">
        <w:rPr>
          <w:sz w:val="20"/>
          <w:szCs w:val="20"/>
        </w:rPr>
        <w:tab/>
        <w:t>быть выполнена индивидуально (или являться частью коллективной работы). В случае,</w:t>
      </w:r>
      <w:r w:rsidRPr="00365321">
        <w:rPr>
          <w:sz w:val="20"/>
          <w:szCs w:val="20"/>
        </w:rPr>
        <w:br/>
        <w:t>когда СР подготовлена в порядке выполнения группового задания, в работе делается</w:t>
      </w:r>
      <w:r w:rsidRPr="00365321">
        <w:rPr>
          <w:sz w:val="20"/>
          <w:szCs w:val="20"/>
        </w:rPr>
        <w:br/>
        <w:t>соответствующая оговорка;</w:t>
      </w:r>
    </w:p>
    <w:p w:rsidR="00BC75CD" w:rsidRPr="00365321" w:rsidRDefault="00BC75CD" w:rsidP="00BC75CD">
      <w:pPr>
        <w:shd w:val="clear" w:color="auto" w:fill="FFFFFF"/>
        <w:tabs>
          <w:tab w:val="left" w:pos="1085"/>
        </w:tabs>
        <w:spacing w:before="0" w:beforeAutospacing="0" w:after="0" w:afterAutospacing="0"/>
        <w:ind w:firstLine="709"/>
        <w:jc w:val="both"/>
        <w:rPr>
          <w:sz w:val="20"/>
          <w:szCs w:val="20"/>
        </w:rPr>
      </w:pPr>
      <w:r w:rsidRPr="00365321">
        <w:rPr>
          <w:sz w:val="20"/>
          <w:szCs w:val="20"/>
        </w:rPr>
        <w:t>-</w:t>
      </w:r>
      <w:r w:rsidRPr="00365321">
        <w:rPr>
          <w:sz w:val="20"/>
          <w:szCs w:val="20"/>
        </w:rPr>
        <w:tab/>
        <w:t>представлять собой законченную разработку (этап разработки), в которой</w:t>
      </w:r>
      <w:r w:rsidRPr="00365321">
        <w:rPr>
          <w:sz w:val="20"/>
          <w:szCs w:val="20"/>
        </w:rPr>
        <w:br/>
        <w:t>анализируются актуальные проблемы по определенной теме и ее отдельных аспектов;</w:t>
      </w:r>
    </w:p>
    <w:p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отражать необходимую и достаточную компетентность автора;</w:t>
      </w:r>
    </w:p>
    <w:p w:rsidR="00BC75CD" w:rsidRPr="00365321" w:rsidRDefault="00BC75CD" w:rsidP="00BC75CD">
      <w:pPr>
        <w:widowControl w:val="0"/>
        <w:numPr>
          <w:ilvl w:val="0"/>
          <w:numId w:val="13"/>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365321">
        <w:rPr>
          <w:sz w:val="20"/>
          <w:szCs w:val="20"/>
        </w:rPr>
        <w:t>иметь учебную, научную и/или практическую направленность;</w:t>
      </w:r>
    </w:p>
    <w:p w:rsidR="00BC75CD" w:rsidRPr="00365321" w:rsidRDefault="00BC75CD" w:rsidP="00BC75CD">
      <w:pPr>
        <w:shd w:val="clear" w:color="auto" w:fill="FFFFFF"/>
        <w:tabs>
          <w:tab w:val="left" w:pos="970"/>
        </w:tabs>
        <w:spacing w:before="0" w:beforeAutospacing="0" w:after="0" w:afterAutospacing="0"/>
        <w:ind w:firstLine="709"/>
        <w:jc w:val="both"/>
        <w:rPr>
          <w:sz w:val="20"/>
          <w:szCs w:val="20"/>
        </w:rPr>
      </w:pPr>
      <w:r w:rsidRPr="00365321">
        <w:rPr>
          <w:sz w:val="20"/>
          <w:szCs w:val="20"/>
        </w:rPr>
        <w:t>-</w:t>
      </w:r>
      <w:r w:rsidRPr="00365321">
        <w:rPr>
          <w:sz w:val="20"/>
          <w:szCs w:val="20"/>
        </w:rPr>
        <w:tab/>
        <w:t>быть оформлена структурно и в логической последовательности: титульный лист,</w:t>
      </w:r>
      <w:r w:rsidRPr="00365321">
        <w:rPr>
          <w:sz w:val="20"/>
          <w:szCs w:val="20"/>
        </w:rPr>
        <w:br/>
        <w:t>оглавление, основная часть, заключение, выводы, список литературы, приложения,</w:t>
      </w:r>
    </w:p>
    <w:p w:rsidR="00BC75CD" w:rsidRPr="00365321" w:rsidRDefault="00BC75CD" w:rsidP="00BC75CD">
      <w:pPr>
        <w:shd w:val="clear" w:color="auto" w:fill="FFFFFF"/>
        <w:tabs>
          <w:tab w:val="left" w:pos="1109"/>
        </w:tabs>
        <w:spacing w:before="0" w:beforeAutospacing="0" w:after="0" w:afterAutospacing="0"/>
        <w:ind w:firstLine="709"/>
        <w:jc w:val="both"/>
        <w:rPr>
          <w:sz w:val="20"/>
          <w:szCs w:val="20"/>
        </w:rPr>
      </w:pPr>
      <w:r w:rsidRPr="00365321">
        <w:rPr>
          <w:sz w:val="20"/>
          <w:szCs w:val="20"/>
        </w:rPr>
        <w:t>-</w:t>
      </w:r>
      <w:r w:rsidRPr="00365321">
        <w:rPr>
          <w:sz w:val="20"/>
          <w:szCs w:val="20"/>
        </w:rPr>
        <w:tab/>
        <w:t>содержать краткие и четкие формулировки, убедительную аргументацию,</w:t>
      </w:r>
      <w:r w:rsidRPr="00365321">
        <w:rPr>
          <w:sz w:val="20"/>
          <w:szCs w:val="20"/>
        </w:rPr>
        <w:br/>
        <w:t>доказательность и обоснованность выводов;</w:t>
      </w:r>
    </w:p>
    <w:p w:rsidR="00BC75CD" w:rsidRPr="00365321" w:rsidRDefault="00BC75CD" w:rsidP="00BC75CD">
      <w:pPr>
        <w:shd w:val="clear" w:color="auto" w:fill="FFFFFF"/>
        <w:tabs>
          <w:tab w:val="left" w:pos="984"/>
          <w:tab w:val="left" w:pos="5770"/>
        </w:tabs>
        <w:spacing w:before="0" w:beforeAutospacing="0" w:after="0" w:afterAutospacing="0"/>
        <w:ind w:firstLine="709"/>
        <w:jc w:val="both"/>
        <w:rPr>
          <w:sz w:val="20"/>
          <w:szCs w:val="20"/>
        </w:rPr>
      </w:pPr>
      <w:r w:rsidRPr="00365321">
        <w:rPr>
          <w:sz w:val="20"/>
          <w:szCs w:val="20"/>
        </w:rPr>
        <w:t>-</w:t>
      </w:r>
      <w:r w:rsidRPr="00365321">
        <w:rPr>
          <w:sz w:val="20"/>
          <w:szCs w:val="20"/>
        </w:rPr>
        <w:tab/>
        <w:t>соответствовать этическим нормам (правила цитирования и парафраз; ссылки на</w:t>
      </w:r>
      <w:r w:rsidRPr="00365321">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BC75CD" w:rsidRPr="00365321" w:rsidRDefault="00BC75CD" w:rsidP="00BC75CD">
      <w:pPr>
        <w:pStyle w:val="Normal11"/>
        <w:ind w:firstLine="709"/>
        <w:jc w:val="both"/>
        <w:rPr>
          <w:b/>
          <w:bCs/>
          <w:iCs/>
        </w:rPr>
      </w:pPr>
    </w:p>
    <w:p w:rsidR="00BC75CD" w:rsidRPr="00A404C3" w:rsidRDefault="006C6251" w:rsidP="00A404C3">
      <w:pPr>
        <w:spacing w:before="0" w:beforeAutospacing="0" w:after="0" w:afterAutospacing="0"/>
        <w:ind w:firstLine="680"/>
        <w:rPr>
          <w:b/>
          <w:sz w:val="20"/>
          <w:szCs w:val="20"/>
        </w:rPr>
      </w:pPr>
      <w:r>
        <w:rPr>
          <w:b/>
          <w:sz w:val="20"/>
          <w:szCs w:val="20"/>
        </w:rPr>
        <w:t>7</w:t>
      </w:r>
      <w:r w:rsidR="00BC75CD" w:rsidRPr="00A404C3">
        <w:rPr>
          <w:b/>
          <w:sz w:val="20"/>
          <w:szCs w:val="20"/>
        </w:rPr>
        <w:t>. Учебно-методическое и информационное обеспечение дисциплины</w:t>
      </w:r>
    </w:p>
    <w:p w:rsidR="00BC75CD" w:rsidRPr="00365321" w:rsidRDefault="006C6251" w:rsidP="00BC75CD">
      <w:pPr>
        <w:spacing w:before="0" w:beforeAutospacing="0" w:after="0" w:afterAutospacing="0"/>
        <w:ind w:firstLine="680"/>
        <w:rPr>
          <w:b/>
          <w:sz w:val="20"/>
          <w:szCs w:val="20"/>
        </w:rPr>
      </w:pPr>
      <w:r>
        <w:rPr>
          <w:b/>
          <w:sz w:val="20"/>
          <w:szCs w:val="20"/>
        </w:rPr>
        <w:t>7</w:t>
      </w:r>
      <w:r w:rsidR="00BC75CD" w:rsidRPr="00365321">
        <w:rPr>
          <w:b/>
          <w:sz w:val="20"/>
          <w:szCs w:val="20"/>
        </w:rPr>
        <w:t xml:space="preserve">.1. Рекомендуемая литература </w:t>
      </w:r>
    </w:p>
    <w:p w:rsidR="00BC75CD" w:rsidRPr="00365321" w:rsidRDefault="00BC75CD" w:rsidP="00BC75CD">
      <w:pPr>
        <w:tabs>
          <w:tab w:val="left" w:pos="1134"/>
        </w:tabs>
        <w:spacing w:before="0" w:beforeAutospacing="0" w:after="0" w:afterAutospacing="0"/>
        <w:ind w:firstLine="709"/>
        <w:jc w:val="both"/>
        <w:rPr>
          <w:b/>
          <w:sz w:val="20"/>
          <w:szCs w:val="20"/>
        </w:rPr>
      </w:pPr>
      <w:r w:rsidRPr="00365321">
        <w:rPr>
          <w:b/>
          <w:sz w:val="20"/>
          <w:szCs w:val="20"/>
        </w:rPr>
        <w:t>Международные правовые акты</w:t>
      </w:r>
    </w:p>
    <w:p w:rsidR="00BC75CD" w:rsidRPr="00365321" w:rsidRDefault="00BC75CD" w:rsidP="00A404C3">
      <w:pPr>
        <w:spacing w:before="0" w:beforeAutospacing="0" w:after="0" w:afterAutospacing="0"/>
        <w:ind w:firstLine="680"/>
        <w:rPr>
          <w:sz w:val="20"/>
          <w:szCs w:val="20"/>
        </w:rPr>
      </w:pPr>
      <w:r w:rsidRPr="00365321">
        <w:rPr>
          <w:sz w:val="20"/>
          <w:szCs w:val="20"/>
        </w:rPr>
        <w:t>О Декларации прав и свобод человека и гражданина [Текст] : Постановление ВС РФ от 22 ноября 1991 г. № 1920-</w:t>
      </w:r>
      <w:r w:rsidRPr="00365321">
        <w:rPr>
          <w:sz w:val="20"/>
          <w:szCs w:val="20"/>
          <w:lang w:val="en-US"/>
        </w:rPr>
        <w:t>I</w:t>
      </w:r>
      <w:r w:rsidRPr="00365321">
        <w:rPr>
          <w:sz w:val="20"/>
          <w:szCs w:val="20"/>
        </w:rPr>
        <w:t xml:space="preserve"> // Ведомости СНД и ВС РСФСР. – </w:t>
      </w:r>
      <w:r w:rsidRPr="00A404C3">
        <w:rPr>
          <w:b/>
          <w:sz w:val="20"/>
          <w:szCs w:val="20"/>
        </w:rPr>
        <w:t>1991</w:t>
      </w:r>
      <w:r w:rsidRPr="00365321">
        <w:rPr>
          <w:sz w:val="20"/>
          <w:szCs w:val="20"/>
        </w:rPr>
        <w:t>. – № 52. – Ст. 1865.</w:t>
      </w:r>
    </w:p>
    <w:p w:rsidR="00BC75CD" w:rsidRPr="00365321" w:rsidRDefault="00BC75CD" w:rsidP="00BC75CD">
      <w:pPr>
        <w:tabs>
          <w:tab w:val="left" w:pos="1134"/>
        </w:tabs>
        <w:spacing w:before="0" w:beforeAutospacing="0" w:after="0" w:afterAutospacing="0"/>
        <w:ind w:firstLine="709"/>
        <w:jc w:val="both"/>
        <w:rPr>
          <w:b/>
          <w:sz w:val="20"/>
          <w:szCs w:val="20"/>
        </w:rPr>
      </w:pPr>
    </w:p>
    <w:p w:rsidR="00BC75CD" w:rsidRPr="00365321" w:rsidRDefault="00BC75CD" w:rsidP="00BC75CD">
      <w:pPr>
        <w:tabs>
          <w:tab w:val="left" w:pos="1134"/>
        </w:tabs>
        <w:spacing w:before="0" w:beforeAutospacing="0" w:after="0" w:afterAutospacing="0"/>
        <w:ind w:firstLine="709"/>
        <w:jc w:val="both"/>
        <w:rPr>
          <w:b/>
          <w:sz w:val="20"/>
          <w:szCs w:val="20"/>
        </w:rPr>
      </w:pPr>
      <w:r w:rsidRPr="00365321">
        <w:rPr>
          <w:b/>
          <w:sz w:val="20"/>
          <w:szCs w:val="20"/>
        </w:rPr>
        <w:t>Нормативные правовые акты</w:t>
      </w:r>
    </w:p>
    <w:p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Конституция Российской Федерации</w:t>
      </w:r>
      <w:r w:rsidRPr="00365321">
        <w:rPr>
          <w:sz w:val="20"/>
          <w:szCs w:val="20"/>
        </w:rPr>
        <w:t xml:space="preserve">, принята всенародным голосованием 12 декабря 1993 г. (с учетом поправок, внесенных Законами РФ о поправках к Конституции РФ от 30.12.2008 г. № 6-ФКЗ, от 30.12.2008 г. № 7-ФКЗ) // Рос. газета. – 1993. – № 237. </w:t>
      </w:r>
    </w:p>
    <w:p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rPr>
          <w:b/>
        </w:rPr>
        <w:t>Уголовно-процессуальный кодекс Российской Федерации</w:t>
      </w:r>
      <w:r w:rsidRPr="00365321">
        <w:t xml:space="preserve"> [Текст]  : кодекс от 18 декабря 2001 г. № 174-ФЗ (ред. от 23.04.2018 г.) // СЗ РФ. – 2001. – № 52 (ч. 1). – Ст. 4921.</w:t>
      </w:r>
    </w:p>
    <w:p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Уголовный кодекс Российской Федерации</w:t>
      </w:r>
      <w:r w:rsidRPr="00365321">
        <w:rPr>
          <w:sz w:val="20"/>
          <w:szCs w:val="20"/>
        </w:rPr>
        <w:t xml:space="preserve"> от 13 июня 1996 г. № 63-ФЗ </w:t>
      </w:r>
      <w:r w:rsidRPr="00365321">
        <w:rPr>
          <w:sz w:val="20"/>
          <w:szCs w:val="20"/>
        </w:rPr>
        <w:br/>
        <w:t>(ред. от 23.04.2018 г.) // СЗ РФ. – 1996. – № 25. – Ст. 2954.</w:t>
      </w:r>
    </w:p>
    <w:p w:rsidR="00BC75CD" w:rsidRPr="00365321" w:rsidRDefault="00BC75CD" w:rsidP="00BC75CD">
      <w:pPr>
        <w:numPr>
          <w:ilvl w:val="0"/>
          <w:numId w:val="81"/>
        </w:numPr>
        <w:tabs>
          <w:tab w:val="clear" w:pos="720"/>
          <w:tab w:val="left" w:pos="1134"/>
        </w:tabs>
        <w:suppressAutoHyphens/>
        <w:spacing w:before="0" w:beforeAutospacing="0" w:after="0" w:afterAutospacing="0"/>
        <w:ind w:left="0" w:firstLine="709"/>
        <w:jc w:val="both"/>
        <w:rPr>
          <w:sz w:val="20"/>
          <w:szCs w:val="20"/>
        </w:rPr>
      </w:pPr>
      <w:r w:rsidRPr="00365321">
        <w:rPr>
          <w:b/>
          <w:sz w:val="20"/>
          <w:szCs w:val="20"/>
        </w:rPr>
        <w:t>Уголовно-исполнительный кодекс Российской Федерации</w:t>
      </w:r>
      <w:r w:rsidRPr="00365321">
        <w:rPr>
          <w:sz w:val="20"/>
          <w:szCs w:val="20"/>
        </w:rPr>
        <w:t xml:space="preserve"> от 8 января </w:t>
      </w:r>
      <w:r w:rsidRPr="00365321">
        <w:rPr>
          <w:sz w:val="20"/>
          <w:szCs w:val="20"/>
        </w:rPr>
        <w:br/>
        <w:t>1997 г. № 1-ФЗ (ред. от 20.12.2017 г.) // СЗ РФ. – 1997. – № 2. – Ст. 198.</w:t>
      </w:r>
    </w:p>
    <w:p w:rsidR="00BC75CD" w:rsidRPr="00365321" w:rsidRDefault="00BC75CD" w:rsidP="00BC75CD">
      <w:pPr>
        <w:numPr>
          <w:ilvl w:val="0"/>
          <w:numId w:val="81"/>
        </w:numPr>
        <w:tabs>
          <w:tab w:val="clear" w:pos="720"/>
          <w:tab w:val="left" w:pos="1134"/>
        </w:tabs>
        <w:spacing w:before="0" w:beforeAutospacing="0" w:after="0" w:afterAutospacing="0"/>
        <w:ind w:left="0" w:firstLine="709"/>
        <w:jc w:val="both"/>
        <w:rPr>
          <w:sz w:val="20"/>
          <w:szCs w:val="20"/>
        </w:rPr>
      </w:pPr>
      <w:r w:rsidRPr="00365321">
        <w:rPr>
          <w:b/>
          <w:sz w:val="20"/>
          <w:szCs w:val="20"/>
        </w:rPr>
        <w:t>Арбитражный процессуальный кодекс Российской Федерации</w:t>
      </w:r>
      <w:r w:rsidRPr="00365321">
        <w:rPr>
          <w:sz w:val="20"/>
          <w:szCs w:val="20"/>
        </w:rPr>
        <w:t xml:space="preserve"> [Текст] : кодекс от 24 июля 2002 г. № 95-ФЗ (ред. от 28.12.2017 г.) //  СЗ РФ. – 2002. – № 30. – Ст. 3012.</w:t>
      </w:r>
    </w:p>
    <w:p w:rsidR="00BC75CD" w:rsidRPr="00365321" w:rsidRDefault="00BC75CD" w:rsidP="00BC75CD">
      <w:pPr>
        <w:pStyle w:val="36"/>
        <w:numPr>
          <w:ilvl w:val="0"/>
          <w:numId w:val="81"/>
        </w:numPr>
        <w:tabs>
          <w:tab w:val="clear" w:pos="720"/>
          <w:tab w:val="left" w:pos="1134"/>
        </w:tabs>
        <w:spacing w:before="0" w:beforeAutospacing="0" w:after="0" w:afterAutospacing="0"/>
        <w:ind w:left="0" w:firstLine="709"/>
        <w:jc w:val="both"/>
        <w:rPr>
          <w:sz w:val="20"/>
        </w:rPr>
      </w:pPr>
      <w:r w:rsidRPr="00365321">
        <w:rPr>
          <w:b/>
          <w:sz w:val="20"/>
        </w:rPr>
        <w:t>Гражданский процессуальный кодекс Российской Федерации</w:t>
      </w:r>
      <w:r w:rsidRPr="00365321">
        <w:rPr>
          <w:sz w:val="20"/>
        </w:rPr>
        <w:t xml:space="preserve"> [Текст] : кодекс от 14 ноября 2002 г. № 138-ФЗ ( ред. от 03.04.2018 г.) //  СЗ РФ. – 2002. – № 46. – Ст. 4532.</w:t>
      </w:r>
    </w:p>
    <w:p w:rsidR="00BC75CD" w:rsidRPr="00365321" w:rsidRDefault="00BC75CD" w:rsidP="00BC75CD">
      <w:pPr>
        <w:pStyle w:val="36"/>
        <w:numPr>
          <w:ilvl w:val="0"/>
          <w:numId w:val="81"/>
        </w:numPr>
        <w:tabs>
          <w:tab w:val="clear" w:pos="720"/>
          <w:tab w:val="left" w:pos="1134"/>
        </w:tabs>
        <w:spacing w:before="0" w:beforeAutospacing="0" w:after="0" w:afterAutospacing="0"/>
        <w:ind w:left="0" w:firstLine="709"/>
        <w:jc w:val="both"/>
        <w:rPr>
          <w:sz w:val="20"/>
        </w:rPr>
      </w:pPr>
      <w:r w:rsidRPr="00365321">
        <w:rPr>
          <w:b/>
          <w:sz w:val="20"/>
        </w:rPr>
        <w:t>Кодекс Российской Федерации об административных правонарушениях</w:t>
      </w:r>
      <w:r w:rsidRPr="00365321">
        <w:rPr>
          <w:sz w:val="20"/>
        </w:rPr>
        <w:t xml:space="preserve"> [Текст]   : кодекс от 30 декабря 2001 г. № 195-ФЗ (ред. от  23.04.2018 г.) (с изм. и доп., вступ. в силу с 21.12.2016) // СЗ РФ. – 2002. – № 1 (ч.1). – Ст. 1.</w:t>
      </w:r>
    </w:p>
    <w:p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Об оперативно-розыскной деятельности [Текст]  : Федеральный закон от 12 августа 1995 г. № 144-ФЗ (ред. от 06.07.2016 г.) // СЗ РФ. – 1995. – № 33. – Ст. 3349.</w:t>
      </w:r>
    </w:p>
    <w:p w:rsidR="00BC75CD" w:rsidRPr="00365321" w:rsidRDefault="00BC75CD" w:rsidP="00BC75CD">
      <w:pPr>
        <w:pStyle w:val="36"/>
        <w:numPr>
          <w:ilvl w:val="0"/>
          <w:numId w:val="81"/>
        </w:numPr>
        <w:tabs>
          <w:tab w:val="clear" w:pos="720"/>
          <w:tab w:val="left" w:pos="1134"/>
        </w:tabs>
        <w:spacing w:before="0" w:beforeAutospacing="0" w:after="0" w:afterAutospacing="0"/>
        <w:ind w:left="0" w:firstLine="709"/>
        <w:jc w:val="both"/>
        <w:rPr>
          <w:sz w:val="20"/>
        </w:rPr>
      </w:pPr>
      <w:r w:rsidRPr="00365321">
        <w:rPr>
          <w:sz w:val="20"/>
        </w:rPr>
        <w:t xml:space="preserve">О чрезвычайном положении [Текст]  : Федеральный конституционный закон от </w:t>
      </w:r>
      <w:r w:rsidRPr="00365321">
        <w:rPr>
          <w:sz w:val="20"/>
        </w:rPr>
        <w:br/>
        <w:t>30 мая 2001 г. № 3-ФКЗ (ред.от 03.07.2016 г.) //  СЗ РФ. – 2001. – № 23. – Ст. 2277.</w:t>
      </w:r>
    </w:p>
    <w:p w:rsidR="00BC75CD" w:rsidRPr="00365321" w:rsidRDefault="00BC75CD" w:rsidP="00BC75CD">
      <w:pPr>
        <w:numPr>
          <w:ilvl w:val="0"/>
          <w:numId w:val="81"/>
        </w:numPr>
        <w:tabs>
          <w:tab w:val="left" w:pos="720"/>
          <w:tab w:val="left" w:pos="1134"/>
        </w:tabs>
        <w:suppressAutoHyphens/>
        <w:spacing w:before="0" w:beforeAutospacing="0" w:after="0" w:afterAutospacing="0"/>
        <w:ind w:left="0" w:firstLine="709"/>
        <w:jc w:val="both"/>
        <w:rPr>
          <w:sz w:val="20"/>
          <w:szCs w:val="20"/>
        </w:rPr>
      </w:pPr>
      <w:r w:rsidRPr="00365321">
        <w:rPr>
          <w:sz w:val="20"/>
          <w:szCs w:val="20"/>
        </w:rPr>
        <w:t>О прокуратуре Российской Федерации [Текст]  : Федеральный закон от 17 января 1992 г. № 2202-1 (с изм. от  18.04.2018 г.) // СЗ РФ. - 1995. - № 47. - Ст. 4472.</w:t>
      </w:r>
    </w:p>
    <w:p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 Следственном комитете Российской Федерации [Текст]  : Федеральный закон от 28 декабря 2010 г. № 403- ФЗ (ред. от 31.12.2017 г.) // СЗ РФ. – 2011. – № 1. – Ст. 15.</w:t>
      </w:r>
    </w:p>
    <w:p w:rsidR="00BC75CD" w:rsidRPr="00365321" w:rsidRDefault="00BC75CD" w:rsidP="00BC75CD">
      <w:pPr>
        <w:pStyle w:val="36"/>
        <w:numPr>
          <w:ilvl w:val="0"/>
          <w:numId w:val="81"/>
        </w:numPr>
        <w:tabs>
          <w:tab w:val="clear" w:pos="720"/>
          <w:tab w:val="left" w:pos="1134"/>
        </w:tabs>
        <w:spacing w:before="0" w:beforeAutospacing="0" w:after="0" w:afterAutospacing="0"/>
        <w:ind w:left="0" w:firstLine="709"/>
        <w:jc w:val="both"/>
        <w:rPr>
          <w:sz w:val="20"/>
        </w:rPr>
      </w:pPr>
      <w:r w:rsidRPr="00365321">
        <w:rPr>
          <w:sz w:val="20"/>
        </w:rPr>
        <w:t>О государственной защите судей, должностных лиц правоохранительных и контролирующих органов [Текст]  : Федеральный закон от 20 апреля 1995 г. № 45-ФЗ (ред. от 01.07.2017 г.) // СЗ РФ. – 1995. – № 17. – Ст. 1455.</w:t>
      </w:r>
    </w:p>
    <w:p w:rsidR="00BC75CD" w:rsidRPr="00365321" w:rsidRDefault="00BC75CD" w:rsidP="00BC75CD">
      <w:pPr>
        <w:pStyle w:val="28"/>
        <w:numPr>
          <w:ilvl w:val="0"/>
          <w:numId w:val="81"/>
        </w:numPr>
        <w:tabs>
          <w:tab w:val="clear" w:pos="720"/>
          <w:tab w:val="left" w:pos="1134"/>
        </w:tabs>
        <w:spacing w:before="0" w:beforeAutospacing="0" w:after="0" w:afterAutospacing="0" w:line="240" w:lineRule="auto"/>
        <w:ind w:left="0" w:firstLine="709"/>
        <w:jc w:val="both"/>
      </w:pPr>
      <w:r w:rsidRPr="00365321">
        <w:t>О содержании под стражей подозреваемых и обвиняемых в совершении преступлений [Текст]  : Федеральный закон от 15 июля 1995 г. № 103-ФЗ (ред. от 28.12.2016 г.) // СЗ РФ. – 1995. – № 29. – Ст. 2759.</w:t>
      </w:r>
    </w:p>
    <w:p w:rsidR="00BC75CD" w:rsidRPr="00365321" w:rsidRDefault="00BC75CD" w:rsidP="00BC75CD">
      <w:pPr>
        <w:numPr>
          <w:ilvl w:val="0"/>
          <w:numId w:val="81"/>
        </w:numPr>
        <w:shd w:val="clear" w:color="auto" w:fill="FFFFFF"/>
        <w:tabs>
          <w:tab w:val="clear" w:pos="720"/>
          <w:tab w:val="left" w:pos="1134"/>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Об учреждениях и органах, исполняющих уголовные наказания в виде лишения свободы [Текст] : Федеральный закон от 21 июля 1993 г. № 5473-1 (ред. от 28.12.2016 г.) // СЗ РФ. Ведомости СНД и ВС. – 1993. – № 33. – Ст. 1316.</w:t>
      </w:r>
    </w:p>
    <w:p w:rsidR="00BC75CD" w:rsidRPr="00365321" w:rsidRDefault="00BC75CD" w:rsidP="00BC75CD">
      <w:pPr>
        <w:numPr>
          <w:ilvl w:val="0"/>
          <w:numId w:val="81"/>
        </w:numPr>
        <w:shd w:val="clear" w:color="auto" w:fill="FFFFFF"/>
        <w:tabs>
          <w:tab w:val="clear" w:pos="720"/>
          <w:tab w:val="left" w:pos="1134"/>
        </w:tabs>
        <w:suppressAutoHyphens/>
        <w:autoSpaceDE w:val="0"/>
        <w:autoSpaceDN w:val="0"/>
        <w:adjustRightInd w:val="0"/>
        <w:spacing w:before="0" w:beforeAutospacing="0" w:after="0" w:afterAutospacing="0"/>
        <w:ind w:left="0" w:firstLine="709"/>
        <w:jc w:val="both"/>
        <w:rPr>
          <w:sz w:val="20"/>
          <w:szCs w:val="20"/>
        </w:rPr>
      </w:pPr>
      <w:r w:rsidRPr="00365321">
        <w:rPr>
          <w:sz w:val="20"/>
          <w:szCs w:val="20"/>
        </w:rPr>
        <w:t>Об организации работы органов прокуратуры Российской Федерации по противодействию преступности [Текст]  : Приказ Генпрокуратуры РФ 16 января 2012 г. № 7 // Законность", N 3, 2012.</w:t>
      </w:r>
    </w:p>
    <w:p w:rsidR="00BC75CD" w:rsidRPr="00365321" w:rsidRDefault="00BC75CD" w:rsidP="00BC75CD">
      <w:pPr>
        <w:tabs>
          <w:tab w:val="left" w:pos="993"/>
          <w:tab w:val="left" w:pos="1080"/>
        </w:tabs>
        <w:suppressAutoHyphens/>
        <w:spacing w:before="0" w:beforeAutospacing="0" w:after="0" w:afterAutospacing="0"/>
        <w:jc w:val="both"/>
        <w:rPr>
          <w:b/>
          <w:sz w:val="20"/>
          <w:szCs w:val="20"/>
        </w:rPr>
      </w:pPr>
    </w:p>
    <w:p w:rsidR="00BC75CD" w:rsidRPr="00365321" w:rsidRDefault="00BC75CD" w:rsidP="00BC75CD">
      <w:pPr>
        <w:tabs>
          <w:tab w:val="left" w:pos="1080"/>
        </w:tabs>
        <w:suppressAutoHyphens/>
        <w:spacing w:before="0" w:beforeAutospacing="0" w:after="0" w:afterAutospacing="0"/>
        <w:ind w:firstLine="709"/>
        <w:jc w:val="both"/>
        <w:rPr>
          <w:b/>
          <w:sz w:val="20"/>
          <w:szCs w:val="20"/>
        </w:rPr>
      </w:pPr>
      <w:r w:rsidRPr="00365321">
        <w:rPr>
          <w:b/>
          <w:sz w:val="20"/>
          <w:szCs w:val="20"/>
        </w:rPr>
        <w:t>Основная литература</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Прокурорский надзор за органами, осуществляющими оперативно-розыскную</w:t>
      </w:r>
    </w:p>
    <w:p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деятельность, дознание и предварительное следствие, администрациями органов и учреждений,</w:t>
      </w:r>
    </w:p>
    <w:p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lastRenderedPageBreak/>
        <w:t>исполняющих наказание. [Электронный ресурс]: рабочий учебник / Бажанов А.В. - 2022. - http://library.roweb.online</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Функции органов прокуратуры. Прокурорский надзор за соблюдением и</w:t>
      </w:r>
    </w:p>
    <w:p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исполнением законов, прав и свобод человека и гражданина [Электронный ресурс]: рабочий учебник / Бажанов А.В. - 2022. - http://library.roweb.online</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Введение в курс «Прокурорский надзор» [Электронный ресурс]: рабочий учебник / Бажанов А.В. - 2022. - http://library.roweb.online</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Правовые основы и принципы организации и деятельности прокуратуры.</w:t>
      </w:r>
    </w:p>
    <w:p w:rsidR="00346B60" w:rsidRPr="00346B60" w:rsidRDefault="00346B60" w:rsidP="00346B60">
      <w:pPr>
        <w:pStyle w:val="affffffffff0"/>
        <w:tabs>
          <w:tab w:val="left" w:pos="1080"/>
        </w:tabs>
        <w:suppressAutoHyphens/>
        <w:spacing w:before="0" w:beforeAutospacing="0" w:after="0" w:afterAutospacing="0"/>
        <w:ind w:left="1429"/>
        <w:jc w:val="both"/>
        <w:rPr>
          <w:rFonts w:ascii="Times New Roman" w:hAnsi="Times New Roman" w:cs="Times New Roman"/>
          <w:sz w:val="20"/>
          <w:szCs w:val="20"/>
        </w:rPr>
      </w:pPr>
      <w:r w:rsidRPr="00346B60">
        <w:rPr>
          <w:rFonts w:ascii="Times New Roman" w:hAnsi="Times New Roman" w:cs="Times New Roman"/>
          <w:sz w:val="20"/>
          <w:szCs w:val="20"/>
        </w:rPr>
        <w:t>[Электронный ресурс]: рабочий учебник / Бажанов А.В. - 2022. - http://library.roweb.online</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Система и организация прокуратуры. [Электронный ресурс]: рабочий учебник / Бажанов А.В. - 2022. - http://library.roweb.online</w:t>
      </w:r>
    </w:p>
    <w:p w:rsidR="00346B60" w:rsidRPr="00346B60" w:rsidRDefault="00346B60" w:rsidP="008F028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Бажанов А.В. Участие прокурора в рассмотрении судами уголовных, арбитражных и гражданских</w:t>
      </w:r>
      <w:r>
        <w:rPr>
          <w:rFonts w:ascii="Times New Roman" w:hAnsi="Times New Roman" w:cs="Times New Roman"/>
          <w:sz w:val="20"/>
          <w:szCs w:val="20"/>
        </w:rPr>
        <w:t xml:space="preserve"> </w:t>
      </w:r>
      <w:r w:rsidRPr="00346B60">
        <w:rPr>
          <w:rFonts w:ascii="Times New Roman" w:hAnsi="Times New Roman" w:cs="Times New Roman"/>
          <w:sz w:val="20"/>
          <w:szCs w:val="20"/>
        </w:rPr>
        <w:t>дел, а также дел об административных правонарушениях. Иные направления деятельности органов прокуратуры. [Электронный ресурс]: рабочий учебник / Бажанов А.В. - 2022. - http://library.roweb.online</w:t>
      </w:r>
    </w:p>
    <w:p w:rsidR="00346B60" w:rsidRPr="00346B60" w:rsidRDefault="00346B60" w:rsidP="00346B60">
      <w:pPr>
        <w:pStyle w:val="affffffffff0"/>
        <w:numPr>
          <w:ilvl w:val="0"/>
          <w:numId w:val="85"/>
        </w:numPr>
        <w:tabs>
          <w:tab w:val="left" w:pos="1080"/>
        </w:tabs>
        <w:suppressAutoHyphens/>
        <w:spacing w:before="0" w:beforeAutospacing="0" w:after="0" w:afterAutospacing="0"/>
        <w:jc w:val="both"/>
        <w:rPr>
          <w:rFonts w:ascii="Times New Roman" w:hAnsi="Times New Roman" w:cs="Times New Roman"/>
          <w:sz w:val="20"/>
          <w:szCs w:val="20"/>
        </w:rPr>
      </w:pPr>
      <w:r w:rsidRPr="00346B60">
        <w:rPr>
          <w:rFonts w:ascii="Times New Roman" w:hAnsi="Times New Roman" w:cs="Times New Roman"/>
          <w:sz w:val="20"/>
          <w:szCs w:val="20"/>
        </w:rPr>
        <w:t xml:space="preserve">Ястребов В. Б. Прокурорский надзор: учебник для академического </w:t>
      </w:r>
      <w:proofErr w:type="spellStart"/>
      <w:r w:rsidRPr="00346B60">
        <w:rPr>
          <w:rFonts w:ascii="Times New Roman" w:hAnsi="Times New Roman" w:cs="Times New Roman"/>
          <w:sz w:val="20"/>
          <w:szCs w:val="20"/>
        </w:rPr>
        <w:t>бакалавриата</w:t>
      </w:r>
      <w:proofErr w:type="spellEnd"/>
      <w:r w:rsidRPr="00346B60">
        <w:rPr>
          <w:rFonts w:ascii="Times New Roman" w:hAnsi="Times New Roman" w:cs="Times New Roman"/>
          <w:sz w:val="20"/>
          <w:szCs w:val="20"/>
        </w:rPr>
        <w:t xml:space="preserve"> юридических вузов и факультетов / В. Б. Ястребов, В. В. Ястребов. — 2-е изд. — Москва: Зерцало-М, 2019. — 372 c. — ISBN 978-5-94373-454-0. — Текст: электронный // Цифровой о</w:t>
      </w:r>
      <w:r>
        <w:rPr>
          <w:rFonts w:ascii="Times New Roman" w:hAnsi="Times New Roman" w:cs="Times New Roman"/>
          <w:sz w:val="20"/>
          <w:szCs w:val="20"/>
        </w:rPr>
        <w:t>бразовательный ресурс IPR SMART</w:t>
      </w:r>
      <w:r w:rsidRPr="00346B60">
        <w:rPr>
          <w:rFonts w:ascii="Times New Roman" w:hAnsi="Times New Roman" w:cs="Times New Roman"/>
          <w:sz w:val="20"/>
          <w:szCs w:val="20"/>
        </w:rPr>
        <w:t xml:space="preserve">: [сайт]. — URL: https://www.iprbookshop.ru/111801.html </w:t>
      </w:r>
    </w:p>
    <w:p w:rsidR="00346B60" w:rsidRPr="00346B60" w:rsidRDefault="00346B60" w:rsidP="00346B60">
      <w:pPr>
        <w:tabs>
          <w:tab w:val="left" w:pos="1080"/>
        </w:tabs>
        <w:suppressAutoHyphens/>
        <w:spacing w:before="0" w:beforeAutospacing="0" w:after="0" w:afterAutospacing="0"/>
        <w:ind w:firstLine="709"/>
        <w:jc w:val="both"/>
        <w:rPr>
          <w:sz w:val="20"/>
          <w:szCs w:val="20"/>
        </w:rPr>
      </w:pPr>
    </w:p>
    <w:p w:rsidR="00BC75CD" w:rsidRPr="00365321" w:rsidRDefault="00BC75CD" w:rsidP="00346B60">
      <w:pPr>
        <w:tabs>
          <w:tab w:val="left" w:pos="1080"/>
        </w:tabs>
        <w:suppressAutoHyphens/>
        <w:spacing w:before="0" w:beforeAutospacing="0" w:after="0" w:afterAutospacing="0"/>
        <w:ind w:firstLine="709"/>
        <w:jc w:val="both"/>
        <w:rPr>
          <w:bCs/>
          <w:sz w:val="20"/>
          <w:szCs w:val="20"/>
        </w:rPr>
      </w:pPr>
      <w:r w:rsidRPr="00365321">
        <w:rPr>
          <w:b/>
          <w:sz w:val="20"/>
          <w:szCs w:val="20"/>
        </w:rPr>
        <w:t>Дополнительная литература</w:t>
      </w:r>
    </w:p>
    <w:p w:rsidR="00BC75CD" w:rsidRPr="00365321" w:rsidRDefault="00BC75CD" w:rsidP="00346B60">
      <w:pPr>
        <w:numPr>
          <w:ilvl w:val="0"/>
          <w:numId w:val="83"/>
        </w:numPr>
        <w:tabs>
          <w:tab w:val="left" w:pos="1080"/>
          <w:tab w:val="left" w:pos="1134"/>
        </w:tabs>
        <w:suppressAutoHyphens/>
        <w:spacing w:before="0" w:beforeAutospacing="0" w:after="0" w:afterAutospacing="0"/>
        <w:ind w:left="1418" w:hanging="425"/>
        <w:jc w:val="both"/>
        <w:rPr>
          <w:sz w:val="20"/>
          <w:szCs w:val="20"/>
        </w:rPr>
      </w:pPr>
      <w:r w:rsidRPr="00365321">
        <w:rPr>
          <w:sz w:val="20"/>
          <w:szCs w:val="20"/>
        </w:rPr>
        <w:t xml:space="preserve">Шостак М. А. Прокурорский надзор: ответы на экзаменационные вопросы / М. А. Шостак. — 2-е изд. — Минск: </w:t>
      </w:r>
      <w:proofErr w:type="spellStart"/>
      <w:r w:rsidRPr="00365321">
        <w:rPr>
          <w:sz w:val="20"/>
          <w:szCs w:val="20"/>
        </w:rPr>
        <w:t>Тетралит</w:t>
      </w:r>
      <w:proofErr w:type="spellEnd"/>
      <w:r w:rsidRPr="00365321">
        <w:rPr>
          <w:sz w:val="20"/>
          <w:szCs w:val="20"/>
        </w:rPr>
        <w:t xml:space="preserve">, 2018. — 256 c. — ISBN 978-985-7171-01-9. — Текст: электронный // Электронно-библиотечная система IPR BOOKS: [сайт]. — URL: http://www.iprbookshop.ru/88839.html </w:t>
      </w:r>
    </w:p>
    <w:p w:rsidR="00346B60" w:rsidRPr="00346B60" w:rsidRDefault="00346B60" w:rsidP="00346B60">
      <w:pPr>
        <w:pStyle w:val="affffffffff0"/>
        <w:numPr>
          <w:ilvl w:val="0"/>
          <w:numId w:val="83"/>
        </w:numPr>
        <w:tabs>
          <w:tab w:val="left" w:pos="1080"/>
        </w:tabs>
        <w:suppressAutoHyphens/>
        <w:spacing w:before="0" w:beforeAutospacing="0" w:after="0" w:afterAutospacing="0"/>
        <w:ind w:left="1276"/>
        <w:jc w:val="both"/>
        <w:rPr>
          <w:rFonts w:ascii="Times New Roman" w:hAnsi="Times New Roman" w:cs="Times New Roman"/>
          <w:sz w:val="20"/>
          <w:szCs w:val="20"/>
        </w:rPr>
      </w:pPr>
      <w:r>
        <w:rPr>
          <w:rFonts w:ascii="Times New Roman" w:hAnsi="Times New Roman" w:cs="Times New Roman"/>
          <w:sz w:val="20"/>
          <w:szCs w:val="20"/>
        </w:rPr>
        <w:t xml:space="preserve">    </w:t>
      </w:r>
      <w:r w:rsidRPr="00346B60">
        <w:rPr>
          <w:rFonts w:ascii="Times New Roman" w:hAnsi="Times New Roman" w:cs="Times New Roman"/>
          <w:sz w:val="20"/>
          <w:szCs w:val="20"/>
        </w:rPr>
        <w:t>Прокурорский надзор: учебное пособие / О. Н. Коршунова, И. И. Головко, Е. Л. Никитин [и др.]; под редакцией О. Н. Коршуновой. — 2-е изд. — Санкт-Петербург: Юридический центр Пресс, 2018. — 480 c. — ISBN 978-5-94201-763-7. — Текст: электронный // Электронно</w:t>
      </w:r>
      <w:r>
        <w:rPr>
          <w:rFonts w:ascii="Times New Roman" w:hAnsi="Times New Roman" w:cs="Times New Roman"/>
          <w:sz w:val="20"/>
          <w:szCs w:val="20"/>
        </w:rPr>
        <w:t>-библиотечная система IPR BOOKS</w:t>
      </w:r>
      <w:r w:rsidRPr="00346B60">
        <w:rPr>
          <w:rFonts w:ascii="Times New Roman" w:hAnsi="Times New Roman" w:cs="Times New Roman"/>
          <w:sz w:val="20"/>
          <w:szCs w:val="20"/>
        </w:rPr>
        <w:t>: [сайт]. — URL: http://www.iprbookshop.ru/81291.html</w:t>
      </w:r>
    </w:p>
    <w:p w:rsidR="00346B60" w:rsidRDefault="00346B60" w:rsidP="00BC75CD">
      <w:pPr>
        <w:tabs>
          <w:tab w:val="left" w:pos="1080"/>
        </w:tabs>
        <w:suppressAutoHyphens/>
        <w:spacing w:before="0" w:beforeAutospacing="0" w:after="0" w:afterAutospacing="0"/>
        <w:ind w:firstLine="709"/>
        <w:jc w:val="both"/>
        <w:rPr>
          <w:b/>
          <w:sz w:val="20"/>
          <w:szCs w:val="20"/>
        </w:rPr>
      </w:pPr>
    </w:p>
    <w:p w:rsidR="00BC75CD" w:rsidRPr="00365321" w:rsidRDefault="006C6251" w:rsidP="00BC75CD">
      <w:pPr>
        <w:tabs>
          <w:tab w:val="left" w:pos="1080"/>
        </w:tabs>
        <w:suppressAutoHyphens/>
        <w:spacing w:before="0" w:beforeAutospacing="0" w:after="0" w:afterAutospacing="0"/>
        <w:ind w:firstLine="709"/>
        <w:jc w:val="both"/>
        <w:rPr>
          <w:b/>
          <w:sz w:val="20"/>
          <w:szCs w:val="20"/>
        </w:rPr>
      </w:pPr>
      <w:r>
        <w:rPr>
          <w:b/>
          <w:sz w:val="20"/>
          <w:szCs w:val="20"/>
        </w:rPr>
        <w:t>7</w:t>
      </w:r>
      <w:r w:rsidR="00BC75CD" w:rsidRPr="00365321">
        <w:rPr>
          <w:b/>
          <w:sz w:val="20"/>
          <w:szCs w:val="20"/>
        </w:rPr>
        <w:t>.2. Ресурсы информационно-телекоммуникационной сети «Интернет»</w:t>
      </w:r>
    </w:p>
    <w:p w:rsidR="00BC75CD" w:rsidRPr="00365321" w:rsidRDefault="00BC75CD" w:rsidP="00BC75CD">
      <w:pPr>
        <w:tabs>
          <w:tab w:val="left" w:pos="1134"/>
        </w:tabs>
        <w:suppressAutoHyphens/>
        <w:spacing w:before="0" w:beforeAutospacing="0" w:after="0" w:afterAutospacing="0"/>
        <w:ind w:firstLine="709"/>
        <w:jc w:val="both"/>
        <w:rPr>
          <w:sz w:val="20"/>
          <w:szCs w:val="20"/>
        </w:rPr>
      </w:pPr>
      <w:r w:rsidRPr="00365321">
        <w:rPr>
          <w:sz w:val="20"/>
          <w:szCs w:val="20"/>
        </w:rPr>
        <w:t>- http://www.garant.ru/ - СПС «Гарант».</w:t>
      </w:r>
    </w:p>
    <w:p w:rsidR="00BC75CD" w:rsidRDefault="00BC75CD" w:rsidP="00A404C3">
      <w:pPr>
        <w:tabs>
          <w:tab w:val="left" w:pos="1134"/>
        </w:tabs>
        <w:suppressAutoHyphens/>
        <w:spacing w:before="0" w:beforeAutospacing="0" w:after="0" w:afterAutospacing="0"/>
        <w:ind w:firstLine="709"/>
        <w:jc w:val="both"/>
        <w:rPr>
          <w:sz w:val="20"/>
          <w:szCs w:val="20"/>
        </w:rPr>
      </w:pPr>
      <w:r w:rsidRPr="00365321">
        <w:rPr>
          <w:sz w:val="20"/>
          <w:szCs w:val="20"/>
        </w:rPr>
        <w:t xml:space="preserve">- </w:t>
      </w:r>
      <w:r w:rsidR="00AB59A6" w:rsidRPr="00365321">
        <w:rPr>
          <w:sz w:val="20"/>
          <w:szCs w:val="20"/>
          <w:lang w:val="en-US"/>
        </w:rPr>
        <w:t>https</w:t>
      </w:r>
      <w:r w:rsidR="00AB59A6" w:rsidRPr="00365321">
        <w:rPr>
          <w:sz w:val="20"/>
          <w:szCs w:val="20"/>
        </w:rPr>
        <w:t>://</w:t>
      </w:r>
      <w:proofErr w:type="spellStart"/>
      <w:r w:rsidR="00AB59A6" w:rsidRPr="00365321">
        <w:rPr>
          <w:sz w:val="20"/>
          <w:szCs w:val="20"/>
          <w:lang w:val="en-US"/>
        </w:rPr>
        <w:t>rg</w:t>
      </w:r>
      <w:proofErr w:type="spellEnd"/>
      <w:r w:rsidR="00AB59A6" w:rsidRPr="00365321">
        <w:rPr>
          <w:sz w:val="20"/>
          <w:szCs w:val="20"/>
        </w:rPr>
        <w:t>.</w:t>
      </w:r>
      <w:proofErr w:type="spellStart"/>
      <w:r w:rsidR="00AB59A6" w:rsidRPr="00365321">
        <w:rPr>
          <w:sz w:val="20"/>
          <w:szCs w:val="20"/>
          <w:lang w:val="en-US"/>
        </w:rPr>
        <w:t>ru</w:t>
      </w:r>
      <w:proofErr w:type="spellEnd"/>
      <w:r w:rsidR="00AB59A6" w:rsidRPr="00365321">
        <w:rPr>
          <w:sz w:val="20"/>
          <w:szCs w:val="20"/>
        </w:rPr>
        <w:t xml:space="preserve">/ </w:t>
      </w:r>
      <w:r w:rsidR="00AB59A6">
        <w:rPr>
          <w:sz w:val="20"/>
          <w:szCs w:val="20"/>
        </w:rPr>
        <w:t>(</w:t>
      </w:r>
      <w:r w:rsidR="00A404C3">
        <w:rPr>
          <w:sz w:val="20"/>
          <w:szCs w:val="20"/>
        </w:rPr>
        <w:t xml:space="preserve">«Российская газета»). </w:t>
      </w:r>
    </w:p>
    <w:p w:rsidR="00A404C3" w:rsidRPr="00A404C3" w:rsidRDefault="00A404C3" w:rsidP="00A404C3">
      <w:pPr>
        <w:tabs>
          <w:tab w:val="left" w:pos="1134"/>
        </w:tabs>
        <w:suppressAutoHyphens/>
        <w:spacing w:before="0" w:beforeAutospacing="0" w:after="0" w:afterAutospacing="0"/>
        <w:ind w:firstLine="709"/>
        <w:jc w:val="both"/>
        <w:rPr>
          <w:sz w:val="20"/>
          <w:szCs w:val="20"/>
        </w:rPr>
      </w:pPr>
    </w:p>
    <w:p w:rsidR="00D55ED4" w:rsidRDefault="006C6251" w:rsidP="00D55ED4">
      <w:pPr>
        <w:spacing w:before="0" w:beforeAutospacing="0" w:after="0" w:afterAutospacing="0"/>
        <w:ind w:firstLine="709"/>
        <w:jc w:val="both"/>
        <w:rPr>
          <w:b/>
          <w:sz w:val="20"/>
        </w:rPr>
      </w:pPr>
      <w:r>
        <w:rPr>
          <w:b/>
          <w:sz w:val="20"/>
        </w:rPr>
        <w:t>8</w:t>
      </w:r>
      <w:r w:rsidR="00D55ED4">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55ED4" w:rsidRDefault="00D55ED4" w:rsidP="00D55ED4">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D55ED4" w:rsidRDefault="00D55ED4" w:rsidP="00D55ED4">
      <w:pPr>
        <w:spacing w:before="0" w:beforeAutospacing="0" w:after="0" w:afterAutospacing="0"/>
        <w:ind w:firstLine="709"/>
        <w:jc w:val="both"/>
        <w:rPr>
          <w:sz w:val="20"/>
        </w:rPr>
      </w:pPr>
      <w:r>
        <w:rPr>
          <w:sz w:val="20"/>
        </w:rPr>
        <w:t xml:space="preserve">- </w:t>
      </w:r>
      <w:r w:rsidR="00C15A19" w:rsidRPr="00C15A19">
        <w:rPr>
          <w:sz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55ED4" w:rsidRDefault="00D55ED4" w:rsidP="00D55ED4">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C75CD" w:rsidRPr="00430D7E" w:rsidRDefault="00D55ED4" w:rsidP="00D55ED4">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t>Программное обеспечение:</w:t>
      </w:r>
    </w:p>
    <w:p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Лицензионное программное обеспечение (в том числе, отечественного производства):</w:t>
      </w:r>
    </w:p>
    <w:p w:rsidR="00BC75CD" w:rsidRPr="00430D7E" w:rsidRDefault="00BC75CD" w:rsidP="00BC75CD">
      <w:pPr>
        <w:spacing w:before="0" w:beforeAutospacing="0" w:after="0" w:afterAutospacing="0"/>
        <w:ind w:firstLine="709"/>
        <w:rPr>
          <w:sz w:val="20"/>
          <w:szCs w:val="20"/>
        </w:rPr>
      </w:pPr>
      <w:r w:rsidRPr="00430D7E">
        <w:rPr>
          <w:sz w:val="20"/>
          <w:szCs w:val="20"/>
        </w:rPr>
        <w:t xml:space="preserve">Операционная система </w:t>
      </w:r>
      <w:r w:rsidRPr="00430D7E">
        <w:rPr>
          <w:sz w:val="20"/>
          <w:szCs w:val="20"/>
          <w:lang w:val="en-US"/>
        </w:rPr>
        <w:t>Windows</w:t>
      </w:r>
      <w:r w:rsidRPr="00430D7E">
        <w:rPr>
          <w:sz w:val="20"/>
          <w:szCs w:val="20"/>
        </w:rPr>
        <w:t xml:space="preserve"> </w:t>
      </w:r>
      <w:r w:rsidRPr="00430D7E">
        <w:rPr>
          <w:sz w:val="20"/>
          <w:szCs w:val="20"/>
          <w:lang w:val="en-US"/>
        </w:rPr>
        <w:t>Professional</w:t>
      </w:r>
      <w:r w:rsidRPr="00430D7E">
        <w:rPr>
          <w:sz w:val="20"/>
          <w:szCs w:val="20"/>
        </w:rPr>
        <w:t xml:space="preserve"> 10</w:t>
      </w:r>
    </w:p>
    <w:p w:rsidR="00BC75CD" w:rsidRPr="00430D7E" w:rsidRDefault="00BC75CD" w:rsidP="00BC75CD">
      <w:pPr>
        <w:spacing w:before="0" w:beforeAutospacing="0" w:after="0" w:afterAutospacing="0"/>
        <w:ind w:firstLine="709"/>
        <w:rPr>
          <w:sz w:val="20"/>
          <w:szCs w:val="20"/>
        </w:rPr>
      </w:pPr>
      <w:r w:rsidRPr="00430D7E">
        <w:rPr>
          <w:sz w:val="20"/>
          <w:szCs w:val="20"/>
        </w:rPr>
        <w:t>ПО браузер – приложение операционной системы, предназначенное для просмотра Web-страниц</w:t>
      </w:r>
    </w:p>
    <w:p w:rsidR="00BC75CD" w:rsidRPr="00430D7E" w:rsidRDefault="00BC75CD" w:rsidP="00BC75CD">
      <w:pPr>
        <w:spacing w:before="0" w:beforeAutospacing="0" w:after="0" w:afterAutospacing="0"/>
        <w:ind w:firstLine="709"/>
        <w:rPr>
          <w:sz w:val="20"/>
          <w:szCs w:val="20"/>
        </w:rPr>
      </w:pPr>
      <w:r w:rsidRPr="00430D7E">
        <w:rPr>
          <w:sz w:val="20"/>
          <w:szCs w:val="20"/>
        </w:rPr>
        <w:t>Платформа проведения аттестационных процедур с использованием каналов связи (отечественное ПО)</w:t>
      </w:r>
    </w:p>
    <w:p w:rsidR="00BC75CD" w:rsidRPr="00430D7E" w:rsidRDefault="00BC75CD" w:rsidP="00BC75CD">
      <w:pPr>
        <w:spacing w:before="0" w:beforeAutospacing="0" w:after="0" w:afterAutospacing="0"/>
        <w:ind w:firstLine="709"/>
        <w:rPr>
          <w:sz w:val="20"/>
          <w:szCs w:val="20"/>
        </w:rPr>
      </w:pPr>
      <w:r w:rsidRPr="00430D7E">
        <w:rPr>
          <w:sz w:val="20"/>
          <w:szCs w:val="20"/>
        </w:rPr>
        <w:t xml:space="preserve">Платформа проведения </w:t>
      </w:r>
      <w:proofErr w:type="spellStart"/>
      <w:r w:rsidRPr="00430D7E">
        <w:rPr>
          <w:sz w:val="20"/>
          <w:szCs w:val="20"/>
        </w:rPr>
        <w:t>вебинаров</w:t>
      </w:r>
      <w:proofErr w:type="spellEnd"/>
      <w:r w:rsidRPr="00430D7E">
        <w:rPr>
          <w:sz w:val="20"/>
          <w:szCs w:val="20"/>
        </w:rPr>
        <w:t xml:space="preserve"> (отечественное ПО)</w:t>
      </w:r>
    </w:p>
    <w:p w:rsidR="00BC75CD" w:rsidRPr="00430D7E" w:rsidRDefault="00BC75CD" w:rsidP="00BC75CD">
      <w:pPr>
        <w:spacing w:before="0" w:beforeAutospacing="0" w:after="0" w:afterAutospacing="0"/>
        <w:ind w:firstLine="709"/>
        <w:rPr>
          <w:sz w:val="20"/>
          <w:szCs w:val="20"/>
        </w:rPr>
      </w:pPr>
      <w:r w:rsidRPr="00430D7E">
        <w:rPr>
          <w:sz w:val="20"/>
          <w:szCs w:val="20"/>
        </w:rPr>
        <w:t xml:space="preserve">Информационная технология. Онлайн тестирование цифровой платформы </w:t>
      </w:r>
      <w:proofErr w:type="spellStart"/>
      <w:r w:rsidRPr="00430D7E">
        <w:rPr>
          <w:sz w:val="20"/>
          <w:szCs w:val="20"/>
        </w:rPr>
        <w:t>Ровеб</w:t>
      </w:r>
      <w:proofErr w:type="spellEnd"/>
      <w:r w:rsidRPr="00430D7E">
        <w:rPr>
          <w:sz w:val="20"/>
          <w:szCs w:val="20"/>
        </w:rPr>
        <w:t xml:space="preserve"> (отечественное ПО)</w:t>
      </w:r>
    </w:p>
    <w:p w:rsidR="00BC75CD" w:rsidRPr="00430D7E" w:rsidRDefault="00BC75CD" w:rsidP="00BC75CD">
      <w:pPr>
        <w:spacing w:before="0" w:beforeAutospacing="0" w:after="0" w:afterAutospacing="0"/>
        <w:ind w:firstLine="709"/>
        <w:rPr>
          <w:sz w:val="20"/>
          <w:szCs w:val="20"/>
        </w:rPr>
      </w:pPr>
      <w:r w:rsidRPr="00430D7E">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C75CD" w:rsidRPr="00430D7E" w:rsidRDefault="00BC75CD" w:rsidP="00BC75CD">
      <w:pPr>
        <w:spacing w:before="0" w:beforeAutospacing="0" w:after="0" w:afterAutospacing="0"/>
        <w:ind w:firstLine="709"/>
        <w:rPr>
          <w:sz w:val="20"/>
          <w:szCs w:val="20"/>
        </w:rPr>
      </w:pPr>
      <w:r w:rsidRPr="00430D7E">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C75CD" w:rsidRPr="00430D7E" w:rsidRDefault="00BC75CD" w:rsidP="00BC75CD">
      <w:pPr>
        <w:spacing w:before="0" w:beforeAutospacing="0" w:after="0" w:afterAutospacing="0"/>
        <w:ind w:firstLine="709"/>
        <w:rPr>
          <w:sz w:val="20"/>
          <w:szCs w:val="20"/>
        </w:rPr>
      </w:pPr>
      <w:r w:rsidRPr="00430D7E">
        <w:rPr>
          <w:sz w:val="20"/>
          <w:szCs w:val="20"/>
        </w:rPr>
        <w:t>Электронный информационный ресурс «Личная студия обучающегося» (отечественное ПО)</w:t>
      </w:r>
    </w:p>
    <w:p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Свободно распространяемое программное обеспечение (в том числе отечественного производства):</w:t>
      </w:r>
    </w:p>
    <w:p w:rsidR="00BC75CD" w:rsidRPr="00430D7E" w:rsidRDefault="00BC75CD" w:rsidP="00BC75CD">
      <w:pPr>
        <w:spacing w:before="0" w:beforeAutospacing="0" w:after="0" w:afterAutospacing="0"/>
        <w:ind w:firstLine="709"/>
        <w:rPr>
          <w:sz w:val="20"/>
          <w:szCs w:val="20"/>
        </w:rPr>
      </w:pPr>
      <w:r w:rsidRPr="00430D7E">
        <w:rPr>
          <w:sz w:val="20"/>
          <w:szCs w:val="20"/>
        </w:rPr>
        <w:t>Мой Офис Веб-редакторы https://edit.myoffice.ru (отечественное ПО)</w:t>
      </w:r>
    </w:p>
    <w:p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Calc. </w:t>
      </w:r>
    </w:p>
    <w:p w:rsidR="00BC75CD" w:rsidRPr="00430D7E" w:rsidRDefault="002926EB" w:rsidP="00BC75CD">
      <w:pPr>
        <w:spacing w:before="0" w:beforeAutospacing="0" w:after="0" w:afterAutospacing="0"/>
        <w:ind w:firstLine="709"/>
        <w:rPr>
          <w:sz w:val="20"/>
          <w:szCs w:val="20"/>
          <w:lang w:val="en-US"/>
        </w:rPr>
      </w:pPr>
      <w:hyperlink r:id="rId6" w:history="1">
        <w:r w:rsidR="00BC75CD" w:rsidRPr="00430D7E">
          <w:rPr>
            <w:sz w:val="20"/>
            <w:szCs w:val="20"/>
            <w:lang w:val="en-US"/>
          </w:rPr>
          <w:t>http://qsp.su/tools/onlinehelp/about_license_gpl_russian.html</w:t>
        </w:r>
      </w:hyperlink>
      <w:r w:rsidR="00BC75CD" w:rsidRPr="00430D7E">
        <w:rPr>
          <w:sz w:val="20"/>
          <w:szCs w:val="20"/>
          <w:lang w:val="en-US"/>
        </w:rPr>
        <w:t xml:space="preserve"> </w:t>
      </w:r>
    </w:p>
    <w:p w:rsidR="00BC75CD" w:rsidRPr="00430D7E" w:rsidRDefault="00BC75CD" w:rsidP="00BC75CD">
      <w:pPr>
        <w:spacing w:before="0" w:beforeAutospacing="0" w:after="0" w:afterAutospacing="0"/>
        <w:ind w:firstLine="709"/>
        <w:rPr>
          <w:sz w:val="20"/>
          <w:szCs w:val="20"/>
        </w:rPr>
      </w:pPr>
      <w:r w:rsidRPr="00430D7E">
        <w:rPr>
          <w:sz w:val="20"/>
          <w:szCs w:val="20"/>
        </w:rPr>
        <w:t xml:space="preserve">ПО </w:t>
      </w:r>
      <w:proofErr w:type="spellStart"/>
      <w:r w:rsidRPr="00430D7E">
        <w:rPr>
          <w:sz w:val="20"/>
          <w:szCs w:val="20"/>
        </w:rPr>
        <w:t>OpenOffice.Org.Base</w:t>
      </w:r>
      <w:proofErr w:type="spellEnd"/>
    </w:p>
    <w:p w:rsidR="00BC75CD" w:rsidRPr="00430D7E" w:rsidRDefault="00BC2D95" w:rsidP="00BC75CD">
      <w:pPr>
        <w:spacing w:before="0" w:beforeAutospacing="0" w:after="0" w:afterAutospacing="0"/>
        <w:ind w:firstLine="709"/>
        <w:rPr>
          <w:sz w:val="20"/>
          <w:szCs w:val="20"/>
        </w:rPr>
      </w:pPr>
      <w:hyperlink r:id="rId7" w:history="1">
        <w:r w:rsidR="00BC75CD" w:rsidRPr="00430D7E">
          <w:rPr>
            <w:sz w:val="20"/>
            <w:szCs w:val="20"/>
          </w:rPr>
          <w:t>http://qsp.su/tools/onlinehelp/about_license_gpl_russian.html</w:t>
        </w:r>
      </w:hyperlink>
    </w:p>
    <w:p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w:t>
      </w:r>
      <w:proofErr w:type="spellStart"/>
      <w:r w:rsidRPr="00430D7E">
        <w:rPr>
          <w:sz w:val="20"/>
          <w:szCs w:val="20"/>
          <w:lang w:val="en-US"/>
        </w:rPr>
        <w:t>OpenOffice.org.Impress</w:t>
      </w:r>
      <w:proofErr w:type="spellEnd"/>
      <w:r w:rsidRPr="00430D7E">
        <w:rPr>
          <w:sz w:val="20"/>
          <w:szCs w:val="20"/>
          <w:lang w:val="en-US"/>
        </w:rPr>
        <w:t xml:space="preserve"> </w:t>
      </w:r>
    </w:p>
    <w:p w:rsidR="00BC75CD" w:rsidRPr="00430D7E" w:rsidRDefault="002926EB" w:rsidP="00BC75CD">
      <w:pPr>
        <w:spacing w:before="0" w:beforeAutospacing="0" w:after="0" w:afterAutospacing="0"/>
        <w:ind w:firstLine="709"/>
        <w:rPr>
          <w:sz w:val="20"/>
          <w:szCs w:val="20"/>
          <w:lang w:val="en-US"/>
        </w:rPr>
      </w:pPr>
      <w:hyperlink r:id="rId8" w:history="1">
        <w:r w:rsidR="00BC75CD" w:rsidRPr="00430D7E">
          <w:rPr>
            <w:sz w:val="20"/>
            <w:szCs w:val="20"/>
            <w:lang w:val="en-US"/>
          </w:rPr>
          <w:t>http://qsp.su/tools/onlinehelp/about_license_gpl_russian.html</w:t>
        </w:r>
      </w:hyperlink>
      <w:r w:rsidR="00BC75CD" w:rsidRPr="00430D7E">
        <w:rPr>
          <w:sz w:val="20"/>
          <w:szCs w:val="20"/>
          <w:lang w:val="en-US"/>
        </w:rPr>
        <w:t xml:space="preserve"> </w:t>
      </w:r>
    </w:p>
    <w:p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OpenOffice.Org Writer </w:t>
      </w:r>
    </w:p>
    <w:p w:rsidR="00BC75CD" w:rsidRPr="00430D7E" w:rsidRDefault="002926EB" w:rsidP="00BC75CD">
      <w:pPr>
        <w:spacing w:before="0" w:beforeAutospacing="0" w:after="0" w:afterAutospacing="0"/>
        <w:ind w:firstLine="709"/>
        <w:rPr>
          <w:sz w:val="20"/>
          <w:szCs w:val="20"/>
          <w:lang w:val="en-US"/>
        </w:rPr>
      </w:pPr>
      <w:hyperlink r:id="rId9" w:history="1">
        <w:r w:rsidR="00BC75CD" w:rsidRPr="00430D7E">
          <w:rPr>
            <w:sz w:val="20"/>
            <w:szCs w:val="20"/>
            <w:lang w:val="en-US"/>
          </w:rPr>
          <w:t>http://qsp.su/tools/onlinehelp/about_license_gpl_russian.html</w:t>
        </w:r>
      </w:hyperlink>
    </w:p>
    <w:p w:rsidR="00BC75CD" w:rsidRPr="00430D7E" w:rsidRDefault="00BC75CD" w:rsidP="00BC75CD">
      <w:pPr>
        <w:spacing w:before="0" w:beforeAutospacing="0" w:after="0" w:afterAutospacing="0"/>
        <w:ind w:firstLine="709"/>
        <w:rPr>
          <w:sz w:val="20"/>
          <w:szCs w:val="20"/>
          <w:lang w:val="en-US"/>
        </w:rPr>
      </w:pPr>
      <w:r w:rsidRPr="00430D7E">
        <w:rPr>
          <w:sz w:val="20"/>
          <w:szCs w:val="20"/>
        </w:rPr>
        <w:t>ПО</w:t>
      </w:r>
      <w:r w:rsidRPr="00430D7E">
        <w:rPr>
          <w:sz w:val="20"/>
          <w:szCs w:val="20"/>
          <w:lang w:val="en-US"/>
        </w:rPr>
        <w:t xml:space="preserve"> Open Office.org Draw</w:t>
      </w:r>
    </w:p>
    <w:p w:rsidR="00BC75CD" w:rsidRPr="00430D7E" w:rsidRDefault="002926EB" w:rsidP="00BC75CD">
      <w:pPr>
        <w:spacing w:before="0" w:beforeAutospacing="0" w:after="0" w:afterAutospacing="0"/>
        <w:ind w:firstLine="709"/>
        <w:rPr>
          <w:sz w:val="20"/>
          <w:szCs w:val="20"/>
          <w:lang w:val="en-US"/>
        </w:rPr>
      </w:pPr>
      <w:hyperlink r:id="rId10" w:history="1">
        <w:r w:rsidR="00BC75CD" w:rsidRPr="00430D7E">
          <w:rPr>
            <w:sz w:val="20"/>
            <w:szCs w:val="20"/>
            <w:lang w:val="en-US"/>
          </w:rPr>
          <w:t>http://qsp.su/tools/onlinehelp/about_license_gpl_russian.html</w:t>
        </w:r>
      </w:hyperlink>
    </w:p>
    <w:p w:rsidR="00BC75CD" w:rsidRPr="00430D7E" w:rsidRDefault="00BC75CD" w:rsidP="00BC75CD">
      <w:pPr>
        <w:spacing w:before="0" w:beforeAutospacing="0" w:after="0" w:afterAutospacing="0"/>
        <w:ind w:firstLine="709"/>
        <w:rPr>
          <w:sz w:val="20"/>
          <w:szCs w:val="20"/>
        </w:rPr>
      </w:pPr>
      <w:r w:rsidRPr="00430D7E">
        <w:rPr>
          <w:sz w:val="20"/>
          <w:szCs w:val="20"/>
        </w:rPr>
        <w:t xml:space="preserve">ПО «Блокнот» - стандартное приложение операционной системы (MS </w:t>
      </w:r>
      <w:proofErr w:type="spellStart"/>
      <w:r w:rsidRPr="00430D7E">
        <w:rPr>
          <w:sz w:val="20"/>
          <w:szCs w:val="20"/>
        </w:rPr>
        <w:t>Windows</w:t>
      </w:r>
      <w:proofErr w:type="spellEnd"/>
      <w:r w:rsidRPr="00430D7E">
        <w:rPr>
          <w:sz w:val="20"/>
          <w:szCs w:val="20"/>
        </w:rPr>
        <w:t xml:space="preserve">, </w:t>
      </w:r>
      <w:proofErr w:type="spellStart"/>
      <w:r w:rsidRPr="00430D7E">
        <w:rPr>
          <w:sz w:val="20"/>
          <w:szCs w:val="20"/>
        </w:rPr>
        <w:t>Android</w:t>
      </w:r>
      <w:proofErr w:type="spellEnd"/>
      <w:r w:rsidRPr="00430D7E">
        <w:rPr>
          <w:sz w:val="20"/>
          <w:szCs w:val="20"/>
        </w:rPr>
        <w:t xml:space="preserve"> и т.д.), </w:t>
      </w:r>
    </w:p>
    <w:p w:rsidR="00BC75CD" w:rsidRPr="00430D7E" w:rsidRDefault="00BC75CD" w:rsidP="00BC75CD">
      <w:pPr>
        <w:spacing w:before="0" w:beforeAutospacing="0" w:after="0" w:afterAutospacing="0"/>
        <w:ind w:firstLine="709"/>
        <w:rPr>
          <w:sz w:val="20"/>
          <w:szCs w:val="20"/>
        </w:rPr>
      </w:pPr>
      <w:r w:rsidRPr="00430D7E">
        <w:rPr>
          <w:sz w:val="20"/>
          <w:szCs w:val="20"/>
        </w:rPr>
        <w:t xml:space="preserve">предназначенное для работы с текстами;  </w:t>
      </w:r>
    </w:p>
    <w:p w:rsidR="00BC75CD" w:rsidRPr="00430D7E" w:rsidRDefault="00BC75CD" w:rsidP="00BC75CD">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430D7E">
        <w:rPr>
          <w:i/>
          <w:sz w:val="20"/>
          <w:szCs w:val="20"/>
        </w:rPr>
        <w:t>Современные профессиональные базы данных:</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Реестр профессиональных стандартов https://profstandart.rosmintrud.ru/obshchiy-informatsionnyy-blok/natsionalnyy-reestr-professionalnykh-standartov/reestr-professionalnykh-standartov/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Реестр студентов/ординаторов/аспирантов/ассистентов-стажеров https://www.mos.ru/karta-moskvicha/services-proverka-grazhdanina-v-reestre-studentov/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Конституция РФ - http://www.constitution.ru/ </w:t>
      </w:r>
    </w:p>
    <w:p w:rsidR="009604E5" w:rsidRPr="009604E5" w:rsidRDefault="009604E5" w:rsidP="009604E5">
      <w:pPr>
        <w:spacing w:before="0" w:beforeAutospacing="0" w:after="0" w:afterAutospacing="0"/>
        <w:ind w:firstLine="709"/>
        <w:rPr>
          <w:sz w:val="20"/>
          <w:szCs w:val="20"/>
        </w:rPr>
      </w:pPr>
      <w:r w:rsidRPr="009604E5">
        <w:rPr>
          <w:sz w:val="20"/>
          <w:szCs w:val="20"/>
        </w:rPr>
        <w:t>Общероссийская общественная организация «Ассоциация Юристов России» - http://www.alrf.ru/</w:t>
      </w:r>
    </w:p>
    <w:p w:rsidR="009604E5" w:rsidRPr="009604E5" w:rsidRDefault="009604E5" w:rsidP="009604E5">
      <w:pPr>
        <w:spacing w:before="0" w:beforeAutospacing="0" w:after="0" w:afterAutospacing="0"/>
        <w:ind w:firstLine="709"/>
        <w:rPr>
          <w:sz w:val="20"/>
          <w:szCs w:val="20"/>
        </w:rPr>
      </w:pPr>
      <w:r w:rsidRPr="009604E5">
        <w:rPr>
          <w:sz w:val="20"/>
          <w:szCs w:val="20"/>
        </w:rPr>
        <w:t>Государственная Дума РФ- http://www.duma.gov.ru</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Федеральная палата адвокатов- http://fparf.ru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Адвокатская палата города Москвы- http://www.advokatymoscow.ru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Конституционный суд РФ - http://www.ksrf.ru </w:t>
      </w:r>
    </w:p>
    <w:p w:rsidR="009604E5" w:rsidRPr="009604E5" w:rsidRDefault="009604E5" w:rsidP="009604E5">
      <w:pPr>
        <w:spacing w:before="0" w:beforeAutospacing="0" w:after="0" w:afterAutospacing="0"/>
        <w:ind w:firstLine="709"/>
        <w:rPr>
          <w:sz w:val="20"/>
          <w:szCs w:val="20"/>
        </w:rPr>
      </w:pPr>
      <w:r w:rsidRPr="009604E5">
        <w:rPr>
          <w:sz w:val="20"/>
          <w:szCs w:val="20"/>
        </w:rPr>
        <w:t>Верховный Суд Российской Федерации - http://www.vsrf.ru</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Федеральные Арбитражные Суды Российской Федерации - http://www.arbitr.ru </w:t>
      </w:r>
    </w:p>
    <w:p w:rsidR="009604E5" w:rsidRPr="009604E5" w:rsidRDefault="009604E5" w:rsidP="009604E5">
      <w:pPr>
        <w:spacing w:before="0" w:beforeAutospacing="0" w:after="0" w:afterAutospacing="0"/>
        <w:ind w:firstLine="709"/>
        <w:rPr>
          <w:sz w:val="20"/>
          <w:szCs w:val="20"/>
        </w:rPr>
      </w:pPr>
      <w:r w:rsidRPr="009604E5">
        <w:rPr>
          <w:sz w:val="20"/>
          <w:szCs w:val="20"/>
        </w:rPr>
        <w:t>Федеральная служба по труду и занятости (</w:t>
      </w:r>
      <w:proofErr w:type="spellStart"/>
      <w:r w:rsidRPr="009604E5">
        <w:rPr>
          <w:sz w:val="20"/>
          <w:szCs w:val="20"/>
        </w:rPr>
        <w:t>Роструд</w:t>
      </w:r>
      <w:proofErr w:type="spellEnd"/>
      <w:r w:rsidRPr="009604E5">
        <w:rPr>
          <w:sz w:val="20"/>
          <w:szCs w:val="20"/>
        </w:rPr>
        <w:t xml:space="preserve">) - www.rostrud.ru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Федерация независимых профсоюзов России - http://www.finpr.ru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Пенсионный фонд Российской Федерации - http://www.pfrf.ru </w:t>
      </w:r>
    </w:p>
    <w:p w:rsidR="009604E5" w:rsidRPr="009604E5" w:rsidRDefault="009604E5" w:rsidP="009604E5">
      <w:pPr>
        <w:spacing w:before="0" w:beforeAutospacing="0" w:after="0" w:afterAutospacing="0"/>
        <w:ind w:firstLine="709"/>
        <w:rPr>
          <w:sz w:val="20"/>
          <w:szCs w:val="20"/>
        </w:rPr>
      </w:pPr>
      <w:r w:rsidRPr="009604E5">
        <w:rPr>
          <w:sz w:val="20"/>
          <w:szCs w:val="20"/>
        </w:rPr>
        <w:t>Экспертно-криминалистический центр-</w:t>
      </w:r>
    </w:p>
    <w:p w:rsidR="009604E5" w:rsidRPr="009604E5" w:rsidRDefault="009604E5" w:rsidP="009604E5">
      <w:pPr>
        <w:spacing w:before="0" w:beforeAutospacing="0" w:after="0" w:afterAutospacing="0"/>
        <w:ind w:firstLine="709"/>
        <w:rPr>
          <w:sz w:val="20"/>
          <w:szCs w:val="20"/>
        </w:rPr>
      </w:pPr>
      <w:r w:rsidRPr="009604E5">
        <w:rPr>
          <w:sz w:val="20"/>
          <w:szCs w:val="20"/>
        </w:rPr>
        <w:t>https://xn--b1aew.xn--p1ai/</w:t>
      </w:r>
      <w:proofErr w:type="spellStart"/>
      <w:r w:rsidRPr="009604E5">
        <w:rPr>
          <w:sz w:val="20"/>
          <w:szCs w:val="20"/>
        </w:rPr>
        <w:t>mvd</w:t>
      </w:r>
      <w:proofErr w:type="spellEnd"/>
      <w:r w:rsidRPr="009604E5">
        <w:rPr>
          <w:sz w:val="20"/>
          <w:szCs w:val="20"/>
        </w:rPr>
        <w:t>/structure1/</w:t>
      </w:r>
      <w:proofErr w:type="spellStart"/>
      <w:r w:rsidRPr="009604E5">
        <w:rPr>
          <w:sz w:val="20"/>
          <w:szCs w:val="20"/>
        </w:rPr>
        <w:t>Centri</w:t>
      </w:r>
      <w:proofErr w:type="spellEnd"/>
      <w:r w:rsidRPr="009604E5">
        <w:rPr>
          <w:sz w:val="20"/>
          <w:szCs w:val="20"/>
        </w:rPr>
        <w:t>/</w:t>
      </w:r>
      <w:proofErr w:type="spellStart"/>
      <w:r w:rsidRPr="009604E5">
        <w:rPr>
          <w:sz w:val="20"/>
          <w:szCs w:val="20"/>
        </w:rPr>
        <w:t>JEkspertno_kriminalisticheskij_centr</w:t>
      </w:r>
      <w:proofErr w:type="spellEnd"/>
    </w:p>
    <w:p w:rsidR="009604E5" w:rsidRPr="009604E5" w:rsidRDefault="009604E5" w:rsidP="009604E5">
      <w:pPr>
        <w:spacing w:before="0" w:beforeAutospacing="0" w:after="0" w:afterAutospacing="0"/>
        <w:ind w:firstLine="709"/>
        <w:rPr>
          <w:sz w:val="20"/>
          <w:szCs w:val="20"/>
        </w:rPr>
      </w:pPr>
      <w:r w:rsidRPr="009604E5">
        <w:rPr>
          <w:sz w:val="20"/>
          <w:szCs w:val="20"/>
        </w:rPr>
        <w:t xml:space="preserve">Следственный комитет Российской Федерации - https://sledcom.ru </w:t>
      </w:r>
    </w:p>
    <w:p w:rsidR="009604E5" w:rsidRPr="009604E5" w:rsidRDefault="009604E5" w:rsidP="009604E5">
      <w:pPr>
        <w:spacing w:before="0" w:beforeAutospacing="0" w:after="0" w:afterAutospacing="0"/>
        <w:ind w:firstLine="709"/>
        <w:rPr>
          <w:sz w:val="20"/>
          <w:szCs w:val="20"/>
        </w:rPr>
      </w:pPr>
      <w:r w:rsidRPr="009604E5">
        <w:rPr>
          <w:sz w:val="20"/>
          <w:szCs w:val="20"/>
        </w:rPr>
        <w:t xml:space="preserve">Министерство внутренних дел Российской Федерации - https://мвд.рф </w:t>
      </w:r>
    </w:p>
    <w:p w:rsidR="009604E5" w:rsidRDefault="009604E5" w:rsidP="009604E5">
      <w:pPr>
        <w:spacing w:before="0" w:beforeAutospacing="0" w:after="0" w:afterAutospacing="0"/>
        <w:ind w:firstLine="709"/>
        <w:rPr>
          <w:sz w:val="20"/>
          <w:szCs w:val="20"/>
        </w:rPr>
      </w:pPr>
      <w:r w:rsidRPr="009604E5">
        <w:rPr>
          <w:sz w:val="20"/>
          <w:szCs w:val="20"/>
        </w:rPr>
        <w:t xml:space="preserve">Генеральная прокуратура РФ - https://genproc.gov.ru </w:t>
      </w:r>
    </w:p>
    <w:p w:rsidR="00BC75CD" w:rsidRPr="00430D7E" w:rsidRDefault="00BC75CD" w:rsidP="009604E5">
      <w:pPr>
        <w:spacing w:before="0" w:beforeAutospacing="0" w:after="0" w:afterAutospacing="0"/>
        <w:ind w:firstLine="709"/>
        <w:rPr>
          <w:sz w:val="20"/>
          <w:szCs w:val="20"/>
        </w:rPr>
      </w:pPr>
      <w:r w:rsidRPr="00430D7E">
        <w:rPr>
          <w:sz w:val="20"/>
          <w:szCs w:val="20"/>
        </w:rPr>
        <w:t xml:space="preserve">Научная электронная библиотека. </w:t>
      </w:r>
      <w:r w:rsidRPr="00430D7E">
        <w:rPr>
          <w:sz w:val="20"/>
          <w:szCs w:val="20"/>
          <w:lang w:val="en-US"/>
        </w:rPr>
        <w:t>http</w:t>
      </w:r>
      <w:r w:rsidRPr="00430D7E">
        <w:rPr>
          <w:sz w:val="20"/>
          <w:szCs w:val="20"/>
        </w:rPr>
        <w:t>://</w:t>
      </w:r>
      <w:proofErr w:type="spellStart"/>
      <w:r w:rsidRPr="00430D7E">
        <w:rPr>
          <w:sz w:val="20"/>
          <w:szCs w:val="20"/>
          <w:lang w:val="en-US"/>
        </w:rPr>
        <w:t>elibrary</w:t>
      </w:r>
      <w:proofErr w:type="spellEnd"/>
      <w:r w:rsidRPr="00430D7E">
        <w:rPr>
          <w:sz w:val="20"/>
          <w:szCs w:val="20"/>
        </w:rPr>
        <w:t>.</w:t>
      </w:r>
      <w:proofErr w:type="spellStart"/>
      <w:r w:rsidRPr="00430D7E">
        <w:rPr>
          <w:sz w:val="20"/>
          <w:szCs w:val="20"/>
          <w:lang w:val="en-US"/>
        </w:rPr>
        <w:t>ru</w:t>
      </w:r>
      <w:proofErr w:type="spellEnd"/>
    </w:p>
    <w:p w:rsidR="00BC75CD" w:rsidRPr="00430D7E" w:rsidRDefault="00BC75CD" w:rsidP="00BC75CD">
      <w:pPr>
        <w:spacing w:before="0" w:beforeAutospacing="0" w:after="0" w:afterAutospacing="0"/>
        <w:ind w:firstLine="709"/>
        <w:rPr>
          <w:sz w:val="20"/>
          <w:szCs w:val="20"/>
        </w:rPr>
      </w:pPr>
      <w:r w:rsidRPr="00430D7E">
        <w:rPr>
          <w:sz w:val="20"/>
          <w:szCs w:val="20"/>
        </w:rPr>
        <w:t xml:space="preserve">Электронно-библиотечная система </w:t>
      </w:r>
      <w:proofErr w:type="spellStart"/>
      <w:r w:rsidRPr="00430D7E">
        <w:rPr>
          <w:sz w:val="20"/>
          <w:szCs w:val="20"/>
          <w:lang w:val="en-US"/>
        </w:rPr>
        <w:t>IPRbooks</w:t>
      </w:r>
      <w:proofErr w:type="spellEnd"/>
      <w:r w:rsidRPr="00430D7E">
        <w:rPr>
          <w:sz w:val="20"/>
          <w:szCs w:val="20"/>
        </w:rPr>
        <w:t xml:space="preserve"> (ЭБС </w:t>
      </w:r>
      <w:proofErr w:type="spellStart"/>
      <w:r w:rsidRPr="00430D7E">
        <w:rPr>
          <w:sz w:val="20"/>
          <w:szCs w:val="20"/>
          <w:lang w:val="en-US"/>
        </w:rPr>
        <w:t>IPRbooks</w:t>
      </w:r>
      <w:proofErr w:type="spellEnd"/>
      <w:r w:rsidRPr="00430D7E">
        <w:rPr>
          <w:sz w:val="20"/>
          <w:szCs w:val="20"/>
        </w:rPr>
        <w:t>) –</w:t>
      </w:r>
      <w:r>
        <w:rPr>
          <w:sz w:val="20"/>
          <w:szCs w:val="20"/>
        </w:rPr>
        <w:t xml:space="preserve"> </w:t>
      </w:r>
      <w:r w:rsidRPr="00430D7E">
        <w:rPr>
          <w:sz w:val="20"/>
          <w:szCs w:val="20"/>
        </w:rPr>
        <w:t>электронная библиотека по всем отраслям знаний</w:t>
      </w:r>
      <w:r>
        <w:rPr>
          <w:sz w:val="20"/>
          <w:szCs w:val="20"/>
        </w:rPr>
        <w:t xml:space="preserve"> </w:t>
      </w:r>
      <w:hyperlink r:id="rId11" w:history="1">
        <w:r w:rsidRPr="00430D7E">
          <w:rPr>
            <w:rStyle w:val="af1"/>
            <w:sz w:val="20"/>
            <w:szCs w:val="20"/>
            <w:lang w:val="en-US"/>
          </w:rPr>
          <w:t>http</w:t>
        </w:r>
        <w:r w:rsidRPr="00430D7E">
          <w:rPr>
            <w:rStyle w:val="af1"/>
            <w:sz w:val="20"/>
            <w:szCs w:val="20"/>
          </w:rPr>
          <w:t>://</w:t>
        </w:r>
        <w:r w:rsidRPr="00430D7E">
          <w:rPr>
            <w:rStyle w:val="af1"/>
            <w:sz w:val="20"/>
            <w:szCs w:val="20"/>
            <w:lang w:val="en-US"/>
          </w:rPr>
          <w:t>www</w:t>
        </w:r>
        <w:r w:rsidRPr="00430D7E">
          <w:rPr>
            <w:rStyle w:val="af1"/>
            <w:sz w:val="20"/>
            <w:szCs w:val="20"/>
          </w:rPr>
          <w:t>.</w:t>
        </w:r>
        <w:proofErr w:type="spellStart"/>
        <w:r w:rsidRPr="00430D7E">
          <w:rPr>
            <w:rStyle w:val="af1"/>
            <w:sz w:val="20"/>
            <w:szCs w:val="20"/>
            <w:lang w:val="en-US"/>
          </w:rPr>
          <w:t>iprbookshop</w:t>
        </w:r>
        <w:proofErr w:type="spellEnd"/>
        <w:r w:rsidRPr="00430D7E">
          <w:rPr>
            <w:rStyle w:val="af1"/>
            <w:sz w:val="20"/>
            <w:szCs w:val="20"/>
          </w:rPr>
          <w:t>.</w:t>
        </w:r>
        <w:proofErr w:type="spellStart"/>
        <w:r w:rsidRPr="00430D7E">
          <w:rPr>
            <w:rStyle w:val="af1"/>
            <w:sz w:val="20"/>
            <w:szCs w:val="20"/>
            <w:lang w:val="en-US"/>
          </w:rPr>
          <w:t>ru</w:t>
        </w:r>
        <w:proofErr w:type="spellEnd"/>
      </w:hyperlink>
    </w:p>
    <w:p w:rsidR="00476679" w:rsidRPr="00D52134" w:rsidRDefault="00476679" w:rsidP="00476679">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D52134">
        <w:rPr>
          <w:i/>
          <w:sz w:val="20"/>
          <w:szCs w:val="20"/>
        </w:rPr>
        <w:t>Информационно-справочные системы:</w:t>
      </w:r>
    </w:p>
    <w:p w:rsidR="00476679" w:rsidRPr="0048691E" w:rsidRDefault="00476679" w:rsidP="00476679">
      <w:pPr>
        <w:pStyle w:val="affffffffff0"/>
        <w:numPr>
          <w:ilvl w:val="0"/>
          <w:numId w:val="84"/>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 xml:space="preserve">Справочно-правовая система «Гарант»; </w:t>
      </w:r>
    </w:p>
    <w:p w:rsidR="00476679" w:rsidRPr="00D52134" w:rsidRDefault="00476679" w:rsidP="00476679">
      <w:pPr>
        <w:pStyle w:val="affffffffff0"/>
        <w:numPr>
          <w:ilvl w:val="0"/>
          <w:numId w:val="84"/>
        </w:numPr>
        <w:tabs>
          <w:tab w:val="left" w:pos="360"/>
          <w:tab w:val="left" w:pos="900"/>
          <w:tab w:val="left" w:pos="993"/>
          <w:tab w:val="left" w:pos="1134"/>
        </w:tabs>
        <w:suppressAutoHyphens/>
        <w:spacing w:before="0" w:beforeAutospacing="0" w:after="0" w:afterAutospacing="0"/>
        <w:ind w:hanging="720"/>
        <w:jc w:val="both"/>
        <w:rPr>
          <w:rFonts w:ascii="Times New Roman" w:hAnsi="Times New Roman"/>
          <w:sz w:val="20"/>
          <w:szCs w:val="20"/>
        </w:rPr>
      </w:pPr>
      <w:r w:rsidRPr="0048691E">
        <w:rPr>
          <w:rFonts w:ascii="Times New Roman" w:hAnsi="Times New Roman"/>
          <w:sz w:val="20"/>
          <w:szCs w:val="20"/>
        </w:rPr>
        <w:t>Справочно-правовая система «Консультант Плюс».</w:t>
      </w:r>
    </w:p>
    <w:p w:rsidR="00841522" w:rsidRPr="00A404C3" w:rsidRDefault="00841522" w:rsidP="00476679">
      <w:pPr>
        <w:tabs>
          <w:tab w:val="left" w:pos="360"/>
          <w:tab w:val="left" w:pos="900"/>
          <w:tab w:val="left" w:pos="993"/>
          <w:tab w:val="left" w:pos="1134"/>
        </w:tabs>
        <w:suppressAutoHyphens/>
        <w:spacing w:before="0" w:beforeAutospacing="0" w:after="0" w:afterAutospacing="0"/>
        <w:ind w:firstLine="709"/>
        <w:jc w:val="both"/>
        <w:rPr>
          <w:i/>
          <w:sz w:val="20"/>
          <w:szCs w:val="20"/>
        </w:rPr>
      </w:pPr>
    </w:p>
    <w:sectPr w:rsidR="00841522" w:rsidRPr="00A404C3" w:rsidSect="0098605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TimesET">
    <w:altName w:val="Times New Roman"/>
    <w:charset w:val="00"/>
    <w:family w:val="auto"/>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Helvetica-Bold">
    <w:altName w:val="Yu Gothic UI"/>
    <w:charset w:val="80"/>
    <w:family w:val="swiss"/>
    <w:pitch w:val="default"/>
    <w:sig w:usb0="00000001" w:usb1="08070000" w:usb2="00000010" w:usb3="00000000" w:csb0="00020000" w:csb1="00000000"/>
  </w:font>
  <w:font w:name="Times-Bold">
    <w:altName w:val="MS Mincho"/>
    <w:charset w:val="80"/>
    <w:family w:val="roman"/>
    <w:pitch w:val="default"/>
    <w:sig w:usb0="00000001" w:usb1="08070000" w:usb2="00000010" w:usb3="00000000" w:csb0="00020000" w:csb1="00000000"/>
  </w:font>
  <w:font w:name="Times-Roman">
    <w:altName w:val="Arial Unicode MS"/>
    <w:panose1 w:val="00000000000000000000"/>
    <w:charset w:val="00"/>
    <w:family w:val="auto"/>
    <w:notTrueType/>
    <w:pitch w:val="default"/>
    <w:sig w:usb0="00000003" w:usb1="00000000" w:usb2="00000000" w:usb3="00000000" w:csb0="00000001" w:csb1="00000000"/>
  </w:font>
  <w:font w:name="Times-Italic">
    <w:altName w:val="MS Mincho"/>
    <w:panose1 w:val="00000000000000000000"/>
    <w:charset w:val="80"/>
    <w:family w:val="roman"/>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a"/>
      <w:lvlText w:val="%1."/>
      <w:lvlJc w:val="left"/>
      <w:pPr>
        <w:tabs>
          <w:tab w:val="num" w:pos="1492"/>
        </w:tabs>
        <w:ind w:left="1492" w:hanging="360"/>
      </w:pPr>
      <w:rPr>
        <w:rFonts w:cs="Times New Roman"/>
      </w:r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rPr>
        <w:rFonts w:cs="Times New Roman"/>
      </w:rPr>
    </w:lvl>
  </w:abstractNum>
  <w:abstractNum w:abstractNumId="2" w15:restartNumberingAfterBreak="0">
    <w:nsid w:val="FFFFFF7F"/>
    <w:multiLevelType w:val="singleLevel"/>
    <w:tmpl w:val="FFFFFF7F"/>
    <w:lvl w:ilvl="0">
      <w:start w:val="1"/>
      <w:numFmt w:val="decimal"/>
      <w:pStyle w:val="2"/>
      <w:lvlText w:val="%1."/>
      <w:lvlJc w:val="left"/>
      <w:pPr>
        <w:tabs>
          <w:tab w:val="num" w:pos="643"/>
        </w:tabs>
        <w:ind w:left="643" w:hanging="360"/>
      </w:pPr>
      <w:rPr>
        <w:rFonts w:cs="Times New Roman"/>
      </w:rPr>
    </w:lvl>
  </w:abstractNum>
  <w:abstractNum w:abstractNumId="3"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FFFFFF88"/>
    <w:styleLink w:val="41"/>
    <w:lvl w:ilvl="0">
      <w:start w:val="1"/>
      <w:numFmt w:val="decimal"/>
      <w:pStyle w:val="131"/>
      <w:lvlText w:val="%1."/>
      <w:lvlJc w:val="left"/>
      <w:pPr>
        <w:tabs>
          <w:tab w:val="num" w:pos="360"/>
        </w:tabs>
        <w:ind w:left="360" w:hanging="360"/>
      </w:pPr>
      <w:rPr>
        <w:rFonts w:cs="Times New Roman"/>
      </w:rPr>
    </w:lvl>
  </w:abstractNum>
  <w:abstractNum w:abstractNumId="5" w15:restartNumberingAfterBreak="0">
    <w:nsid w:val="FFFFFF89"/>
    <w:multiLevelType w:val="singleLevel"/>
    <w:tmpl w:val="FFFFFF89"/>
    <w:lvl w:ilvl="0">
      <w:start w:val="1"/>
      <w:numFmt w:val="bullet"/>
      <w:pStyle w:val="4"/>
      <w:lvlText w:val=""/>
      <w:lvlJc w:val="left"/>
      <w:pPr>
        <w:tabs>
          <w:tab w:val="num" w:pos="360"/>
        </w:tabs>
        <w:ind w:left="360" w:hanging="360"/>
      </w:pPr>
      <w:rPr>
        <w:rFonts w:ascii="Symbol" w:hAnsi="Symbol" w:hint="default"/>
      </w:rPr>
    </w:lvl>
  </w:abstractNum>
  <w:abstractNum w:abstractNumId="6" w15:restartNumberingAfterBreak="0">
    <w:nsid w:val="FFFFFFFE"/>
    <w:multiLevelType w:val="singleLevel"/>
    <w:tmpl w:val="FFFFFFFE"/>
    <w:styleLink w:val="30"/>
    <w:lvl w:ilvl="0">
      <w:numFmt w:val="bullet"/>
      <w:lvlText w:val="*"/>
      <w:lvlJc w:val="left"/>
    </w:lvl>
  </w:abstractNum>
  <w:abstractNum w:abstractNumId="7" w15:restartNumberingAfterBreak="0">
    <w:nsid w:val="00000002"/>
    <w:multiLevelType w:val="singleLevel"/>
    <w:tmpl w:val="00000002"/>
    <w:name w:val="WW8Num1"/>
    <w:lvl w:ilvl="0">
      <w:start w:val="1"/>
      <w:numFmt w:val="decimal"/>
      <w:lvlText w:val="%1"/>
      <w:lvlJc w:val="left"/>
      <w:pPr>
        <w:tabs>
          <w:tab w:val="num" w:pos="720"/>
        </w:tabs>
        <w:ind w:left="0" w:firstLine="0"/>
      </w:pPr>
    </w:lvl>
  </w:abstractNum>
  <w:abstractNum w:abstractNumId="8" w15:restartNumberingAfterBreak="0">
    <w:nsid w:val="026B77DB"/>
    <w:multiLevelType w:val="hybridMultilevel"/>
    <w:tmpl w:val="9BFECF20"/>
    <w:styleLink w:val="19"/>
    <w:lvl w:ilvl="0" w:tplc="FFFFFFFF">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9" w15:restartNumberingAfterBreak="0">
    <w:nsid w:val="03226A64"/>
    <w:multiLevelType w:val="multilevel"/>
    <w:tmpl w:val="03226A64"/>
    <w:lvl w:ilvl="0">
      <w:start w:val="1"/>
      <w:numFmt w:val="bullet"/>
      <w:lvlText w:val=""/>
      <w:lvlJc w:val="left"/>
      <w:pPr>
        <w:tabs>
          <w:tab w:val="num" w:pos="717"/>
        </w:tabs>
        <w:ind w:left="717" w:hanging="360"/>
      </w:pPr>
      <w:rPr>
        <w:rFonts w:ascii="Symbol" w:hAnsi="Symbol" w:hint="default"/>
        <w:b w:val="0"/>
        <w:color w:val="auto"/>
      </w:rPr>
    </w:lvl>
    <w:lvl w:ilvl="1">
      <w:start w:val="2"/>
      <w:numFmt w:val="decimal"/>
      <w:isLgl/>
      <w:lvlText w:val="%1.%2."/>
      <w:lvlJc w:val="left"/>
      <w:pPr>
        <w:tabs>
          <w:tab w:val="num" w:pos="1500"/>
        </w:tabs>
        <w:ind w:left="1500" w:hanging="960"/>
      </w:pPr>
      <w:rPr>
        <w:rFonts w:cs="Times New Roman" w:hint="default"/>
      </w:rPr>
    </w:lvl>
    <w:lvl w:ilvl="2">
      <w:start w:val="1"/>
      <w:numFmt w:val="decimal"/>
      <w:isLgl/>
      <w:lvlText w:val="%1.%2.%3."/>
      <w:lvlJc w:val="left"/>
      <w:pPr>
        <w:tabs>
          <w:tab w:val="num" w:pos="1683"/>
        </w:tabs>
        <w:ind w:left="1683" w:hanging="960"/>
      </w:pPr>
      <w:rPr>
        <w:rFonts w:cs="Times New Roman" w:hint="default"/>
      </w:rPr>
    </w:lvl>
    <w:lvl w:ilvl="3">
      <w:start w:val="1"/>
      <w:numFmt w:val="decimal"/>
      <w:isLgl/>
      <w:lvlText w:val="%1.%2.%3.%4."/>
      <w:lvlJc w:val="left"/>
      <w:pPr>
        <w:tabs>
          <w:tab w:val="num" w:pos="1866"/>
        </w:tabs>
        <w:ind w:left="1866" w:hanging="960"/>
      </w:pPr>
      <w:rPr>
        <w:rFonts w:cs="Times New Roman" w:hint="default"/>
      </w:rPr>
    </w:lvl>
    <w:lvl w:ilvl="4">
      <w:start w:val="1"/>
      <w:numFmt w:val="decimal"/>
      <w:isLgl/>
      <w:lvlText w:val="%1.%2.%3.%4.%5."/>
      <w:lvlJc w:val="left"/>
      <w:pPr>
        <w:tabs>
          <w:tab w:val="num" w:pos="2169"/>
        </w:tabs>
        <w:ind w:left="2169" w:hanging="1080"/>
      </w:pPr>
      <w:rPr>
        <w:rFonts w:cs="Times New Roman" w:hint="default"/>
      </w:rPr>
    </w:lvl>
    <w:lvl w:ilvl="5">
      <w:start w:val="1"/>
      <w:numFmt w:val="decimal"/>
      <w:isLgl/>
      <w:lvlText w:val="%1.%2.%3.%4.%5.%6."/>
      <w:lvlJc w:val="left"/>
      <w:pPr>
        <w:tabs>
          <w:tab w:val="num" w:pos="2352"/>
        </w:tabs>
        <w:ind w:left="2352" w:hanging="1080"/>
      </w:pPr>
      <w:rPr>
        <w:rFonts w:cs="Times New Roman" w:hint="default"/>
      </w:rPr>
    </w:lvl>
    <w:lvl w:ilvl="6">
      <w:start w:val="1"/>
      <w:numFmt w:val="decimal"/>
      <w:isLgl/>
      <w:lvlText w:val="%1.%2.%3.%4.%5.%6.%7."/>
      <w:lvlJc w:val="left"/>
      <w:pPr>
        <w:tabs>
          <w:tab w:val="num" w:pos="2535"/>
        </w:tabs>
        <w:ind w:left="2535" w:hanging="1080"/>
      </w:pPr>
      <w:rPr>
        <w:rFonts w:cs="Times New Roman" w:hint="default"/>
      </w:rPr>
    </w:lvl>
    <w:lvl w:ilvl="7">
      <w:start w:val="1"/>
      <w:numFmt w:val="decimal"/>
      <w:isLgl/>
      <w:lvlText w:val="%1.%2.%3.%4.%5.%6.%7.%8."/>
      <w:lvlJc w:val="left"/>
      <w:pPr>
        <w:tabs>
          <w:tab w:val="num" w:pos="3078"/>
        </w:tabs>
        <w:ind w:left="3078" w:hanging="1440"/>
      </w:pPr>
      <w:rPr>
        <w:rFonts w:cs="Times New Roman" w:hint="default"/>
      </w:rPr>
    </w:lvl>
    <w:lvl w:ilvl="8">
      <w:start w:val="1"/>
      <w:numFmt w:val="decimal"/>
      <w:isLgl/>
      <w:lvlText w:val="%1.%2.%3.%4.%5.%6.%7.%8.%9."/>
      <w:lvlJc w:val="left"/>
      <w:pPr>
        <w:tabs>
          <w:tab w:val="num" w:pos="3261"/>
        </w:tabs>
        <w:ind w:left="3261" w:hanging="1440"/>
      </w:pPr>
      <w:rPr>
        <w:rFonts w:cs="Times New Roman" w:hint="default"/>
      </w:rPr>
    </w:lvl>
  </w:abstractNum>
  <w:abstractNum w:abstractNumId="10" w15:restartNumberingAfterBreak="0">
    <w:nsid w:val="04CA56AC"/>
    <w:multiLevelType w:val="multilevel"/>
    <w:tmpl w:val="EFD206DC"/>
    <w:styleLink w:val="a0"/>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1" w15:restartNumberingAfterBreak="0">
    <w:nsid w:val="055C4866"/>
    <w:multiLevelType w:val="hybridMultilevel"/>
    <w:tmpl w:val="7BD8940E"/>
    <w:name w:val="WW8Num29"/>
    <w:styleLink w:val="16"/>
    <w:lvl w:ilvl="0" w:tplc="A58EA5A6">
      <w:start w:val="1"/>
      <w:numFmt w:val="decimal"/>
      <w:lvlText w:val="%1."/>
      <w:lvlJc w:val="left"/>
      <w:pPr>
        <w:tabs>
          <w:tab w:val="left" w:pos="454"/>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6DF61A14">
      <w:start w:val="1"/>
      <w:numFmt w:val="decimal"/>
      <w:lvlText w:val="%2."/>
      <w:lvlJc w:val="left"/>
      <w:pPr>
        <w:tabs>
          <w:tab w:val="left" w:pos="454"/>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B17678A8">
      <w:start w:val="1"/>
      <w:numFmt w:val="lowerRoman"/>
      <w:lvlText w:val="%3."/>
      <w:lvlJc w:val="left"/>
      <w:pPr>
        <w:tabs>
          <w:tab w:val="left" w:pos="454"/>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4112E44C">
      <w:start w:val="1"/>
      <w:numFmt w:val="decimal"/>
      <w:lvlText w:val="%4."/>
      <w:lvlJc w:val="left"/>
      <w:pPr>
        <w:tabs>
          <w:tab w:val="left" w:pos="454"/>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BA4C9D4C">
      <w:start w:val="1"/>
      <w:numFmt w:val="lowerLetter"/>
      <w:lvlText w:val="%5."/>
      <w:lvlJc w:val="left"/>
      <w:pPr>
        <w:tabs>
          <w:tab w:val="left" w:pos="454"/>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15D4B164">
      <w:start w:val="1"/>
      <w:numFmt w:val="lowerRoman"/>
      <w:lvlText w:val="%6."/>
      <w:lvlJc w:val="left"/>
      <w:pPr>
        <w:tabs>
          <w:tab w:val="left" w:pos="454"/>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B688EE1E">
      <w:start w:val="1"/>
      <w:numFmt w:val="decimal"/>
      <w:lvlText w:val="%7."/>
      <w:lvlJc w:val="left"/>
      <w:pPr>
        <w:tabs>
          <w:tab w:val="left" w:pos="454"/>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B2BC58E8">
      <w:start w:val="1"/>
      <w:numFmt w:val="lowerLetter"/>
      <w:lvlText w:val="%8."/>
      <w:lvlJc w:val="left"/>
      <w:pPr>
        <w:tabs>
          <w:tab w:val="left" w:pos="454"/>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44D4DC12">
      <w:start w:val="1"/>
      <w:numFmt w:val="lowerRoman"/>
      <w:lvlText w:val="%9."/>
      <w:lvlJc w:val="left"/>
      <w:pPr>
        <w:tabs>
          <w:tab w:val="left" w:pos="454"/>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12" w15:restartNumberingAfterBreak="0">
    <w:nsid w:val="0AFE5C92"/>
    <w:multiLevelType w:val="hybridMultilevel"/>
    <w:tmpl w:val="300EF0C4"/>
    <w:styleLink w:val="121"/>
    <w:lvl w:ilvl="0" w:tplc="91D2A668">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0C69429E"/>
    <w:multiLevelType w:val="hybridMultilevel"/>
    <w:tmpl w:val="D0C24608"/>
    <w:styleLink w:val="11"/>
    <w:lvl w:ilvl="0" w:tplc="01D24484">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D0CA53E0">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41FE4148">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E8DA7210">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6F08E85A">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4F0E1C80">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C35C3BB0">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5ED68ECA">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43DA5B66">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D047993"/>
    <w:multiLevelType w:val="multilevel"/>
    <w:tmpl w:val="0D047993"/>
    <w:lvl w:ilvl="0">
      <w:start w:val="1"/>
      <w:numFmt w:val="bullet"/>
      <w:lvlText w:val=""/>
      <w:lvlJc w:val="left"/>
      <w:pPr>
        <w:ind w:left="1071" w:hanging="360"/>
      </w:pPr>
      <w:rPr>
        <w:rFonts w:ascii="Symbol" w:hAnsi="Symbol" w:hint="default"/>
      </w:rPr>
    </w:lvl>
    <w:lvl w:ilvl="1">
      <w:start w:val="1"/>
      <w:numFmt w:val="bullet"/>
      <w:lvlText w:val="o"/>
      <w:lvlJc w:val="left"/>
      <w:pPr>
        <w:ind w:left="1791" w:hanging="360"/>
      </w:pPr>
      <w:rPr>
        <w:rFonts w:ascii="Courier New" w:hAnsi="Courier New" w:cs="Courier New" w:hint="default"/>
      </w:rPr>
    </w:lvl>
    <w:lvl w:ilvl="2">
      <w:start w:val="1"/>
      <w:numFmt w:val="bullet"/>
      <w:lvlText w:val=""/>
      <w:lvlJc w:val="left"/>
      <w:pPr>
        <w:ind w:left="2511" w:hanging="360"/>
      </w:pPr>
      <w:rPr>
        <w:rFonts w:ascii="Wingdings" w:hAnsi="Wingdings" w:hint="default"/>
      </w:rPr>
    </w:lvl>
    <w:lvl w:ilvl="3">
      <w:start w:val="1"/>
      <w:numFmt w:val="bullet"/>
      <w:lvlText w:val=""/>
      <w:lvlJc w:val="left"/>
      <w:pPr>
        <w:ind w:left="3231" w:hanging="360"/>
      </w:pPr>
      <w:rPr>
        <w:rFonts w:ascii="Symbol" w:hAnsi="Symbol" w:hint="default"/>
      </w:rPr>
    </w:lvl>
    <w:lvl w:ilvl="4">
      <w:start w:val="1"/>
      <w:numFmt w:val="bullet"/>
      <w:lvlText w:val="o"/>
      <w:lvlJc w:val="left"/>
      <w:pPr>
        <w:ind w:left="3951" w:hanging="360"/>
      </w:pPr>
      <w:rPr>
        <w:rFonts w:ascii="Courier New" w:hAnsi="Courier New" w:cs="Courier New" w:hint="default"/>
      </w:rPr>
    </w:lvl>
    <w:lvl w:ilvl="5">
      <w:start w:val="1"/>
      <w:numFmt w:val="bullet"/>
      <w:lvlText w:val=""/>
      <w:lvlJc w:val="left"/>
      <w:pPr>
        <w:ind w:left="4671" w:hanging="360"/>
      </w:pPr>
      <w:rPr>
        <w:rFonts w:ascii="Wingdings" w:hAnsi="Wingdings" w:hint="default"/>
      </w:rPr>
    </w:lvl>
    <w:lvl w:ilvl="6">
      <w:start w:val="1"/>
      <w:numFmt w:val="bullet"/>
      <w:lvlText w:val=""/>
      <w:lvlJc w:val="left"/>
      <w:pPr>
        <w:ind w:left="5391" w:hanging="360"/>
      </w:pPr>
      <w:rPr>
        <w:rFonts w:ascii="Symbol" w:hAnsi="Symbol" w:hint="default"/>
      </w:rPr>
    </w:lvl>
    <w:lvl w:ilvl="7">
      <w:start w:val="1"/>
      <w:numFmt w:val="bullet"/>
      <w:lvlText w:val="o"/>
      <w:lvlJc w:val="left"/>
      <w:pPr>
        <w:ind w:left="6111" w:hanging="360"/>
      </w:pPr>
      <w:rPr>
        <w:rFonts w:ascii="Courier New" w:hAnsi="Courier New" w:cs="Courier New" w:hint="default"/>
      </w:rPr>
    </w:lvl>
    <w:lvl w:ilvl="8">
      <w:start w:val="1"/>
      <w:numFmt w:val="bullet"/>
      <w:lvlText w:val=""/>
      <w:lvlJc w:val="left"/>
      <w:pPr>
        <w:ind w:left="6831" w:hanging="360"/>
      </w:pPr>
      <w:rPr>
        <w:rFonts w:ascii="Wingdings" w:hAnsi="Wingdings" w:hint="default"/>
      </w:rPr>
    </w:lvl>
  </w:abstractNum>
  <w:abstractNum w:abstractNumId="15" w15:restartNumberingAfterBreak="0">
    <w:nsid w:val="0E615D06"/>
    <w:multiLevelType w:val="multilevel"/>
    <w:tmpl w:val="0E615D06"/>
    <w:lvl w:ilvl="0">
      <w:start w:val="1"/>
      <w:numFmt w:val="decimal"/>
      <w:lvlText w:val="%1."/>
      <w:lvlJc w:val="left"/>
      <w:pPr>
        <w:tabs>
          <w:tab w:val="num" w:pos="1260"/>
        </w:tabs>
        <w:ind w:left="12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1284F11"/>
    <w:multiLevelType w:val="hybridMultilevel"/>
    <w:tmpl w:val="195E6960"/>
    <w:styleLink w:val="18"/>
    <w:lvl w:ilvl="0" w:tplc="406841D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08856C4">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FA8C950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1BF4AA7A">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7FEE51A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E93C2FCC">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240EA4B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739C9E10">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5F688238">
      <w:start w:val="1"/>
      <w:numFmt w:val="bullet"/>
      <w:lvlText w:val="-"/>
      <w:lvlJc w:val="left"/>
      <w:pPr>
        <w:tabs>
          <w:tab w:val="left" w:pos="888"/>
        </w:tabs>
        <w:ind w:left="839" w:hanging="130"/>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17" w15:restartNumberingAfterBreak="0">
    <w:nsid w:val="12A32B38"/>
    <w:multiLevelType w:val="multilevel"/>
    <w:tmpl w:val="9D066328"/>
    <w:styleLink w:val="a1"/>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8" w15:restartNumberingAfterBreak="0">
    <w:nsid w:val="13450138"/>
    <w:multiLevelType w:val="multilevel"/>
    <w:tmpl w:val="13450138"/>
    <w:lvl w:ilvl="0">
      <w:start w:val="1"/>
      <w:numFmt w:val="decimal"/>
      <w:pStyle w:val="a2"/>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9" w15:restartNumberingAfterBreak="0">
    <w:nsid w:val="149D7949"/>
    <w:multiLevelType w:val="multilevel"/>
    <w:tmpl w:val="149D7949"/>
    <w:styleLink w:val="40"/>
    <w:lvl w:ilvl="0">
      <w:start w:val="1"/>
      <w:numFmt w:val="bullet"/>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14F70A44"/>
    <w:multiLevelType w:val="multilevel"/>
    <w:tmpl w:val="3ECA2242"/>
    <w:styleLink w:val="111"/>
    <w:lvl w:ilvl="0">
      <w:start w:val="1"/>
      <w:numFmt w:val="decimal"/>
      <w:lvlText w:val="%1."/>
      <w:lvlJc w:val="left"/>
      <w:pPr>
        <w:tabs>
          <w:tab w:val="num" w:pos="0"/>
        </w:tabs>
        <w:ind w:left="720" w:hanging="360"/>
      </w:pPr>
      <w:rPr>
        <w:rFonts w:cs="Times New Roman"/>
      </w:rPr>
    </w:lvl>
    <w:lvl w:ilvl="1">
      <w:start w:val="2"/>
      <w:numFmt w:val="decimal"/>
      <w:isLgl/>
      <w:lvlText w:val="%1.%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440"/>
        </w:tabs>
        <w:ind w:left="1440" w:hanging="108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800"/>
        </w:tabs>
        <w:ind w:left="1800" w:hanging="144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2160"/>
        </w:tabs>
        <w:ind w:left="2160" w:hanging="1800"/>
      </w:pPr>
      <w:rPr>
        <w:rFonts w:cs="Times New Roman"/>
      </w:rPr>
    </w:lvl>
  </w:abstractNum>
  <w:abstractNum w:abstractNumId="21" w15:restartNumberingAfterBreak="0">
    <w:nsid w:val="17AA16EB"/>
    <w:multiLevelType w:val="multilevel"/>
    <w:tmpl w:val="17AA16EB"/>
    <w:styleLink w:val="31"/>
    <w:lvl w:ilvl="0">
      <w:start w:val="1"/>
      <w:numFmt w:val="decimal"/>
      <w:pStyle w:val="a3"/>
      <w:lvlText w:val="%1."/>
      <w:lvlJc w:val="left"/>
      <w:pPr>
        <w:tabs>
          <w:tab w:val="num" w:pos="0"/>
        </w:tabs>
        <w:ind w:left="113" w:hanging="113"/>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vanish w:val="0"/>
        <w:color w:val="00000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2" w15:restartNumberingAfterBreak="0">
    <w:nsid w:val="187154C1"/>
    <w:multiLevelType w:val="singleLevel"/>
    <w:tmpl w:val="187154C1"/>
    <w:styleLink w:val="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1B7B6BDC"/>
    <w:multiLevelType w:val="hybridMultilevel"/>
    <w:tmpl w:val="571C23CE"/>
    <w:styleLink w:val="21"/>
    <w:lvl w:ilvl="0" w:tplc="6D5CEEB2">
      <w:start w:val="1"/>
      <w:numFmt w:val="decimal"/>
      <w:lvlText w:val="%1"/>
      <w:lvlJc w:val="left"/>
      <w:pPr>
        <w:tabs>
          <w:tab w:val="num" w:pos="360"/>
        </w:tabs>
        <w:ind w:left="360" w:hanging="360"/>
      </w:pPr>
      <w:rPr>
        <w:rFonts w:cs="Times New Roman"/>
      </w:rPr>
    </w:lvl>
    <w:lvl w:ilvl="1" w:tplc="4B9E4262">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4" w15:restartNumberingAfterBreak="0">
    <w:nsid w:val="1B826EE4"/>
    <w:multiLevelType w:val="multilevel"/>
    <w:tmpl w:val="1B826EE4"/>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1BC62CB5"/>
    <w:multiLevelType w:val="hybridMultilevel"/>
    <w:tmpl w:val="AAB43FF4"/>
    <w:name w:val="WW8Num22"/>
    <w:lvl w:ilvl="0" w:tplc="42B23964">
      <w:start w:val="1"/>
      <w:numFmt w:val="decimal"/>
      <w:lvlText w:val="%1"/>
      <w:lvlJc w:val="left"/>
      <w:pPr>
        <w:tabs>
          <w:tab w:val="num" w:pos="720"/>
        </w:tabs>
        <w:ind w:left="0" w:firstLine="0"/>
      </w:pPr>
      <w:rPr>
        <w:rFonts w:hint="default"/>
      </w:rPr>
    </w:lvl>
    <w:lvl w:ilvl="1" w:tplc="04190019" w:tentative="1">
      <w:start w:val="1"/>
      <w:numFmt w:val="lowerLetter"/>
      <w:lvlText w:val="%2."/>
      <w:lvlJc w:val="left"/>
      <w:pPr>
        <w:tabs>
          <w:tab w:val="num" w:pos="-349"/>
        </w:tabs>
        <w:ind w:left="-349" w:hanging="360"/>
      </w:pPr>
    </w:lvl>
    <w:lvl w:ilvl="2" w:tplc="0419001B" w:tentative="1">
      <w:start w:val="1"/>
      <w:numFmt w:val="lowerRoman"/>
      <w:lvlText w:val="%3."/>
      <w:lvlJc w:val="right"/>
      <w:pPr>
        <w:tabs>
          <w:tab w:val="num" w:pos="371"/>
        </w:tabs>
        <w:ind w:left="371" w:hanging="180"/>
      </w:pPr>
    </w:lvl>
    <w:lvl w:ilvl="3" w:tplc="0419000F" w:tentative="1">
      <w:start w:val="1"/>
      <w:numFmt w:val="decimal"/>
      <w:lvlText w:val="%4."/>
      <w:lvlJc w:val="left"/>
      <w:pPr>
        <w:tabs>
          <w:tab w:val="num" w:pos="1091"/>
        </w:tabs>
        <w:ind w:left="1091" w:hanging="360"/>
      </w:pPr>
    </w:lvl>
    <w:lvl w:ilvl="4" w:tplc="04190019" w:tentative="1">
      <w:start w:val="1"/>
      <w:numFmt w:val="lowerLetter"/>
      <w:lvlText w:val="%5."/>
      <w:lvlJc w:val="left"/>
      <w:pPr>
        <w:tabs>
          <w:tab w:val="num" w:pos="1811"/>
        </w:tabs>
        <w:ind w:left="1811" w:hanging="360"/>
      </w:pPr>
    </w:lvl>
    <w:lvl w:ilvl="5" w:tplc="0419001B" w:tentative="1">
      <w:start w:val="1"/>
      <w:numFmt w:val="lowerRoman"/>
      <w:lvlText w:val="%6."/>
      <w:lvlJc w:val="right"/>
      <w:pPr>
        <w:tabs>
          <w:tab w:val="num" w:pos="2531"/>
        </w:tabs>
        <w:ind w:left="2531" w:hanging="180"/>
      </w:pPr>
    </w:lvl>
    <w:lvl w:ilvl="6" w:tplc="0419000F" w:tentative="1">
      <w:start w:val="1"/>
      <w:numFmt w:val="decimal"/>
      <w:lvlText w:val="%7."/>
      <w:lvlJc w:val="left"/>
      <w:pPr>
        <w:tabs>
          <w:tab w:val="num" w:pos="3251"/>
        </w:tabs>
        <w:ind w:left="3251" w:hanging="360"/>
      </w:pPr>
    </w:lvl>
    <w:lvl w:ilvl="7" w:tplc="04190019" w:tentative="1">
      <w:start w:val="1"/>
      <w:numFmt w:val="lowerLetter"/>
      <w:lvlText w:val="%8."/>
      <w:lvlJc w:val="left"/>
      <w:pPr>
        <w:tabs>
          <w:tab w:val="num" w:pos="3971"/>
        </w:tabs>
        <w:ind w:left="3971" w:hanging="360"/>
      </w:pPr>
    </w:lvl>
    <w:lvl w:ilvl="8" w:tplc="0419001B" w:tentative="1">
      <w:start w:val="1"/>
      <w:numFmt w:val="lowerRoman"/>
      <w:lvlText w:val="%9."/>
      <w:lvlJc w:val="right"/>
      <w:pPr>
        <w:tabs>
          <w:tab w:val="num" w:pos="4691"/>
        </w:tabs>
        <w:ind w:left="4691" w:hanging="180"/>
      </w:pPr>
    </w:lvl>
  </w:abstractNum>
  <w:abstractNum w:abstractNumId="26" w15:restartNumberingAfterBreak="0">
    <w:nsid w:val="1D034241"/>
    <w:multiLevelType w:val="multilevel"/>
    <w:tmpl w:val="767AC06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D3C347F"/>
    <w:multiLevelType w:val="hybridMultilevel"/>
    <w:tmpl w:val="4A4004D6"/>
    <w:styleLink w:val="12"/>
    <w:lvl w:ilvl="0" w:tplc="04190001">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392"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1112"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1832"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2552"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3272"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3992"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4712"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5432" w:hanging="20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4EA5986"/>
    <w:multiLevelType w:val="multilevel"/>
    <w:tmpl w:val="24EA5986"/>
    <w:styleLink w:val="13"/>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24F62E7F"/>
    <w:multiLevelType w:val="hybridMultilevel"/>
    <w:tmpl w:val="E4F29C0A"/>
    <w:styleLink w:val="22"/>
    <w:lvl w:ilvl="0" w:tplc="FFFFFFFF">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FFFFFFF">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FFFFFFFF">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FFFFFFF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FFFFFFFF">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FFFFFFF">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FFFFFFF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FFFFFFF">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FFFFFFFF">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29376BC3"/>
    <w:multiLevelType w:val="hybridMultilevel"/>
    <w:tmpl w:val="DB025E6E"/>
    <w:styleLink w:val="23"/>
    <w:lvl w:ilvl="0" w:tplc="FC7000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160" w:hanging="28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320" w:hanging="28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480" w:hanging="280"/>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306E2009"/>
    <w:multiLevelType w:val="hybridMultilevel"/>
    <w:tmpl w:val="515EFA1E"/>
    <w:styleLink w:val="32"/>
    <w:lvl w:ilvl="0" w:tplc="0419000F">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3" w15:restartNumberingAfterBreak="0">
    <w:nsid w:val="30F32595"/>
    <w:multiLevelType w:val="multilevel"/>
    <w:tmpl w:val="30F3259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11F27E2"/>
    <w:multiLevelType w:val="hybridMultilevel"/>
    <w:tmpl w:val="979250D8"/>
    <w:styleLink w:val="8"/>
    <w:lvl w:ilvl="0" w:tplc="FFFFFFFF">
      <w:start w:val="1"/>
      <w:numFmt w:val="bullet"/>
      <w:lvlText w:val="·"/>
      <w:lvlJc w:val="left"/>
      <w:pPr>
        <w:tabs>
          <w:tab w:val="left" w:pos="720"/>
          <w:tab w:val="left" w:pos="900"/>
          <w:tab w:val="num" w:pos="1319"/>
        </w:tabs>
        <w:ind w:left="610" w:firstLine="459"/>
      </w:pPr>
      <w:rPr>
        <w:rFonts w:ascii="Symbol" w:eastAsia="Times New Roman" w:hAnsi="Symbol"/>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1440"/>
        </w:tabs>
        <w:ind w:left="731"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left" w:pos="900"/>
          <w:tab w:val="num" w:pos="2149"/>
        </w:tabs>
        <w:ind w:left="1440" w:hanging="22"/>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o"/>
      <w:lvlJc w:val="left"/>
      <w:pPr>
        <w:tabs>
          <w:tab w:val="left" w:pos="720"/>
          <w:tab w:val="left" w:pos="900"/>
          <w:tab w:val="num" w:pos="2869"/>
        </w:tabs>
        <w:ind w:left="216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left" w:pos="900"/>
          <w:tab w:val="num" w:pos="3589"/>
        </w:tabs>
        <w:ind w:left="288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left" w:pos="900"/>
          <w:tab w:val="num" w:pos="4309"/>
        </w:tabs>
        <w:ind w:left="3600" w:hanging="22"/>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o"/>
      <w:lvlJc w:val="left"/>
      <w:pPr>
        <w:tabs>
          <w:tab w:val="left" w:pos="720"/>
          <w:tab w:val="left" w:pos="900"/>
          <w:tab w:val="num" w:pos="5029"/>
        </w:tabs>
        <w:ind w:left="432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left" w:pos="900"/>
          <w:tab w:val="num" w:pos="5749"/>
        </w:tabs>
        <w:ind w:left="5040" w:hanging="22"/>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35" w15:restartNumberingAfterBreak="0">
    <w:nsid w:val="33894E41"/>
    <w:multiLevelType w:val="multilevel"/>
    <w:tmpl w:val="33894E41"/>
    <w:lvl w:ilvl="0">
      <w:start w:val="1"/>
      <w:numFmt w:val="decimal"/>
      <w:lvlText w:val="%1."/>
      <w:lvlJc w:val="left"/>
      <w:pPr>
        <w:tabs>
          <w:tab w:val="num" w:pos="717"/>
        </w:tabs>
        <w:ind w:left="717"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6" w15:restartNumberingAfterBreak="0">
    <w:nsid w:val="367D2546"/>
    <w:multiLevelType w:val="multilevel"/>
    <w:tmpl w:val="367D2546"/>
    <w:styleLink w:val="20"/>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7" w15:restartNumberingAfterBreak="0">
    <w:nsid w:val="36AB0F16"/>
    <w:multiLevelType w:val="hybridMultilevel"/>
    <w:tmpl w:val="EA9864E8"/>
    <w:styleLink w:val="a5"/>
    <w:lvl w:ilvl="0" w:tplc="A3D6BF30">
      <w:start w:val="1"/>
      <w:numFmt w:val="decimal"/>
      <w:lvlText w:val="%1."/>
      <w:lvlJc w:val="left"/>
      <w:pPr>
        <w:ind w:left="253" w:hanging="253"/>
      </w:pPr>
      <w:rPr>
        <w:rFonts w:hAnsi="Arial Unicode MS" w:cs="Times New Roman"/>
        <w:caps w:val="0"/>
        <w:smallCaps w:val="0"/>
        <w:strike w:val="0"/>
        <w:dstrike w:val="0"/>
        <w:color w:val="000000"/>
        <w:spacing w:val="0"/>
        <w:w w:val="100"/>
        <w:kern w:val="0"/>
        <w:position w:val="0"/>
        <w:vertAlign w:val="baseline"/>
      </w:rPr>
    </w:lvl>
    <w:lvl w:ilvl="1" w:tplc="04190019">
      <w:start w:val="1"/>
      <w:numFmt w:val="decimal"/>
      <w:lvlText w:val="%2."/>
      <w:lvlJc w:val="left"/>
      <w:pPr>
        <w:ind w:left="1053" w:hanging="253"/>
      </w:pPr>
      <w:rPr>
        <w:rFonts w:hAnsi="Arial Unicode MS" w:cs="Times New Roman"/>
        <w:caps w:val="0"/>
        <w:smallCaps w:val="0"/>
        <w:strike w:val="0"/>
        <w:dstrike w:val="0"/>
        <w:color w:val="000000"/>
        <w:spacing w:val="0"/>
        <w:w w:val="100"/>
        <w:kern w:val="0"/>
        <w:position w:val="0"/>
        <w:vertAlign w:val="baseline"/>
      </w:rPr>
    </w:lvl>
    <w:lvl w:ilvl="2" w:tplc="0419001B">
      <w:start w:val="1"/>
      <w:numFmt w:val="decimal"/>
      <w:lvlText w:val="%3."/>
      <w:lvlJc w:val="left"/>
      <w:pPr>
        <w:ind w:left="1853" w:hanging="253"/>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2653" w:hanging="253"/>
      </w:pPr>
      <w:rPr>
        <w:rFonts w:hAnsi="Arial Unicode MS" w:cs="Times New Roman"/>
        <w:caps w:val="0"/>
        <w:smallCaps w:val="0"/>
        <w:strike w:val="0"/>
        <w:dstrike w:val="0"/>
        <w:color w:val="000000"/>
        <w:spacing w:val="0"/>
        <w:w w:val="100"/>
        <w:kern w:val="0"/>
        <w:position w:val="0"/>
        <w:vertAlign w:val="baseline"/>
      </w:rPr>
    </w:lvl>
    <w:lvl w:ilvl="4" w:tplc="04190019">
      <w:start w:val="1"/>
      <w:numFmt w:val="decimal"/>
      <w:lvlText w:val="%5."/>
      <w:lvlJc w:val="left"/>
      <w:pPr>
        <w:ind w:left="3453" w:hanging="253"/>
      </w:pPr>
      <w:rPr>
        <w:rFonts w:hAnsi="Arial Unicode MS" w:cs="Times New Roman"/>
        <w:caps w:val="0"/>
        <w:smallCaps w:val="0"/>
        <w:strike w:val="0"/>
        <w:dstrike w:val="0"/>
        <w:color w:val="000000"/>
        <w:spacing w:val="0"/>
        <w:w w:val="100"/>
        <w:kern w:val="0"/>
        <w:position w:val="0"/>
        <w:vertAlign w:val="baseline"/>
      </w:rPr>
    </w:lvl>
    <w:lvl w:ilvl="5" w:tplc="0419001B">
      <w:start w:val="1"/>
      <w:numFmt w:val="decimal"/>
      <w:lvlText w:val="%6."/>
      <w:lvlJc w:val="left"/>
      <w:pPr>
        <w:ind w:left="4253" w:hanging="253"/>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053" w:hanging="253"/>
      </w:pPr>
      <w:rPr>
        <w:rFonts w:hAnsi="Arial Unicode MS" w:cs="Times New Roman"/>
        <w:caps w:val="0"/>
        <w:smallCaps w:val="0"/>
        <w:strike w:val="0"/>
        <w:dstrike w:val="0"/>
        <w:color w:val="000000"/>
        <w:spacing w:val="0"/>
        <w:w w:val="100"/>
        <w:kern w:val="0"/>
        <w:position w:val="0"/>
        <w:vertAlign w:val="baseline"/>
      </w:rPr>
    </w:lvl>
    <w:lvl w:ilvl="7" w:tplc="04190019">
      <w:start w:val="1"/>
      <w:numFmt w:val="decimal"/>
      <w:lvlText w:val="%8."/>
      <w:lvlJc w:val="left"/>
      <w:pPr>
        <w:ind w:left="5853" w:hanging="253"/>
      </w:pPr>
      <w:rPr>
        <w:rFonts w:hAnsi="Arial Unicode MS" w:cs="Times New Roman"/>
        <w:caps w:val="0"/>
        <w:smallCaps w:val="0"/>
        <w:strike w:val="0"/>
        <w:dstrike w:val="0"/>
        <w:color w:val="000000"/>
        <w:spacing w:val="0"/>
        <w:w w:val="100"/>
        <w:kern w:val="0"/>
        <w:position w:val="0"/>
        <w:vertAlign w:val="baseline"/>
      </w:rPr>
    </w:lvl>
    <w:lvl w:ilvl="8" w:tplc="0419001B">
      <w:start w:val="1"/>
      <w:numFmt w:val="decimal"/>
      <w:lvlText w:val="%9."/>
      <w:lvlJc w:val="left"/>
      <w:pPr>
        <w:ind w:left="6653" w:hanging="253"/>
      </w:pPr>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38BB2F2B"/>
    <w:multiLevelType w:val="hybridMultilevel"/>
    <w:tmpl w:val="8D902F50"/>
    <w:styleLink w:val="210"/>
    <w:lvl w:ilvl="0" w:tplc="A090205E">
      <w:start w:val="1"/>
      <w:numFmt w:val="decimal"/>
      <w:lvlText w:val="%1."/>
      <w:lvlJc w:val="left"/>
      <w:pPr>
        <w:tabs>
          <w:tab w:val="left" w:pos="72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720"/>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720"/>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720"/>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720"/>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720"/>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720"/>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720"/>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720"/>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39D26D8E"/>
    <w:multiLevelType w:val="hybridMultilevel"/>
    <w:tmpl w:val="804E944C"/>
    <w:styleLink w:val="10"/>
    <w:lvl w:ilvl="0" w:tplc="72F2237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01">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9">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3A394D7B"/>
    <w:multiLevelType w:val="multilevel"/>
    <w:tmpl w:val="3A394D7B"/>
    <w:lvl w:ilvl="0">
      <w:start w:val="1"/>
      <w:numFmt w:val="decimal"/>
      <w:lvlText w:val="%1."/>
      <w:lvlJc w:val="left"/>
      <w:pPr>
        <w:tabs>
          <w:tab w:val="num" w:pos="720"/>
        </w:tabs>
        <w:ind w:left="72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3ABD2666"/>
    <w:multiLevelType w:val="hybridMultilevel"/>
    <w:tmpl w:val="8200B7D4"/>
    <w:styleLink w:val="14"/>
    <w:lvl w:ilvl="0" w:tplc="FFFFFFFF">
      <w:start w:val="1"/>
      <w:numFmt w:val="decimal"/>
      <w:lvlText w:val="%1."/>
      <w:lvlJc w:val="left"/>
      <w:pPr>
        <w:tabs>
          <w:tab w:val="num" w:pos="0"/>
        </w:tabs>
        <w:ind w:left="720" w:hanging="360"/>
      </w:pPr>
      <w:rPr>
        <w:rFonts w:cs="Times New Roman"/>
      </w:rPr>
    </w:lvl>
    <w:lvl w:ilvl="1" w:tplc="9DECF5C2">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43" w15:restartNumberingAfterBreak="0">
    <w:nsid w:val="3BC710B7"/>
    <w:multiLevelType w:val="hybridMultilevel"/>
    <w:tmpl w:val="04487FE2"/>
    <w:styleLink w:val="110"/>
    <w:lvl w:ilvl="0" w:tplc="4C42EB20">
      <w:start w:val="1"/>
      <w:numFmt w:val="decimal"/>
      <w:lvlText w:val="%1."/>
      <w:lvlJc w:val="left"/>
      <w:pPr>
        <w:tabs>
          <w:tab w:val="num" w:pos="1174"/>
        </w:tabs>
        <w:ind w:left="1174" w:hanging="360"/>
      </w:pPr>
      <w:rPr>
        <w:rFonts w:cs="Times New Roman"/>
      </w:rPr>
    </w:lvl>
    <w:lvl w:ilvl="1" w:tplc="ED487E58">
      <w:start w:val="1"/>
      <w:numFmt w:val="decimal"/>
      <w:lvlText w:val="%2."/>
      <w:lvlJc w:val="left"/>
      <w:pPr>
        <w:tabs>
          <w:tab w:val="num" w:pos="1440"/>
        </w:tabs>
        <w:ind w:left="1440" w:hanging="360"/>
      </w:pPr>
      <w:rPr>
        <w:rFonts w:cs="Times New Roman"/>
      </w:rPr>
    </w:lvl>
    <w:lvl w:ilvl="2" w:tplc="9BDE3896">
      <w:start w:val="1"/>
      <w:numFmt w:val="decimal"/>
      <w:lvlText w:val="%3."/>
      <w:lvlJc w:val="left"/>
      <w:pPr>
        <w:tabs>
          <w:tab w:val="num" w:pos="2160"/>
        </w:tabs>
        <w:ind w:left="2160" w:hanging="360"/>
      </w:pPr>
      <w:rPr>
        <w:rFonts w:cs="Times New Roman"/>
      </w:rPr>
    </w:lvl>
    <w:lvl w:ilvl="3" w:tplc="38A804DC">
      <w:start w:val="1"/>
      <w:numFmt w:val="decimal"/>
      <w:lvlText w:val="%4."/>
      <w:lvlJc w:val="left"/>
      <w:pPr>
        <w:tabs>
          <w:tab w:val="num" w:pos="2880"/>
        </w:tabs>
        <w:ind w:left="2880" w:hanging="360"/>
      </w:pPr>
      <w:rPr>
        <w:rFonts w:cs="Times New Roman"/>
      </w:rPr>
    </w:lvl>
    <w:lvl w:ilvl="4" w:tplc="E59C4DFE">
      <w:start w:val="1"/>
      <w:numFmt w:val="decimal"/>
      <w:lvlText w:val="%5."/>
      <w:lvlJc w:val="left"/>
      <w:pPr>
        <w:tabs>
          <w:tab w:val="num" w:pos="3600"/>
        </w:tabs>
        <w:ind w:left="3600" w:hanging="360"/>
      </w:pPr>
      <w:rPr>
        <w:rFonts w:cs="Times New Roman"/>
      </w:rPr>
    </w:lvl>
    <w:lvl w:ilvl="5" w:tplc="8CB4575A">
      <w:start w:val="1"/>
      <w:numFmt w:val="decimal"/>
      <w:lvlText w:val="%6."/>
      <w:lvlJc w:val="left"/>
      <w:pPr>
        <w:tabs>
          <w:tab w:val="num" w:pos="4320"/>
        </w:tabs>
        <w:ind w:left="4320" w:hanging="360"/>
      </w:pPr>
      <w:rPr>
        <w:rFonts w:cs="Times New Roman"/>
      </w:rPr>
    </w:lvl>
    <w:lvl w:ilvl="6" w:tplc="AE0C7E20">
      <w:start w:val="1"/>
      <w:numFmt w:val="decimal"/>
      <w:lvlText w:val="%7."/>
      <w:lvlJc w:val="left"/>
      <w:pPr>
        <w:tabs>
          <w:tab w:val="num" w:pos="5040"/>
        </w:tabs>
        <w:ind w:left="5040" w:hanging="360"/>
      </w:pPr>
      <w:rPr>
        <w:rFonts w:cs="Times New Roman"/>
      </w:rPr>
    </w:lvl>
    <w:lvl w:ilvl="7" w:tplc="03D4205A">
      <w:start w:val="1"/>
      <w:numFmt w:val="decimal"/>
      <w:lvlText w:val="%8."/>
      <w:lvlJc w:val="left"/>
      <w:pPr>
        <w:tabs>
          <w:tab w:val="num" w:pos="5760"/>
        </w:tabs>
        <w:ind w:left="5760" w:hanging="360"/>
      </w:pPr>
      <w:rPr>
        <w:rFonts w:cs="Times New Roman"/>
      </w:rPr>
    </w:lvl>
    <w:lvl w:ilvl="8" w:tplc="9C7CEF54">
      <w:start w:val="1"/>
      <w:numFmt w:val="decimal"/>
      <w:lvlText w:val="%9."/>
      <w:lvlJc w:val="left"/>
      <w:pPr>
        <w:tabs>
          <w:tab w:val="num" w:pos="6480"/>
        </w:tabs>
        <w:ind w:left="6480" w:hanging="360"/>
      </w:pPr>
      <w:rPr>
        <w:rFonts w:cs="Times New Roman"/>
      </w:rPr>
    </w:lvl>
  </w:abstractNum>
  <w:abstractNum w:abstractNumId="44" w15:restartNumberingAfterBreak="0">
    <w:nsid w:val="3EDF4348"/>
    <w:multiLevelType w:val="multilevel"/>
    <w:tmpl w:val="3EDF4348"/>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45" w15:restartNumberingAfterBreak="0">
    <w:nsid w:val="3FD57FD7"/>
    <w:multiLevelType w:val="hybridMultilevel"/>
    <w:tmpl w:val="81C4C5F8"/>
    <w:styleLink w:val="50"/>
    <w:lvl w:ilvl="0" w:tplc="FFFFFFFF">
      <w:start w:val="1"/>
      <w:numFmt w:val="bullet"/>
      <w:lvlText w:val="•"/>
      <w:lvlJc w:val="left"/>
      <w:pPr>
        <w:tabs>
          <w:tab w:val="left" w:pos="720"/>
          <w:tab w:val="num" w:pos="1103"/>
        </w:tabs>
        <w:ind w:left="394" w:firstLine="31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2"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3"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4"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5"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6"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7"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lvl w:ilvl="8" w:tplc="FFFFFFFF">
      <w:start w:val="1"/>
      <w:numFmt w:val="bullet"/>
      <w:lvlText w:val="·"/>
      <w:lvlJc w:val="left"/>
      <w:pPr>
        <w:tabs>
          <w:tab w:val="left" w:pos="720"/>
          <w:tab w:val="num" w:pos="900"/>
        </w:tabs>
        <w:ind w:left="191" w:firstLine="518"/>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46" w15:restartNumberingAfterBreak="0">
    <w:nsid w:val="3FD91B5C"/>
    <w:multiLevelType w:val="multilevel"/>
    <w:tmpl w:val="3FD91B5C"/>
    <w:lvl w:ilvl="0">
      <w:start w:val="1"/>
      <w:numFmt w:val="decimal"/>
      <w:lvlText w:val="%1."/>
      <w:lvlJc w:val="left"/>
      <w:pPr>
        <w:tabs>
          <w:tab w:val="num" w:pos="1069"/>
        </w:tabs>
        <w:ind w:left="1069" w:hanging="360"/>
      </w:pPr>
      <w:rPr>
        <w:rFonts w:cs="Times New Roman"/>
        <w:b w:val="0"/>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47" w15:restartNumberingAfterBreak="0">
    <w:nsid w:val="40257F46"/>
    <w:multiLevelType w:val="hybridMultilevel"/>
    <w:tmpl w:val="FA02D748"/>
    <w:styleLink w:val="9"/>
    <w:lvl w:ilvl="0" w:tplc="C68A19F6">
      <w:start w:val="1"/>
      <w:numFmt w:val="decimal"/>
      <w:lvlText w:val="%1."/>
      <w:lvlJc w:val="left"/>
      <w:pPr>
        <w:ind w:left="993" w:hanging="284"/>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ind w:left="1713" w:hanging="28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ind w:left="2433" w:hanging="20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ind w:left="3153" w:hanging="284"/>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ind w:left="3873" w:hanging="284"/>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ind w:left="4593" w:hanging="204"/>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ind w:left="5313" w:hanging="28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ind w:left="6033" w:hanging="28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ind w:left="6753" w:hanging="20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424876C6"/>
    <w:multiLevelType w:val="hybridMultilevel"/>
    <w:tmpl w:val="C4E63B38"/>
    <w:styleLink w:val="140"/>
    <w:lvl w:ilvl="0" w:tplc="FF4E1FDA">
      <w:start w:val="1"/>
      <w:numFmt w:val="decimal"/>
      <w:lvlText w:val="%1."/>
      <w:lvlJc w:val="left"/>
      <w:pPr>
        <w:tabs>
          <w:tab w:val="left" w:pos="360"/>
          <w:tab w:val="left" w:pos="502"/>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502"/>
          <w:tab w:val="num" w:pos="1429"/>
        </w:tabs>
        <w:ind w:left="720" w:firstLine="14"/>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502"/>
          <w:tab w:val="left" w:pos="1080"/>
          <w:tab w:val="num" w:pos="2149"/>
        </w:tabs>
        <w:ind w:left="1440" w:firstLine="106"/>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502"/>
          <w:tab w:val="left" w:pos="1080"/>
          <w:tab w:val="num" w:pos="2869"/>
        </w:tabs>
        <w:ind w:left="2160" w:firstLine="38"/>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502"/>
          <w:tab w:val="left" w:pos="1080"/>
          <w:tab w:val="num" w:pos="3589"/>
        </w:tabs>
        <w:ind w:left="2880" w:firstLine="5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502"/>
          <w:tab w:val="left" w:pos="1080"/>
          <w:tab w:val="num" w:pos="4309"/>
        </w:tabs>
        <w:ind w:left="3600" w:firstLine="142"/>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502"/>
          <w:tab w:val="left" w:pos="1080"/>
          <w:tab w:val="num" w:pos="5029"/>
        </w:tabs>
        <w:ind w:left="4320" w:firstLine="74"/>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502"/>
          <w:tab w:val="left" w:pos="1080"/>
          <w:tab w:val="num" w:pos="5749"/>
        </w:tabs>
        <w:ind w:left="5040" w:firstLine="86"/>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502"/>
          <w:tab w:val="left" w:pos="1080"/>
          <w:tab w:val="num" w:pos="6469"/>
        </w:tabs>
        <w:ind w:left="5760" w:firstLine="178"/>
      </w:pPr>
      <w:rPr>
        <w:rFonts w:hAnsi="Arial Unicode MS" w:cs="Times New Roman"/>
        <w:caps w:val="0"/>
        <w:smallCaps w:val="0"/>
        <w:strike w:val="0"/>
        <w:dstrike w:val="0"/>
        <w:color w:val="000000"/>
        <w:spacing w:val="0"/>
        <w:w w:val="100"/>
        <w:kern w:val="0"/>
        <w:position w:val="0"/>
        <w:vertAlign w:val="baseline"/>
      </w:rPr>
    </w:lvl>
  </w:abstractNum>
  <w:abstractNum w:abstractNumId="49" w15:restartNumberingAfterBreak="0">
    <w:nsid w:val="42947A46"/>
    <w:multiLevelType w:val="multilevel"/>
    <w:tmpl w:val="9D066328"/>
    <w:styleLink w:val="a6"/>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0" w15:restartNumberingAfterBreak="0">
    <w:nsid w:val="44123114"/>
    <w:multiLevelType w:val="multilevel"/>
    <w:tmpl w:val="52D425C2"/>
    <w:styleLink w:val="120"/>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1" w15:restartNumberingAfterBreak="0">
    <w:nsid w:val="44C56FD1"/>
    <w:multiLevelType w:val="hybridMultilevel"/>
    <w:tmpl w:val="047A2462"/>
    <w:styleLink w:val="17"/>
    <w:lvl w:ilvl="0" w:tplc="7644AA8A">
      <w:start w:val="1"/>
      <w:numFmt w:val="decimal"/>
      <w:lvlText w:val="%1."/>
      <w:lvlJc w:val="left"/>
      <w:pPr>
        <w:tabs>
          <w:tab w:val="left" w:pos="900"/>
          <w:tab w:val="num" w:pos="1080"/>
          <w:tab w:val="left" w:pos="1260"/>
        </w:tabs>
        <w:ind w:left="1260" w:hanging="360"/>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900"/>
          <w:tab w:val="left" w:pos="1080"/>
          <w:tab w:val="num" w:pos="1440"/>
        </w:tabs>
        <w:ind w:left="1620" w:hanging="540"/>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900"/>
          <w:tab w:val="left" w:pos="1080"/>
          <w:tab w:val="left" w:pos="1260"/>
          <w:tab w:val="num" w:pos="2160"/>
        </w:tabs>
        <w:ind w:left="2340" w:hanging="460"/>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900"/>
          <w:tab w:val="left" w:pos="1080"/>
          <w:tab w:val="left" w:pos="1260"/>
          <w:tab w:val="num" w:pos="2880"/>
        </w:tabs>
        <w:ind w:left="3060" w:hanging="540"/>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900"/>
          <w:tab w:val="left" w:pos="1080"/>
          <w:tab w:val="left" w:pos="1260"/>
          <w:tab w:val="num" w:pos="3600"/>
        </w:tabs>
        <w:ind w:left="3780" w:hanging="540"/>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900"/>
          <w:tab w:val="left" w:pos="1080"/>
          <w:tab w:val="left" w:pos="1260"/>
          <w:tab w:val="num" w:pos="4320"/>
        </w:tabs>
        <w:ind w:left="4500" w:hanging="4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900"/>
          <w:tab w:val="left" w:pos="1080"/>
          <w:tab w:val="left" w:pos="1260"/>
          <w:tab w:val="num" w:pos="5040"/>
        </w:tabs>
        <w:ind w:left="5220" w:hanging="540"/>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900"/>
          <w:tab w:val="left" w:pos="1080"/>
          <w:tab w:val="left" w:pos="1260"/>
          <w:tab w:val="num" w:pos="5760"/>
        </w:tabs>
        <w:ind w:left="5940" w:hanging="540"/>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900"/>
          <w:tab w:val="left" w:pos="1080"/>
          <w:tab w:val="left" w:pos="1260"/>
          <w:tab w:val="num" w:pos="6480"/>
        </w:tabs>
        <w:ind w:left="6660" w:hanging="460"/>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4505123A"/>
    <w:multiLevelType w:val="hybridMultilevel"/>
    <w:tmpl w:val="5B1809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51D3B3C"/>
    <w:multiLevelType w:val="hybridMultilevel"/>
    <w:tmpl w:val="40042A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4" w15:restartNumberingAfterBreak="0">
    <w:nsid w:val="45A105E8"/>
    <w:multiLevelType w:val="multilevel"/>
    <w:tmpl w:val="45A105E8"/>
    <w:styleLink w:val="141"/>
    <w:lvl w:ilvl="0">
      <w:start w:val="1"/>
      <w:numFmt w:val="decimal"/>
      <w:lvlText w:val="%1."/>
      <w:lvlJc w:val="left"/>
      <w:pPr>
        <w:tabs>
          <w:tab w:val="num" w:pos="717"/>
        </w:tabs>
        <w:ind w:left="717" w:hanging="360"/>
      </w:pPr>
      <w:rPr>
        <w:rFonts w:cs="Times New Roman"/>
        <w:b w:val="0"/>
        <w:color w:val="auto"/>
      </w:rPr>
    </w:lvl>
    <w:lvl w:ilvl="1">
      <w:start w:val="1"/>
      <w:numFmt w:val="decimal"/>
      <w:lvlText w:val="%2."/>
      <w:lvlJc w:val="left"/>
      <w:pPr>
        <w:tabs>
          <w:tab w:val="num" w:pos="1437"/>
        </w:tabs>
        <w:ind w:left="1437" w:hanging="360"/>
      </w:pPr>
      <w:rPr>
        <w:rFonts w:cs="Times New Roman"/>
        <w:b w:val="0"/>
        <w:color w:val="auto"/>
      </w:rPr>
    </w:lvl>
    <w:lvl w:ilvl="2">
      <w:start w:val="1"/>
      <w:numFmt w:val="decimal"/>
      <w:lvlText w:val="%3."/>
      <w:lvlJc w:val="left"/>
      <w:pPr>
        <w:tabs>
          <w:tab w:val="num" w:pos="1069"/>
        </w:tabs>
        <w:ind w:left="1069"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55" w15:restartNumberingAfterBreak="0">
    <w:nsid w:val="47990435"/>
    <w:multiLevelType w:val="multilevel"/>
    <w:tmpl w:val="47990435"/>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495C0EF3"/>
    <w:multiLevelType w:val="multilevel"/>
    <w:tmpl w:val="495C0EF3"/>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7" w15:restartNumberingAfterBreak="0">
    <w:nsid w:val="4BB51533"/>
    <w:multiLevelType w:val="multilevel"/>
    <w:tmpl w:val="4BB51533"/>
    <w:lvl w:ilvl="0">
      <w:start w:val="1"/>
      <w:numFmt w:val="bullet"/>
      <w:pStyle w:val="15"/>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58" w15:restartNumberingAfterBreak="0">
    <w:nsid w:val="4D3D5DFE"/>
    <w:multiLevelType w:val="multilevel"/>
    <w:tmpl w:val="4D3D5DF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9" w15:restartNumberingAfterBreak="0">
    <w:nsid w:val="4E7E6A7D"/>
    <w:multiLevelType w:val="multilevel"/>
    <w:tmpl w:val="4E7E6A7D"/>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260"/>
        </w:tabs>
        <w:ind w:left="1260" w:hanging="360"/>
      </w:pPr>
      <w:rPr>
        <w:rFonts w:cs="Times New Roman"/>
      </w:rPr>
    </w:lvl>
    <w:lvl w:ilvl="2">
      <w:start w:val="1"/>
      <w:numFmt w:val="lowerRoman"/>
      <w:lvlText w:val="%3."/>
      <w:lvlJc w:val="right"/>
      <w:pPr>
        <w:tabs>
          <w:tab w:val="num" w:pos="1980"/>
        </w:tabs>
        <w:ind w:left="1980" w:hanging="180"/>
      </w:pPr>
      <w:rPr>
        <w:rFonts w:cs="Times New Roman"/>
      </w:rPr>
    </w:lvl>
    <w:lvl w:ilvl="3">
      <w:start w:val="1"/>
      <w:numFmt w:val="decimal"/>
      <w:lvlText w:val="%4."/>
      <w:lvlJc w:val="left"/>
      <w:pPr>
        <w:tabs>
          <w:tab w:val="num" w:pos="2700"/>
        </w:tabs>
        <w:ind w:left="2700" w:hanging="360"/>
      </w:pPr>
      <w:rPr>
        <w:rFonts w:cs="Times New Roman"/>
      </w:rPr>
    </w:lvl>
    <w:lvl w:ilvl="4">
      <w:start w:val="1"/>
      <w:numFmt w:val="lowerLetter"/>
      <w:lvlText w:val="%5."/>
      <w:lvlJc w:val="left"/>
      <w:pPr>
        <w:tabs>
          <w:tab w:val="num" w:pos="3420"/>
        </w:tabs>
        <w:ind w:left="3420" w:hanging="360"/>
      </w:pPr>
      <w:rPr>
        <w:rFonts w:cs="Times New Roman"/>
      </w:rPr>
    </w:lvl>
    <w:lvl w:ilvl="5">
      <w:start w:val="1"/>
      <w:numFmt w:val="lowerRoman"/>
      <w:lvlText w:val="%6."/>
      <w:lvlJc w:val="right"/>
      <w:pPr>
        <w:tabs>
          <w:tab w:val="num" w:pos="4140"/>
        </w:tabs>
        <w:ind w:left="4140" w:hanging="180"/>
      </w:pPr>
      <w:rPr>
        <w:rFonts w:cs="Times New Roman"/>
      </w:rPr>
    </w:lvl>
    <w:lvl w:ilvl="6">
      <w:start w:val="1"/>
      <w:numFmt w:val="decimal"/>
      <w:lvlText w:val="%7."/>
      <w:lvlJc w:val="left"/>
      <w:pPr>
        <w:tabs>
          <w:tab w:val="num" w:pos="4860"/>
        </w:tabs>
        <w:ind w:left="4860" w:hanging="360"/>
      </w:pPr>
      <w:rPr>
        <w:rFonts w:cs="Times New Roman"/>
      </w:rPr>
    </w:lvl>
    <w:lvl w:ilvl="7">
      <w:start w:val="1"/>
      <w:numFmt w:val="lowerLetter"/>
      <w:lvlText w:val="%8."/>
      <w:lvlJc w:val="left"/>
      <w:pPr>
        <w:tabs>
          <w:tab w:val="num" w:pos="5580"/>
        </w:tabs>
        <w:ind w:left="5580" w:hanging="360"/>
      </w:pPr>
      <w:rPr>
        <w:rFonts w:cs="Times New Roman"/>
      </w:rPr>
    </w:lvl>
    <w:lvl w:ilvl="8">
      <w:start w:val="1"/>
      <w:numFmt w:val="lowerRoman"/>
      <w:lvlText w:val="%9."/>
      <w:lvlJc w:val="right"/>
      <w:pPr>
        <w:tabs>
          <w:tab w:val="num" w:pos="6300"/>
        </w:tabs>
        <w:ind w:left="6300" w:hanging="180"/>
      </w:pPr>
      <w:rPr>
        <w:rFonts w:cs="Times New Roman"/>
      </w:rPr>
    </w:lvl>
  </w:abstractNum>
  <w:abstractNum w:abstractNumId="60" w15:restartNumberingAfterBreak="0">
    <w:nsid w:val="544F1913"/>
    <w:multiLevelType w:val="multilevel"/>
    <w:tmpl w:val="544F191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1" w15:restartNumberingAfterBreak="0">
    <w:nsid w:val="554344F6"/>
    <w:multiLevelType w:val="hybridMultilevel"/>
    <w:tmpl w:val="8F46D806"/>
    <w:styleLink w:val="130"/>
    <w:lvl w:ilvl="0" w:tplc="E3525C4E">
      <w:start w:val="1"/>
      <w:numFmt w:val="decimal"/>
      <w:lvlText w:val="%1."/>
      <w:lvlJc w:val="left"/>
      <w:pPr>
        <w:tabs>
          <w:tab w:val="left" w:pos="360"/>
          <w:tab w:val="num" w:pos="1080"/>
        </w:tabs>
        <w:ind w:left="371" w:firstLine="338"/>
      </w:pPr>
      <w:rPr>
        <w:rFonts w:hAnsi="Arial Unicode MS" w:cs="Times New Roman"/>
        <w:caps w:val="0"/>
        <w:smallCaps w:val="0"/>
        <w:strike w:val="0"/>
        <w:dstrike w:val="0"/>
        <w:color w:val="000000"/>
        <w:spacing w:val="0"/>
        <w:w w:val="100"/>
        <w:kern w:val="0"/>
        <w:position w:val="0"/>
        <w:vertAlign w:val="baseline"/>
      </w:rPr>
    </w:lvl>
    <w:lvl w:ilvl="1" w:tplc="04190019">
      <w:start w:val="1"/>
      <w:numFmt w:val="lowerLetter"/>
      <w:lvlText w:val="%2."/>
      <w:lvlJc w:val="left"/>
      <w:pPr>
        <w:tabs>
          <w:tab w:val="left" w:pos="360"/>
          <w:tab w:val="left" w:pos="1080"/>
          <w:tab w:val="num" w:pos="1647"/>
        </w:tabs>
        <w:ind w:left="938" w:firstLine="232"/>
      </w:pPr>
      <w:rPr>
        <w:rFonts w:hAnsi="Arial Unicode MS" w:cs="Times New Roman"/>
        <w:caps w:val="0"/>
        <w:smallCaps w:val="0"/>
        <w:strike w:val="0"/>
        <w:dstrike w:val="0"/>
        <w:color w:val="000000"/>
        <w:spacing w:val="0"/>
        <w:w w:val="100"/>
        <w:kern w:val="0"/>
        <w:position w:val="0"/>
        <w:vertAlign w:val="baseline"/>
      </w:rPr>
    </w:lvl>
    <w:lvl w:ilvl="2" w:tplc="0419001B">
      <w:start w:val="1"/>
      <w:numFmt w:val="lowerRoman"/>
      <w:lvlText w:val="%3."/>
      <w:lvlJc w:val="left"/>
      <w:pPr>
        <w:tabs>
          <w:tab w:val="left" w:pos="360"/>
          <w:tab w:val="left" w:pos="1080"/>
          <w:tab w:val="num" w:pos="2367"/>
        </w:tabs>
        <w:ind w:left="1658" w:firstLine="324"/>
      </w:pPr>
      <w:rPr>
        <w:rFonts w:hAnsi="Arial Unicode MS" w:cs="Times New Roman"/>
        <w:caps w:val="0"/>
        <w:smallCaps w:val="0"/>
        <w:strike w:val="0"/>
        <w:dstrike w:val="0"/>
        <w:color w:val="000000"/>
        <w:spacing w:val="0"/>
        <w:w w:val="100"/>
        <w:kern w:val="0"/>
        <w:position w:val="0"/>
        <w:vertAlign w:val="baseline"/>
      </w:rPr>
    </w:lvl>
    <w:lvl w:ilvl="3" w:tplc="0419000F">
      <w:start w:val="1"/>
      <w:numFmt w:val="decimal"/>
      <w:lvlText w:val="%4."/>
      <w:lvlJc w:val="left"/>
      <w:pPr>
        <w:tabs>
          <w:tab w:val="left" w:pos="360"/>
          <w:tab w:val="left" w:pos="1080"/>
          <w:tab w:val="num" w:pos="3087"/>
        </w:tabs>
        <w:ind w:left="2378" w:firstLine="256"/>
      </w:pPr>
      <w:rPr>
        <w:rFonts w:hAnsi="Arial Unicode MS" w:cs="Times New Roman"/>
        <w:caps w:val="0"/>
        <w:smallCaps w:val="0"/>
        <w:strike w:val="0"/>
        <w:dstrike w:val="0"/>
        <w:color w:val="000000"/>
        <w:spacing w:val="0"/>
        <w:w w:val="100"/>
        <w:kern w:val="0"/>
        <w:position w:val="0"/>
        <w:vertAlign w:val="baseline"/>
      </w:rPr>
    </w:lvl>
    <w:lvl w:ilvl="4" w:tplc="04190019">
      <w:start w:val="1"/>
      <w:numFmt w:val="lowerLetter"/>
      <w:lvlText w:val="%5."/>
      <w:lvlJc w:val="left"/>
      <w:pPr>
        <w:tabs>
          <w:tab w:val="left" w:pos="360"/>
          <w:tab w:val="left" w:pos="1080"/>
          <w:tab w:val="num" w:pos="3807"/>
        </w:tabs>
        <w:ind w:left="3098" w:firstLine="268"/>
      </w:pPr>
      <w:rPr>
        <w:rFonts w:hAnsi="Arial Unicode MS" w:cs="Times New Roman"/>
        <w:caps w:val="0"/>
        <w:smallCaps w:val="0"/>
        <w:strike w:val="0"/>
        <w:dstrike w:val="0"/>
        <w:color w:val="000000"/>
        <w:spacing w:val="0"/>
        <w:w w:val="100"/>
        <w:kern w:val="0"/>
        <w:position w:val="0"/>
        <w:vertAlign w:val="baseline"/>
      </w:rPr>
    </w:lvl>
    <w:lvl w:ilvl="5" w:tplc="0419001B">
      <w:start w:val="1"/>
      <w:numFmt w:val="lowerRoman"/>
      <w:lvlText w:val="%6."/>
      <w:lvlJc w:val="left"/>
      <w:pPr>
        <w:tabs>
          <w:tab w:val="left" w:pos="360"/>
          <w:tab w:val="left" w:pos="1080"/>
          <w:tab w:val="num" w:pos="4527"/>
        </w:tabs>
        <w:ind w:left="3818" w:firstLine="360"/>
      </w:pPr>
      <w:rPr>
        <w:rFonts w:hAnsi="Arial Unicode MS" w:cs="Times New Roman"/>
        <w:caps w:val="0"/>
        <w:smallCaps w:val="0"/>
        <w:strike w:val="0"/>
        <w:dstrike w:val="0"/>
        <w:color w:val="000000"/>
        <w:spacing w:val="0"/>
        <w:w w:val="100"/>
        <w:kern w:val="0"/>
        <w:position w:val="0"/>
        <w:vertAlign w:val="baseline"/>
      </w:rPr>
    </w:lvl>
    <w:lvl w:ilvl="6" w:tplc="0419000F">
      <w:start w:val="1"/>
      <w:numFmt w:val="decimal"/>
      <w:lvlText w:val="%7."/>
      <w:lvlJc w:val="left"/>
      <w:pPr>
        <w:tabs>
          <w:tab w:val="left" w:pos="360"/>
          <w:tab w:val="left" w:pos="1080"/>
          <w:tab w:val="num" w:pos="5247"/>
        </w:tabs>
        <w:ind w:left="4538" w:firstLine="292"/>
      </w:pPr>
      <w:rPr>
        <w:rFonts w:hAnsi="Arial Unicode MS" w:cs="Times New Roman"/>
        <w:caps w:val="0"/>
        <w:smallCaps w:val="0"/>
        <w:strike w:val="0"/>
        <w:dstrike w:val="0"/>
        <w:color w:val="000000"/>
        <w:spacing w:val="0"/>
        <w:w w:val="100"/>
        <w:kern w:val="0"/>
        <w:position w:val="0"/>
        <w:vertAlign w:val="baseline"/>
      </w:rPr>
    </w:lvl>
    <w:lvl w:ilvl="7" w:tplc="04190019">
      <w:start w:val="1"/>
      <w:numFmt w:val="lowerLetter"/>
      <w:lvlText w:val="%8."/>
      <w:lvlJc w:val="left"/>
      <w:pPr>
        <w:tabs>
          <w:tab w:val="left" w:pos="360"/>
          <w:tab w:val="left" w:pos="1080"/>
          <w:tab w:val="num" w:pos="5967"/>
        </w:tabs>
        <w:ind w:left="5258" w:firstLine="304"/>
      </w:pPr>
      <w:rPr>
        <w:rFonts w:hAnsi="Arial Unicode MS" w:cs="Times New Roman"/>
        <w:caps w:val="0"/>
        <w:smallCaps w:val="0"/>
        <w:strike w:val="0"/>
        <w:dstrike w:val="0"/>
        <w:color w:val="000000"/>
        <w:spacing w:val="0"/>
        <w:w w:val="100"/>
        <w:kern w:val="0"/>
        <w:position w:val="0"/>
        <w:vertAlign w:val="baseline"/>
      </w:rPr>
    </w:lvl>
    <w:lvl w:ilvl="8" w:tplc="0419001B">
      <w:start w:val="1"/>
      <w:numFmt w:val="lowerRoman"/>
      <w:lvlText w:val="%9."/>
      <w:lvlJc w:val="left"/>
      <w:pPr>
        <w:tabs>
          <w:tab w:val="left" w:pos="360"/>
          <w:tab w:val="left" w:pos="1080"/>
          <w:tab w:val="num" w:pos="6687"/>
        </w:tabs>
        <w:ind w:left="5978" w:firstLine="396"/>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56F66C88"/>
    <w:multiLevelType w:val="multilevel"/>
    <w:tmpl w:val="FFFFFFFF"/>
    <w:styleLink w:val="1a"/>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3" w15:restartNumberingAfterBreak="0">
    <w:nsid w:val="57617670"/>
    <w:multiLevelType w:val="multilevel"/>
    <w:tmpl w:val="57617670"/>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4" w15:restartNumberingAfterBreak="0">
    <w:nsid w:val="5BF33367"/>
    <w:multiLevelType w:val="hybridMultilevel"/>
    <w:tmpl w:val="81CA838C"/>
    <w:styleLink w:val="24"/>
    <w:lvl w:ilvl="0" w:tplc="86CA7D68">
      <w:start w:val="1"/>
      <w:numFmt w:val="decimal"/>
      <w:lvlText w:val="%1."/>
      <w:lvlJc w:val="left"/>
      <w:pPr>
        <w:tabs>
          <w:tab w:val="num" w:pos="360"/>
        </w:tabs>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5" w15:restartNumberingAfterBreak="0">
    <w:nsid w:val="5C5D2810"/>
    <w:multiLevelType w:val="multilevel"/>
    <w:tmpl w:val="5C5D28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66" w15:restartNumberingAfterBreak="0">
    <w:nsid w:val="5CA60D3F"/>
    <w:multiLevelType w:val="multilevel"/>
    <w:tmpl w:val="5CA60D3F"/>
    <w:lvl w:ilvl="0">
      <w:start w:val="1"/>
      <w:numFmt w:val="decimal"/>
      <w:lvlText w:val="%1."/>
      <w:lvlJc w:val="left"/>
      <w:pPr>
        <w:tabs>
          <w:tab w:val="num" w:pos="1789"/>
        </w:tabs>
        <w:ind w:left="1789" w:hanging="360"/>
      </w:pPr>
      <w:rPr>
        <w:rFonts w:cs="Times New Roman"/>
        <w:b w:val="0"/>
      </w:rPr>
    </w:lvl>
    <w:lvl w:ilvl="1">
      <w:start w:val="1"/>
      <w:numFmt w:val="decimal"/>
      <w:lvlText w:val="%2."/>
      <w:lvlJc w:val="left"/>
      <w:pPr>
        <w:tabs>
          <w:tab w:val="num" w:pos="1429"/>
        </w:tabs>
        <w:ind w:left="1429" w:hanging="360"/>
      </w:pPr>
      <w:rPr>
        <w:rFonts w:cs="Times New Roman"/>
        <w:b w:val="0"/>
      </w:rPr>
    </w:lvl>
    <w:lvl w:ilvl="2">
      <w:start w:val="6"/>
      <w:numFmt w:val="decimal"/>
      <w:lvlText w:val="%3"/>
      <w:lvlJc w:val="left"/>
      <w:pPr>
        <w:tabs>
          <w:tab w:val="num" w:pos="2329"/>
        </w:tabs>
        <w:ind w:left="2329" w:hanging="360"/>
      </w:pPr>
      <w:rPr>
        <w:rFonts w:cs="Times New Roman" w:hint="default"/>
      </w:rPr>
    </w:lvl>
    <w:lvl w:ilvl="3">
      <w:start w:val="1"/>
      <w:numFmt w:val="decimal"/>
      <w:lvlText w:val="%4."/>
      <w:lvlJc w:val="left"/>
      <w:pPr>
        <w:tabs>
          <w:tab w:val="num" w:pos="2869"/>
        </w:tabs>
        <w:ind w:left="2869" w:hanging="360"/>
      </w:pPr>
      <w:rPr>
        <w:rFonts w:cs="Times New Roman"/>
      </w:rPr>
    </w:lvl>
    <w:lvl w:ilvl="4">
      <w:start w:val="1"/>
      <w:numFmt w:val="lowerLetter"/>
      <w:lvlText w:val="%5."/>
      <w:lvlJc w:val="left"/>
      <w:pPr>
        <w:tabs>
          <w:tab w:val="num" w:pos="3589"/>
        </w:tabs>
        <w:ind w:left="3589" w:hanging="360"/>
      </w:pPr>
      <w:rPr>
        <w:rFonts w:cs="Times New Roman"/>
      </w:rPr>
    </w:lvl>
    <w:lvl w:ilvl="5">
      <w:start w:val="1"/>
      <w:numFmt w:val="lowerRoman"/>
      <w:lvlText w:val="%6."/>
      <w:lvlJc w:val="right"/>
      <w:pPr>
        <w:tabs>
          <w:tab w:val="num" w:pos="4309"/>
        </w:tabs>
        <w:ind w:left="4309" w:hanging="180"/>
      </w:pPr>
      <w:rPr>
        <w:rFonts w:cs="Times New Roman"/>
      </w:rPr>
    </w:lvl>
    <w:lvl w:ilvl="6">
      <w:start w:val="1"/>
      <w:numFmt w:val="decimal"/>
      <w:lvlText w:val="%7."/>
      <w:lvlJc w:val="left"/>
      <w:pPr>
        <w:tabs>
          <w:tab w:val="num" w:pos="5029"/>
        </w:tabs>
        <w:ind w:left="5029" w:hanging="360"/>
      </w:pPr>
      <w:rPr>
        <w:rFonts w:cs="Times New Roman"/>
      </w:rPr>
    </w:lvl>
    <w:lvl w:ilvl="7">
      <w:start w:val="1"/>
      <w:numFmt w:val="lowerLetter"/>
      <w:lvlText w:val="%8."/>
      <w:lvlJc w:val="left"/>
      <w:pPr>
        <w:tabs>
          <w:tab w:val="num" w:pos="5749"/>
        </w:tabs>
        <w:ind w:left="5749" w:hanging="360"/>
      </w:pPr>
      <w:rPr>
        <w:rFonts w:cs="Times New Roman"/>
      </w:rPr>
    </w:lvl>
    <w:lvl w:ilvl="8">
      <w:start w:val="1"/>
      <w:numFmt w:val="lowerRoman"/>
      <w:lvlText w:val="%9."/>
      <w:lvlJc w:val="right"/>
      <w:pPr>
        <w:tabs>
          <w:tab w:val="num" w:pos="6469"/>
        </w:tabs>
        <w:ind w:left="6469" w:hanging="180"/>
      </w:pPr>
      <w:rPr>
        <w:rFonts w:cs="Times New Roman"/>
      </w:rPr>
    </w:lvl>
  </w:abstractNum>
  <w:abstractNum w:abstractNumId="67" w15:restartNumberingAfterBreak="0">
    <w:nsid w:val="5D1D6645"/>
    <w:multiLevelType w:val="multilevel"/>
    <w:tmpl w:val="5D1D6645"/>
    <w:styleLink w:val="42"/>
    <w:lvl w:ilvl="0">
      <w:start w:val="1"/>
      <w:numFmt w:val="decimal"/>
      <w:lvlText w:val="%1."/>
      <w:lvlJc w:val="left"/>
      <w:pPr>
        <w:ind w:left="1080" w:hanging="360"/>
      </w:pPr>
      <w:rPr>
        <w:rFonts w:cs="Times New Roman"/>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68" w15:restartNumberingAfterBreak="0">
    <w:nsid w:val="5E4B1B09"/>
    <w:multiLevelType w:val="multilevel"/>
    <w:tmpl w:val="5E4B1B09"/>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69" w15:restartNumberingAfterBreak="0">
    <w:nsid w:val="5FEE729C"/>
    <w:multiLevelType w:val="multilevel"/>
    <w:tmpl w:val="5FEE729C"/>
    <w:lvl w:ilvl="0">
      <w:start w:val="1"/>
      <w:numFmt w:val="decimal"/>
      <w:lvlText w:val="%1."/>
      <w:lvlJc w:val="left"/>
      <w:pPr>
        <w:tabs>
          <w:tab w:val="num" w:pos="1069"/>
        </w:tabs>
        <w:ind w:left="1069"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0" w15:restartNumberingAfterBreak="0">
    <w:nsid w:val="63CA796F"/>
    <w:multiLevelType w:val="multilevel"/>
    <w:tmpl w:val="63CA796F"/>
    <w:styleLink w:val="112"/>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1" w15:restartNumberingAfterBreak="0">
    <w:nsid w:val="644E3F1A"/>
    <w:multiLevelType w:val="multilevel"/>
    <w:tmpl w:val="644E3F1A"/>
    <w:styleLink w:val="14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2" w15:restartNumberingAfterBreak="0">
    <w:nsid w:val="645E3F2A"/>
    <w:multiLevelType w:val="multilevel"/>
    <w:tmpl w:val="645E3F2A"/>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73" w15:restartNumberingAfterBreak="0">
    <w:nsid w:val="664A6191"/>
    <w:multiLevelType w:val="multilevel"/>
    <w:tmpl w:val="664A6191"/>
    <w:lvl w:ilvl="0">
      <w:start w:val="1"/>
      <w:numFmt w:val="decimal"/>
      <w:lvlText w:val="%1."/>
      <w:lvlJc w:val="left"/>
      <w:pPr>
        <w:tabs>
          <w:tab w:val="num" w:pos="717"/>
        </w:tabs>
        <w:ind w:left="717" w:hanging="360"/>
      </w:pPr>
      <w:rPr>
        <w:rFonts w:cs="Times New Roman" w:hint="default"/>
        <w:b w:val="0"/>
        <w:color w:val="auto"/>
      </w:rPr>
    </w:lvl>
    <w:lvl w:ilvl="1">
      <w:start w:val="2"/>
      <w:numFmt w:val="decimal"/>
      <w:isLgl/>
      <w:lvlText w:val="%1.%2"/>
      <w:lvlJc w:val="left"/>
      <w:pPr>
        <w:tabs>
          <w:tab w:val="num" w:pos="1069"/>
        </w:tabs>
        <w:ind w:left="1069" w:hanging="360"/>
      </w:pPr>
      <w:rPr>
        <w:rFonts w:cs="Times New Roman" w:hint="default"/>
        <w:b/>
      </w:rPr>
    </w:lvl>
    <w:lvl w:ilvl="2">
      <w:start w:val="1"/>
      <w:numFmt w:val="decimal"/>
      <w:isLgl/>
      <w:lvlText w:val="%1.%2.%3"/>
      <w:lvlJc w:val="left"/>
      <w:pPr>
        <w:tabs>
          <w:tab w:val="num" w:pos="1781"/>
        </w:tabs>
        <w:ind w:left="1781" w:hanging="720"/>
      </w:pPr>
      <w:rPr>
        <w:rFonts w:cs="Times New Roman" w:hint="default"/>
        <w:b/>
      </w:rPr>
    </w:lvl>
    <w:lvl w:ilvl="3">
      <w:start w:val="1"/>
      <w:numFmt w:val="decimal"/>
      <w:isLgl/>
      <w:lvlText w:val="%1.%2.%3.%4"/>
      <w:lvlJc w:val="left"/>
      <w:pPr>
        <w:tabs>
          <w:tab w:val="num" w:pos="2133"/>
        </w:tabs>
        <w:ind w:left="2133" w:hanging="720"/>
      </w:pPr>
      <w:rPr>
        <w:rFonts w:cs="Times New Roman" w:hint="default"/>
        <w:b/>
      </w:rPr>
    </w:lvl>
    <w:lvl w:ilvl="4">
      <w:start w:val="1"/>
      <w:numFmt w:val="decimal"/>
      <w:isLgl/>
      <w:lvlText w:val="%1.%2.%3.%4.%5"/>
      <w:lvlJc w:val="left"/>
      <w:pPr>
        <w:tabs>
          <w:tab w:val="num" w:pos="2485"/>
        </w:tabs>
        <w:ind w:left="2485" w:hanging="720"/>
      </w:pPr>
      <w:rPr>
        <w:rFonts w:cs="Times New Roman" w:hint="default"/>
        <w:b/>
      </w:rPr>
    </w:lvl>
    <w:lvl w:ilvl="5">
      <w:start w:val="1"/>
      <w:numFmt w:val="decimal"/>
      <w:isLgl/>
      <w:lvlText w:val="%1.%2.%3.%4.%5.%6"/>
      <w:lvlJc w:val="left"/>
      <w:pPr>
        <w:tabs>
          <w:tab w:val="num" w:pos="3197"/>
        </w:tabs>
        <w:ind w:left="3197" w:hanging="1080"/>
      </w:pPr>
      <w:rPr>
        <w:rFonts w:cs="Times New Roman" w:hint="default"/>
        <w:b/>
      </w:rPr>
    </w:lvl>
    <w:lvl w:ilvl="6">
      <w:start w:val="1"/>
      <w:numFmt w:val="decimal"/>
      <w:isLgl/>
      <w:lvlText w:val="%1.%2.%3.%4.%5.%6.%7"/>
      <w:lvlJc w:val="left"/>
      <w:pPr>
        <w:tabs>
          <w:tab w:val="num" w:pos="3549"/>
        </w:tabs>
        <w:ind w:left="3549" w:hanging="1080"/>
      </w:pPr>
      <w:rPr>
        <w:rFonts w:cs="Times New Roman" w:hint="default"/>
        <w:b/>
      </w:rPr>
    </w:lvl>
    <w:lvl w:ilvl="7">
      <w:start w:val="1"/>
      <w:numFmt w:val="decimal"/>
      <w:isLgl/>
      <w:lvlText w:val="%1.%2.%3.%4.%5.%6.%7.%8"/>
      <w:lvlJc w:val="left"/>
      <w:pPr>
        <w:tabs>
          <w:tab w:val="num" w:pos="4261"/>
        </w:tabs>
        <w:ind w:left="4261" w:hanging="1440"/>
      </w:pPr>
      <w:rPr>
        <w:rFonts w:cs="Times New Roman" w:hint="default"/>
        <w:b/>
      </w:rPr>
    </w:lvl>
    <w:lvl w:ilvl="8">
      <w:start w:val="1"/>
      <w:numFmt w:val="decimal"/>
      <w:isLgl/>
      <w:lvlText w:val="%1.%2.%3.%4.%5.%6.%7.%8.%9"/>
      <w:lvlJc w:val="left"/>
      <w:pPr>
        <w:tabs>
          <w:tab w:val="num" w:pos="4613"/>
        </w:tabs>
        <w:ind w:left="4613" w:hanging="1440"/>
      </w:pPr>
      <w:rPr>
        <w:rFonts w:cs="Times New Roman" w:hint="default"/>
        <w:b/>
      </w:rPr>
    </w:lvl>
  </w:abstractNum>
  <w:abstractNum w:abstractNumId="74" w15:restartNumberingAfterBreak="0">
    <w:nsid w:val="6887430B"/>
    <w:multiLevelType w:val="hybridMultilevel"/>
    <w:tmpl w:val="44A4AD44"/>
    <w:styleLink w:val="2100"/>
    <w:lvl w:ilvl="0" w:tplc="04190001">
      <w:start w:val="1"/>
      <w:numFmt w:val="decimal"/>
      <w:lvlText w:val="%1."/>
      <w:lvlJc w:val="left"/>
      <w:pPr>
        <w:tabs>
          <w:tab w:val="num" w:pos="1429"/>
        </w:tabs>
        <w:ind w:left="1429" w:hanging="360"/>
      </w:pPr>
      <w:rPr>
        <w:i w:val="0"/>
      </w:rPr>
    </w:lvl>
    <w:lvl w:ilvl="1" w:tplc="04190019">
      <w:start w:val="1"/>
      <w:numFmt w:val="decimal"/>
      <w:lvlText w:val="%2."/>
      <w:lvlJc w:val="left"/>
      <w:pPr>
        <w:tabs>
          <w:tab w:val="num" w:pos="2149"/>
        </w:tabs>
        <w:ind w:left="2149" w:hanging="360"/>
      </w:pPr>
      <w:rPr>
        <w:i w:val="0"/>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75" w15:restartNumberingAfterBreak="0">
    <w:nsid w:val="6CB81905"/>
    <w:multiLevelType w:val="multilevel"/>
    <w:tmpl w:val="6CB81905"/>
    <w:lvl w:ilvl="0">
      <w:start w:val="1"/>
      <w:numFmt w:val="decimal"/>
      <w:pStyle w:val="a7"/>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6" w15:restartNumberingAfterBreak="0">
    <w:nsid w:val="6E551144"/>
    <w:multiLevelType w:val="hybridMultilevel"/>
    <w:tmpl w:val="2410CC72"/>
    <w:styleLink w:val="122"/>
    <w:lvl w:ilvl="0" w:tplc="4C28F2A8">
      <w:start w:val="1"/>
      <w:numFmt w:val="decimal"/>
      <w:lvlText w:val="%1."/>
      <w:lvlJc w:val="left"/>
      <w:pPr>
        <w:ind w:left="1429" w:hanging="360"/>
      </w:pPr>
      <w:rPr>
        <w:rFonts w:ascii="Times New Roman" w:hAnsi="Times New Roman" w:cs="Times New Roman" w:hint="default"/>
        <w:b w:val="0"/>
        <w:sz w:val="20"/>
        <w:szCs w:val="20"/>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7" w15:restartNumberingAfterBreak="0">
    <w:nsid w:val="6FFF5D50"/>
    <w:multiLevelType w:val="multilevel"/>
    <w:tmpl w:val="6FFF5D50"/>
    <w:lvl w:ilvl="0">
      <w:start w:val="1"/>
      <w:numFmt w:val="decimal"/>
      <w:lvlText w:val="%1."/>
      <w:lvlJc w:val="left"/>
      <w:pPr>
        <w:tabs>
          <w:tab w:val="num" w:pos="1800"/>
        </w:tabs>
        <w:ind w:left="180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8" w15:restartNumberingAfterBreak="0">
    <w:nsid w:val="702E73BF"/>
    <w:multiLevelType w:val="multilevel"/>
    <w:tmpl w:val="702E73BF"/>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79" w15:restartNumberingAfterBreak="0">
    <w:nsid w:val="70914D78"/>
    <w:multiLevelType w:val="multilevel"/>
    <w:tmpl w:val="70914D78"/>
    <w:styleLink w:val="1b"/>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0" w15:restartNumberingAfterBreak="0">
    <w:nsid w:val="71174CE0"/>
    <w:multiLevelType w:val="multilevel"/>
    <w:tmpl w:val="71174CE0"/>
    <w:lvl w:ilvl="0">
      <w:start w:val="1"/>
      <w:numFmt w:val="bullet"/>
      <w:lvlText w:val=""/>
      <w:lvlJc w:val="left"/>
      <w:pPr>
        <w:ind w:left="1437" w:hanging="360"/>
      </w:pPr>
      <w:rPr>
        <w:rFonts w:ascii="Symbol" w:hAnsi="Symbol" w:hint="default"/>
      </w:rPr>
    </w:lvl>
    <w:lvl w:ilvl="1">
      <w:start w:val="1"/>
      <w:numFmt w:val="bullet"/>
      <w:lvlText w:val="o"/>
      <w:lvlJc w:val="left"/>
      <w:pPr>
        <w:ind w:left="2157" w:hanging="360"/>
      </w:pPr>
      <w:rPr>
        <w:rFonts w:ascii="Courier New" w:hAnsi="Courier New" w:cs="Courier New" w:hint="default"/>
      </w:rPr>
    </w:lvl>
    <w:lvl w:ilvl="2">
      <w:start w:val="1"/>
      <w:numFmt w:val="bullet"/>
      <w:lvlText w:val=""/>
      <w:lvlJc w:val="left"/>
      <w:pPr>
        <w:ind w:left="2877" w:hanging="360"/>
      </w:pPr>
      <w:rPr>
        <w:rFonts w:ascii="Wingdings" w:hAnsi="Wingdings" w:hint="default"/>
      </w:rPr>
    </w:lvl>
    <w:lvl w:ilvl="3">
      <w:start w:val="1"/>
      <w:numFmt w:val="bullet"/>
      <w:lvlText w:val=""/>
      <w:lvlJc w:val="left"/>
      <w:pPr>
        <w:ind w:left="3597" w:hanging="360"/>
      </w:pPr>
      <w:rPr>
        <w:rFonts w:ascii="Symbol" w:hAnsi="Symbol" w:hint="default"/>
      </w:rPr>
    </w:lvl>
    <w:lvl w:ilvl="4">
      <w:start w:val="1"/>
      <w:numFmt w:val="bullet"/>
      <w:lvlText w:val="o"/>
      <w:lvlJc w:val="left"/>
      <w:pPr>
        <w:ind w:left="4317" w:hanging="360"/>
      </w:pPr>
      <w:rPr>
        <w:rFonts w:ascii="Courier New" w:hAnsi="Courier New" w:cs="Courier New" w:hint="default"/>
      </w:rPr>
    </w:lvl>
    <w:lvl w:ilvl="5">
      <w:start w:val="1"/>
      <w:numFmt w:val="bullet"/>
      <w:lvlText w:val=""/>
      <w:lvlJc w:val="left"/>
      <w:pPr>
        <w:ind w:left="5037" w:hanging="360"/>
      </w:pPr>
      <w:rPr>
        <w:rFonts w:ascii="Wingdings" w:hAnsi="Wingdings" w:hint="default"/>
      </w:rPr>
    </w:lvl>
    <w:lvl w:ilvl="6">
      <w:start w:val="1"/>
      <w:numFmt w:val="bullet"/>
      <w:lvlText w:val=""/>
      <w:lvlJc w:val="left"/>
      <w:pPr>
        <w:ind w:left="5757" w:hanging="360"/>
      </w:pPr>
      <w:rPr>
        <w:rFonts w:ascii="Symbol" w:hAnsi="Symbol" w:hint="default"/>
      </w:rPr>
    </w:lvl>
    <w:lvl w:ilvl="7">
      <w:start w:val="1"/>
      <w:numFmt w:val="bullet"/>
      <w:lvlText w:val="o"/>
      <w:lvlJc w:val="left"/>
      <w:pPr>
        <w:ind w:left="6477" w:hanging="360"/>
      </w:pPr>
      <w:rPr>
        <w:rFonts w:ascii="Courier New" w:hAnsi="Courier New" w:cs="Courier New" w:hint="default"/>
      </w:rPr>
    </w:lvl>
    <w:lvl w:ilvl="8">
      <w:start w:val="1"/>
      <w:numFmt w:val="bullet"/>
      <w:lvlText w:val=""/>
      <w:lvlJc w:val="left"/>
      <w:pPr>
        <w:ind w:left="7197" w:hanging="360"/>
      </w:pPr>
      <w:rPr>
        <w:rFonts w:ascii="Wingdings" w:hAnsi="Wingdings" w:hint="default"/>
      </w:rPr>
    </w:lvl>
  </w:abstractNum>
  <w:abstractNum w:abstractNumId="81" w15:restartNumberingAfterBreak="0">
    <w:nsid w:val="714D5789"/>
    <w:multiLevelType w:val="hybridMultilevel"/>
    <w:tmpl w:val="E256ABC6"/>
    <w:styleLink w:val="51"/>
    <w:lvl w:ilvl="0" w:tplc="7E7A7D2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8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4D71FF8"/>
    <w:multiLevelType w:val="multilevel"/>
    <w:tmpl w:val="74D71FF8"/>
    <w:styleLink w:val="33"/>
    <w:lvl w:ilvl="0">
      <w:start w:val="1"/>
      <w:numFmt w:val="bullet"/>
      <w:lvlText w:val=""/>
      <w:lvlJc w:val="left"/>
      <w:pPr>
        <w:tabs>
          <w:tab w:val="num" w:pos="1789"/>
        </w:tabs>
        <w:ind w:left="178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84" w15:restartNumberingAfterBreak="0">
    <w:nsid w:val="7C86031B"/>
    <w:multiLevelType w:val="multilevel"/>
    <w:tmpl w:val="7C86031B"/>
    <w:styleLink w:val="211"/>
    <w:lvl w:ilvl="0">
      <w:start w:val="1"/>
      <w:numFmt w:val="bullet"/>
      <w:lvlText w:val=""/>
      <w:lvlJc w:val="left"/>
      <w:pPr>
        <w:tabs>
          <w:tab w:val="num" w:pos="900"/>
        </w:tabs>
        <w:ind w:left="900" w:hanging="360"/>
      </w:pPr>
      <w:rPr>
        <w:rFonts w:ascii="Symbol" w:hAnsi="Symbol" w:hint="default"/>
      </w:rPr>
    </w:lvl>
    <w:lvl w:ilvl="1">
      <w:start w:val="1"/>
      <w:numFmt w:val="bullet"/>
      <w:lvlText w:val="o"/>
      <w:lvlJc w:val="left"/>
      <w:pPr>
        <w:tabs>
          <w:tab w:val="num" w:pos="1260"/>
        </w:tabs>
        <w:ind w:left="1260" w:hanging="360"/>
      </w:pPr>
      <w:rPr>
        <w:rFonts w:ascii="Courier New" w:hAnsi="Courier New" w:hint="default"/>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85" w15:restartNumberingAfterBreak="0">
    <w:nsid w:val="7E705FD2"/>
    <w:multiLevelType w:val="multilevel"/>
    <w:tmpl w:val="7E705FD2"/>
    <w:lvl w:ilvl="0">
      <w:start w:val="1"/>
      <w:numFmt w:val="bullet"/>
      <w:lvlText w:val=""/>
      <w:lvlJc w:val="left"/>
      <w:pPr>
        <w:tabs>
          <w:tab w:val="num" w:pos="1432"/>
        </w:tabs>
        <w:ind w:left="1432"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EC6586C"/>
    <w:multiLevelType w:val="hybridMultilevel"/>
    <w:tmpl w:val="C06A24DE"/>
    <w:styleLink w:val="43"/>
    <w:lvl w:ilvl="0" w:tplc="69A2CF8C">
      <w:start w:val="1"/>
      <w:numFmt w:val="decimal"/>
      <w:lvlText w:val="%1."/>
      <w:lvlJc w:val="left"/>
      <w:pPr>
        <w:tabs>
          <w:tab w:val="num" w:pos="1174"/>
        </w:tabs>
        <w:ind w:left="1174" w:hanging="360"/>
      </w:pPr>
      <w:rPr>
        <w:rFonts w:cs="Times New Roman"/>
      </w:rPr>
    </w:lvl>
    <w:lvl w:ilvl="1" w:tplc="04190019">
      <w:start w:val="1"/>
      <w:numFmt w:val="bullet"/>
      <w:lvlText w:val="o"/>
      <w:lvlJc w:val="left"/>
      <w:pPr>
        <w:tabs>
          <w:tab w:val="num" w:pos="1894"/>
        </w:tabs>
        <w:ind w:left="1894" w:hanging="360"/>
      </w:pPr>
      <w:rPr>
        <w:rFonts w:ascii="Courier New" w:hAnsi="Courier New" w:hint="default"/>
      </w:rPr>
    </w:lvl>
    <w:lvl w:ilvl="2" w:tplc="0419001B">
      <w:start w:val="1"/>
      <w:numFmt w:val="bullet"/>
      <w:lvlText w:val=""/>
      <w:lvlJc w:val="left"/>
      <w:pPr>
        <w:tabs>
          <w:tab w:val="num" w:pos="2614"/>
        </w:tabs>
        <w:ind w:left="2614" w:hanging="360"/>
      </w:pPr>
      <w:rPr>
        <w:rFonts w:ascii="Wingdings" w:hAnsi="Wingdings" w:hint="default"/>
      </w:rPr>
    </w:lvl>
    <w:lvl w:ilvl="3" w:tplc="0419000F">
      <w:start w:val="1"/>
      <w:numFmt w:val="bullet"/>
      <w:lvlText w:val=""/>
      <w:lvlJc w:val="left"/>
      <w:pPr>
        <w:tabs>
          <w:tab w:val="num" w:pos="3334"/>
        </w:tabs>
        <w:ind w:left="3334" w:hanging="360"/>
      </w:pPr>
      <w:rPr>
        <w:rFonts w:ascii="Symbol" w:hAnsi="Symbol" w:hint="default"/>
      </w:rPr>
    </w:lvl>
    <w:lvl w:ilvl="4" w:tplc="04190019">
      <w:start w:val="1"/>
      <w:numFmt w:val="bullet"/>
      <w:lvlText w:val="o"/>
      <w:lvlJc w:val="left"/>
      <w:pPr>
        <w:tabs>
          <w:tab w:val="num" w:pos="4054"/>
        </w:tabs>
        <w:ind w:left="4054" w:hanging="360"/>
      </w:pPr>
      <w:rPr>
        <w:rFonts w:ascii="Courier New" w:hAnsi="Courier New" w:hint="default"/>
      </w:rPr>
    </w:lvl>
    <w:lvl w:ilvl="5" w:tplc="0419001B">
      <w:start w:val="1"/>
      <w:numFmt w:val="bullet"/>
      <w:lvlText w:val=""/>
      <w:lvlJc w:val="left"/>
      <w:pPr>
        <w:tabs>
          <w:tab w:val="num" w:pos="4774"/>
        </w:tabs>
        <w:ind w:left="4774" w:hanging="360"/>
      </w:pPr>
      <w:rPr>
        <w:rFonts w:ascii="Wingdings" w:hAnsi="Wingdings" w:hint="default"/>
      </w:rPr>
    </w:lvl>
    <w:lvl w:ilvl="6" w:tplc="0419000F">
      <w:start w:val="1"/>
      <w:numFmt w:val="bullet"/>
      <w:lvlText w:val=""/>
      <w:lvlJc w:val="left"/>
      <w:pPr>
        <w:tabs>
          <w:tab w:val="num" w:pos="5494"/>
        </w:tabs>
        <w:ind w:left="5494" w:hanging="360"/>
      </w:pPr>
      <w:rPr>
        <w:rFonts w:ascii="Symbol" w:hAnsi="Symbol" w:hint="default"/>
      </w:rPr>
    </w:lvl>
    <w:lvl w:ilvl="7" w:tplc="04190019">
      <w:start w:val="1"/>
      <w:numFmt w:val="bullet"/>
      <w:lvlText w:val="o"/>
      <w:lvlJc w:val="left"/>
      <w:pPr>
        <w:tabs>
          <w:tab w:val="num" w:pos="6214"/>
        </w:tabs>
        <w:ind w:left="6214" w:hanging="360"/>
      </w:pPr>
      <w:rPr>
        <w:rFonts w:ascii="Courier New" w:hAnsi="Courier New" w:hint="default"/>
      </w:rPr>
    </w:lvl>
    <w:lvl w:ilvl="8" w:tplc="0419001B">
      <w:start w:val="1"/>
      <w:numFmt w:val="bullet"/>
      <w:lvlText w:val=""/>
      <w:lvlJc w:val="left"/>
      <w:pPr>
        <w:tabs>
          <w:tab w:val="num" w:pos="6934"/>
        </w:tabs>
        <w:ind w:left="6934" w:hanging="360"/>
      </w:pPr>
      <w:rPr>
        <w:rFonts w:ascii="Wingdings" w:hAnsi="Wingdings" w:hint="default"/>
      </w:rPr>
    </w:lvl>
  </w:abstractNum>
  <w:abstractNum w:abstractNumId="87" w15:restartNumberingAfterBreak="0">
    <w:nsid w:val="7F523164"/>
    <w:multiLevelType w:val="hybridMultilevel"/>
    <w:tmpl w:val="0324B32A"/>
    <w:styleLink w:val="25"/>
    <w:lvl w:ilvl="0" w:tplc="C68A19F6">
      <w:start w:val="1"/>
      <w:numFmt w:val="decimal"/>
      <w:lvlText w:val="%1."/>
      <w:lvlJc w:val="left"/>
      <w:pPr>
        <w:tabs>
          <w:tab w:val="num" w:pos="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3"/>
  </w:num>
  <w:num w:numId="2">
    <w:abstractNumId w:val="1"/>
  </w:num>
  <w:num w:numId="3">
    <w:abstractNumId w:val="5"/>
  </w:num>
  <w:num w:numId="4">
    <w:abstractNumId w:val="0"/>
  </w:num>
  <w:num w:numId="5">
    <w:abstractNumId w:val="2"/>
  </w:num>
  <w:num w:numId="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7"/>
  </w:num>
  <w:num w:numId="9">
    <w:abstractNumId w:val="22"/>
    <w:lvlOverride w:ilvl="0">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83"/>
  </w:num>
  <w:num w:numId="13">
    <w:abstractNumId w:val="6"/>
    <w:lvlOverride w:ilvl="0">
      <w:lvl w:ilvl="0">
        <w:numFmt w:val="bullet"/>
        <w:lvlText w:val="-"/>
        <w:legacy w:legacy="1" w:legacySpace="0" w:legacyIndent="130"/>
        <w:lvlJc w:val="left"/>
        <w:rPr>
          <w:rFonts w:ascii="Times New Roman" w:hAnsi="Times New Roman" w:hint="default"/>
        </w:rPr>
      </w:lvl>
    </w:lvlOverride>
  </w:num>
  <w:num w:numId="14">
    <w:abstractNumId w:val="29"/>
  </w:num>
  <w:num w:numId="15">
    <w:abstractNumId w:val="67"/>
  </w:num>
  <w:num w:numId="16">
    <w:abstractNumId w:val="36"/>
  </w:num>
  <w:num w:numId="17">
    <w:abstractNumId w:val="71"/>
  </w:num>
  <w:num w:numId="18">
    <w:abstractNumId w:val="79"/>
  </w:num>
  <w:num w:numId="19">
    <w:abstractNumId w:val="74"/>
  </w:num>
  <w:num w:numId="20">
    <w:abstractNumId w:val="10"/>
  </w:num>
  <w:num w:numId="21">
    <w:abstractNumId w:val="12"/>
  </w:num>
  <w:num w:numId="22">
    <w:abstractNumId w:val="17"/>
  </w:num>
  <w:num w:numId="23">
    <w:abstractNumId w:val="20"/>
  </w:num>
  <w:num w:numId="24">
    <w:abstractNumId w:val="23"/>
  </w:num>
  <w:num w:numId="25">
    <w:abstractNumId w:val="26"/>
  </w:num>
  <w:num w:numId="26">
    <w:abstractNumId w:val="32"/>
  </w:num>
  <w:num w:numId="27">
    <w:abstractNumId w:val="42"/>
  </w:num>
  <w:num w:numId="28">
    <w:abstractNumId w:val="43"/>
  </w:num>
  <w:num w:numId="29">
    <w:abstractNumId w:val="49"/>
  </w:num>
  <w:num w:numId="30">
    <w:abstractNumId w:val="50"/>
  </w:num>
  <w:num w:numId="31">
    <w:abstractNumId w:val="62"/>
  </w:num>
  <w:num w:numId="32">
    <w:abstractNumId w:val="64"/>
  </w:num>
  <w:num w:numId="33">
    <w:abstractNumId w:val="76"/>
  </w:num>
  <w:num w:numId="34">
    <w:abstractNumId w:val="81"/>
  </w:num>
  <w:num w:numId="35">
    <w:abstractNumId w:val="86"/>
  </w:num>
  <w:num w:numId="36">
    <w:abstractNumId w:val="87"/>
  </w:num>
  <w:num w:numId="37">
    <w:abstractNumId w:val="61"/>
  </w:num>
  <w:num w:numId="38">
    <w:abstractNumId w:val="48"/>
  </w:num>
  <w:num w:numId="39">
    <w:abstractNumId w:val="11"/>
  </w:num>
  <w:num w:numId="40">
    <w:abstractNumId w:val="8"/>
  </w:num>
  <w:num w:numId="41">
    <w:abstractNumId w:val="45"/>
  </w:num>
  <w:num w:numId="42">
    <w:abstractNumId w:val="34"/>
  </w:num>
  <w:num w:numId="43">
    <w:abstractNumId w:val="47"/>
  </w:num>
  <w:num w:numId="44">
    <w:abstractNumId w:val="40"/>
  </w:num>
  <w:num w:numId="45">
    <w:abstractNumId w:val="13"/>
  </w:num>
  <w:num w:numId="46">
    <w:abstractNumId w:val="27"/>
  </w:num>
  <w:num w:numId="47">
    <w:abstractNumId w:val="51"/>
  </w:num>
  <w:num w:numId="48">
    <w:abstractNumId w:val="16"/>
  </w:num>
  <w:num w:numId="49">
    <w:abstractNumId w:val="39"/>
  </w:num>
  <w:num w:numId="50">
    <w:abstractNumId w:val="37"/>
  </w:num>
  <w:num w:numId="51">
    <w:abstractNumId w:val="30"/>
  </w:num>
  <w:num w:numId="52">
    <w:abstractNumId w:val="31"/>
  </w:num>
  <w:num w:numId="53">
    <w:abstractNumId w:val="28"/>
  </w:num>
  <w:num w:numId="54">
    <w:abstractNumId w:val="52"/>
  </w:num>
  <w:num w:numId="55">
    <w:abstractNumId w:val="6"/>
  </w:num>
  <w:num w:numId="56">
    <w:abstractNumId w:val="19"/>
  </w:num>
  <w:num w:numId="57">
    <w:abstractNumId w:val="21"/>
  </w:num>
  <w:num w:numId="58">
    <w:abstractNumId w:val="22"/>
  </w:num>
  <w:num w:numId="59">
    <w:abstractNumId w:val="54"/>
  </w:num>
  <w:num w:numId="60">
    <w:abstractNumId w:val="70"/>
  </w:num>
  <w:num w:numId="61">
    <w:abstractNumId w:val="84"/>
  </w:num>
  <w:num w:numId="62">
    <w:abstractNumId w:val="78"/>
  </w:num>
  <w:num w:numId="63">
    <w:abstractNumId w:val="24"/>
  </w:num>
  <w:num w:numId="64">
    <w:abstractNumId w:val="9"/>
  </w:num>
  <w:num w:numId="65">
    <w:abstractNumId w:val="80"/>
  </w:num>
  <w:num w:numId="66">
    <w:abstractNumId w:val="14"/>
  </w:num>
  <w:num w:numId="67">
    <w:abstractNumId w:val="56"/>
  </w:num>
  <w:num w:numId="68">
    <w:abstractNumId w:val="44"/>
  </w:num>
  <w:num w:numId="69">
    <w:abstractNumId w:val="72"/>
  </w:num>
  <w:num w:numId="70">
    <w:abstractNumId w:val="68"/>
  </w:num>
  <w:num w:numId="71">
    <w:abstractNumId w:val="63"/>
  </w:num>
  <w:num w:numId="72">
    <w:abstractNumId w:val="35"/>
  </w:num>
  <w:num w:numId="73">
    <w:abstractNumId w:val="73"/>
  </w:num>
  <w:num w:numId="74">
    <w:abstractNumId w:val="46"/>
  </w:num>
  <w:num w:numId="75">
    <w:abstractNumId w:val="69"/>
  </w:num>
  <w:num w:numId="76">
    <w:abstractNumId w:val="77"/>
  </w:num>
  <w:num w:numId="77">
    <w:abstractNumId w:val="66"/>
  </w:num>
  <w:num w:numId="78">
    <w:abstractNumId w:val="15"/>
  </w:num>
  <w:num w:numId="79">
    <w:abstractNumId w:val="59"/>
  </w:num>
  <w:num w:numId="80">
    <w:abstractNumId w:val="65"/>
  </w:num>
  <w:num w:numId="81">
    <w:abstractNumId w:val="41"/>
  </w:num>
  <w:num w:numId="82">
    <w:abstractNumId w:val="60"/>
  </w:num>
  <w:num w:numId="83">
    <w:abstractNumId w:val="58"/>
  </w:num>
  <w:num w:numId="84">
    <w:abstractNumId w:val="38"/>
  </w:num>
  <w:num w:numId="85">
    <w:abstractNumId w:val="53"/>
  </w:num>
  <w:num w:numId="86">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82"/>
  </w:num>
  <w:num w:numId="88">
    <w:abstractNumId w:val="85"/>
  </w:num>
  <w:num w:numId="89">
    <w:abstractNumId w:val="33"/>
  </w:num>
  <w:num w:numId="90">
    <w:abstractNumId w:val="55"/>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998"/>
    <w:rsid w:val="00063455"/>
    <w:rsid w:val="00077FC3"/>
    <w:rsid w:val="000A4A82"/>
    <w:rsid w:val="00112128"/>
    <w:rsid w:val="00133728"/>
    <w:rsid w:val="001E775D"/>
    <w:rsid w:val="001E782D"/>
    <w:rsid w:val="001F5317"/>
    <w:rsid w:val="002466FE"/>
    <w:rsid w:val="00254027"/>
    <w:rsid w:val="00277622"/>
    <w:rsid w:val="002908BA"/>
    <w:rsid w:val="002926EB"/>
    <w:rsid w:val="002978B4"/>
    <w:rsid w:val="00297BC5"/>
    <w:rsid w:val="002E660F"/>
    <w:rsid w:val="00346B60"/>
    <w:rsid w:val="0043448A"/>
    <w:rsid w:val="00435998"/>
    <w:rsid w:val="004376A9"/>
    <w:rsid w:val="00476679"/>
    <w:rsid w:val="004C5D7C"/>
    <w:rsid w:val="004E4FF8"/>
    <w:rsid w:val="005101C0"/>
    <w:rsid w:val="005260DA"/>
    <w:rsid w:val="00595CF2"/>
    <w:rsid w:val="00607DA0"/>
    <w:rsid w:val="0061043F"/>
    <w:rsid w:val="006C6251"/>
    <w:rsid w:val="00702859"/>
    <w:rsid w:val="00721DB2"/>
    <w:rsid w:val="007468A9"/>
    <w:rsid w:val="007663B6"/>
    <w:rsid w:val="007F1255"/>
    <w:rsid w:val="00841522"/>
    <w:rsid w:val="00851BE6"/>
    <w:rsid w:val="00853371"/>
    <w:rsid w:val="00857814"/>
    <w:rsid w:val="008C5BB4"/>
    <w:rsid w:val="00923FFC"/>
    <w:rsid w:val="009604E5"/>
    <w:rsid w:val="00970959"/>
    <w:rsid w:val="00986055"/>
    <w:rsid w:val="00992231"/>
    <w:rsid w:val="00A37989"/>
    <w:rsid w:val="00A404C3"/>
    <w:rsid w:val="00A76440"/>
    <w:rsid w:val="00AB0592"/>
    <w:rsid w:val="00AB59A6"/>
    <w:rsid w:val="00AC0302"/>
    <w:rsid w:val="00B811EE"/>
    <w:rsid w:val="00BC2D95"/>
    <w:rsid w:val="00BC75CD"/>
    <w:rsid w:val="00C15A19"/>
    <w:rsid w:val="00C65BB4"/>
    <w:rsid w:val="00CA6F83"/>
    <w:rsid w:val="00CB468F"/>
    <w:rsid w:val="00CB6A3E"/>
    <w:rsid w:val="00D02ACF"/>
    <w:rsid w:val="00D55ED4"/>
    <w:rsid w:val="00DC01BD"/>
    <w:rsid w:val="00E70D4B"/>
    <w:rsid w:val="00E771D6"/>
    <w:rsid w:val="00F231D8"/>
    <w:rsid w:val="00F25FD5"/>
    <w:rsid w:val="00F3023E"/>
    <w:rsid w:val="00FC4534"/>
    <w:rsid w:val="00FF6D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C03F2"/>
  <w15:docId w15:val="{79D84388-4DB9-46D3-B6D2-A31AFDF7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qFormat="1"/>
    <w:lsdException w:name="endnote text" w:semiHidden="1" w:uiPriority="0"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qFormat="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iPriority="0"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iPriority="0" w:unhideWhenUsed="1" w:qFormat="1"/>
    <w:lsdException w:name="HTML Bottom of Form" w:semiHidden="1" w:uiPriority="0" w:unhideWhenUsed="1" w:qFormat="1"/>
    <w:lsdException w:name="Normal (Web)" w:semiHidden="1" w:uiPriority="0" w:unhideWhenUsed="1" w:qFormat="1"/>
    <w:lsdException w:name="HTML Acronym" w:semiHidden="1" w:uiPriority="0" w:unhideWhenUsed="1" w:qFormat="1"/>
    <w:lsdException w:name="HTML Address" w:semiHidden="1" w:uiPriority="0" w:unhideWhenUsed="1" w:qFormat="1"/>
    <w:lsdException w:name="HTML Cite" w:semiHidden="1" w:uiPriority="0" w:unhideWhenUsed="1" w:qFormat="1"/>
    <w:lsdException w:name="HTML Code" w:semiHidden="1" w:uiPriority="0" w:unhideWhenUsed="1" w:qFormat="1"/>
    <w:lsdException w:name="HTML Definition" w:semiHidden="1" w:uiPriority="0" w:unhideWhenUsed="1" w:qFormat="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iPriority="0" w:unhideWhenUsed="1" w:qFormat="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uiPriority="0" w:qFormat="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986055"/>
    <w:pPr>
      <w:spacing w:before="100" w:beforeAutospacing="1" w:after="100" w:afterAutospacing="1" w:line="240" w:lineRule="auto"/>
    </w:pPr>
    <w:rPr>
      <w:rFonts w:ascii="Times New Roman" w:eastAsia="Calibri" w:hAnsi="Times New Roman" w:cs="Times New Roman"/>
      <w:sz w:val="24"/>
      <w:szCs w:val="24"/>
      <w:lang w:eastAsia="ru-RU"/>
    </w:rPr>
  </w:style>
  <w:style w:type="paragraph" w:styleId="1c">
    <w:name w:val="heading 1"/>
    <w:aliases w:val="Основной текст с отступом1,Заголовок 1 Знак Знак,Знак Заголовок 1,Знак,Знак6,Знак7 Знак Знак Знак,Знак7 Знак1 Знак,Знак7 Знак,текст,Основной текст 1,Основной текст с отступом Знак1 Знак,Основной текст с отступом Знак Знак Знак,Знак4, Знак,З"/>
    <w:basedOn w:val="a8"/>
    <w:link w:val="1d"/>
    <w:uiPriority w:val="99"/>
    <w:qFormat/>
    <w:rsid w:val="00986055"/>
    <w:pPr>
      <w:spacing w:after="120"/>
      <w:ind w:left="283"/>
      <w:outlineLvl w:val="0"/>
    </w:pPr>
    <w:rPr>
      <w:szCs w:val="20"/>
    </w:rPr>
  </w:style>
  <w:style w:type="paragraph" w:styleId="26">
    <w:name w:val="heading 2"/>
    <w:aliases w:val="Знак3 Знак, Знак3 Знак"/>
    <w:basedOn w:val="1c"/>
    <w:next w:val="a8"/>
    <w:link w:val="27"/>
    <w:qFormat/>
    <w:rsid w:val="00986055"/>
    <w:pPr>
      <w:keepNext/>
      <w:spacing w:before="240" w:beforeAutospacing="0" w:after="60" w:afterAutospacing="0"/>
      <w:ind w:left="0"/>
      <w:outlineLvl w:val="1"/>
    </w:pPr>
    <w:rPr>
      <w:rFonts w:ascii="Arial" w:hAnsi="Arial"/>
      <w:b/>
      <w:kern w:val="32"/>
      <w:sz w:val="32"/>
    </w:rPr>
  </w:style>
  <w:style w:type="paragraph" w:styleId="34">
    <w:name w:val="heading 3"/>
    <w:aliases w:val=" Знак2"/>
    <w:basedOn w:val="a8"/>
    <w:next w:val="a8"/>
    <w:link w:val="320"/>
    <w:qFormat/>
    <w:rsid w:val="00986055"/>
    <w:pPr>
      <w:keepNext/>
      <w:tabs>
        <w:tab w:val="left" w:pos="720"/>
        <w:tab w:val="num" w:pos="926"/>
      </w:tabs>
      <w:spacing w:before="240" w:beforeAutospacing="0" w:after="60" w:afterAutospacing="0"/>
      <w:ind w:left="504" w:hanging="504"/>
      <w:outlineLvl w:val="2"/>
    </w:pPr>
    <w:rPr>
      <w:rFonts w:ascii="Arial" w:hAnsi="Arial"/>
      <w:b/>
      <w:sz w:val="26"/>
      <w:szCs w:val="20"/>
    </w:rPr>
  </w:style>
  <w:style w:type="paragraph" w:styleId="44">
    <w:name w:val="heading 4"/>
    <w:basedOn w:val="a8"/>
    <w:next w:val="a8"/>
    <w:link w:val="45"/>
    <w:qFormat/>
    <w:rsid w:val="00986055"/>
    <w:pPr>
      <w:keepNext/>
      <w:spacing w:before="240" w:beforeAutospacing="0" w:after="60" w:afterAutospacing="0"/>
      <w:outlineLvl w:val="3"/>
    </w:pPr>
    <w:rPr>
      <w:b/>
      <w:sz w:val="28"/>
      <w:szCs w:val="20"/>
    </w:rPr>
  </w:style>
  <w:style w:type="paragraph" w:styleId="52">
    <w:name w:val="heading 5"/>
    <w:basedOn w:val="a8"/>
    <w:next w:val="a8"/>
    <w:link w:val="53"/>
    <w:qFormat/>
    <w:rsid w:val="00986055"/>
    <w:pPr>
      <w:spacing w:before="240" w:beforeAutospacing="0" w:after="60" w:afterAutospacing="0"/>
      <w:outlineLvl w:val="4"/>
    </w:pPr>
    <w:rPr>
      <w:b/>
      <w:i/>
      <w:sz w:val="26"/>
      <w:szCs w:val="20"/>
    </w:rPr>
  </w:style>
  <w:style w:type="paragraph" w:styleId="6">
    <w:name w:val="heading 6"/>
    <w:basedOn w:val="a8"/>
    <w:next w:val="a8"/>
    <w:link w:val="60"/>
    <w:qFormat/>
    <w:rsid w:val="00986055"/>
    <w:pPr>
      <w:spacing w:before="240" w:beforeAutospacing="0" w:after="60" w:afterAutospacing="0"/>
      <w:outlineLvl w:val="5"/>
    </w:pPr>
    <w:rPr>
      <w:b/>
      <w:sz w:val="20"/>
      <w:szCs w:val="20"/>
    </w:rPr>
  </w:style>
  <w:style w:type="paragraph" w:styleId="7">
    <w:name w:val="heading 7"/>
    <w:basedOn w:val="a8"/>
    <w:next w:val="a8"/>
    <w:link w:val="70"/>
    <w:qFormat/>
    <w:rsid w:val="00986055"/>
    <w:pPr>
      <w:keepNext/>
      <w:keepLines/>
      <w:spacing w:before="40" w:after="0"/>
      <w:outlineLvl w:val="6"/>
    </w:pPr>
    <w:rPr>
      <w:rFonts w:ascii="Calibri Light" w:hAnsi="Calibri Light"/>
      <w:i/>
      <w:color w:val="1F4D78"/>
      <w:szCs w:val="20"/>
    </w:rPr>
  </w:style>
  <w:style w:type="paragraph" w:styleId="80">
    <w:name w:val="heading 8"/>
    <w:basedOn w:val="a8"/>
    <w:next w:val="a8"/>
    <w:link w:val="81"/>
    <w:qFormat/>
    <w:rsid w:val="00986055"/>
    <w:pPr>
      <w:keepNext/>
      <w:keepLines/>
      <w:spacing w:before="40" w:after="0"/>
      <w:outlineLvl w:val="7"/>
    </w:pPr>
    <w:rPr>
      <w:rFonts w:ascii="Calibri Light" w:hAnsi="Calibri Light"/>
      <w:color w:val="272727"/>
      <w:sz w:val="21"/>
      <w:szCs w:val="20"/>
    </w:rPr>
  </w:style>
  <w:style w:type="paragraph" w:styleId="90">
    <w:name w:val="heading 9"/>
    <w:basedOn w:val="a8"/>
    <w:next w:val="a8"/>
    <w:link w:val="91"/>
    <w:qFormat/>
    <w:rsid w:val="00986055"/>
    <w:pPr>
      <w:keepNext/>
      <w:keepLines/>
      <w:spacing w:before="40" w:after="0"/>
      <w:outlineLvl w:val="8"/>
    </w:pPr>
    <w:rPr>
      <w:rFonts w:ascii="Calibri Light" w:hAnsi="Calibri Light"/>
      <w:i/>
      <w:color w:val="272727"/>
      <w:sz w:val="21"/>
      <w:szCs w:val="20"/>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d">
    <w:name w:val="Заголовок 1 Знак"/>
    <w:aliases w:val="Основной текст с отступом1 Знак,Заголовок 1 Знак Знак Знак,Знак Заголовок 1 Знак,Знак Знак4,Знак6 Знак2,Знак7 Знак Знак Знак Знак2,Знак7 Знак1 Знак Знак2,Знак7 Знак Знак1,текст Знак2,Основной текст 1 Знак2,Знак4 Знак1, Знак Знак,З Знак"/>
    <w:basedOn w:val="a9"/>
    <w:link w:val="1c"/>
    <w:qFormat/>
    <w:rsid w:val="00986055"/>
    <w:rPr>
      <w:rFonts w:ascii="Times New Roman" w:eastAsia="Calibri" w:hAnsi="Times New Roman" w:cs="Times New Roman"/>
      <w:sz w:val="24"/>
      <w:szCs w:val="20"/>
      <w:lang w:eastAsia="ru-RU"/>
    </w:rPr>
  </w:style>
  <w:style w:type="character" w:customStyle="1" w:styleId="27">
    <w:name w:val="Заголовок 2 Знак"/>
    <w:aliases w:val="Знак3 Знак Знак7, Знак3 Знак Знак1"/>
    <w:basedOn w:val="a9"/>
    <w:link w:val="26"/>
    <w:qFormat/>
    <w:rsid w:val="00986055"/>
    <w:rPr>
      <w:rFonts w:ascii="Arial" w:eastAsia="Calibri" w:hAnsi="Arial" w:cs="Times New Roman"/>
      <w:b/>
      <w:kern w:val="32"/>
      <w:sz w:val="32"/>
      <w:szCs w:val="20"/>
    </w:rPr>
  </w:style>
  <w:style w:type="character" w:customStyle="1" w:styleId="35">
    <w:name w:val="Заголовок 3 Знак"/>
    <w:aliases w:val="Знак2 Знак1, Знак2 Знак1,Знак2 Знак2"/>
    <w:basedOn w:val="a9"/>
    <w:qFormat/>
    <w:rsid w:val="00986055"/>
    <w:rPr>
      <w:rFonts w:asciiTheme="majorHAnsi" w:eastAsiaTheme="majorEastAsia" w:hAnsiTheme="majorHAnsi" w:cstheme="majorBidi"/>
      <w:color w:val="1F4D78" w:themeColor="accent1" w:themeShade="7F"/>
      <w:sz w:val="24"/>
      <w:szCs w:val="24"/>
      <w:lang w:eastAsia="ru-RU"/>
    </w:rPr>
  </w:style>
  <w:style w:type="character" w:customStyle="1" w:styleId="45">
    <w:name w:val="Заголовок 4 Знак"/>
    <w:basedOn w:val="a9"/>
    <w:link w:val="44"/>
    <w:qFormat/>
    <w:rsid w:val="00986055"/>
    <w:rPr>
      <w:rFonts w:ascii="Times New Roman" w:eastAsia="Calibri" w:hAnsi="Times New Roman" w:cs="Times New Roman"/>
      <w:b/>
      <w:sz w:val="28"/>
      <w:szCs w:val="20"/>
    </w:rPr>
  </w:style>
  <w:style w:type="character" w:customStyle="1" w:styleId="53">
    <w:name w:val="Заголовок 5 Знак"/>
    <w:basedOn w:val="a9"/>
    <w:link w:val="52"/>
    <w:qFormat/>
    <w:rsid w:val="00986055"/>
    <w:rPr>
      <w:rFonts w:ascii="Times New Roman" w:eastAsia="Calibri" w:hAnsi="Times New Roman" w:cs="Times New Roman"/>
      <w:b/>
      <w:i/>
      <w:sz w:val="26"/>
      <w:szCs w:val="20"/>
    </w:rPr>
  </w:style>
  <w:style w:type="character" w:customStyle="1" w:styleId="60">
    <w:name w:val="Заголовок 6 Знак"/>
    <w:basedOn w:val="a9"/>
    <w:link w:val="6"/>
    <w:qFormat/>
    <w:rsid w:val="00986055"/>
    <w:rPr>
      <w:rFonts w:ascii="Times New Roman" w:eastAsia="Calibri" w:hAnsi="Times New Roman" w:cs="Times New Roman"/>
      <w:b/>
      <w:sz w:val="20"/>
      <w:szCs w:val="20"/>
      <w:lang w:eastAsia="ru-RU"/>
    </w:rPr>
  </w:style>
  <w:style w:type="character" w:customStyle="1" w:styleId="70">
    <w:name w:val="Заголовок 7 Знак"/>
    <w:basedOn w:val="a9"/>
    <w:link w:val="7"/>
    <w:qFormat/>
    <w:rsid w:val="00986055"/>
    <w:rPr>
      <w:rFonts w:ascii="Calibri Light" w:eastAsia="Calibri" w:hAnsi="Calibri Light" w:cs="Times New Roman"/>
      <w:i/>
      <w:color w:val="1F4D78"/>
      <w:sz w:val="24"/>
      <w:szCs w:val="20"/>
      <w:lang w:eastAsia="ru-RU"/>
    </w:rPr>
  </w:style>
  <w:style w:type="character" w:customStyle="1" w:styleId="81">
    <w:name w:val="Заголовок 8 Знак"/>
    <w:basedOn w:val="a9"/>
    <w:link w:val="80"/>
    <w:qFormat/>
    <w:rsid w:val="00986055"/>
    <w:rPr>
      <w:rFonts w:ascii="Calibri Light" w:eastAsia="Calibri" w:hAnsi="Calibri Light" w:cs="Times New Roman"/>
      <w:color w:val="272727"/>
      <w:sz w:val="21"/>
      <w:szCs w:val="20"/>
      <w:lang w:eastAsia="ru-RU"/>
    </w:rPr>
  </w:style>
  <w:style w:type="character" w:customStyle="1" w:styleId="91">
    <w:name w:val="Заголовок 9 Знак"/>
    <w:basedOn w:val="a9"/>
    <w:link w:val="90"/>
    <w:qFormat/>
    <w:rsid w:val="00986055"/>
    <w:rPr>
      <w:rFonts w:ascii="Calibri Light" w:eastAsia="Calibri" w:hAnsi="Calibri Light" w:cs="Times New Roman"/>
      <w:i/>
      <w:color w:val="272727"/>
      <w:sz w:val="21"/>
      <w:szCs w:val="20"/>
      <w:lang w:eastAsia="ru-RU"/>
    </w:rPr>
  </w:style>
  <w:style w:type="character" w:customStyle="1" w:styleId="320">
    <w:name w:val="Заголовок 3 Знак2"/>
    <w:aliases w:val=" Знак2 Знак"/>
    <w:link w:val="34"/>
    <w:qFormat/>
    <w:locked/>
    <w:rsid w:val="00986055"/>
    <w:rPr>
      <w:rFonts w:ascii="Arial" w:eastAsia="Calibri" w:hAnsi="Arial" w:cs="Times New Roman"/>
      <w:b/>
      <w:sz w:val="26"/>
      <w:szCs w:val="20"/>
    </w:rPr>
  </w:style>
  <w:style w:type="character" w:styleId="HTML">
    <w:name w:val="HTML Sample"/>
    <w:qFormat/>
    <w:rsid w:val="00986055"/>
    <w:rPr>
      <w:rFonts w:ascii="Courier New" w:hAnsi="Courier New"/>
    </w:rPr>
  </w:style>
  <w:style w:type="character" w:styleId="ac">
    <w:name w:val="FollowedHyperlink"/>
    <w:qFormat/>
    <w:rsid w:val="00986055"/>
    <w:rPr>
      <w:color w:val="800080"/>
      <w:u w:val="single"/>
    </w:rPr>
  </w:style>
  <w:style w:type="character" w:styleId="ad">
    <w:name w:val="footnote reference"/>
    <w:aliases w:val="Знак сноски-FN,Ciae niinee-FN,Знак сноски 1,ftref"/>
    <w:qFormat/>
    <w:rsid w:val="00986055"/>
    <w:rPr>
      <w:vertAlign w:val="superscript"/>
    </w:rPr>
  </w:style>
  <w:style w:type="character" w:styleId="ae">
    <w:name w:val="annotation reference"/>
    <w:qFormat/>
    <w:rsid w:val="00986055"/>
    <w:rPr>
      <w:sz w:val="16"/>
    </w:rPr>
  </w:style>
  <w:style w:type="character" w:styleId="af">
    <w:name w:val="endnote reference"/>
    <w:uiPriority w:val="99"/>
    <w:qFormat/>
    <w:rsid w:val="00986055"/>
    <w:rPr>
      <w:rFonts w:cs="Times New Roman"/>
      <w:vertAlign w:val="superscript"/>
    </w:rPr>
  </w:style>
  <w:style w:type="character" w:styleId="HTML0">
    <w:name w:val="HTML Acronym"/>
    <w:qFormat/>
    <w:rsid w:val="00986055"/>
  </w:style>
  <w:style w:type="character" w:styleId="af0">
    <w:name w:val="Emphasis"/>
    <w:qFormat/>
    <w:rsid w:val="00986055"/>
    <w:rPr>
      <w:rFonts w:ascii="Times New Roman" w:hAnsi="Times New Roman"/>
      <w:i/>
    </w:rPr>
  </w:style>
  <w:style w:type="character" w:styleId="af1">
    <w:name w:val="Hyperlink"/>
    <w:rsid w:val="00986055"/>
    <w:rPr>
      <w:color w:val="000000"/>
      <w:u w:val="single"/>
    </w:rPr>
  </w:style>
  <w:style w:type="character" w:styleId="HTML1">
    <w:name w:val="HTML Code"/>
    <w:qFormat/>
    <w:rsid w:val="00986055"/>
    <w:rPr>
      <w:rFonts w:ascii="Courier New" w:hAnsi="Courier New"/>
      <w:sz w:val="20"/>
    </w:rPr>
  </w:style>
  <w:style w:type="character" w:styleId="af2">
    <w:name w:val="page number"/>
    <w:qFormat/>
    <w:rsid w:val="00986055"/>
  </w:style>
  <w:style w:type="character" w:styleId="af3">
    <w:name w:val="line number"/>
    <w:qFormat/>
    <w:rsid w:val="00986055"/>
  </w:style>
  <w:style w:type="character" w:styleId="HTML2">
    <w:name w:val="HTML Definition"/>
    <w:qFormat/>
    <w:rsid w:val="00986055"/>
    <w:rPr>
      <w:i/>
    </w:rPr>
  </w:style>
  <w:style w:type="character" w:styleId="HTML3">
    <w:name w:val="HTML Variable"/>
    <w:qFormat/>
    <w:rsid w:val="00986055"/>
    <w:rPr>
      <w:i/>
    </w:rPr>
  </w:style>
  <w:style w:type="character" w:styleId="HTML4">
    <w:name w:val="HTML Typewriter"/>
    <w:qFormat/>
    <w:rsid w:val="00986055"/>
    <w:rPr>
      <w:rFonts w:ascii="Courier New" w:hAnsi="Courier New"/>
      <w:sz w:val="20"/>
    </w:rPr>
  </w:style>
  <w:style w:type="character" w:styleId="af4">
    <w:name w:val="Strong"/>
    <w:qFormat/>
    <w:rsid w:val="00986055"/>
    <w:rPr>
      <w:b/>
    </w:rPr>
  </w:style>
  <w:style w:type="character" w:styleId="HTML5">
    <w:name w:val="HTML Cite"/>
    <w:qFormat/>
    <w:rsid w:val="00986055"/>
    <w:rPr>
      <w:i/>
    </w:rPr>
  </w:style>
  <w:style w:type="paragraph" w:styleId="af5">
    <w:name w:val="Balloon Text"/>
    <w:basedOn w:val="a8"/>
    <w:link w:val="af6"/>
    <w:qFormat/>
    <w:rsid w:val="00986055"/>
    <w:pPr>
      <w:spacing w:before="0" w:after="0"/>
    </w:pPr>
    <w:rPr>
      <w:rFonts w:ascii="Tahoma" w:hAnsi="Tahoma"/>
      <w:sz w:val="16"/>
      <w:szCs w:val="20"/>
    </w:rPr>
  </w:style>
  <w:style w:type="character" w:customStyle="1" w:styleId="af6">
    <w:name w:val="Текст выноски Знак"/>
    <w:basedOn w:val="a9"/>
    <w:link w:val="af5"/>
    <w:qFormat/>
    <w:rsid w:val="00986055"/>
    <w:rPr>
      <w:rFonts w:ascii="Tahoma" w:eastAsia="Calibri" w:hAnsi="Tahoma" w:cs="Times New Roman"/>
      <w:sz w:val="16"/>
      <w:szCs w:val="20"/>
    </w:rPr>
  </w:style>
  <w:style w:type="paragraph" w:styleId="28">
    <w:name w:val="Body Text 2"/>
    <w:basedOn w:val="a8"/>
    <w:link w:val="29"/>
    <w:qFormat/>
    <w:rsid w:val="00986055"/>
    <w:pPr>
      <w:spacing w:after="120" w:line="480" w:lineRule="auto"/>
    </w:pPr>
    <w:rPr>
      <w:sz w:val="20"/>
      <w:szCs w:val="20"/>
    </w:rPr>
  </w:style>
  <w:style w:type="character" w:customStyle="1" w:styleId="29">
    <w:name w:val="Основной текст 2 Знак"/>
    <w:basedOn w:val="a9"/>
    <w:link w:val="28"/>
    <w:qFormat/>
    <w:rsid w:val="00986055"/>
    <w:rPr>
      <w:rFonts w:ascii="Times New Roman" w:eastAsia="Calibri" w:hAnsi="Times New Roman" w:cs="Times New Roman"/>
      <w:sz w:val="20"/>
      <w:szCs w:val="20"/>
    </w:rPr>
  </w:style>
  <w:style w:type="paragraph" w:styleId="5">
    <w:name w:val="List Number 5"/>
    <w:basedOn w:val="a8"/>
    <w:qFormat/>
    <w:rsid w:val="00986055"/>
    <w:pPr>
      <w:numPr>
        <w:numId w:val="1"/>
      </w:numPr>
      <w:tabs>
        <w:tab w:val="clear" w:pos="643"/>
        <w:tab w:val="left" w:pos="1492"/>
      </w:tabs>
      <w:ind w:left="1492"/>
      <w:contextualSpacing/>
    </w:pPr>
  </w:style>
  <w:style w:type="paragraph" w:styleId="af7">
    <w:name w:val="Normal Indent"/>
    <w:basedOn w:val="a8"/>
    <w:qFormat/>
    <w:rsid w:val="00986055"/>
    <w:pPr>
      <w:spacing w:before="0" w:beforeAutospacing="0" w:after="0" w:afterAutospacing="0"/>
      <w:ind w:firstLine="720"/>
      <w:jc w:val="both"/>
    </w:pPr>
    <w:rPr>
      <w:sz w:val="28"/>
      <w:szCs w:val="20"/>
    </w:rPr>
  </w:style>
  <w:style w:type="paragraph" w:styleId="af8">
    <w:name w:val="Plain Text"/>
    <w:aliases w:val="Heading 12,Знак8"/>
    <w:basedOn w:val="a8"/>
    <w:link w:val="af9"/>
    <w:qFormat/>
    <w:rsid w:val="00986055"/>
    <w:pPr>
      <w:autoSpaceDE w:val="0"/>
      <w:autoSpaceDN w:val="0"/>
      <w:adjustRightInd w:val="0"/>
      <w:spacing w:before="0" w:beforeAutospacing="0" w:after="0" w:afterAutospacing="0"/>
    </w:pPr>
    <w:rPr>
      <w:rFonts w:ascii="Courier New" w:hAnsi="Courier New"/>
      <w:sz w:val="20"/>
      <w:szCs w:val="20"/>
    </w:rPr>
  </w:style>
  <w:style w:type="character" w:customStyle="1" w:styleId="af9">
    <w:name w:val="Текст Знак"/>
    <w:aliases w:val="Heading 12 Знак,Знак8 Знак"/>
    <w:basedOn w:val="a9"/>
    <w:link w:val="af8"/>
    <w:qFormat/>
    <w:rsid w:val="00986055"/>
    <w:rPr>
      <w:rFonts w:ascii="Courier New" w:eastAsia="Calibri" w:hAnsi="Courier New" w:cs="Times New Roman"/>
      <w:sz w:val="20"/>
      <w:szCs w:val="20"/>
      <w:lang w:eastAsia="ru-RU"/>
    </w:rPr>
  </w:style>
  <w:style w:type="paragraph" w:styleId="36">
    <w:name w:val="Body Text Indent 3"/>
    <w:basedOn w:val="a8"/>
    <w:link w:val="330"/>
    <w:qFormat/>
    <w:rsid w:val="00986055"/>
    <w:pPr>
      <w:spacing w:after="120"/>
      <w:ind w:left="283"/>
    </w:pPr>
    <w:rPr>
      <w:sz w:val="16"/>
      <w:szCs w:val="20"/>
    </w:rPr>
  </w:style>
  <w:style w:type="character" w:customStyle="1" w:styleId="37">
    <w:name w:val="Основной текст с отступом 3 Знак"/>
    <w:basedOn w:val="a9"/>
    <w:qFormat/>
    <w:rsid w:val="00986055"/>
    <w:rPr>
      <w:rFonts w:ascii="Times New Roman" w:eastAsia="Calibri" w:hAnsi="Times New Roman" w:cs="Times New Roman"/>
      <w:sz w:val="16"/>
      <w:szCs w:val="16"/>
      <w:lang w:eastAsia="ru-RU"/>
    </w:rPr>
  </w:style>
  <w:style w:type="character" w:customStyle="1" w:styleId="330">
    <w:name w:val="Основной текст с отступом 3 Знак3"/>
    <w:link w:val="36"/>
    <w:qFormat/>
    <w:locked/>
    <w:rsid w:val="00986055"/>
    <w:rPr>
      <w:rFonts w:ascii="Times New Roman" w:eastAsia="Calibri" w:hAnsi="Times New Roman" w:cs="Times New Roman"/>
      <w:sz w:val="16"/>
      <w:szCs w:val="20"/>
    </w:rPr>
  </w:style>
  <w:style w:type="paragraph" w:styleId="afa">
    <w:name w:val="endnote text"/>
    <w:basedOn w:val="a8"/>
    <w:link w:val="afb"/>
    <w:qFormat/>
    <w:rsid w:val="00986055"/>
    <w:pPr>
      <w:spacing w:before="0" w:after="0"/>
    </w:pPr>
    <w:rPr>
      <w:color w:val="000000"/>
      <w:szCs w:val="20"/>
    </w:rPr>
  </w:style>
  <w:style w:type="character" w:customStyle="1" w:styleId="afb">
    <w:name w:val="Текст концевой сноски Знак"/>
    <w:basedOn w:val="a9"/>
    <w:link w:val="afa"/>
    <w:qFormat/>
    <w:rsid w:val="00986055"/>
    <w:rPr>
      <w:rFonts w:ascii="Times New Roman" w:eastAsia="Calibri" w:hAnsi="Times New Roman" w:cs="Times New Roman"/>
      <w:color w:val="000000"/>
      <w:sz w:val="24"/>
      <w:szCs w:val="20"/>
    </w:rPr>
  </w:style>
  <w:style w:type="paragraph" w:styleId="afc">
    <w:name w:val="caption"/>
    <w:basedOn w:val="a8"/>
    <w:next w:val="a8"/>
    <w:qFormat/>
    <w:rsid w:val="00986055"/>
    <w:pPr>
      <w:spacing w:before="120" w:beforeAutospacing="0" w:after="120" w:afterAutospacing="0" w:line="360" w:lineRule="auto"/>
      <w:jc w:val="both"/>
    </w:pPr>
    <w:rPr>
      <w:b/>
      <w:bCs/>
      <w:sz w:val="20"/>
      <w:szCs w:val="20"/>
      <w:lang w:val="en-US" w:eastAsia="en-US"/>
    </w:rPr>
  </w:style>
  <w:style w:type="paragraph" w:styleId="afd">
    <w:name w:val="annotation text"/>
    <w:basedOn w:val="a8"/>
    <w:link w:val="afe"/>
    <w:qFormat/>
    <w:rsid w:val="00986055"/>
    <w:rPr>
      <w:sz w:val="20"/>
      <w:szCs w:val="20"/>
    </w:rPr>
  </w:style>
  <w:style w:type="character" w:customStyle="1" w:styleId="afe">
    <w:name w:val="Текст примечания Знак"/>
    <w:basedOn w:val="a9"/>
    <w:link w:val="afd"/>
    <w:qFormat/>
    <w:rsid w:val="00986055"/>
    <w:rPr>
      <w:rFonts w:ascii="Times New Roman" w:eastAsia="Calibri" w:hAnsi="Times New Roman" w:cs="Times New Roman"/>
      <w:sz w:val="20"/>
      <w:szCs w:val="20"/>
      <w:lang w:eastAsia="ru-RU"/>
    </w:rPr>
  </w:style>
  <w:style w:type="paragraph" w:styleId="1e">
    <w:name w:val="index 1"/>
    <w:basedOn w:val="a8"/>
    <w:next w:val="a8"/>
    <w:qFormat/>
    <w:rsid w:val="00986055"/>
    <w:pPr>
      <w:suppressAutoHyphens/>
      <w:spacing w:before="0" w:beforeAutospacing="0" w:after="0" w:afterAutospacing="0"/>
      <w:ind w:left="240" w:hanging="240"/>
    </w:pPr>
    <w:rPr>
      <w:lang w:eastAsia="ar-SA"/>
    </w:rPr>
  </w:style>
  <w:style w:type="paragraph" w:styleId="aff">
    <w:name w:val="annotation subject"/>
    <w:basedOn w:val="afd"/>
    <w:next w:val="afd"/>
    <w:link w:val="aff0"/>
    <w:qFormat/>
    <w:rsid w:val="00986055"/>
    <w:rPr>
      <w:b/>
    </w:rPr>
  </w:style>
  <w:style w:type="character" w:customStyle="1" w:styleId="aff0">
    <w:name w:val="Тема примечания Знак"/>
    <w:basedOn w:val="afe"/>
    <w:link w:val="aff"/>
    <w:qFormat/>
    <w:rsid w:val="00986055"/>
    <w:rPr>
      <w:rFonts w:ascii="Times New Roman" w:eastAsia="Calibri" w:hAnsi="Times New Roman" w:cs="Times New Roman"/>
      <w:b/>
      <w:sz w:val="20"/>
      <w:szCs w:val="20"/>
      <w:lang w:eastAsia="ru-RU"/>
    </w:rPr>
  </w:style>
  <w:style w:type="paragraph" w:styleId="aff1">
    <w:name w:val="Document Map"/>
    <w:basedOn w:val="a8"/>
    <w:link w:val="aff2"/>
    <w:qFormat/>
    <w:rsid w:val="00986055"/>
    <w:pPr>
      <w:spacing w:before="0" w:after="0"/>
    </w:pPr>
    <w:rPr>
      <w:rFonts w:ascii="Tahoma" w:hAnsi="Tahoma"/>
      <w:sz w:val="20"/>
      <w:szCs w:val="20"/>
    </w:rPr>
  </w:style>
  <w:style w:type="character" w:customStyle="1" w:styleId="aff2">
    <w:name w:val="Схема документа Знак"/>
    <w:basedOn w:val="a9"/>
    <w:link w:val="aff1"/>
    <w:qFormat/>
    <w:rsid w:val="00986055"/>
    <w:rPr>
      <w:rFonts w:ascii="Tahoma" w:eastAsia="Calibri" w:hAnsi="Tahoma" w:cs="Times New Roman"/>
      <w:sz w:val="20"/>
      <w:szCs w:val="20"/>
    </w:rPr>
  </w:style>
  <w:style w:type="paragraph" w:styleId="aff3">
    <w:name w:val="footnote text"/>
    <w:aliases w:val="Знак3 Знак Знак5,Текст сноски1,footnote tex,Текст сноски-FN Знак,Footnote Text Char Знак Знак Знак,Footnote Text Char Знак Знак1,Table_Footnote_last Знак,Oaeno niinee-FN Знак,Oaeno niinee Ciae Знак,Текст сноски-FN,Footnote Text Char Знак Зн"/>
    <w:basedOn w:val="a8"/>
    <w:link w:val="aff4"/>
    <w:qFormat/>
    <w:rsid w:val="00986055"/>
    <w:pPr>
      <w:spacing w:before="0" w:beforeAutospacing="0" w:after="0" w:afterAutospacing="0" w:line="360" w:lineRule="auto"/>
      <w:ind w:firstLine="709"/>
      <w:jc w:val="both"/>
    </w:pPr>
    <w:rPr>
      <w:rFonts w:ascii="Courier New" w:hAnsi="Courier New"/>
      <w:color w:val="000000"/>
      <w:szCs w:val="20"/>
    </w:rPr>
  </w:style>
  <w:style w:type="character" w:customStyle="1" w:styleId="aff4">
    <w:name w:val="Текст сноски Знак"/>
    <w:aliases w:val="Знак3 Знак Знак5 Знак1,Текст сноски1 Знак1,footnote tex Знак1,Текст сноски-FN Знак Знак1,Footnote Text Char Знак Знак Знак Знак1,Footnote Text Char Знак Знак1 Знак1,Table_Footnote_last Знак Знак1,Oaeno niinee-FN Знак Знак1"/>
    <w:basedOn w:val="a9"/>
    <w:link w:val="aff3"/>
    <w:qFormat/>
    <w:rsid w:val="00986055"/>
    <w:rPr>
      <w:rFonts w:ascii="Courier New" w:eastAsia="Calibri" w:hAnsi="Courier New" w:cs="Times New Roman"/>
      <w:color w:val="000000"/>
      <w:sz w:val="24"/>
      <w:szCs w:val="20"/>
    </w:rPr>
  </w:style>
  <w:style w:type="paragraph" w:styleId="82">
    <w:name w:val="toc 8"/>
    <w:basedOn w:val="a8"/>
    <w:next w:val="a8"/>
    <w:uiPriority w:val="99"/>
    <w:rsid w:val="00986055"/>
    <w:pPr>
      <w:spacing w:before="0" w:beforeAutospacing="0" w:afterAutospacing="0" w:line="276" w:lineRule="auto"/>
      <w:ind w:left="1540"/>
    </w:pPr>
    <w:rPr>
      <w:rFonts w:ascii="Calibri" w:eastAsia="Times New Roman" w:hAnsi="Calibri"/>
      <w:sz w:val="22"/>
      <w:szCs w:val="22"/>
    </w:rPr>
  </w:style>
  <w:style w:type="paragraph" w:styleId="3">
    <w:name w:val="List Number 3"/>
    <w:basedOn w:val="a8"/>
    <w:qFormat/>
    <w:rsid w:val="00986055"/>
    <w:pPr>
      <w:numPr>
        <w:numId w:val="2"/>
      </w:numPr>
      <w:tabs>
        <w:tab w:val="left" w:pos="926"/>
      </w:tabs>
      <w:contextualSpacing/>
    </w:pPr>
  </w:style>
  <w:style w:type="paragraph" w:styleId="HTML6">
    <w:name w:val="HTML Address"/>
    <w:basedOn w:val="a8"/>
    <w:link w:val="HTML7"/>
    <w:qFormat/>
    <w:rsid w:val="00986055"/>
    <w:pPr>
      <w:spacing w:before="0" w:beforeAutospacing="0" w:after="0" w:afterAutospacing="0"/>
    </w:pPr>
    <w:rPr>
      <w:i/>
      <w:szCs w:val="20"/>
    </w:rPr>
  </w:style>
  <w:style w:type="character" w:customStyle="1" w:styleId="HTML7">
    <w:name w:val="Адрес HTML Знак"/>
    <w:basedOn w:val="a9"/>
    <w:link w:val="HTML6"/>
    <w:qFormat/>
    <w:rsid w:val="00986055"/>
    <w:rPr>
      <w:rFonts w:ascii="Times New Roman" w:eastAsia="Calibri" w:hAnsi="Times New Roman" w:cs="Times New Roman"/>
      <w:i/>
      <w:sz w:val="24"/>
      <w:szCs w:val="20"/>
      <w:lang w:eastAsia="ru-RU"/>
    </w:rPr>
  </w:style>
  <w:style w:type="paragraph" w:styleId="aff5">
    <w:name w:val="header"/>
    <w:basedOn w:val="a8"/>
    <w:link w:val="aff6"/>
    <w:rsid w:val="00986055"/>
    <w:pPr>
      <w:tabs>
        <w:tab w:val="center" w:pos="4677"/>
        <w:tab w:val="right" w:pos="9355"/>
      </w:tabs>
      <w:spacing w:before="0" w:after="0"/>
    </w:pPr>
    <w:rPr>
      <w:szCs w:val="20"/>
    </w:rPr>
  </w:style>
  <w:style w:type="character" w:customStyle="1" w:styleId="aff6">
    <w:name w:val="Верхний колонтитул Знак"/>
    <w:basedOn w:val="a9"/>
    <w:link w:val="aff5"/>
    <w:qFormat/>
    <w:rsid w:val="00986055"/>
    <w:rPr>
      <w:rFonts w:ascii="Times New Roman" w:eastAsia="Calibri" w:hAnsi="Times New Roman" w:cs="Times New Roman"/>
      <w:sz w:val="24"/>
      <w:szCs w:val="20"/>
    </w:rPr>
  </w:style>
  <w:style w:type="paragraph" w:styleId="92">
    <w:name w:val="toc 9"/>
    <w:basedOn w:val="a8"/>
    <w:next w:val="a8"/>
    <w:uiPriority w:val="99"/>
    <w:rsid w:val="00986055"/>
    <w:pPr>
      <w:spacing w:before="0" w:beforeAutospacing="0" w:afterAutospacing="0" w:line="276" w:lineRule="auto"/>
      <w:ind w:left="1760"/>
    </w:pPr>
    <w:rPr>
      <w:rFonts w:ascii="Calibri" w:eastAsia="Times New Roman" w:hAnsi="Calibri"/>
      <w:sz w:val="22"/>
      <w:szCs w:val="22"/>
    </w:rPr>
  </w:style>
  <w:style w:type="paragraph" w:styleId="71">
    <w:name w:val="toc 7"/>
    <w:basedOn w:val="a8"/>
    <w:next w:val="a8"/>
    <w:uiPriority w:val="99"/>
    <w:rsid w:val="00986055"/>
    <w:pPr>
      <w:spacing w:before="0" w:beforeAutospacing="0" w:afterAutospacing="0" w:line="276" w:lineRule="auto"/>
      <w:ind w:left="1320"/>
    </w:pPr>
    <w:rPr>
      <w:rFonts w:ascii="Calibri" w:eastAsia="Times New Roman" w:hAnsi="Calibri"/>
      <w:sz w:val="22"/>
      <w:szCs w:val="22"/>
    </w:rPr>
  </w:style>
  <w:style w:type="paragraph" w:styleId="aff7">
    <w:name w:val="Body Text"/>
    <w:aliases w:val="Знак1, Знак1"/>
    <w:basedOn w:val="a8"/>
    <w:link w:val="46"/>
    <w:qFormat/>
    <w:rsid w:val="00986055"/>
    <w:pPr>
      <w:spacing w:before="0" w:beforeAutospacing="0" w:after="120" w:afterAutospacing="0"/>
    </w:pPr>
    <w:rPr>
      <w:szCs w:val="20"/>
    </w:rPr>
  </w:style>
  <w:style w:type="character" w:customStyle="1" w:styleId="aff8">
    <w:name w:val="Основной текст Знак"/>
    <w:aliases w:val="Знак1 Знак2"/>
    <w:basedOn w:val="a9"/>
    <w:qFormat/>
    <w:rsid w:val="00986055"/>
    <w:rPr>
      <w:rFonts w:ascii="Times New Roman" w:eastAsia="Calibri" w:hAnsi="Times New Roman" w:cs="Times New Roman"/>
      <w:sz w:val="24"/>
      <w:szCs w:val="24"/>
      <w:lang w:eastAsia="ru-RU"/>
    </w:rPr>
  </w:style>
  <w:style w:type="character" w:customStyle="1" w:styleId="46">
    <w:name w:val="Основной текст Знак4"/>
    <w:aliases w:val="Знак1 Знак4, Знак1 Знак2"/>
    <w:link w:val="aff7"/>
    <w:qFormat/>
    <w:locked/>
    <w:rsid w:val="00986055"/>
    <w:rPr>
      <w:rFonts w:ascii="Times New Roman" w:eastAsia="Calibri" w:hAnsi="Times New Roman" w:cs="Times New Roman"/>
      <w:sz w:val="24"/>
      <w:szCs w:val="20"/>
    </w:rPr>
  </w:style>
  <w:style w:type="paragraph" w:styleId="aff9">
    <w:name w:val="index heading"/>
    <w:basedOn w:val="a8"/>
    <w:qFormat/>
    <w:rsid w:val="00986055"/>
    <w:pPr>
      <w:suppressLineNumbers/>
      <w:suppressAutoHyphens/>
      <w:spacing w:before="0" w:beforeAutospacing="0" w:after="0" w:afterAutospacing="0"/>
    </w:pPr>
    <w:rPr>
      <w:rFonts w:cs="Tahoma"/>
      <w:lang w:eastAsia="ar-SA"/>
    </w:rPr>
  </w:style>
  <w:style w:type="paragraph" w:styleId="1f">
    <w:name w:val="toc 1"/>
    <w:basedOn w:val="a8"/>
    <w:next w:val="a8"/>
    <w:link w:val="1f0"/>
    <w:rsid w:val="00986055"/>
    <w:pPr>
      <w:tabs>
        <w:tab w:val="left" w:pos="1080"/>
      </w:tabs>
      <w:spacing w:before="0" w:beforeAutospacing="0" w:after="0" w:afterAutospacing="0"/>
      <w:ind w:firstLine="720"/>
    </w:pPr>
    <w:rPr>
      <w:b/>
      <w:sz w:val="20"/>
      <w:szCs w:val="20"/>
    </w:rPr>
  </w:style>
  <w:style w:type="character" w:customStyle="1" w:styleId="1f0">
    <w:name w:val="Оглавление 1 Знак"/>
    <w:link w:val="1f"/>
    <w:qFormat/>
    <w:locked/>
    <w:rsid w:val="00986055"/>
    <w:rPr>
      <w:rFonts w:ascii="Times New Roman" w:eastAsia="Calibri" w:hAnsi="Times New Roman" w:cs="Times New Roman"/>
      <w:b/>
      <w:sz w:val="20"/>
      <w:szCs w:val="20"/>
    </w:rPr>
  </w:style>
  <w:style w:type="paragraph" w:styleId="affa">
    <w:name w:val="macro"/>
    <w:link w:val="affb"/>
    <w:qFormat/>
    <w:rsid w:val="00986055"/>
    <w:pPr>
      <w:tabs>
        <w:tab w:val="left" w:pos="480"/>
        <w:tab w:val="left" w:pos="960"/>
        <w:tab w:val="left" w:pos="1440"/>
        <w:tab w:val="left" w:pos="1920"/>
        <w:tab w:val="left" w:pos="2400"/>
        <w:tab w:val="left" w:pos="2880"/>
        <w:tab w:val="left" w:pos="3360"/>
        <w:tab w:val="left" w:pos="3840"/>
        <w:tab w:val="left" w:pos="4320"/>
      </w:tabs>
      <w:spacing w:before="100" w:beforeAutospacing="1" w:after="0" w:afterAutospacing="1" w:line="240" w:lineRule="auto"/>
    </w:pPr>
    <w:rPr>
      <w:rFonts w:ascii="Courier New" w:eastAsia="Calibri" w:hAnsi="Courier New" w:cs="Times New Roman"/>
      <w:szCs w:val="20"/>
      <w:lang w:val="en-US"/>
    </w:rPr>
  </w:style>
  <w:style w:type="character" w:customStyle="1" w:styleId="affb">
    <w:name w:val="Текст макроса Знак"/>
    <w:basedOn w:val="a9"/>
    <w:link w:val="affa"/>
    <w:qFormat/>
    <w:rsid w:val="00986055"/>
    <w:rPr>
      <w:rFonts w:ascii="Courier New" w:eastAsia="Calibri" w:hAnsi="Courier New" w:cs="Times New Roman"/>
      <w:szCs w:val="20"/>
      <w:lang w:val="en-US"/>
    </w:rPr>
  </w:style>
  <w:style w:type="paragraph" w:styleId="61">
    <w:name w:val="toc 6"/>
    <w:basedOn w:val="a8"/>
    <w:next w:val="a8"/>
    <w:uiPriority w:val="99"/>
    <w:rsid w:val="00986055"/>
    <w:pPr>
      <w:spacing w:before="0" w:beforeAutospacing="0" w:afterAutospacing="0" w:line="276" w:lineRule="auto"/>
      <w:ind w:left="1100"/>
    </w:pPr>
    <w:rPr>
      <w:rFonts w:ascii="Calibri" w:eastAsia="Times New Roman" w:hAnsi="Calibri"/>
      <w:sz w:val="22"/>
      <w:szCs w:val="22"/>
    </w:rPr>
  </w:style>
  <w:style w:type="paragraph" w:styleId="38">
    <w:name w:val="toc 3"/>
    <w:basedOn w:val="a8"/>
    <w:next w:val="a8"/>
    <w:rsid w:val="00986055"/>
    <w:pPr>
      <w:spacing w:before="0" w:beforeAutospacing="0" w:after="0" w:afterAutospacing="0"/>
      <w:ind w:left="480"/>
    </w:pPr>
  </w:style>
  <w:style w:type="paragraph" w:styleId="2a">
    <w:name w:val="toc 2"/>
    <w:basedOn w:val="a8"/>
    <w:next w:val="a8"/>
    <w:rsid w:val="00986055"/>
    <w:pPr>
      <w:spacing w:before="0" w:beforeAutospacing="0" w:after="0" w:afterAutospacing="0"/>
      <w:ind w:left="240"/>
    </w:pPr>
  </w:style>
  <w:style w:type="paragraph" w:styleId="4">
    <w:name w:val="toc 4"/>
    <w:basedOn w:val="a8"/>
    <w:next w:val="a8"/>
    <w:rsid w:val="00986055"/>
    <w:pPr>
      <w:widowControl w:val="0"/>
      <w:numPr>
        <w:numId w:val="3"/>
      </w:numPr>
      <w:tabs>
        <w:tab w:val="clear" w:pos="360"/>
        <w:tab w:val="left" w:pos="502"/>
        <w:tab w:val="left" w:pos="926"/>
      </w:tabs>
      <w:autoSpaceDE w:val="0"/>
      <w:autoSpaceDN w:val="0"/>
      <w:adjustRightInd w:val="0"/>
      <w:spacing w:before="0" w:beforeAutospacing="0" w:after="0" w:afterAutospacing="0"/>
      <w:ind w:left="502"/>
    </w:pPr>
  </w:style>
  <w:style w:type="paragraph" w:styleId="54">
    <w:name w:val="toc 5"/>
    <w:basedOn w:val="a8"/>
    <w:next w:val="a8"/>
    <w:uiPriority w:val="99"/>
    <w:rsid w:val="00986055"/>
    <w:pPr>
      <w:spacing w:before="0" w:beforeAutospacing="0" w:afterAutospacing="0" w:line="276" w:lineRule="auto"/>
      <w:ind w:left="880"/>
    </w:pPr>
    <w:rPr>
      <w:rFonts w:ascii="Calibri" w:eastAsia="Times New Roman" w:hAnsi="Calibri"/>
      <w:sz w:val="22"/>
      <w:szCs w:val="22"/>
    </w:rPr>
  </w:style>
  <w:style w:type="paragraph" w:styleId="55">
    <w:name w:val="List Bullet 5"/>
    <w:basedOn w:val="a8"/>
    <w:uiPriority w:val="99"/>
    <w:qFormat/>
    <w:rsid w:val="00986055"/>
    <w:pPr>
      <w:spacing w:before="0" w:beforeAutospacing="0" w:after="0" w:afterAutospacing="0"/>
      <w:ind w:left="1132" w:hanging="283"/>
    </w:pPr>
    <w:rPr>
      <w:rFonts w:eastAsia="Times New Roman"/>
      <w:color w:val="00000A"/>
    </w:rPr>
  </w:style>
  <w:style w:type="paragraph" w:styleId="affc">
    <w:name w:val="Body Text First Indent"/>
    <w:basedOn w:val="aff7"/>
    <w:link w:val="affd"/>
    <w:rsid w:val="00986055"/>
    <w:pPr>
      <w:spacing w:before="100" w:beforeAutospacing="1" w:after="100" w:afterAutospacing="1"/>
      <w:ind w:firstLine="360"/>
    </w:pPr>
    <w:rPr>
      <w:rFonts w:ascii="PragmaticaCTT" w:hAnsi="PragmaticaCTT"/>
    </w:rPr>
  </w:style>
  <w:style w:type="character" w:customStyle="1" w:styleId="affd">
    <w:name w:val="Красная строка Знак"/>
    <w:basedOn w:val="aff8"/>
    <w:link w:val="affc"/>
    <w:qFormat/>
    <w:rsid w:val="00986055"/>
    <w:rPr>
      <w:rFonts w:ascii="PragmaticaCTT" w:eastAsia="Calibri" w:hAnsi="PragmaticaCTT" w:cs="Times New Roman"/>
      <w:sz w:val="24"/>
      <w:szCs w:val="20"/>
      <w:lang w:eastAsia="ru-RU"/>
    </w:rPr>
  </w:style>
  <w:style w:type="paragraph" w:styleId="affe">
    <w:name w:val="Body Text Indent"/>
    <w:aliases w:val="Знак61,Знак7 Знак Знак Знак1,Знак7 Знак1 Знак1,Знак7 Знак Знак11,Знак7 Знак1,Зн,Знак62,Знак63"/>
    <w:basedOn w:val="a8"/>
    <w:link w:val="afff"/>
    <w:unhideWhenUsed/>
    <w:qFormat/>
    <w:rsid w:val="00986055"/>
    <w:pPr>
      <w:spacing w:after="120"/>
      <w:ind w:left="283"/>
    </w:pPr>
  </w:style>
  <w:style w:type="character" w:customStyle="1" w:styleId="afff">
    <w:name w:val="Основной текст с отступом Знак"/>
    <w:aliases w:val="Знак61 Знак1,Знак7 Знак Знак Знак1 Знак1,Знак7 Знак1 Знак1 Знак1,Знак7 Знак Знак11 Знак1,Знак7 Знак1 Знак3,Зн Знак1,Знак62 Знак,Знак63 Знак1"/>
    <w:basedOn w:val="a9"/>
    <w:link w:val="affe"/>
    <w:qFormat/>
    <w:rsid w:val="00986055"/>
    <w:rPr>
      <w:rFonts w:ascii="Times New Roman" w:eastAsia="Calibri" w:hAnsi="Times New Roman" w:cs="Times New Roman"/>
      <w:sz w:val="24"/>
      <w:szCs w:val="24"/>
      <w:lang w:eastAsia="ru-RU"/>
    </w:rPr>
  </w:style>
  <w:style w:type="paragraph" w:styleId="2b">
    <w:name w:val="Body Text First Indent 2"/>
    <w:basedOn w:val="1c"/>
    <w:link w:val="2c"/>
    <w:qFormat/>
    <w:rsid w:val="00986055"/>
    <w:pPr>
      <w:spacing w:after="100"/>
      <w:ind w:left="360" w:firstLine="360"/>
      <w:outlineLvl w:val="9"/>
    </w:pPr>
  </w:style>
  <w:style w:type="character" w:customStyle="1" w:styleId="2c">
    <w:name w:val="Красная строка 2 Знак"/>
    <w:basedOn w:val="afff"/>
    <w:link w:val="2b"/>
    <w:qFormat/>
    <w:rsid w:val="00986055"/>
    <w:rPr>
      <w:rFonts w:ascii="Times New Roman" w:eastAsia="Calibri" w:hAnsi="Times New Roman" w:cs="Times New Roman"/>
      <w:sz w:val="24"/>
      <w:szCs w:val="20"/>
      <w:lang w:eastAsia="ru-RU"/>
    </w:rPr>
  </w:style>
  <w:style w:type="paragraph" w:styleId="47">
    <w:name w:val="List Bullet 4"/>
    <w:basedOn w:val="a8"/>
    <w:uiPriority w:val="99"/>
    <w:qFormat/>
    <w:rsid w:val="00986055"/>
    <w:pPr>
      <w:spacing w:before="0" w:beforeAutospacing="0" w:after="0" w:afterAutospacing="0"/>
      <w:ind w:left="849" w:hanging="283"/>
    </w:pPr>
    <w:rPr>
      <w:rFonts w:eastAsia="Times New Roman"/>
      <w:color w:val="00000A"/>
    </w:rPr>
  </w:style>
  <w:style w:type="character" w:customStyle="1" w:styleId="2d">
    <w:name w:val="Основной текст с отступом Знак2"/>
    <w:aliases w:val="Знак61 Знак,Знак7 Знак Знак Знак1 Знак,Знак7 Знак1 Знак1 Знак,Знак7 Знак Знак11 Знак,Знак7 Знак1 Знак2,Зн Знак,Знак62 Знак1,Знак63 Знак"/>
    <w:locked/>
    <w:rsid w:val="00986055"/>
    <w:rPr>
      <w:rFonts w:ascii="Times New Roman" w:hAnsi="Times New Roman"/>
      <w:sz w:val="24"/>
    </w:rPr>
  </w:style>
  <w:style w:type="paragraph" w:styleId="afff0">
    <w:name w:val="List Bullet"/>
    <w:basedOn w:val="a8"/>
    <w:qFormat/>
    <w:rsid w:val="00986055"/>
    <w:pPr>
      <w:tabs>
        <w:tab w:val="left" w:pos="360"/>
      </w:tabs>
      <w:spacing w:before="0" w:beforeAutospacing="0" w:after="0" w:afterAutospacing="0"/>
      <w:ind w:left="360" w:hanging="360"/>
    </w:pPr>
    <w:rPr>
      <w:sz w:val="20"/>
      <w:szCs w:val="20"/>
      <w:lang w:val="en-US"/>
    </w:rPr>
  </w:style>
  <w:style w:type="paragraph" w:styleId="2e">
    <w:name w:val="List Bullet 2"/>
    <w:basedOn w:val="a8"/>
    <w:qFormat/>
    <w:rsid w:val="00986055"/>
    <w:pPr>
      <w:tabs>
        <w:tab w:val="left" w:pos="643"/>
      </w:tabs>
      <w:spacing w:before="0" w:beforeAutospacing="0" w:after="0" w:afterAutospacing="0"/>
      <w:ind w:left="643" w:hanging="360"/>
    </w:pPr>
  </w:style>
  <w:style w:type="paragraph" w:styleId="39">
    <w:name w:val="List Bullet 3"/>
    <w:basedOn w:val="a8"/>
    <w:qFormat/>
    <w:rsid w:val="00986055"/>
    <w:pPr>
      <w:tabs>
        <w:tab w:val="left" w:pos="926"/>
      </w:tabs>
      <w:spacing w:before="0" w:beforeAutospacing="0" w:after="0" w:afterAutospacing="0"/>
      <w:ind w:left="926" w:hanging="360"/>
    </w:pPr>
  </w:style>
  <w:style w:type="paragraph" w:styleId="afff1">
    <w:name w:val="Title"/>
    <w:basedOn w:val="a8"/>
    <w:next w:val="a8"/>
    <w:link w:val="56"/>
    <w:uiPriority w:val="99"/>
    <w:qFormat/>
    <w:rsid w:val="00986055"/>
    <w:pPr>
      <w:spacing w:before="0" w:after="0"/>
      <w:contextualSpacing/>
    </w:pPr>
    <w:rPr>
      <w:szCs w:val="20"/>
      <w:lang w:val="en-US"/>
    </w:rPr>
  </w:style>
  <w:style w:type="character" w:customStyle="1" w:styleId="afff2">
    <w:name w:val="Заголовок Знак"/>
    <w:aliases w:val="Название Знак5"/>
    <w:basedOn w:val="a9"/>
    <w:link w:val="113"/>
    <w:qFormat/>
    <w:rsid w:val="00986055"/>
    <w:rPr>
      <w:rFonts w:asciiTheme="majorHAnsi" w:eastAsiaTheme="majorEastAsia" w:hAnsiTheme="majorHAnsi" w:cstheme="majorBidi"/>
      <w:spacing w:val="-10"/>
      <w:kern w:val="28"/>
      <w:sz w:val="56"/>
      <w:szCs w:val="56"/>
      <w:lang w:eastAsia="ru-RU"/>
    </w:rPr>
  </w:style>
  <w:style w:type="character" w:customStyle="1" w:styleId="56">
    <w:name w:val="Заголовок Знак5"/>
    <w:link w:val="afff1"/>
    <w:uiPriority w:val="99"/>
    <w:qFormat/>
    <w:locked/>
    <w:rsid w:val="00986055"/>
    <w:rPr>
      <w:rFonts w:ascii="Times New Roman" w:eastAsia="Calibri" w:hAnsi="Times New Roman" w:cs="Times New Roman"/>
      <w:sz w:val="24"/>
      <w:szCs w:val="20"/>
      <w:lang w:val="en-US"/>
    </w:rPr>
  </w:style>
  <w:style w:type="paragraph" w:styleId="afff3">
    <w:name w:val="footer"/>
    <w:basedOn w:val="a8"/>
    <w:link w:val="afff4"/>
    <w:rsid w:val="00986055"/>
    <w:pPr>
      <w:tabs>
        <w:tab w:val="center" w:pos="4677"/>
        <w:tab w:val="right" w:pos="9355"/>
      </w:tabs>
      <w:spacing w:before="0" w:after="0"/>
    </w:pPr>
    <w:rPr>
      <w:szCs w:val="20"/>
    </w:rPr>
  </w:style>
  <w:style w:type="character" w:customStyle="1" w:styleId="afff4">
    <w:name w:val="Нижний колонтитул Знак"/>
    <w:basedOn w:val="a9"/>
    <w:link w:val="afff3"/>
    <w:qFormat/>
    <w:rsid w:val="00986055"/>
    <w:rPr>
      <w:rFonts w:ascii="Times New Roman" w:eastAsia="Calibri" w:hAnsi="Times New Roman" w:cs="Times New Roman"/>
      <w:sz w:val="24"/>
      <w:szCs w:val="20"/>
    </w:rPr>
  </w:style>
  <w:style w:type="paragraph" w:styleId="a">
    <w:name w:val="List Number"/>
    <w:basedOn w:val="a8"/>
    <w:qFormat/>
    <w:rsid w:val="00986055"/>
    <w:pPr>
      <w:numPr>
        <w:numId w:val="4"/>
      </w:numPr>
      <w:tabs>
        <w:tab w:val="clear" w:pos="1492"/>
        <w:tab w:val="left" w:pos="360"/>
      </w:tabs>
      <w:ind w:left="360"/>
      <w:contextualSpacing/>
    </w:pPr>
  </w:style>
  <w:style w:type="paragraph" w:styleId="2">
    <w:name w:val="List Number 2"/>
    <w:basedOn w:val="a8"/>
    <w:qFormat/>
    <w:rsid w:val="00986055"/>
    <w:pPr>
      <w:numPr>
        <w:numId w:val="5"/>
      </w:numPr>
      <w:tabs>
        <w:tab w:val="left" w:pos="643"/>
      </w:tabs>
      <w:contextualSpacing/>
    </w:pPr>
  </w:style>
  <w:style w:type="paragraph" w:styleId="afff5">
    <w:name w:val="List"/>
    <w:basedOn w:val="a8"/>
    <w:rsid w:val="00986055"/>
    <w:pPr>
      <w:spacing w:before="0" w:beforeAutospacing="0" w:after="0" w:afterAutospacing="0"/>
      <w:ind w:left="283" w:hanging="283"/>
    </w:pPr>
    <w:rPr>
      <w:sz w:val="20"/>
      <w:szCs w:val="20"/>
    </w:rPr>
  </w:style>
  <w:style w:type="paragraph" w:styleId="afff6">
    <w:name w:val="Normal (Web)"/>
    <w:aliases w:val="Обычный (Web),Знак Знак24,Знак Знак23,Знак Знак3,Знак Знак26,Текст Знак2,Знак3 Знак1, Знак Знак24, Знак Знак23"/>
    <w:basedOn w:val="1c"/>
    <w:next w:val="a8"/>
    <w:link w:val="afff7"/>
    <w:qFormat/>
    <w:rsid w:val="00986055"/>
    <w:pPr>
      <w:keepNext/>
      <w:keepLines/>
      <w:spacing w:before="0" w:beforeAutospacing="0" w:after="0" w:afterAutospacing="0"/>
      <w:ind w:left="0"/>
      <w:outlineLvl w:val="9"/>
    </w:pPr>
    <w:rPr>
      <w:rFonts w:eastAsia="Times New Roman"/>
      <w:sz w:val="18"/>
      <w:szCs w:val="18"/>
    </w:rPr>
  </w:style>
  <w:style w:type="character" w:customStyle="1" w:styleId="afff7">
    <w:name w:val="Обычный (веб) Знак"/>
    <w:aliases w:val="Обычный (Web) Знак2,Знак Знак24 Знак2,Знак Знак23 Знак9,Знак Знак3 Знак3,Знак Знак26 Знак2,Текст Знак2 Знак2,Знак3 Знак1 Знак1, Знак Знак24 Знак1, Знак Знак23 Знак"/>
    <w:link w:val="afff6"/>
    <w:qFormat/>
    <w:locked/>
    <w:rsid w:val="00986055"/>
    <w:rPr>
      <w:rFonts w:ascii="Times New Roman" w:eastAsia="Times New Roman" w:hAnsi="Times New Roman" w:cs="Times New Roman"/>
      <w:sz w:val="18"/>
      <w:szCs w:val="18"/>
    </w:rPr>
  </w:style>
  <w:style w:type="paragraph" w:styleId="3a">
    <w:name w:val="Body Text 3"/>
    <w:aliases w:val="Знак5, Знак5"/>
    <w:basedOn w:val="a8"/>
    <w:link w:val="310"/>
    <w:uiPriority w:val="99"/>
    <w:qFormat/>
    <w:rsid w:val="00986055"/>
    <w:pPr>
      <w:spacing w:before="0" w:beforeAutospacing="0" w:after="120" w:afterAutospacing="0"/>
    </w:pPr>
    <w:rPr>
      <w:sz w:val="16"/>
      <w:szCs w:val="20"/>
    </w:rPr>
  </w:style>
  <w:style w:type="character" w:customStyle="1" w:styleId="3b">
    <w:name w:val="Основной текст 3 Знак"/>
    <w:aliases w:val="Знак5 Знак1,Знак5 Знак,Знак5 Знак10, Знак5 Знак,Знак5 Знак4,Знак5 Знак5,Знак5 Знак6,Знак5 Знак7,Знак5 Знак8,Знак5 Знак9,Знак5 Знак22,Знак5 Знак23,Знак5 Знак24,Знак5 Знак26,Знак5 Знак27"/>
    <w:basedOn w:val="a9"/>
    <w:qFormat/>
    <w:rsid w:val="00986055"/>
    <w:rPr>
      <w:rFonts w:ascii="Times New Roman" w:eastAsia="Calibri" w:hAnsi="Times New Roman" w:cs="Times New Roman"/>
      <w:sz w:val="16"/>
      <w:szCs w:val="16"/>
      <w:lang w:eastAsia="ru-RU"/>
    </w:rPr>
  </w:style>
  <w:style w:type="character" w:customStyle="1" w:styleId="310">
    <w:name w:val="Основной текст 3 Знак1"/>
    <w:aliases w:val="Знак5 Знак3, Знак5 Знак2"/>
    <w:link w:val="3a"/>
    <w:qFormat/>
    <w:locked/>
    <w:rsid w:val="00986055"/>
    <w:rPr>
      <w:rFonts w:ascii="Times New Roman" w:eastAsia="Calibri" w:hAnsi="Times New Roman" w:cs="Times New Roman"/>
      <w:sz w:val="16"/>
      <w:szCs w:val="20"/>
    </w:rPr>
  </w:style>
  <w:style w:type="paragraph" w:styleId="2f">
    <w:name w:val="Body Text Indent 2"/>
    <w:basedOn w:val="a8"/>
    <w:link w:val="220"/>
    <w:qFormat/>
    <w:rsid w:val="00986055"/>
    <w:pPr>
      <w:spacing w:after="120" w:line="480" w:lineRule="auto"/>
      <w:ind w:left="283"/>
    </w:pPr>
    <w:rPr>
      <w:szCs w:val="20"/>
    </w:rPr>
  </w:style>
  <w:style w:type="character" w:customStyle="1" w:styleId="2f0">
    <w:name w:val="Основной текст с отступом 2 Знак"/>
    <w:basedOn w:val="a9"/>
    <w:qFormat/>
    <w:rsid w:val="00986055"/>
    <w:rPr>
      <w:rFonts w:ascii="Times New Roman" w:eastAsia="Calibri" w:hAnsi="Times New Roman" w:cs="Times New Roman"/>
      <w:sz w:val="24"/>
      <w:szCs w:val="24"/>
      <w:lang w:eastAsia="ru-RU"/>
    </w:rPr>
  </w:style>
  <w:style w:type="character" w:customStyle="1" w:styleId="220">
    <w:name w:val="Основной текст с отступом 2 Знак2"/>
    <w:link w:val="2f"/>
    <w:qFormat/>
    <w:locked/>
    <w:rsid w:val="00986055"/>
    <w:rPr>
      <w:rFonts w:ascii="Times New Roman" w:eastAsia="Calibri" w:hAnsi="Times New Roman" w:cs="Times New Roman"/>
      <w:sz w:val="24"/>
      <w:szCs w:val="20"/>
    </w:rPr>
  </w:style>
  <w:style w:type="paragraph" w:styleId="afff8">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8"/>
    <w:next w:val="a8"/>
    <w:link w:val="afff9"/>
    <w:qFormat/>
    <w:rsid w:val="00986055"/>
    <w:pPr>
      <w:numPr>
        <w:ilvl w:val="1"/>
      </w:numPr>
      <w:spacing w:after="160"/>
    </w:pPr>
    <w:rPr>
      <w:rFonts w:ascii="Cambria" w:hAnsi="Cambria"/>
      <w:i/>
      <w:color w:val="4F81BD"/>
      <w:spacing w:val="15"/>
      <w:szCs w:val="20"/>
    </w:rPr>
  </w:style>
  <w:style w:type="character" w:customStyle="1" w:styleId="afff9">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9"/>
    <w:link w:val="afff8"/>
    <w:qFormat/>
    <w:rsid w:val="00986055"/>
    <w:rPr>
      <w:rFonts w:ascii="Cambria" w:eastAsia="Calibri" w:hAnsi="Cambria" w:cs="Times New Roman"/>
      <w:i/>
      <w:color w:val="4F81BD"/>
      <w:spacing w:val="15"/>
      <w:sz w:val="24"/>
      <w:szCs w:val="20"/>
    </w:rPr>
  </w:style>
  <w:style w:type="paragraph" w:styleId="2f1">
    <w:name w:val="List Continue 2"/>
    <w:basedOn w:val="a8"/>
    <w:qFormat/>
    <w:rsid w:val="00986055"/>
    <w:pPr>
      <w:spacing w:before="0" w:beforeAutospacing="0" w:after="120" w:afterAutospacing="0"/>
      <w:ind w:left="566"/>
    </w:pPr>
    <w:rPr>
      <w:sz w:val="20"/>
      <w:szCs w:val="20"/>
    </w:rPr>
  </w:style>
  <w:style w:type="paragraph" w:styleId="2f2">
    <w:name w:val="List 2"/>
    <w:basedOn w:val="a8"/>
    <w:rsid w:val="00986055"/>
    <w:pPr>
      <w:spacing w:before="0" w:beforeAutospacing="0" w:after="0" w:afterAutospacing="0"/>
      <w:ind w:left="566" w:hanging="283"/>
    </w:pPr>
    <w:rPr>
      <w:sz w:val="20"/>
      <w:szCs w:val="20"/>
    </w:rPr>
  </w:style>
  <w:style w:type="paragraph" w:styleId="3c">
    <w:name w:val="List 3"/>
    <w:basedOn w:val="a8"/>
    <w:rsid w:val="00986055"/>
    <w:pPr>
      <w:spacing w:before="0" w:beforeAutospacing="0" w:after="0" w:afterAutospacing="0"/>
      <w:ind w:left="849" w:hanging="283"/>
    </w:pPr>
  </w:style>
  <w:style w:type="paragraph" w:styleId="48">
    <w:name w:val="List 4"/>
    <w:basedOn w:val="a8"/>
    <w:rsid w:val="00986055"/>
    <w:pPr>
      <w:spacing w:before="0" w:beforeAutospacing="0" w:after="0" w:afterAutospacing="0"/>
      <w:ind w:left="1132" w:hanging="283"/>
    </w:pPr>
  </w:style>
  <w:style w:type="paragraph" w:styleId="HTML8">
    <w:name w:val="HTML Preformatted"/>
    <w:basedOn w:val="a8"/>
    <w:link w:val="HTML30"/>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pPr>
    <w:rPr>
      <w:rFonts w:ascii="Courier New" w:hAnsi="Courier New"/>
      <w:sz w:val="20"/>
      <w:szCs w:val="20"/>
    </w:rPr>
  </w:style>
  <w:style w:type="character" w:customStyle="1" w:styleId="HTML9">
    <w:name w:val="Стандартный HTML Знак"/>
    <w:basedOn w:val="a9"/>
    <w:qFormat/>
    <w:rsid w:val="00986055"/>
    <w:rPr>
      <w:rFonts w:ascii="Consolas" w:eastAsia="Calibri" w:hAnsi="Consolas" w:cs="Times New Roman"/>
      <w:sz w:val="20"/>
      <w:szCs w:val="20"/>
      <w:lang w:eastAsia="ru-RU"/>
    </w:rPr>
  </w:style>
  <w:style w:type="character" w:customStyle="1" w:styleId="HTML30">
    <w:name w:val="Стандартный HTML Знак3"/>
    <w:link w:val="HTML8"/>
    <w:qFormat/>
    <w:locked/>
    <w:rsid w:val="00986055"/>
    <w:rPr>
      <w:rFonts w:ascii="Courier New" w:eastAsia="Calibri" w:hAnsi="Courier New" w:cs="Times New Roman"/>
      <w:sz w:val="20"/>
      <w:szCs w:val="20"/>
      <w:lang w:eastAsia="ru-RU"/>
    </w:rPr>
  </w:style>
  <w:style w:type="paragraph" w:styleId="afffa">
    <w:name w:val="Block Text"/>
    <w:basedOn w:val="a8"/>
    <w:qFormat/>
    <w:rsid w:val="00986055"/>
    <w:pPr>
      <w:spacing w:before="0" w:beforeAutospacing="0" w:after="0" w:afterAutospacing="0"/>
      <w:ind w:left="-709" w:right="-625"/>
    </w:pPr>
    <w:rPr>
      <w:sz w:val="28"/>
      <w:szCs w:val="20"/>
    </w:rPr>
  </w:style>
  <w:style w:type="table" w:styleId="1f1">
    <w:name w:val="Table Simple 1"/>
    <w:basedOn w:val="aa"/>
    <w:uiPriority w:val="99"/>
    <w:rsid w:val="00986055"/>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rPr>
        <w:rFonts w:ascii="Arial" w:hAnsi="Arial" w:cs="Arial"/>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ascii="Arial" w:hAnsi="Arial" w:cs="Arial"/>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f2">
    <w:name w:val="Table Grid 1"/>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Arial"/>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b">
    <w:name w:val="Table Grid"/>
    <w:basedOn w:val="aa"/>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c">
    <w:name w:val="Table Professional"/>
    <w:basedOn w:val="aa"/>
    <w:rsid w:val="00986055"/>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Arial"/>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Heading1Char">
    <w:name w:val="Heading 1 Char"/>
    <w:aliases w:val="Основной текст с отступом1 Char,Заголовок 1 Знак Знак Char,Знак Заголовок 1 Char,Знак Char,Знак6 Char,Знак7 Знак Знак Знак Char,Знак7 Знак1 Знак Char,Знак7 Знак Char,текст Char,Основной текст 1 Char,Знак4 Char,Body Text Indent Char,Зн Cha"/>
    <w:qFormat/>
    <w:locked/>
    <w:rsid w:val="00986055"/>
    <w:rPr>
      <w:rFonts w:ascii="Cambria" w:hAnsi="Cambria"/>
      <w:b/>
      <w:kern w:val="32"/>
      <w:sz w:val="32"/>
    </w:rPr>
  </w:style>
  <w:style w:type="character" w:customStyle="1" w:styleId="Heading2Char">
    <w:name w:val="Heading 2 Char"/>
    <w:aliases w:val="Знак3 Знак Char"/>
    <w:qFormat/>
    <w:locked/>
    <w:rsid w:val="00986055"/>
    <w:rPr>
      <w:rFonts w:ascii="Cambria" w:hAnsi="Cambria"/>
      <w:b/>
      <w:i/>
      <w:sz w:val="28"/>
    </w:rPr>
  </w:style>
  <w:style w:type="character" w:customStyle="1" w:styleId="Heading3Char">
    <w:name w:val="Heading 3 Char"/>
    <w:aliases w:val="Знак2 Char"/>
    <w:qFormat/>
    <w:locked/>
    <w:rsid w:val="00986055"/>
    <w:rPr>
      <w:rFonts w:ascii="Arial" w:hAnsi="Arial"/>
      <w:b/>
      <w:sz w:val="26"/>
      <w:lang w:val="ru-RU" w:eastAsia="ru-RU"/>
    </w:rPr>
  </w:style>
  <w:style w:type="character" w:customStyle="1" w:styleId="Heading4Char">
    <w:name w:val="Heading 4 Char"/>
    <w:qFormat/>
    <w:locked/>
    <w:rsid w:val="00986055"/>
    <w:rPr>
      <w:rFonts w:ascii="Cambria" w:hAnsi="Cambria"/>
      <w:b/>
      <w:i/>
      <w:color w:val="4F81BD"/>
      <w:sz w:val="22"/>
      <w:lang w:val="ru-RU" w:eastAsia="ru-RU"/>
    </w:rPr>
  </w:style>
  <w:style w:type="character" w:customStyle="1" w:styleId="Heading5Char">
    <w:name w:val="Heading 5 Char"/>
    <w:qFormat/>
    <w:locked/>
    <w:rsid w:val="00986055"/>
    <w:rPr>
      <w:sz w:val="22"/>
      <w:lang w:val="ru-RU" w:eastAsia="en-US"/>
    </w:rPr>
  </w:style>
  <w:style w:type="character" w:customStyle="1" w:styleId="Heading6Char">
    <w:name w:val="Heading 6 Char"/>
    <w:qFormat/>
    <w:locked/>
    <w:rsid w:val="00986055"/>
    <w:rPr>
      <w:i/>
      <w:sz w:val="22"/>
      <w:lang w:val="ru-RU" w:eastAsia="en-US"/>
    </w:rPr>
  </w:style>
  <w:style w:type="character" w:customStyle="1" w:styleId="Heading7Char">
    <w:name w:val="Heading 7 Char"/>
    <w:qFormat/>
    <w:locked/>
    <w:rsid w:val="00986055"/>
    <w:rPr>
      <w:rFonts w:ascii="Times New Roman" w:hAnsi="Times New Roman"/>
      <w:sz w:val="24"/>
      <w:lang w:eastAsia="ru-RU"/>
    </w:rPr>
  </w:style>
  <w:style w:type="character" w:customStyle="1" w:styleId="Heading8Char">
    <w:name w:val="Heading 8 Char"/>
    <w:qFormat/>
    <w:locked/>
    <w:rsid w:val="00986055"/>
    <w:rPr>
      <w:i/>
      <w:lang w:val="ru-RU" w:eastAsia="en-US"/>
    </w:rPr>
  </w:style>
  <w:style w:type="character" w:customStyle="1" w:styleId="Heading9Char">
    <w:name w:val="Heading 9 Char"/>
    <w:qFormat/>
    <w:locked/>
    <w:rsid w:val="00986055"/>
    <w:rPr>
      <w:rFonts w:ascii="Arial" w:hAnsi="Arial"/>
      <w:lang w:eastAsia="ru-RU"/>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1 Char1"/>
    <w:uiPriority w:val="99"/>
    <w:locked/>
    <w:rsid w:val="00986055"/>
    <w:rPr>
      <w:rFonts w:ascii="Arial" w:hAnsi="Arial"/>
      <w:b/>
      <w:kern w:val="32"/>
      <w:sz w:val="32"/>
      <w:lang w:eastAsia="ru-RU"/>
    </w:rPr>
  </w:style>
  <w:style w:type="character" w:customStyle="1" w:styleId="HTMLAddressChar">
    <w:name w:val="HTML Address Char"/>
    <w:qFormat/>
    <w:locked/>
    <w:rsid w:val="00986055"/>
    <w:rPr>
      <w:i/>
      <w:sz w:val="24"/>
      <w:lang w:val="ru-RU" w:eastAsia="ru-RU"/>
    </w:rPr>
  </w:style>
  <w:style w:type="character" w:customStyle="1" w:styleId="123">
    <w:name w:val="Заголовок 1 Знак2"/>
    <w:aliases w:val="Заголовок 1 Знак Знак Знак2,Знак Заголовок 1 Знак2,Знак Знак1,Знак Знак2,Знак6 Знак,Знак7 Знак Знак Знак Знак,Знак7 Знак1 Знак Знак,Знак7 Знак Знак,Знак Знак74,Знак4 Знак,Заголовок 1 Знак1,Основной текст с отступом1 Знак1,Знак Знак87"/>
    <w:uiPriority w:val="99"/>
    <w:qFormat/>
    <w:locked/>
    <w:rsid w:val="00986055"/>
    <w:rPr>
      <w:rFonts w:ascii="Arial" w:hAnsi="Arial"/>
      <w:b/>
      <w:i/>
      <w:sz w:val="28"/>
      <w:lang w:val="ru-RU" w:eastAsia="en-US"/>
    </w:rPr>
  </w:style>
  <w:style w:type="character" w:customStyle="1" w:styleId="230">
    <w:name w:val="Заголовок 2 Знак3"/>
    <w:aliases w:val="Знак3 Знак Знак2,Знак3 Знак Знак1,Знак3 Знак Знак Знак1,Знак3 Знак Знак6, Знак3 Знак Знак, Знак3 Знак Знак Знак1"/>
    <w:qFormat/>
    <w:locked/>
    <w:rsid w:val="00986055"/>
    <w:rPr>
      <w:rFonts w:ascii="Arial" w:hAnsi="Arial"/>
      <w:b/>
      <w:i/>
      <w:sz w:val="28"/>
      <w:lang w:val="ru-RU" w:eastAsia="en-US"/>
    </w:rPr>
  </w:style>
  <w:style w:type="character" w:customStyle="1" w:styleId="HTMLPreformattedChar">
    <w:name w:val="HTML Preformatted Char"/>
    <w:qFormat/>
    <w:locked/>
    <w:rsid w:val="00986055"/>
    <w:rPr>
      <w:rFonts w:ascii="Courier New" w:hAnsi="Courier New"/>
      <w:lang w:eastAsia="ru-RU"/>
    </w:rPr>
  </w:style>
  <w:style w:type="paragraph" w:customStyle="1" w:styleId="FootnoteText1">
    <w:name w:val="Footnote Text1"/>
    <w:aliases w:val="Текст сноски Знак1,Текст сноски Знак Знак,Текст сноски Знак Знак Знак Знак,Текст сноски Знак Знак Знак Знак Знак Знак,Текст сноски Знак Знак Знак Знак Знак Знак Знак Знак Знак,сноска,Знак3 Знак Знак"/>
    <w:basedOn w:val="a8"/>
    <w:rsid w:val="00986055"/>
    <w:pPr>
      <w:spacing w:before="0" w:beforeAutospacing="0" w:after="0" w:afterAutospacing="0" w:line="360" w:lineRule="auto"/>
      <w:ind w:firstLine="709"/>
      <w:jc w:val="both"/>
    </w:pPr>
    <w:rPr>
      <w:rFonts w:ascii="Courier New" w:eastAsia="Times New Roman" w:hAnsi="Courier New"/>
      <w:color w:val="000000"/>
      <w:sz w:val="28"/>
    </w:rPr>
  </w:style>
  <w:style w:type="character" w:customStyle="1" w:styleId="CommentTextChar2">
    <w:name w:val="Comment Text Char2"/>
    <w:uiPriority w:val="99"/>
    <w:locked/>
    <w:rsid w:val="00986055"/>
  </w:style>
  <w:style w:type="character" w:customStyle="1" w:styleId="HeaderChar2">
    <w:name w:val="Header Char2"/>
    <w:uiPriority w:val="99"/>
    <w:locked/>
    <w:rsid w:val="00986055"/>
    <w:rPr>
      <w:sz w:val="24"/>
    </w:rPr>
  </w:style>
  <w:style w:type="character" w:customStyle="1" w:styleId="FooterChar2">
    <w:name w:val="Footer Char2"/>
    <w:uiPriority w:val="99"/>
    <w:locked/>
    <w:rsid w:val="00986055"/>
    <w:rPr>
      <w:sz w:val="24"/>
    </w:rPr>
  </w:style>
  <w:style w:type="character" w:customStyle="1" w:styleId="EndnoteTextChar2">
    <w:name w:val="Endnote Text Char2"/>
    <w:uiPriority w:val="99"/>
    <w:locked/>
    <w:rsid w:val="00986055"/>
    <w:rPr>
      <w:color w:val="000000"/>
      <w:sz w:val="24"/>
    </w:rPr>
  </w:style>
  <w:style w:type="character" w:customStyle="1" w:styleId="MacroTextChar1">
    <w:name w:val="Macro Text Char1"/>
    <w:uiPriority w:val="99"/>
    <w:locked/>
    <w:rsid w:val="00986055"/>
    <w:rPr>
      <w:rFonts w:ascii="Courier New" w:hAnsi="Courier New"/>
      <w:sz w:val="22"/>
      <w:lang w:val="en-US" w:eastAsia="en-US"/>
    </w:rPr>
  </w:style>
  <w:style w:type="character" w:customStyle="1" w:styleId="TitleChar2">
    <w:name w:val="Title Char2"/>
    <w:uiPriority w:val="99"/>
    <w:locked/>
    <w:rsid w:val="00986055"/>
    <w:rPr>
      <w:sz w:val="24"/>
      <w:lang w:val="en-US"/>
    </w:rPr>
  </w:style>
  <w:style w:type="character" w:customStyle="1" w:styleId="BodyTextChar2">
    <w:name w:val="Body Text Char2"/>
    <w:aliases w:val="Знак1 Char,Body Text Char,Знак1 Char2,Body Text Char21,Основной текст Знак Знак Char,Знак1 Char21,Body Text Char211,Знак1 Char211,Основной текст Знак Знак Char2,Body Text Char4"/>
    <w:uiPriority w:val="99"/>
    <w:qFormat/>
    <w:locked/>
    <w:rsid w:val="00986055"/>
    <w:rPr>
      <w:sz w:val="24"/>
    </w:rPr>
  </w:style>
  <w:style w:type="character" w:customStyle="1" w:styleId="SubtitleChar2">
    <w:name w:val="Subtitle Char2"/>
    <w:uiPriority w:val="99"/>
    <w:locked/>
    <w:rsid w:val="00986055"/>
    <w:rPr>
      <w:rFonts w:ascii="PragmaticaCTT" w:hAnsi="PragmaticaCTT"/>
      <w:b/>
      <w:sz w:val="24"/>
    </w:rPr>
  </w:style>
  <w:style w:type="character" w:customStyle="1" w:styleId="BodyTextFirstIndentChar2">
    <w:name w:val="Body Text First Indent Char2"/>
    <w:uiPriority w:val="99"/>
    <w:locked/>
    <w:rsid w:val="00986055"/>
    <w:rPr>
      <w:rFonts w:ascii="Times New Roman" w:hAnsi="Times New Roman"/>
      <w:sz w:val="24"/>
      <w:lang w:eastAsia="ru-RU"/>
    </w:rPr>
  </w:style>
  <w:style w:type="character" w:customStyle="1" w:styleId="BodyText2Char2">
    <w:name w:val="Body Text 2 Char2"/>
    <w:uiPriority w:val="99"/>
    <w:locked/>
    <w:rsid w:val="00986055"/>
    <w:rPr>
      <w:sz w:val="24"/>
    </w:rPr>
  </w:style>
  <w:style w:type="character" w:customStyle="1" w:styleId="BodyText3Char">
    <w:name w:val="Body Text 3 Char"/>
    <w:aliases w:val="Знак5 Char"/>
    <w:qFormat/>
    <w:locked/>
    <w:rsid w:val="00986055"/>
    <w:rPr>
      <w:rFonts w:ascii="Times New Roman" w:hAnsi="Times New Roman"/>
      <w:sz w:val="16"/>
    </w:rPr>
  </w:style>
  <w:style w:type="character" w:customStyle="1" w:styleId="BodyTextIndent2Char2">
    <w:name w:val="Body Text Indent 2 Char2"/>
    <w:uiPriority w:val="99"/>
    <w:locked/>
    <w:rsid w:val="00986055"/>
    <w:rPr>
      <w:sz w:val="24"/>
    </w:rPr>
  </w:style>
  <w:style w:type="character" w:customStyle="1" w:styleId="BodyTextIndent3Char2">
    <w:name w:val="Body Text Indent 3 Char2"/>
    <w:uiPriority w:val="99"/>
    <w:locked/>
    <w:rsid w:val="00986055"/>
    <w:rPr>
      <w:sz w:val="16"/>
    </w:rPr>
  </w:style>
  <w:style w:type="character" w:customStyle="1" w:styleId="DocumentMapChar2">
    <w:name w:val="Document Map Char2"/>
    <w:uiPriority w:val="99"/>
    <w:locked/>
    <w:rsid w:val="00986055"/>
    <w:rPr>
      <w:rFonts w:ascii="Tahoma" w:hAnsi="Tahoma"/>
    </w:rPr>
  </w:style>
  <w:style w:type="character" w:customStyle="1" w:styleId="PlainTextChar2">
    <w:name w:val="Plain Text Char2"/>
    <w:aliases w:val="Heading 12 Char,Plain Text Char,Heading 12 Char1,Знак8 Char,Plain Text Char21,Heading 12 Char12,Знак3 Char"/>
    <w:uiPriority w:val="99"/>
    <w:qFormat/>
    <w:locked/>
    <w:rsid w:val="00986055"/>
    <w:rPr>
      <w:rFonts w:ascii="Courier New" w:hAnsi="Courier New"/>
    </w:rPr>
  </w:style>
  <w:style w:type="character" w:customStyle="1" w:styleId="1f3">
    <w:name w:val="Текст Знак1"/>
    <w:aliases w:val="Heading 12 Знак1,Знак Заголовок 1 Знак Знак1,Знак3 Знак2"/>
    <w:qFormat/>
    <w:rsid w:val="00986055"/>
    <w:rPr>
      <w:rFonts w:ascii="Consolas" w:hAnsi="Consolas"/>
      <w:sz w:val="21"/>
      <w:lang w:eastAsia="ru-RU"/>
    </w:rPr>
  </w:style>
  <w:style w:type="character" w:customStyle="1" w:styleId="1f4">
    <w:name w:val="Текст примечания Знак1"/>
    <w:qFormat/>
    <w:rsid w:val="00986055"/>
    <w:rPr>
      <w:rFonts w:ascii="Times New Roman" w:hAnsi="Times New Roman"/>
      <w:sz w:val="20"/>
      <w:lang w:eastAsia="ru-RU"/>
    </w:rPr>
  </w:style>
  <w:style w:type="character" w:customStyle="1" w:styleId="CommentSubjectChar2">
    <w:name w:val="Comment Subject Char2"/>
    <w:uiPriority w:val="99"/>
    <w:qFormat/>
    <w:locked/>
    <w:rsid w:val="00986055"/>
    <w:rPr>
      <w:sz w:val="16"/>
    </w:rPr>
  </w:style>
  <w:style w:type="character" w:customStyle="1" w:styleId="BalloonTextChar2">
    <w:name w:val="Balloon Text Char2"/>
    <w:uiPriority w:val="99"/>
    <w:locked/>
    <w:rsid w:val="00986055"/>
    <w:rPr>
      <w:rFonts w:ascii="Tahoma" w:hAnsi="Tahoma"/>
      <w:sz w:val="16"/>
    </w:rPr>
  </w:style>
  <w:style w:type="character" w:customStyle="1" w:styleId="NoSpacingChar2">
    <w:name w:val="No Spacing Char2"/>
    <w:link w:val="1f5"/>
    <w:locked/>
    <w:rsid w:val="00986055"/>
    <w:rPr>
      <w:rFonts w:eastAsia="Times New Roman"/>
      <w:lang w:val="en-US"/>
    </w:rPr>
  </w:style>
  <w:style w:type="paragraph" w:customStyle="1" w:styleId="1f5">
    <w:name w:val="Без интервала1"/>
    <w:link w:val="NoSpacingChar2"/>
    <w:qFormat/>
    <w:rsid w:val="00986055"/>
    <w:pPr>
      <w:spacing w:beforeAutospacing="1" w:after="0" w:afterAutospacing="1" w:line="240" w:lineRule="auto"/>
    </w:pPr>
    <w:rPr>
      <w:rFonts w:eastAsia="Times New Roman"/>
      <w:lang w:val="en-US"/>
    </w:rPr>
  </w:style>
  <w:style w:type="character" w:customStyle="1" w:styleId="ListParagraphChar3">
    <w:name w:val="List Paragraph Char3"/>
    <w:link w:val="1f6"/>
    <w:locked/>
    <w:rsid w:val="00986055"/>
    <w:rPr>
      <w:rFonts w:ascii="Calibri" w:hAnsi="Calibri"/>
      <w:sz w:val="24"/>
    </w:rPr>
  </w:style>
  <w:style w:type="paragraph" w:customStyle="1" w:styleId="1f6">
    <w:name w:val="Абзац списка1"/>
    <w:basedOn w:val="a8"/>
    <w:link w:val="ListParagraphChar3"/>
    <w:qFormat/>
    <w:rsid w:val="00986055"/>
    <w:pPr>
      <w:ind w:left="720"/>
      <w:contextualSpacing/>
    </w:pPr>
    <w:rPr>
      <w:rFonts w:ascii="Calibri" w:eastAsiaTheme="minorHAnsi" w:hAnsi="Calibri" w:cstheme="minorBidi"/>
      <w:szCs w:val="22"/>
      <w:lang w:eastAsia="en-US"/>
    </w:rPr>
  </w:style>
  <w:style w:type="character" w:customStyle="1" w:styleId="QuoteChar3">
    <w:name w:val="Quote Char3"/>
    <w:link w:val="240"/>
    <w:uiPriority w:val="99"/>
    <w:qFormat/>
    <w:locked/>
    <w:rsid w:val="00986055"/>
    <w:rPr>
      <w:i/>
      <w:color w:val="000000"/>
      <w:sz w:val="24"/>
    </w:rPr>
  </w:style>
  <w:style w:type="paragraph" w:customStyle="1" w:styleId="240">
    <w:name w:val="Цитата 24"/>
    <w:basedOn w:val="a8"/>
    <w:next w:val="a8"/>
    <w:link w:val="QuoteChar3"/>
    <w:uiPriority w:val="99"/>
    <w:qFormat/>
    <w:rsid w:val="00986055"/>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3">
    <w:name w:val="Intense Quote Char3"/>
    <w:link w:val="49"/>
    <w:uiPriority w:val="99"/>
    <w:qFormat/>
    <w:locked/>
    <w:rsid w:val="00986055"/>
    <w:rPr>
      <w:b/>
      <w:i/>
      <w:color w:val="4F81BD"/>
      <w:sz w:val="24"/>
    </w:rPr>
  </w:style>
  <w:style w:type="paragraph" w:customStyle="1" w:styleId="49">
    <w:name w:val="Выделенная цитата4"/>
    <w:basedOn w:val="a8"/>
    <w:next w:val="a8"/>
    <w:link w:val="IntenseQuoteChar3"/>
    <w:uiPriority w:val="99"/>
    <w:qFormat/>
    <w:rsid w:val="00986055"/>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3d">
    <w:name w:val="Стиль3 Знак"/>
    <w:link w:val="3e"/>
    <w:qFormat/>
    <w:locked/>
    <w:rsid w:val="00986055"/>
    <w:rPr>
      <w:rFonts w:ascii="Arial" w:hAnsi="Arial"/>
      <w:color w:val="622423"/>
      <w:sz w:val="32"/>
      <w:shd w:val="clear" w:color="auto" w:fill="F2DBDB"/>
    </w:rPr>
  </w:style>
  <w:style w:type="paragraph" w:customStyle="1" w:styleId="3e">
    <w:name w:val="Стиль3"/>
    <w:basedOn w:val="1c"/>
    <w:next w:val="a8"/>
    <w:link w:val="3d"/>
    <w:qFormat/>
    <w:rsid w:val="00986055"/>
    <w:pPr>
      <w:pBdr>
        <w:top w:val="single" w:sz="8" w:space="0" w:color="C0504D"/>
        <w:left w:val="single" w:sz="8" w:space="0" w:color="C0504D"/>
        <w:bottom w:val="single" w:sz="8" w:space="0" w:color="C0504D"/>
        <w:right w:val="single" w:sz="8" w:space="0" w:color="C0504D"/>
      </w:pBdr>
      <w:shd w:val="clear" w:color="auto" w:fill="F2DBDB"/>
      <w:spacing w:before="240" w:beforeAutospacing="0" w:after="60" w:afterAutospacing="0" w:line="268" w:lineRule="auto"/>
      <w:ind w:left="0"/>
      <w:contextualSpacing/>
    </w:pPr>
    <w:rPr>
      <w:rFonts w:ascii="Arial" w:eastAsiaTheme="minorHAnsi" w:hAnsi="Arial" w:cstheme="minorBidi"/>
      <w:color w:val="622423"/>
      <w:sz w:val="32"/>
      <w:szCs w:val="22"/>
      <w:lang w:eastAsia="en-US"/>
    </w:rPr>
  </w:style>
  <w:style w:type="paragraph" w:customStyle="1" w:styleId="afffd">
    <w:name w:val="Для таблиц"/>
    <w:basedOn w:val="a8"/>
    <w:qFormat/>
    <w:rsid w:val="00986055"/>
    <w:pPr>
      <w:spacing w:before="0" w:beforeAutospacing="0" w:after="0" w:afterAutospacing="0"/>
    </w:pPr>
  </w:style>
  <w:style w:type="paragraph" w:customStyle="1" w:styleId="afffe">
    <w:name w:val="список с точками"/>
    <w:basedOn w:val="a8"/>
    <w:qFormat/>
    <w:rsid w:val="00986055"/>
    <w:pPr>
      <w:tabs>
        <w:tab w:val="left" w:pos="3330"/>
      </w:tabs>
      <w:spacing w:before="0" w:beforeAutospacing="0" w:after="0" w:afterAutospacing="0" w:line="312" w:lineRule="auto"/>
      <w:ind w:left="3330" w:hanging="720"/>
      <w:jc w:val="both"/>
    </w:pPr>
  </w:style>
  <w:style w:type="paragraph" w:customStyle="1" w:styleId="Default">
    <w:name w:val="Default"/>
    <w:qFormat/>
    <w:rsid w:val="0098605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Знак Знак 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Style2">
    <w:name w:val="Style2"/>
    <w:basedOn w:val="a8"/>
    <w:qFormat/>
    <w:rsid w:val="00986055"/>
    <w:pPr>
      <w:widowControl w:val="0"/>
      <w:autoSpaceDE w:val="0"/>
      <w:autoSpaceDN w:val="0"/>
      <w:adjustRightInd w:val="0"/>
      <w:spacing w:before="0" w:beforeAutospacing="0" w:after="0" w:afterAutospacing="0"/>
    </w:pPr>
  </w:style>
  <w:style w:type="paragraph" w:customStyle="1" w:styleId="Style1">
    <w:name w:val="Style1"/>
    <w:basedOn w:val="a8"/>
    <w:qFormat/>
    <w:rsid w:val="00986055"/>
    <w:pPr>
      <w:widowControl w:val="0"/>
      <w:autoSpaceDE w:val="0"/>
      <w:autoSpaceDN w:val="0"/>
      <w:adjustRightInd w:val="0"/>
      <w:spacing w:before="0" w:beforeAutospacing="0" w:after="0" w:afterAutospacing="0" w:line="309" w:lineRule="exact"/>
      <w:ind w:firstLine="686"/>
      <w:jc w:val="both"/>
    </w:pPr>
  </w:style>
  <w:style w:type="paragraph" w:customStyle="1" w:styleId="ConsPlusNonformat">
    <w:name w:val="ConsPlusNonformat"/>
    <w:qFormat/>
    <w:rsid w:val="0098605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paragraph" w:customStyle="1" w:styleId="Normal1">
    <w:name w:val="Normal1"/>
    <w:qFormat/>
    <w:rsid w:val="00986055"/>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affff0">
    <w:name w:val="......."/>
    <w:basedOn w:val="a8"/>
    <w:next w:val="a8"/>
    <w:qFormat/>
    <w:rsid w:val="00986055"/>
    <w:pPr>
      <w:autoSpaceDE w:val="0"/>
      <w:autoSpaceDN w:val="0"/>
      <w:adjustRightInd w:val="0"/>
      <w:spacing w:before="0" w:beforeAutospacing="0" w:after="0" w:afterAutospacing="0"/>
    </w:pPr>
  </w:style>
  <w:style w:type="paragraph" w:customStyle="1" w:styleId="2f3">
    <w:name w:val="Стиль2"/>
    <w:basedOn w:val="a8"/>
    <w:next w:val="a"/>
    <w:qFormat/>
    <w:rsid w:val="00986055"/>
    <w:pPr>
      <w:spacing w:before="0" w:beforeAutospacing="0" w:after="0" w:afterAutospacing="0"/>
    </w:pPr>
    <w:rPr>
      <w:b/>
      <w:sz w:val="20"/>
    </w:rPr>
  </w:style>
  <w:style w:type="paragraph" w:customStyle="1" w:styleId="Style23">
    <w:name w:val="Style23"/>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Style5">
    <w:name w:val="Style5"/>
    <w:basedOn w:val="a8"/>
    <w:qFormat/>
    <w:rsid w:val="00986055"/>
    <w:pPr>
      <w:widowControl w:val="0"/>
      <w:autoSpaceDE w:val="0"/>
      <w:autoSpaceDN w:val="0"/>
      <w:adjustRightInd w:val="0"/>
      <w:spacing w:before="0" w:beforeAutospacing="0" w:after="0" w:afterAutospacing="0" w:line="490" w:lineRule="exact"/>
      <w:jc w:val="center"/>
    </w:pPr>
  </w:style>
  <w:style w:type="paragraph" w:customStyle="1" w:styleId="FR3">
    <w:name w:val="FR3"/>
    <w:qFormat/>
    <w:rsid w:val="00986055"/>
    <w:pPr>
      <w:widowControl w:val="0"/>
      <w:snapToGrid w:val="0"/>
      <w:spacing w:after="0" w:line="278" w:lineRule="auto"/>
      <w:jc w:val="both"/>
    </w:pPr>
    <w:rPr>
      <w:rFonts w:ascii="Times New Roman" w:eastAsia="Calibri" w:hAnsi="Times New Roman" w:cs="Times New Roman"/>
      <w:sz w:val="20"/>
      <w:szCs w:val="20"/>
      <w:lang w:eastAsia="ru-RU"/>
    </w:rPr>
  </w:style>
  <w:style w:type="paragraph" w:customStyle="1" w:styleId="1f7">
    <w:name w:val="Обычный (веб)1"/>
    <w:basedOn w:val="a8"/>
    <w:qFormat/>
    <w:rsid w:val="00986055"/>
    <w:pPr>
      <w:spacing w:before="75" w:beforeAutospacing="0"/>
      <w:jc w:val="both"/>
    </w:pPr>
    <w:rPr>
      <w:rFonts w:ascii="Arial" w:hAnsi="Arial" w:cs="Arial"/>
      <w:color w:val="000000"/>
      <w:sz w:val="20"/>
      <w:szCs w:val="20"/>
    </w:rPr>
  </w:style>
  <w:style w:type="paragraph" w:customStyle="1" w:styleId="Style16">
    <w:name w:val="Style16"/>
    <w:basedOn w:val="a8"/>
    <w:qFormat/>
    <w:rsid w:val="00986055"/>
    <w:pPr>
      <w:widowControl w:val="0"/>
      <w:autoSpaceDE w:val="0"/>
      <w:autoSpaceDN w:val="0"/>
      <w:adjustRightInd w:val="0"/>
      <w:spacing w:before="0" w:beforeAutospacing="0" w:after="0" w:afterAutospacing="0" w:line="478" w:lineRule="exact"/>
      <w:ind w:firstLine="706"/>
      <w:jc w:val="both"/>
    </w:pPr>
  </w:style>
  <w:style w:type="character" w:customStyle="1" w:styleId="ListParagraphChar1">
    <w:name w:val="List Paragraph Char1"/>
    <w:link w:val="ListParagraph1"/>
    <w:qFormat/>
    <w:locked/>
    <w:rsid w:val="00986055"/>
    <w:rPr>
      <w:rFonts w:ascii="Calibri" w:hAnsi="Calibri"/>
    </w:rPr>
  </w:style>
  <w:style w:type="paragraph" w:customStyle="1" w:styleId="ListParagraph1">
    <w:name w:val="List Paragraph1"/>
    <w:basedOn w:val="a8"/>
    <w:link w:val="ListParagraphChar1"/>
    <w:qFormat/>
    <w:rsid w:val="00986055"/>
    <w:pPr>
      <w:spacing w:before="0" w:beforeAutospacing="0" w:after="200" w:afterAutospacing="0" w:line="276" w:lineRule="auto"/>
      <w:ind w:left="720"/>
    </w:pPr>
    <w:rPr>
      <w:rFonts w:ascii="Calibri" w:eastAsiaTheme="minorHAnsi" w:hAnsi="Calibri" w:cstheme="minorBidi"/>
      <w:sz w:val="22"/>
      <w:szCs w:val="22"/>
      <w:lang w:eastAsia="en-US"/>
    </w:rPr>
  </w:style>
  <w:style w:type="paragraph" w:customStyle="1" w:styleId="affff1">
    <w:name w:val="Îáû÷íûé"/>
    <w:qFormat/>
    <w:rsid w:val="00986055"/>
    <w:pPr>
      <w:spacing w:after="0" w:line="240" w:lineRule="auto"/>
    </w:pPr>
    <w:rPr>
      <w:rFonts w:ascii="Times New Roman" w:eastAsia="Calibri" w:hAnsi="Times New Roman" w:cs="Times New Roman"/>
      <w:sz w:val="20"/>
      <w:szCs w:val="20"/>
      <w:lang w:val="en-US" w:eastAsia="ru-RU"/>
    </w:rPr>
  </w:style>
  <w:style w:type="paragraph" w:customStyle="1" w:styleId="affff2">
    <w:name w:val="Об"/>
    <w:qFormat/>
    <w:rsid w:val="00986055"/>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ConsPlusNormal">
    <w:name w:val="ConsPlusNormal Знак"/>
    <w:link w:val="ConsPlusNormal0"/>
    <w:qFormat/>
    <w:locked/>
    <w:rsid w:val="00986055"/>
    <w:rPr>
      <w:rFonts w:ascii="Arial" w:eastAsia="Times New Roman" w:hAnsi="Arial" w:cs="Arial"/>
    </w:rPr>
  </w:style>
  <w:style w:type="paragraph" w:customStyle="1" w:styleId="ConsPlusNormal0">
    <w:name w:val="ConsPlusNormal"/>
    <w:link w:val="ConsPlusNormal"/>
    <w:qFormat/>
    <w:rsid w:val="00986055"/>
    <w:pPr>
      <w:autoSpaceDE w:val="0"/>
      <w:autoSpaceDN w:val="0"/>
      <w:adjustRightInd w:val="0"/>
      <w:spacing w:after="0" w:line="240" w:lineRule="auto"/>
      <w:ind w:firstLine="720"/>
    </w:pPr>
    <w:rPr>
      <w:rFonts w:ascii="Arial" w:eastAsia="Times New Roman" w:hAnsi="Arial" w:cs="Arial"/>
    </w:rPr>
  </w:style>
  <w:style w:type="character" w:customStyle="1" w:styleId="ListParagraphChar">
    <w:name w:val="List Paragraph Char"/>
    <w:link w:val="1f8"/>
    <w:qFormat/>
    <w:locked/>
    <w:rsid w:val="00986055"/>
    <w:rPr>
      <w:rFonts w:ascii="Calibri" w:hAnsi="Calibri"/>
      <w:sz w:val="24"/>
    </w:rPr>
  </w:style>
  <w:style w:type="paragraph" w:customStyle="1" w:styleId="1f8">
    <w:name w:val="Абзац списка1"/>
    <w:basedOn w:val="a8"/>
    <w:link w:val="ListParagraphChar"/>
    <w:qFormat/>
    <w:rsid w:val="00986055"/>
    <w:pPr>
      <w:spacing w:before="0" w:beforeAutospacing="0" w:after="0" w:afterAutospacing="0"/>
      <w:ind w:left="720"/>
      <w:contextualSpacing/>
    </w:pPr>
    <w:rPr>
      <w:rFonts w:ascii="Calibri" w:eastAsiaTheme="minorHAnsi" w:hAnsi="Calibri" w:cstheme="minorBidi"/>
      <w:szCs w:val="22"/>
      <w:lang w:eastAsia="en-US"/>
    </w:rPr>
  </w:style>
  <w:style w:type="paragraph" w:customStyle="1" w:styleId="Style9">
    <w:name w:val="Style9"/>
    <w:basedOn w:val="a8"/>
    <w:qFormat/>
    <w:rsid w:val="00986055"/>
    <w:pPr>
      <w:widowControl w:val="0"/>
      <w:autoSpaceDE w:val="0"/>
      <w:autoSpaceDN w:val="0"/>
      <w:adjustRightInd w:val="0"/>
      <w:spacing w:before="0" w:beforeAutospacing="0" w:after="0" w:afterAutospacing="0"/>
    </w:pPr>
  </w:style>
  <w:style w:type="character" w:customStyle="1" w:styleId="affff3">
    <w:name w:val="Темы Знак"/>
    <w:link w:val="affff4"/>
    <w:qFormat/>
    <w:locked/>
    <w:rsid w:val="00986055"/>
    <w:rPr>
      <w:b/>
      <w:sz w:val="24"/>
    </w:rPr>
  </w:style>
  <w:style w:type="paragraph" w:customStyle="1" w:styleId="affff4">
    <w:name w:val="Темы"/>
    <w:basedOn w:val="a8"/>
    <w:link w:val="affff3"/>
    <w:qFormat/>
    <w:rsid w:val="00986055"/>
    <w:pPr>
      <w:keepNext/>
      <w:spacing w:before="0" w:beforeAutospacing="0" w:after="0" w:afterAutospacing="0"/>
      <w:jc w:val="both"/>
    </w:pPr>
    <w:rPr>
      <w:rFonts w:asciiTheme="minorHAnsi" w:eastAsiaTheme="minorHAnsi" w:hAnsiTheme="minorHAnsi" w:cstheme="minorBidi"/>
      <w:b/>
      <w:szCs w:val="22"/>
      <w:lang w:eastAsia="en-US"/>
    </w:rPr>
  </w:style>
  <w:style w:type="paragraph" w:customStyle="1" w:styleId="Style19">
    <w:name w:val="Style19"/>
    <w:basedOn w:val="a8"/>
    <w:qFormat/>
    <w:rsid w:val="00986055"/>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8"/>
    <w:qFormat/>
    <w:rsid w:val="00986055"/>
    <w:pPr>
      <w:autoSpaceDE/>
      <w:autoSpaceDN/>
      <w:adjustRightInd/>
      <w:spacing w:line="360" w:lineRule="auto"/>
      <w:jc w:val="both"/>
    </w:pPr>
    <w:rPr>
      <w:rFonts w:ascii="Times New Roman" w:hAnsi="Times New Roman"/>
      <w:sz w:val="24"/>
    </w:rPr>
  </w:style>
  <w:style w:type="character" w:customStyle="1" w:styleId="1f9">
    <w:name w:val="Стиль1 Знак"/>
    <w:link w:val="1fa"/>
    <w:qFormat/>
    <w:locked/>
    <w:rsid w:val="00986055"/>
  </w:style>
  <w:style w:type="paragraph" w:customStyle="1" w:styleId="1fa">
    <w:name w:val="Стиль1"/>
    <w:basedOn w:val="stepanov"/>
    <w:link w:val="1f9"/>
    <w:qFormat/>
    <w:rsid w:val="00986055"/>
    <w:pPr>
      <w:suppressAutoHyphens/>
      <w:spacing w:line="240" w:lineRule="auto"/>
    </w:pPr>
    <w:rPr>
      <w:rFonts w:asciiTheme="minorHAnsi" w:eastAsiaTheme="minorHAnsi" w:hAnsiTheme="minorHAnsi" w:cstheme="minorBidi"/>
      <w:sz w:val="22"/>
      <w:szCs w:val="22"/>
      <w:lang w:eastAsia="en-US"/>
    </w:rPr>
  </w:style>
  <w:style w:type="paragraph" w:customStyle="1" w:styleId="075">
    <w:name w:val="Стиль Нумерованный список + сверху: (одинарная Авто  075 пт лини..."/>
    <w:basedOn w:val="a"/>
    <w:qFormat/>
    <w:rsid w:val="00986055"/>
    <w:pPr>
      <w:numPr>
        <w:numId w:val="0"/>
      </w:numPr>
      <w:spacing w:before="0" w:beforeAutospacing="0" w:after="0" w:afterAutospacing="0"/>
      <w:ind w:left="360" w:hanging="360"/>
    </w:pPr>
    <w:rPr>
      <w:szCs w:val="20"/>
    </w:rPr>
  </w:style>
  <w:style w:type="paragraph" w:customStyle="1" w:styleId="0751">
    <w:name w:val="Стиль Нумерованный список + сверху: (одинарная Авто  075 пт лини...1"/>
    <w:basedOn w:val="a"/>
    <w:qFormat/>
    <w:rsid w:val="00986055"/>
    <w:pPr>
      <w:numPr>
        <w:numId w:val="0"/>
      </w:numPr>
      <w:spacing w:before="0" w:beforeAutospacing="0" w:after="0" w:afterAutospacing="0"/>
      <w:ind w:left="360" w:hanging="360"/>
    </w:pPr>
    <w:rPr>
      <w:szCs w:val="20"/>
    </w:rPr>
  </w:style>
  <w:style w:type="paragraph" w:customStyle="1" w:styleId="0756">
    <w:name w:val="Стиль Нумерованный список + сверху: (одинарная Авто  075 пт лини...6"/>
    <w:basedOn w:val="a"/>
    <w:qFormat/>
    <w:rsid w:val="00986055"/>
    <w:pPr>
      <w:numPr>
        <w:numId w:val="0"/>
      </w:numPr>
      <w:spacing w:before="0" w:beforeAutospacing="0" w:after="0" w:afterAutospacing="0"/>
      <w:ind w:left="360" w:hanging="360"/>
    </w:pPr>
    <w:rPr>
      <w:szCs w:val="20"/>
    </w:rPr>
  </w:style>
  <w:style w:type="paragraph" w:customStyle="1" w:styleId="0757">
    <w:name w:val="Стиль Нумерованный список + сверху: (одинарная Авто  075 пт лини...7"/>
    <w:basedOn w:val="a"/>
    <w:qFormat/>
    <w:rsid w:val="00986055"/>
    <w:pPr>
      <w:numPr>
        <w:numId w:val="0"/>
      </w:numPr>
      <w:spacing w:before="0" w:beforeAutospacing="0" w:after="0" w:afterAutospacing="0"/>
      <w:ind w:left="360" w:hanging="360"/>
    </w:pPr>
    <w:rPr>
      <w:szCs w:val="20"/>
    </w:rPr>
  </w:style>
  <w:style w:type="paragraph" w:customStyle="1" w:styleId="2TimesNewRoman12">
    <w:name w:val="Стиль Заголовок 2 + Times New Roman 12 пт не курсив"/>
    <w:basedOn w:val="26"/>
    <w:qFormat/>
    <w:rsid w:val="00986055"/>
    <w:rPr>
      <w:kern w:val="0"/>
      <w:sz w:val="24"/>
      <w:szCs w:val="28"/>
    </w:rPr>
  </w:style>
  <w:style w:type="paragraph" w:customStyle="1" w:styleId="2TimesNewRoman120">
    <w:name w:val="Стиль Стиль Заголовок 2 + Times New Roman 12 пт не курсив + курсив"/>
    <w:basedOn w:val="2TimesNewRoman12"/>
    <w:qFormat/>
    <w:rsid w:val="00986055"/>
    <w:rPr>
      <w:iCs/>
    </w:rPr>
  </w:style>
  <w:style w:type="paragraph" w:customStyle="1" w:styleId="2TimesNewRoman121">
    <w:name w:val="Стиль Заголовок 2 + Times New Roman 12 пт"/>
    <w:basedOn w:val="26"/>
    <w:qFormat/>
    <w:rsid w:val="00986055"/>
    <w:rPr>
      <w:iCs/>
      <w:kern w:val="0"/>
      <w:sz w:val="24"/>
      <w:szCs w:val="28"/>
    </w:rPr>
  </w:style>
  <w:style w:type="paragraph" w:customStyle="1" w:styleId="style10">
    <w:name w:val="style1"/>
    <w:basedOn w:val="a8"/>
    <w:qFormat/>
    <w:rsid w:val="00986055"/>
  </w:style>
  <w:style w:type="paragraph" w:customStyle="1" w:styleId="212">
    <w:name w:val="Основной текст 21"/>
    <w:basedOn w:val="a8"/>
    <w:qFormat/>
    <w:rsid w:val="00986055"/>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fb">
    <w:name w:val="Обычный1"/>
    <w:qFormat/>
    <w:rsid w:val="00986055"/>
    <w:pPr>
      <w:widowControl w:val="0"/>
      <w:snapToGrid w:val="0"/>
      <w:spacing w:after="0"/>
      <w:ind w:firstLine="460"/>
      <w:jc w:val="both"/>
    </w:pPr>
    <w:rPr>
      <w:rFonts w:ascii="Times New Roman" w:eastAsia="Calibri" w:hAnsi="Times New Roman" w:cs="Times New Roman"/>
      <w:sz w:val="18"/>
      <w:szCs w:val="20"/>
      <w:lang w:eastAsia="ru-RU"/>
    </w:rPr>
  </w:style>
  <w:style w:type="paragraph" w:customStyle="1" w:styleId="1fc">
    <w:name w:val="1"/>
    <w:basedOn w:val="a8"/>
    <w:qFormat/>
    <w:rsid w:val="00986055"/>
    <w:pPr>
      <w:spacing w:before="0" w:beforeAutospacing="0" w:after="160" w:afterAutospacing="0" w:line="240" w:lineRule="exact"/>
    </w:pPr>
    <w:rPr>
      <w:rFonts w:ascii="Verdana" w:hAnsi="Verdana"/>
      <w:lang w:val="en-US" w:eastAsia="en-US"/>
    </w:rPr>
  </w:style>
  <w:style w:type="paragraph" w:customStyle="1" w:styleId="1fd">
    <w:name w:val="Загол. 1 ур."/>
    <w:basedOn w:val="a8"/>
    <w:qFormat/>
    <w:rsid w:val="00986055"/>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a">
    <w:name w:val="заголовок 4"/>
    <w:basedOn w:val="a8"/>
    <w:qFormat/>
    <w:rsid w:val="00986055"/>
    <w:pPr>
      <w:keepNext/>
      <w:tabs>
        <w:tab w:val="left" w:pos="720"/>
      </w:tabs>
      <w:spacing w:before="240" w:beforeAutospacing="0" w:after="60" w:afterAutospacing="0"/>
      <w:ind w:left="720" w:hanging="360"/>
      <w:outlineLvl w:val="3"/>
    </w:pPr>
    <w:rPr>
      <w:bCs/>
      <w:i/>
      <w:sz w:val="28"/>
      <w:szCs w:val="28"/>
    </w:rPr>
  </w:style>
  <w:style w:type="paragraph" w:customStyle="1" w:styleId="affff5">
    <w:name w:val="a"/>
    <w:basedOn w:val="a8"/>
    <w:qFormat/>
    <w:rsid w:val="00986055"/>
  </w:style>
  <w:style w:type="paragraph" w:customStyle="1" w:styleId="acxspmiddle">
    <w:name w:val="acxspmiddle"/>
    <w:basedOn w:val="a8"/>
    <w:qFormat/>
    <w:rsid w:val="00986055"/>
  </w:style>
  <w:style w:type="paragraph" w:customStyle="1" w:styleId="ConsPlusTitle">
    <w:name w:val="ConsPlusTitle"/>
    <w:qFormat/>
    <w:rsid w:val="00986055"/>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08">
    <w:name w:val="Стиль По ширине Первая строка:  08 см"/>
    <w:basedOn w:val="a8"/>
    <w:qFormat/>
    <w:rsid w:val="00986055"/>
    <w:pPr>
      <w:spacing w:before="0" w:beforeAutospacing="0" w:after="0" w:afterAutospacing="0"/>
      <w:ind w:firstLine="454"/>
      <w:jc w:val="both"/>
    </w:pPr>
  </w:style>
  <w:style w:type="paragraph" w:customStyle="1" w:styleId="1KGK9">
    <w:name w:val="1KG=K9"/>
    <w:qFormat/>
    <w:rsid w:val="00986055"/>
    <w:pPr>
      <w:overflowPunct w:val="0"/>
      <w:autoSpaceDE w:val="0"/>
      <w:autoSpaceDN w:val="0"/>
      <w:adjustRightInd w:val="0"/>
      <w:spacing w:after="0" w:line="240" w:lineRule="auto"/>
    </w:pPr>
    <w:rPr>
      <w:rFonts w:ascii="MS Sans Serif" w:eastAsia="Calibri" w:hAnsi="MS Sans Serif" w:cs="Times New Roman"/>
      <w:sz w:val="24"/>
      <w:szCs w:val="20"/>
      <w:lang w:eastAsia="ru-RU"/>
    </w:rPr>
  </w:style>
  <w:style w:type="character" w:customStyle="1" w:styleId="132">
    <w:name w:val="табл_заголовок_13 Знак"/>
    <w:link w:val="133"/>
    <w:qFormat/>
    <w:locked/>
    <w:rsid w:val="00986055"/>
    <w:rPr>
      <w:b/>
      <w:sz w:val="26"/>
    </w:rPr>
  </w:style>
  <w:style w:type="paragraph" w:customStyle="1" w:styleId="133">
    <w:name w:val="табл_заголовок_13"/>
    <w:basedOn w:val="a8"/>
    <w:link w:val="132"/>
    <w:qFormat/>
    <w:rsid w:val="00986055"/>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8"/>
    <w:qFormat/>
    <w:rsid w:val="00986055"/>
    <w:pPr>
      <w:suppressAutoHyphens/>
      <w:spacing w:before="0" w:beforeAutospacing="0" w:after="0" w:afterAutospacing="0"/>
      <w:jc w:val="center"/>
    </w:pPr>
    <w:rPr>
      <w:sz w:val="26"/>
      <w:lang w:eastAsia="ar-SA"/>
    </w:rPr>
  </w:style>
  <w:style w:type="paragraph" w:customStyle="1" w:styleId="2f4">
    <w:name w:val="Заголовок_2"/>
    <w:basedOn w:val="a8"/>
    <w:qFormat/>
    <w:rsid w:val="00986055"/>
    <w:pPr>
      <w:spacing w:before="0" w:beforeAutospacing="0" w:after="0" w:afterAutospacing="0" w:line="360" w:lineRule="auto"/>
      <w:jc w:val="both"/>
    </w:pPr>
    <w:rPr>
      <w:rFonts w:ascii="Arial" w:hAnsi="Arial"/>
      <w:b/>
      <w:i/>
      <w:sz w:val="28"/>
      <w:szCs w:val="20"/>
    </w:rPr>
  </w:style>
  <w:style w:type="paragraph" w:customStyle="1" w:styleId="affff6">
    <w:name w:val="Абзац_СУБД"/>
    <w:basedOn w:val="a8"/>
    <w:qFormat/>
    <w:rsid w:val="00986055"/>
    <w:pPr>
      <w:spacing w:before="0" w:beforeAutospacing="0" w:after="0" w:afterAutospacing="0" w:line="360" w:lineRule="auto"/>
      <w:ind w:firstLine="720"/>
      <w:jc w:val="both"/>
    </w:pPr>
    <w:rPr>
      <w:rFonts w:ascii="Arial" w:hAnsi="Arial"/>
      <w:sz w:val="28"/>
      <w:szCs w:val="20"/>
    </w:rPr>
  </w:style>
  <w:style w:type="character" w:customStyle="1" w:styleId="FR2">
    <w:name w:val="FR2 Знак"/>
    <w:link w:val="FR20"/>
    <w:qFormat/>
    <w:locked/>
    <w:rsid w:val="00986055"/>
    <w:rPr>
      <w:rFonts w:ascii="Arial" w:eastAsia="Times New Roman" w:hAnsi="Arial" w:cs="Arial"/>
    </w:rPr>
  </w:style>
  <w:style w:type="paragraph" w:customStyle="1" w:styleId="FR20">
    <w:name w:val="FR2"/>
    <w:link w:val="FR2"/>
    <w:qFormat/>
    <w:rsid w:val="00986055"/>
    <w:pPr>
      <w:widowControl w:val="0"/>
      <w:snapToGrid w:val="0"/>
      <w:spacing w:before="300" w:after="0" w:line="240" w:lineRule="auto"/>
      <w:jc w:val="both"/>
    </w:pPr>
    <w:rPr>
      <w:rFonts w:ascii="Arial" w:eastAsia="Times New Roman" w:hAnsi="Arial" w:cs="Arial"/>
    </w:rPr>
  </w:style>
  <w:style w:type="paragraph" w:customStyle="1" w:styleId="FR1">
    <w:name w:val="FR1"/>
    <w:qFormat/>
    <w:rsid w:val="00986055"/>
    <w:pPr>
      <w:widowControl w:val="0"/>
      <w:snapToGrid w:val="0"/>
      <w:spacing w:after="0" w:line="240" w:lineRule="auto"/>
    </w:pPr>
    <w:rPr>
      <w:rFonts w:ascii="Times New Roman" w:eastAsia="Calibri" w:hAnsi="Times New Roman" w:cs="Times New Roman"/>
      <w:szCs w:val="20"/>
      <w:lang w:eastAsia="ru-RU"/>
    </w:rPr>
  </w:style>
  <w:style w:type="character" w:customStyle="1" w:styleId="affff7">
    <w:name w:val="Основной тект Знак"/>
    <w:link w:val="affff8"/>
    <w:qFormat/>
    <w:locked/>
    <w:rsid w:val="00986055"/>
    <w:rPr>
      <w:sz w:val="24"/>
    </w:rPr>
  </w:style>
  <w:style w:type="paragraph" w:customStyle="1" w:styleId="affff8">
    <w:name w:val="Основной тект"/>
    <w:basedOn w:val="a8"/>
    <w:link w:val="affff7"/>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a7">
    <w:name w:val="Модуль"/>
    <w:basedOn w:val="a8"/>
    <w:qFormat/>
    <w:rsid w:val="00986055"/>
    <w:pPr>
      <w:keepNext/>
      <w:numPr>
        <w:numId w:val="6"/>
      </w:numPr>
      <w:tabs>
        <w:tab w:val="left" w:pos="720"/>
      </w:tabs>
      <w:spacing w:before="0" w:beforeAutospacing="0" w:after="0" w:afterAutospacing="0"/>
      <w:jc w:val="both"/>
    </w:pPr>
    <w:rPr>
      <w:sz w:val="20"/>
      <w:szCs w:val="20"/>
    </w:rPr>
  </w:style>
  <w:style w:type="paragraph" w:customStyle="1" w:styleId="Style11">
    <w:name w:val="Style11"/>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affff9">
    <w:name w:val="Нормальный"/>
    <w:qFormat/>
    <w:rsid w:val="00986055"/>
    <w:pPr>
      <w:snapToGrid w:val="0"/>
      <w:spacing w:after="0" w:line="240" w:lineRule="auto"/>
      <w:ind w:firstLine="567"/>
      <w:jc w:val="both"/>
    </w:pPr>
    <w:rPr>
      <w:rFonts w:ascii="Times New Roman" w:eastAsia="Calibri" w:hAnsi="Times New Roman" w:cs="Times New Roman"/>
      <w:sz w:val="28"/>
      <w:szCs w:val="20"/>
      <w:lang w:eastAsia="ru-RU"/>
    </w:rPr>
  </w:style>
  <w:style w:type="paragraph" w:customStyle="1" w:styleId="1fe">
    <w:name w:val="Текст1"/>
    <w:basedOn w:val="a8"/>
    <w:qFormat/>
    <w:rsid w:val="00986055"/>
    <w:pPr>
      <w:spacing w:before="0" w:beforeAutospacing="0" w:after="0" w:afterAutospacing="0"/>
    </w:pPr>
    <w:rPr>
      <w:rFonts w:ascii="Courier New" w:hAnsi="Courier New"/>
      <w:sz w:val="20"/>
      <w:szCs w:val="20"/>
    </w:rPr>
  </w:style>
  <w:style w:type="paragraph" w:customStyle="1" w:styleId="affffa">
    <w:name w:val="Примечание"/>
    <w:basedOn w:val="a8"/>
    <w:qFormat/>
    <w:rsid w:val="00986055"/>
    <w:pPr>
      <w:spacing w:before="0" w:beforeAutospacing="0" w:after="0" w:afterAutospacing="0"/>
      <w:ind w:firstLine="454"/>
      <w:jc w:val="both"/>
    </w:pPr>
    <w:rPr>
      <w:i/>
    </w:rPr>
  </w:style>
  <w:style w:type="paragraph" w:customStyle="1" w:styleId="Style6">
    <w:name w:val="Style6"/>
    <w:basedOn w:val="a8"/>
    <w:qFormat/>
    <w:rsid w:val="00986055"/>
    <w:pPr>
      <w:widowControl w:val="0"/>
      <w:autoSpaceDE w:val="0"/>
      <w:autoSpaceDN w:val="0"/>
      <w:adjustRightInd w:val="0"/>
      <w:spacing w:before="0" w:beforeAutospacing="0" w:after="0" w:afterAutospacing="0"/>
      <w:jc w:val="both"/>
    </w:pPr>
  </w:style>
  <w:style w:type="paragraph" w:customStyle="1" w:styleId="Style33">
    <w:name w:val="Style33"/>
    <w:basedOn w:val="a8"/>
    <w:qFormat/>
    <w:rsid w:val="00986055"/>
    <w:pPr>
      <w:widowControl w:val="0"/>
      <w:autoSpaceDE w:val="0"/>
      <w:autoSpaceDN w:val="0"/>
      <w:adjustRightInd w:val="0"/>
      <w:spacing w:before="0" w:beforeAutospacing="0" w:after="0" w:afterAutospacing="0"/>
    </w:pPr>
  </w:style>
  <w:style w:type="paragraph" w:customStyle="1" w:styleId="affffb">
    <w:name w:val="Таблицы (моноширинный)"/>
    <w:basedOn w:val="a8"/>
    <w:next w:val="a8"/>
    <w:qFormat/>
    <w:rsid w:val="00986055"/>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8"/>
    <w:qFormat/>
    <w:rsid w:val="00986055"/>
  </w:style>
  <w:style w:type="paragraph" w:customStyle="1" w:styleId="affffc">
    <w:name w:val="Прижатый влево"/>
    <w:basedOn w:val="a8"/>
    <w:next w:val="a8"/>
    <w:qFormat/>
    <w:rsid w:val="00986055"/>
    <w:pPr>
      <w:autoSpaceDE w:val="0"/>
      <w:autoSpaceDN w:val="0"/>
      <w:adjustRightInd w:val="0"/>
      <w:spacing w:before="0" w:beforeAutospacing="0" w:after="0" w:afterAutospacing="0"/>
    </w:pPr>
    <w:rPr>
      <w:rFonts w:ascii="Arial" w:hAnsi="Arial"/>
      <w:sz w:val="20"/>
      <w:szCs w:val="20"/>
    </w:rPr>
  </w:style>
  <w:style w:type="paragraph" w:customStyle="1" w:styleId="114">
    <w:name w:val="Обычный11"/>
    <w:qFormat/>
    <w:rsid w:val="00986055"/>
    <w:pPr>
      <w:widowControl w:val="0"/>
      <w:spacing w:after="0"/>
      <w:ind w:firstLine="460"/>
      <w:jc w:val="both"/>
    </w:pPr>
    <w:rPr>
      <w:rFonts w:ascii="Times New Roman" w:eastAsia="Calibri" w:hAnsi="Times New Roman" w:cs="Times New Roman"/>
      <w:sz w:val="18"/>
      <w:szCs w:val="20"/>
      <w:lang w:eastAsia="ru-RU"/>
    </w:rPr>
  </w:style>
  <w:style w:type="paragraph" w:customStyle="1" w:styleId="1ff">
    <w:name w:val="Цитата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8"/>
    <w:qFormat/>
    <w:rsid w:val="00986055"/>
  </w:style>
  <w:style w:type="paragraph" w:customStyle="1" w:styleId="affffd">
    <w:name w:val="Нормальный (таблица)"/>
    <w:basedOn w:val="a8"/>
    <w:next w:val="a8"/>
    <w:qFormat/>
    <w:rsid w:val="00986055"/>
    <w:pPr>
      <w:widowControl w:val="0"/>
      <w:autoSpaceDE w:val="0"/>
      <w:autoSpaceDN w:val="0"/>
      <w:adjustRightInd w:val="0"/>
      <w:spacing w:before="0" w:beforeAutospacing="0" w:after="0" w:afterAutospacing="0"/>
      <w:jc w:val="both"/>
    </w:pPr>
    <w:rPr>
      <w:rFonts w:ascii="Arial" w:hAnsi="Arial" w:cs="Arial"/>
    </w:rPr>
  </w:style>
  <w:style w:type="paragraph" w:customStyle="1" w:styleId="311">
    <w:name w:val="Основной текст с отступом 31"/>
    <w:basedOn w:val="a8"/>
    <w:qFormat/>
    <w:rsid w:val="00986055"/>
    <w:pPr>
      <w:suppressAutoHyphens/>
      <w:spacing w:before="0" w:beforeAutospacing="0" w:after="120" w:afterAutospacing="0"/>
      <w:ind w:left="283"/>
    </w:pPr>
    <w:rPr>
      <w:sz w:val="16"/>
      <w:szCs w:val="16"/>
      <w:lang w:eastAsia="ar-SA"/>
    </w:rPr>
  </w:style>
  <w:style w:type="paragraph" w:customStyle="1" w:styleId="affffe">
    <w:name w:val="Стиль"/>
    <w:qFormat/>
    <w:rsid w:val="00986055"/>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caaieiaie3">
    <w:name w:val="caaieiaie 3"/>
    <w:qFormat/>
    <w:rsid w:val="00986055"/>
    <w:pPr>
      <w:keepNext/>
      <w:snapToGrid w:val="0"/>
      <w:spacing w:after="0" w:line="190" w:lineRule="atLeast"/>
      <w:jc w:val="center"/>
    </w:pPr>
    <w:rPr>
      <w:rFonts w:ascii="PragmaticaCTT" w:eastAsia="Calibri" w:hAnsi="PragmaticaCTT" w:cs="Times New Roman"/>
      <w:sz w:val="24"/>
      <w:szCs w:val="20"/>
      <w:lang w:eastAsia="ru-RU"/>
    </w:rPr>
  </w:style>
  <w:style w:type="paragraph" w:customStyle="1" w:styleId="afffff">
    <w:name w:val="Литература"/>
    <w:basedOn w:val="a8"/>
    <w:qFormat/>
    <w:rsid w:val="00986055"/>
    <w:pPr>
      <w:keepNext/>
      <w:spacing w:before="0" w:beforeAutospacing="0" w:after="0" w:afterAutospacing="0"/>
      <w:jc w:val="center"/>
    </w:pPr>
    <w:rPr>
      <w:b/>
    </w:rPr>
  </w:style>
  <w:style w:type="paragraph" w:customStyle="1" w:styleId="2f5">
    <w:name w:val="Знак Знак2 Знак Знак Знак Знак Знак Знак Знак Знак Знак Знак"/>
    <w:basedOn w:val="a8"/>
    <w:qFormat/>
    <w:rsid w:val="00986055"/>
    <w:rPr>
      <w:rFonts w:ascii="Tahoma" w:hAnsi="Tahoma" w:cs="Tahoma"/>
      <w:sz w:val="20"/>
      <w:szCs w:val="20"/>
      <w:lang w:val="en-US" w:eastAsia="en-US"/>
    </w:rPr>
  </w:style>
  <w:style w:type="paragraph" w:customStyle="1" w:styleId="western">
    <w:name w:val="western"/>
    <w:basedOn w:val="a8"/>
    <w:qFormat/>
    <w:rsid w:val="00986055"/>
    <w:pPr>
      <w:spacing w:after="115" w:afterAutospacing="0"/>
    </w:pPr>
    <w:rPr>
      <w:color w:val="000000"/>
      <w:sz w:val="20"/>
      <w:szCs w:val="20"/>
    </w:rPr>
  </w:style>
  <w:style w:type="paragraph" w:customStyle="1" w:styleId="cjk">
    <w:name w:val="cjk"/>
    <w:basedOn w:val="a8"/>
    <w:qFormat/>
    <w:rsid w:val="00986055"/>
    <w:pPr>
      <w:spacing w:after="115" w:afterAutospacing="0"/>
    </w:pPr>
    <w:rPr>
      <w:color w:val="000000"/>
      <w:sz w:val="20"/>
      <w:szCs w:val="20"/>
    </w:rPr>
  </w:style>
  <w:style w:type="paragraph" w:customStyle="1" w:styleId="ctl">
    <w:name w:val="ctl"/>
    <w:basedOn w:val="a8"/>
    <w:qFormat/>
    <w:rsid w:val="00986055"/>
    <w:pPr>
      <w:spacing w:after="115" w:afterAutospacing="0"/>
    </w:pPr>
    <w:rPr>
      <w:rFonts w:ascii="Calibri" w:hAnsi="Calibri"/>
      <w:color w:val="000000"/>
      <w:sz w:val="20"/>
      <w:szCs w:val="20"/>
    </w:rPr>
  </w:style>
  <w:style w:type="paragraph" w:customStyle="1" w:styleId="2f6">
    <w:name w:val="[О] Загол. 2 ур."/>
    <w:qFormat/>
    <w:rsid w:val="00986055"/>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0">
    <w:name w:val="Знак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hAnsi="Verdana"/>
      <w:lang w:val="en-US" w:eastAsia="en-US"/>
    </w:rPr>
  </w:style>
  <w:style w:type="paragraph" w:customStyle="1" w:styleId="afffff1">
    <w:name w:val="Абзац"/>
    <w:basedOn w:val="a8"/>
    <w:qFormat/>
    <w:rsid w:val="00986055"/>
    <w:pPr>
      <w:spacing w:before="0" w:beforeAutospacing="0" w:after="0" w:afterAutospacing="0" w:line="312" w:lineRule="auto"/>
      <w:ind w:firstLine="567"/>
      <w:jc w:val="both"/>
    </w:pPr>
    <w:rPr>
      <w:spacing w:val="-4"/>
      <w:szCs w:val="20"/>
    </w:rPr>
  </w:style>
  <w:style w:type="paragraph" w:customStyle="1" w:styleId="312">
    <w:name w:val="Основной текст 31"/>
    <w:basedOn w:val="1fb"/>
    <w:qFormat/>
    <w:rsid w:val="00986055"/>
    <w:pPr>
      <w:widowControl/>
      <w:snapToGrid/>
      <w:spacing w:line="240" w:lineRule="auto"/>
      <w:ind w:firstLine="0"/>
    </w:pPr>
    <w:rPr>
      <w:i/>
      <w:sz w:val="26"/>
    </w:rPr>
  </w:style>
  <w:style w:type="paragraph" w:customStyle="1" w:styleId="BodyText22">
    <w:name w:val="Body Text 22"/>
    <w:basedOn w:val="a8"/>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7">
    <w:name w:val="_СПИСОК_2"/>
    <w:basedOn w:val="a8"/>
    <w:qFormat/>
    <w:rsid w:val="00986055"/>
    <w:pPr>
      <w:spacing w:before="0" w:beforeAutospacing="0" w:after="0" w:afterAutospacing="0"/>
      <w:ind w:left="600" w:hanging="600"/>
      <w:jc w:val="both"/>
    </w:pPr>
    <w:rPr>
      <w:rFonts w:eastAsia="MS Mincho"/>
      <w:sz w:val="28"/>
      <w:szCs w:val="28"/>
      <w:lang w:eastAsia="ja-JP"/>
    </w:rPr>
  </w:style>
  <w:style w:type="paragraph" w:customStyle="1" w:styleId="afffff2">
    <w:name w:val="Îñíîâíîé"/>
    <w:basedOn w:val="a8"/>
    <w:qFormat/>
    <w:rsid w:val="00986055"/>
    <w:pPr>
      <w:overflowPunct w:val="0"/>
      <w:autoSpaceDE w:val="0"/>
      <w:autoSpaceDN w:val="0"/>
      <w:adjustRightInd w:val="0"/>
      <w:spacing w:before="0" w:beforeAutospacing="0" w:after="0" w:afterAutospacing="0"/>
      <w:ind w:firstLine="426"/>
      <w:jc w:val="both"/>
    </w:pPr>
    <w:rPr>
      <w:sz w:val="28"/>
      <w:szCs w:val="20"/>
    </w:rPr>
  </w:style>
  <w:style w:type="paragraph" w:customStyle="1" w:styleId="1ff0">
    <w:name w:val="Çàãë1"/>
    <w:basedOn w:val="a8"/>
    <w:qFormat/>
    <w:rsid w:val="00986055"/>
    <w:pPr>
      <w:overflowPunct w:val="0"/>
      <w:autoSpaceDE w:val="0"/>
      <w:autoSpaceDN w:val="0"/>
      <w:adjustRightInd w:val="0"/>
      <w:spacing w:before="0" w:beforeAutospacing="0" w:after="0" w:afterAutospacing="0"/>
      <w:jc w:val="center"/>
    </w:pPr>
    <w:rPr>
      <w:sz w:val="28"/>
      <w:szCs w:val="20"/>
    </w:rPr>
  </w:style>
  <w:style w:type="paragraph" w:customStyle="1" w:styleId="Style100">
    <w:name w:val="Style10"/>
    <w:basedOn w:val="a8"/>
    <w:qFormat/>
    <w:rsid w:val="00986055"/>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8"/>
    <w:qFormat/>
    <w:rsid w:val="00986055"/>
    <w:pPr>
      <w:widowControl w:val="0"/>
      <w:autoSpaceDE w:val="0"/>
      <w:autoSpaceDN w:val="0"/>
      <w:adjustRightInd w:val="0"/>
      <w:spacing w:before="0" w:beforeAutospacing="0" w:after="0" w:afterAutospacing="0" w:line="478" w:lineRule="exact"/>
    </w:pPr>
  </w:style>
  <w:style w:type="paragraph" w:customStyle="1" w:styleId="Style8">
    <w:name w:val="Style8"/>
    <w:basedOn w:val="a8"/>
    <w:qFormat/>
    <w:rsid w:val="00986055"/>
    <w:pPr>
      <w:widowControl w:val="0"/>
      <w:autoSpaceDE w:val="0"/>
      <w:autoSpaceDN w:val="0"/>
      <w:adjustRightInd w:val="0"/>
      <w:spacing w:before="0" w:beforeAutospacing="0" w:after="0" w:afterAutospacing="0"/>
      <w:jc w:val="both"/>
    </w:pPr>
  </w:style>
  <w:style w:type="paragraph" w:customStyle="1" w:styleId="Style18">
    <w:name w:val="Style18"/>
    <w:basedOn w:val="a8"/>
    <w:qFormat/>
    <w:rsid w:val="00986055"/>
    <w:pPr>
      <w:widowControl w:val="0"/>
      <w:autoSpaceDE w:val="0"/>
      <w:autoSpaceDN w:val="0"/>
      <w:adjustRightInd w:val="0"/>
      <w:spacing w:before="0" w:beforeAutospacing="0" w:after="0" w:afterAutospacing="0"/>
    </w:pPr>
  </w:style>
  <w:style w:type="paragraph" w:customStyle="1" w:styleId="Style17">
    <w:name w:val="Style17"/>
    <w:basedOn w:val="a8"/>
    <w:qFormat/>
    <w:rsid w:val="00986055"/>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8"/>
    <w:qFormat/>
    <w:rsid w:val="00986055"/>
    <w:pPr>
      <w:widowControl w:val="0"/>
      <w:autoSpaceDE w:val="0"/>
      <w:autoSpaceDN w:val="0"/>
      <w:adjustRightInd w:val="0"/>
      <w:spacing w:before="0" w:beforeAutospacing="0" w:after="0" w:afterAutospacing="0" w:line="274" w:lineRule="exact"/>
    </w:pPr>
  </w:style>
  <w:style w:type="paragraph" w:customStyle="1" w:styleId="Style30">
    <w:name w:val="Style30"/>
    <w:basedOn w:val="a8"/>
    <w:qFormat/>
    <w:rsid w:val="00986055"/>
    <w:pPr>
      <w:widowControl w:val="0"/>
      <w:autoSpaceDE w:val="0"/>
      <w:autoSpaceDN w:val="0"/>
      <w:adjustRightInd w:val="0"/>
      <w:spacing w:before="0" w:beforeAutospacing="0" w:after="0" w:afterAutospacing="0" w:line="274" w:lineRule="exact"/>
    </w:pPr>
  </w:style>
  <w:style w:type="paragraph" w:customStyle="1" w:styleId="acaae">
    <w:name w:val="?acaae"/>
    <w:basedOn w:val="a8"/>
    <w:qFormat/>
    <w:rsid w:val="00986055"/>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f1">
    <w:name w:val="Знак Знак Знак Знак Знак Знак Знак Знак Знак Знак Знак Знак Знак1"/>
    <w:basedOn w:val="a8"/>
    <w:qFormat/>
    <w:rsid w:val="00986055"/>
    <w:pPr>
      <w:spacing w:before="0" w:beforeAutospacing="0" w:after="160" w:afterAutospacing="0" w:line="240" w:lineRule="exact"/>
    </w:pPr>
    <w:rPr>
      <w:rFonts w:ascii="Verdana" w:hAnsi="Verdana"/>
      <w:lang w:val="en-US" w:eastAsia="en-US"/>
    </w:rPr>
  </w:style>
  <w:style w:type="character" w:customStyle="1" w:styleId="afffff3">
    <w:name w:val="Обычный текст Знак"/>
    <w:link w:val="afffff4"/>
    <w:qFormat/>
    <w:locked/>
    <w:rsid w:val="00986055"/>
    <w:rPr>
      <w:sz w:val="24"/>
    </w:rPr>
  </w:style>
  <w:style w:type="paragraph" w:customStyle="1" w:styleId="afffff4">
    <w:name w:val="Обычный текст"/>
    <w:basedOn w:val="a8"/>
    <w:link w:val="afffff3"/>
    <w:qFormat/>
    <w:rsid w:val="00986055"/>
    <w:pPr>
      <w:spacing w:before="0" w:beforeAutospacing="0" w:after="0" w:afterAutospacing="0"/>
      <w:ind w:firstLine="454"/>
      <w:jc w:val="both"/>
    </w:pPr>
    <w:rPr>
      <w:rFonts w:asciiTheme="minorHAnsi" w:eastAsiaTheme="minorHAnsi" w:hAnsiTheme="minorHAnsi" w:cstheme="minorBidi"/>
      <w:szCs w:val="22"/>
      <w:lang w:eastAsia="en-US"/>
    </w:rPr>
  </w:style>
  <w:style w:type="paragraph" w:customStyle="1" w:styleId="115">
    <w:name w:val="Абзац списка11"/>
    <w:basedOn w:val="a8"/>
    <w:qFormat/>
    <w:rsid w:val="00986055"/>
    <w:pPr>
      <w:widowControl w:val="0"/>
      <w:spacing w:before="0" w:beforeAutospacing="0" w:after="0" w:afterAutospacing="0"/>
      <w:ind w:left="720" w:firstLine="400"/>
      <w:jc w:val="both"/>
    </w:pPr>
    <w:rPr>
      <w:rFonts w:eastAsia="Times New Roman"/>
    </w:rPr>
  </w:style>
  <w:style w:type="paragraph" w:customStyle="1" w:styleId="213">
    <w:name w:val="Основной текст с отступом 21"/>
    <w:basedOn w:val="a8"/>
    <w:qFormat/>
    <w:rsid w:val="00986055"/>
    <w:pPr>
      <w:widowControl w:val="0"/>
      <w:spacing w:before="0" w:beforeAutospacing="0" w:after="0" w:afterAutospacing="0" w:line="360" w:lineRule="auto"/>
      <w:ind w:firstLine="720"/>
    </w:pPr>
    <w:rPr>
      <w:sz w:val="26"/>
    </w:rPr>
  </w:style>
  <w:style w:type="paragraph" w:customStyle="1" w:styleId="321">
    <w:name w:val="Основной текст с отступом 32"/>
    <w:basedOn w:val="a8"/>
    <w:qFormat/>
    <w:rsid w:val="00986055"/>
    <w:pPr>
      <w:overflowPunct w:val="0"/>
      <w:autoSpaceDE w:val="0"/>
      <w:autoSpaceDN w:val="0"/>
      <w:adjustRightInd w:val="0"/>
      <w:spacing w:before="0" w:beforeAutospacing="0" w:after="120" w:afterAutospacing="0"/>
      <w:ind w:left="283"/>
    </w:pPr>
    <w:rPr>
      <w:sz w:val="16"/>
      <w:szCs w:val="20"/>
    </w:rPr>
  </w:style>
  <w:style w:type="paragraph" w:customStyle="1" w:styleId="TimesNewRoman">
    <w:name w:val="Стиль Основной текст + Times New Roman по ширине Первая строка:  ..."/>
    <w:basedOn w:val="aff7"/>
    <w:qFormat/>
    <w:rsid w:val="00986055"/>
    <w:pPr>
      <w:spacing w:after="0"/>
      <w:ind w:firstLine="720"/>
      <w:jc w:val="both"/>
    </w:pPr>
  </w:style>
  <w:style w:type="paragraph" w:customStyle="1" w:styleId="BodyText21">
    <w:name w:val="Body Text 21"/>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Style34">
    <w:name w:val="Style34"/>
    <w:basedOn w:val="a8"/>
    <w:qFormat/>
    <w:rsid w:val="00986055"/>
    <w:pPr>
      <w:widowControl w:val="0"/>
      <w:autoSpaceDE w:val="0"/>
      <w:autoSpaceDN w:val="0"/>
      <w:adjustRightInd w:val="0"/>
      <w:spacing w:before="0" w:beforeAutospacing="0" w:after="0" w:afterAutospacing="0" w:line="274" w:lineRule="exact"/>
    </w:pPr>
  </w:style>
  <w:style w:type="paragraph" w:customStyle="1" w:styleId="1ff2">
    <w:name w:val="Стиль Заголовок 1 + все прописные"/>
    <w:basedOn w:val="1c"/>
    <w:qFormat/>
    <w:rsid w:val="00986055"/>
    <w:pPr>
      <w:keepNext/>
      <w:keepLines/>
      <w:snapToGrid w:val="0"/>
      <w:spacing w:before="240" w:beforeAutospacing="0" w:after="60" w:afterAutospacing="0"/>
      <w:ind w:left="360" w:hanging="360"/>
    </w:pPr>
    <w:rPr>
      <w:rFonts w:ascii="Arial" w:hAnsi="Arial"/>
      <w:b/>
      <w:bCs/>
      <w:sz w:val="32"/>
      <w:szCs w:val="32"/>
    </w:rPr>
  </w:style>
  <w:style w:type="paragraph" w:customStyle="1" w:styleId="Style13">
    <w:name w:val="Style13"/>
    <w:basedOn w:val="a8"/>
    <w:qFormat/>
    <w:rsid w:val="00986055"/>
    <w:pPr>
      <w:widowControl w:val="0"/>
      <w:autoSpaceDE w:val="0"/>
      <w:autoSpaceDN w:val="0"/>
      <w:adjustRightInd w:val="0"/>
      <w:spacing w:before="0" w:beforeAutospacing="0" w:after="0" w:afterAutospacing="0"/>
    </w:pPr>
  </w:style>
  <w:style w:type="paragraph" w:customStyle="1" w:styleId="1ff3">
    <w:name w:val="стиль1"/>
    <w:basedOn w:val="a8"/>
    <w:qFormat/>
    <w:rsid w:val="00986055"/>
  </w:style>
  <w:style w:type="paragraph" w:customStyle="1" w:styleId="2Arial">
    <w:name w:val="Стиль Заголовок 2 + Arial"/>
    <w:basedOn w:val="26"/>
    <w:qFormat/>
    <w:rsid w:val="00986055"/>
    <w:pPr>
      <w:tabs>
        <w:tab w:val="left" w:pos="792"/>
      </w:tabs>
      <w:ind w:left="792" w:hanging="432"/>
    </w:pPr>
    <w:rPr>
      <w:sz w:val="24"/>
      <w:szCs w:val="28"/>
    </w:rPr>
  </w:style>
  <w:style w:type="paragraph" w:customStyle="1" w:styleId="116">
    <w:name w:val="Заголовок 1.1"/>
    <w:basedOn w:val="a8"/>
    <w:qFormat/>
    <w:rsid w:val="00986055"/>
    <w:pPr>
      <w:shd w:val="clear" w:color="auto" w:fill="FFFFFF"/>
      <w:spacing w:before="240" w:beforeAutospacing="0" w:after="60" w:afterAutospacing="0"/>
    </w:pPr>
    <w:rPr>
      <w:rFonts w:ascii="Arial" w:hAnsi="Arial"/>
      <w:b/>
      <w:bCs/>
      <w:sz w:val="32"/>
      <w:szCs w:val="20"/>
    </w:rPr>
  </w:style>
  <w:style w:type="character" w:customStyle="1" w:styleId="ConsNormal">
    <w:name w:val="ConsNormal Знак"/>
    <w:link w:val="ConsNormal0"/>
    <w:qFormat/>
    <w:locked/>
    <w:rsid w:val="00986055"/>
    <w:rPr>
      <w:rFonts w:ascii="Arial" w:eastAsia="Times New Roman" w:hAnsi="Arial" w:cs="Arial"/>
    </w:rPr>
  </w:style>
  <w:style w:type="paragraph" w:customStyle="1" w:styleId="ConsNormal0">
    <w:name w:val="ConsNormal"/>
    <w:link w:val="ConsNormal"/>
    <w:qFormat/>
    <w:rsid w:val="00986055"/>
    <w:pPr>
      <w:autoSpaceDE w:val="0"/>
      <w:autoSpaceDN w:val="0"/>
      <w:adjustRightInd w:val="0"/>
      <w:spacing w:after="0" w:line="240" w:lineRule="auto"/>
      <w:ind w:firstLine="720"/>
    </w:pPr>
    <w:rPr>
      <w:rFonts w:ascii="Arial" w:eastAsia="Times New Roman" w:hAnsi="Arial" w:cs="Arial"/>
    </w:rPr>
  </w:style>
  <w:style w:type="paragraph" w:customStyle="1" w:styleId="justify2">
    <w:name w:val="justify2"/>
    <w:basedOn w:val="a8"/>
    <w:qFormat/>
    <w:rsid w:val="00986055"/>
    <w:pPr>
      <w:ind w:firstLine="600"/>
      <w:jc w:val="both"/>
    </w:pPr>
    <w:rPr>
      <w:rFonts w:ascii="Arial Unicode MS" w:eastAsia="Arial Unicode MS" w:hAnsi="Arial Unicode MS" w:cs="Arial Unicode MS"/>
    </w:rPr>
  </w:style>
  <w:style w:type="paragraph" w:customStyle="1" w:styleId="H5">
    <w:name w:val="H5"/>
    <w:basedOn w:val="a8"/>
    <w:next w:val="a8"/>
    <w:qFormat/>
    <w:rsid w:val="00986055"/>
    <w:pPr>
      <w:keepNext/>
      <w:snapToGrid w:val="0"/>
      <w:spacing w:beforeAutospacing="0" w:afterAutospacing="0"/>
      <w:outlineLvl w:val="5"/>
    </w:pPr>
    <w:rPr>
      <w:b/>
      <w:sz w:val="20"/>
      <w:szCs w:val="20"/>
    </w:rPr>
  </w:style>
  <w:style w:type="paragraph" w:customStyle="1" w:styleId="Style66">
    <w:name w:val="Style66"/>
    <w:basedOn w:val="a8"/>
    <w:qFormat/>
    <w:rsid w:val="00986055"/>
    <w:pPr>
      <w:widowControl w:val="0"/>
      <w:autoSpaceDE w:val="0"/>
      <w:autoSpaceDN w:val="0"/>
      <w:adjustRightInd w:val="0"/>
      <w:spacing w:before="0" w:beforeAutospacing="0" w:after="0" w:afterAutospacing="0"/>
    </w:pPr>
    <w:rPr>
      <w:rFonts w:eastAsia="Times New Roman"/>
    </w:rPr>
  </w:style>
  <w:style w:type="paragraph" w:customStyle="1" w:styleId="Style71">
    <w:name w:val="Style71"/>
    <w:basedOn w:val="a8"/>
    <w:qFormat/>
    <w:rsid w:val="00986055"/>
    <w:pPr>
      <w:widowControl w:val="0"/>
      <w:autoSpaceDE w:val="0"/>
      <w:autoSpaceDN w:val="0"/>
      <w:adjustRightInd w:val="0"/>
      <w:spacing w:before="0" w:beforeAutospacing="0" w:after="0" w:afterAutospacing="0" w:line="250" w:lineRule="exact"/>
      <w:ind w:firstLine="302"/>
      <w:jc w:val="both"/>
    </w:pPr>
  </w:style>
  <w:style w:type="paragraph" w:customStyle="1" w:styleId="Style113">
    <w:name w:val="Style113"/>
    <w:basedOn w:val="a8"/>
    <w:qFormat/>
    <w:rsid w:val="00986055"/>
    <w:pPr>
      <w:widowControl w:val="0"/>
      <w:autoSpaceDE w:val="0"/>
      <w:autoSpaceDN w:val="0"/>
      <w:adjustRightInd w:val="0"/>
      <w:spacing w:before="0" w:beforeAutospacing="0" w:after="0" w:afterAutospacing="0"/>
    </w:pPr>
  </w:style>
  <w:style w:type="paragraph" w:customStyle="1" w:styleId="Style12">
    <w:name w:val="Style12"/>
    <w:basedOn w:val="a8"/>
    <w:qFormat/>
    <w:rsid w:val="00986055"/>
    <w:pPr>
      <w:widowControl w:val="0"/>
      <w:autoSpaceDE w:val="0"/>
      <w:autoSpaceDN w:val="0"/>
      <w:adjustRightInd w:val="0"/>
      <w:spacing w:before="0" w:beforeAutospacing="0" w:after="0" w:afterAutospacing="0"/>
    </w:pPr>
  </w:style>
  <w:style w:type="paragraph" w:customStyle="1" w:styleId="Style4">
    <w:name w:val="Style4"/>
    <w:basedOn w:val="a8"/>
    <w:qFormat/>
    <w:rsid w:val="00986055"/>
    <w:pPr>
      <w:widowControl w:val="0"/>
      <w:autoSpaceDE w:val="0"/>
      <w:autoSpaceDN w:val="0"/>
      <w:adjustRightInd w:val="0"/>
      <w:spacing w:before="0" w:beforeAutospacing="0" w:after="0" w:afterAutospacing="0" w:line="235" w:lineRule="exact"/>
      <w:jc w:val="center"/>
    </w:pPr>
  </w:style>
  <w:style w:type="paragraph" w:customStyle="1" w:styleId="mane">
    <w:name w:val="mane"/>
    <w:qFormat/>
    <w:rsid w:val="00986055"/>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Iniiaiieoaenonionooiii3">
    <w:name w:val="Iniiaiie oaeno n ionooiii 3"/>
    <w:basedOn w:val="a8"/>
    <w:qFormat/>
    <w:rsid w:val="00986055"/>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8"/>
    <w:qFormat/>
    <w:rsid w:val="00986055"/>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qFormat/>
    <w:rsid w:val="00986055"/>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en">
    <w:name w:val="?en"/>
    <w:basedOn w:val="a8"/>
    <w:qFormat/>
    <w:rsid w:val="00986055"/>
    <w:pPr>
      <w:widowControl w:val="0"/>
      <w:overflowPunct w:val="0"/>
      <w:autoSpaceDE w:val="0"/>
      <w:autoSpaceDN w:val="0"/>
      <w:adjustRightInd w:val="0"/>
      <w:spacing w:before="120" w:beforeAutospacing="0" w:after="120" w:afterAutospacing="0"/>
      <w:jc w:val="center"/>
    </w:pPr>
    <w:rPr>
      <w:rFonts w:ascii="TimesET" w:hAnsi="TimesET"/>
      <w:i/>
      <w:sz w:val="18"/>
      <w:szCs w:val="20"/>
    </w:rPr>
  </w:style>
  <w:style w:type="paragraph" w:customStyle="1" w:styleId="143">
    <w:name w:val="Стиль 14 пт По ширине"/>
    <w:basedOn w:val="a8"/>
    <w:qFormat/>
    <w:rsid w:val="00986055"/>
    <w:pPr>
      <w:spacing w:before="0" w:beforeAutospacing="0" w:after="0" w:afterAutospacing="0"/>
      <w:jc w:val="both"/>
    </w:pPr>
    <w:rPr>
      <w:sz w:val="28"/>
      <w:szCs w:val="20"/>
    </w:rPr>
  </w:style>
  <w:style w:type="paragraph" w:customStyle="1" w:styleId="1ff4">
    <w:name w:val="абзац1"/>
    <w:basedOn w:val="a8"/>
    <w:qFormat/>
    <w:rsid w:val="00986055"/>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b">
    <w:name w:val="Стиль4"/>
    <w:basedOn w:val="2"/>
    <w:qFormat/>
    <w:rsid w:val="00986055"/>
    <w:pPr>
      <w:numPr>
        <w:numId w:val="0"/>
      </w:numPr>
      <w:tabs>
        <w:tab w:val="left" w:pos="643"/>
        <w:tab w:val="left" w:pos="703"/>
      </w:tabs>
      <w:spacing w:before="0" w:beforeAutospacing="0" w:after="0" w:afterAutospacing="0"/>
    </w:pPr>
    <w:rPr>
      <w:sz w:val="20"/>
      <w:szCs w:val="20"/>
    </w:rPr>
  </w:style>
  <w:style w:type="paragraph" w:customStyle="1" w:styleId="57">
    <w:name w:val="Стиль5"/>
    <w:basedOn w:val="a8"/>
    <w:qFormat/>
    <w:rsid w:val="00986055"/>
    <w:pPr>
      <w:spacing w:before="0" w:beforeAutospacing="0" w:after="0" w:afterAutospacing="0"/>
    </w:pPr>
    <w:rPr>
      <w:sz w:val="20"/>
    </w:rPr>
  </w:style>
  <w:style w:type="paragraph" w:customStyle="1" w:styleId="62">
    <w:name w:val="Стиль6"/>
    <w:basedOn w:val="a8"/>
    <w:next w:val="a"/>
    <w:qFormat/>
    <w:rsid w:val="00986055"/>
    <w:pPr>
      <w:tabs>
        <w:tab w:val="left" w:pos="851"/>
      </w:tabs>
      <w:spacing w:before="0" w:beforeAutospacing="0" w:after="0" w:afterAutospacing="0"/>
      <w:ind w:left="851" w:hanging="511"/>
    </w:pPr>
    <w:rPr>
      <w:sz w:val="20"/>
    </w:rPr>
  </w:style>
  <w:style w:type="paragraph" w:customStyle="1" w:styleId="72">
    <w:name w:val="Стиль7"/>
    <w:basedOn w:val="1c"/>
    <w:qFormat/>
    <w:rsid w:val="00986055"/>
    <w:pPr>
      <w:keepNext/>
      <w:keepLines/>
      <w:spacing w:before="240" w:beforeAutospacing="0" w:after="60" w:afterAutospacing="0"/>
      <w:ind w:left="0" w:right="696"/>
    </w:pPr>
    <w:rPr>
      <w:rFonts w:ascii="Arial" w:hAnsi="Arial"/>
      <w:b/>
      <w:caps/>
      <w:sz w:val="32"/>
      <w:szCs w:val="32"/>
    </w:rPr>
  </w:style>
  <w:style w:type="paragraph" w:customStyle="1" w:styleId="afffff5">
    <w:name w:val="Диссер"/>
    <w:basedOn w:val="a8"/>
    <w:qFormat/>
    <w:rsid w:val="00986055"/>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8"/>
    <w:qFormat/>
    <w:rsid w:val="00986055"/>
    <w:pPr>
      <w:spacing w:before="0" w:beforeAutospacing="0" w:after="0" w:afterAutospacing="0"/>
      <w:ind w:firstLine="400"/>
      <w:jc w:val="both"/>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8"/>
    <w:qFormat/>
    <w:rsid w:val="00986055"/>
    <w:pPr>
      <w:spacing w:before="0" w:beforeAutospacing="0" w:after="0" w:afterAutospacing="0"/>
    </w:pPr>
    <w:rPr>
      <w:rFonts w:ascii="Verdana" w:hAnsi="Verdana" w:cs="Verdana"/>
      <w:sz w:val="20"/>
      <w:szCs w:val="20"/>
      <w:lang w:val="en-US" w:eastAsia="en-US"/>
    </w:rPr>
  </w:style>
  <w:style w:type="paragraph" w:customStyle="1" w:styleId="Style38">
    <w:name w:val="Style38"/>
    <w:basedOn w:val="a8"/>
    <w:qFormat/>
    <w:rsid w:val="00986055"/>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Heading31">
    <w:name w:val="Heading 31"/>
    <w:basedOn w:val="Normal1"/>
    <w:next w:val="Normal1"/>
    <w:qFormat/>
    <w:rsid w:val="00986055"/>
    <w:pPr>
      <w:keepNext/>
      <w:widowControl/>
      <w:snapToGrid/>
      <w:ind w:left="0" w:firstLine="0"/>
      <w:outlineLvl w:val="2"/>
    </w:pPr>
    <w:rPr>
      <w:sz w:val="24"/>
    </w:rPr>
  </w:style>
  <w:style w:type="paragraph" w:customStyle="1" w:styleId="BodyText1">
    <w:name w:val="Body Text1"/>
    <w:basedOn w:val="Normal1"/>
    <w:qFormat/>
    <w:rsid w:val="00986055"/>
    <w:pPr>
      <w:widowControl/>
      <w:snapToGrid/>
      <w:spacing w:line="360" w:lineRule="auto"/>
      <w:ind w:left="0" w:firstLine="0"/>
    </w:pPr>
    <w:rPr>
      <w:sz w:val="24"/>
    </w:rPr>
  </w:style>
  <w:style w:type="paragraph" w:customStyle="1" w:styleId="afffff6">
    <w:name w:val="ненормальный"/>
    <w:basedOn w:val="a8"/>
    <w:qFormat/>
    <w:rsid w:val="00986055"/>
    <w:pPr>
      <w:spacing w:before="0" w:beforeAutospacing="0" w:after="0" w:afterAutospacing="0" w:line="360" w:lineRule="auto"/>
      <w:ind w:firstLine="709"/>
      <w:jc w:val="both"/>
    </w:pPr>
    <w:rPr>
      <w:sz w:val="28"/>
      <w:szCs w:val="20"/>
    </w:rPr>
  </w:style>
  <w:style w:type="paragraph" w:customStyle="1" w:styleId="FR4">
    <w:name w:val="FR4"/>
    <w:qFormat/>
    <w:rsid w:val="00986055"/>
    <w:pPr>
      <w:snapToGrid w:val="0"/>
      <w:spacing w:after="0" w:line="240" w:lineRule="auto"/>
      <w:jc w:val="center"/>
    </w:pPr>
    <w:rPr>
      <w:rFonts w:ascii="Arial" w:eastAsia="Calibri" w:hAnsi="Arial" w:cs="Times New Roman"/>
      <w:b/>
      <w:sz w:val="12"/>
      <w:szCs w:val="20"/>
      <w:lang w:eastAsia="ru-RU"/>
    </w:rPr>
  </w:style>
  <w:style w:type="paragraph" w:customStyle="1" w:styleId="BodyText212">
    <w:name w:val="Body Text 212"/>
    <w:basedOn w:val="a8"/>
    <w:uiPriority w:val="99"/>
    <w:qFormat/>
    <w:rsid w:val="00986055"/>
    <w:pPr>
      <w:spacing w:before="0" w:beforeAutospacing="0" w:after="0" w:afterAutospacing="0" w:line="360" w:lineRule="auto"/>
      <w:jc w:val="both"/>
    </w:pPr>
    <w:rPr>
      <w:szCs w:val="20"/>
    </w:rPr>
  </w:style>
  <w:style w:type="paragraph" w:customStyle="1" w:styleId="bodytxt">
    <w:name w:val="bodytxt"/>
    <w:basedOn w:val="a8"/>
    <w:qFormat/>
    <w:rsid w:val="00986055"/>
    <w:rPr>
      <w:rFonts w:ascii="Tahoma" w:eastAsia="Times New Roman" w:hAnsi="Tahoma" w:cs="Tahoma"/>
      <w:color w:val="111111"/>
      <w:sz w:val="33"/>
      <w:szCs w:val="33"/>
    </w:rPr>
  </w:style>
  <w:style w:type="paragraph" w:customStyle="1" w:styleId="FR5">
    <w:name w:val="FR5"/>
    <w:qFormat/>
    <w:rsid w:val="00986055"/>
    <w:pPr>
      <w:snapToGrid w:val="0"/>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qFormat/>
    <w:locked/>
    <w:rsid w:val="00986055"/>
    <w:rPr>
      <w:b/>
      <w:sz w:val="14"/>
      <w:shd w:val="clear" w:color="auto" w:fill="FFFFFF"/>
    </w:rPr>
  </w:style>
  <w:style w:type="paragraph" w:customStyle="1" w:styleId="401">
    <w:name w:val="Основной текст (40)1"/>
    <w:basedOn w:val="a8"/>
    <w:link w:val="400"/>
    <w:qFormat/>
    <w:rsid w:val="00986055"/>
    <w:pPr>
      <w:shd w:val="clear" w:color="auto" w:fill="FFFFFF"/>
      <w:spacing w:before="0" w:beforeAutospacing="0" w:after="0" w:afterAutospacing="0" w:line="163" w:lineRule="exact"/>
      <w:jc w:val="both"/>
    </w:pPr>
    <w:rPr>
      <w:rFonts w:asciiTheme="minorHAnsi" w:eastAsiaTheme="minorHAnsi" w:hAnsiTheme="minorHAnsi" w:cstheme="minorBidi"/>
      <w:b/>
      <w:sz w:val="14"/>
      <w:szCs w:val="22"/>
      <w:lang w:eastAsia="en-US"/>
    </w:rPr>
  </w:style>
  <w:style w:type="character" w:customStyle="1" w:styleId="144">
    <w:name w:val="Основной текст (14)"/>
    <w:link w:val="1410"/>
    <w:qFormat/>
    <w:locked/>
    <w:rsid w:val="00986055"/>
    <w:rPr>
      <w:b/>
      <w:sz w:val="16"/>
      <w:shd w:val="clear" w:color="auto" w:fill="FFFFFF"/>
    </w:rPr>
  </w:style>
  <w:style w:type="paragraph" w:customStyle="1" w:styleId="1410">
    <w:name w:val="Основной текст (14)1"/>
    <w:basedOn w:val="a8"/>
    <w:link w:val="144"/>
    <w:qFormat/>
    <w:rsid w:val="00986055"/>
    <w:pPr>
      <w:shd w:val="clear" w:color="auto" w:fill="FFFFFF"/>
      <w:spacing w:before="0" w:beforeAutospacing="0" w:after="0" w:afterAutospacing="0" w:line="240" w:lineRule="atLeast"/>
    </w:pPr>
    <w:rPr>
      <w:rFonts w:asciiTheme="minorHAnsi" w:eastAsiaTheme="minorHAnsi" w:hAnsiTheme="minorHAnsi" w:cstheme="minorBidi"/>
      <w:b/>
      <w:sz w:val="16"/>
      <w:szCs w:val="22"/>
      <w:lang w:eastAsia="en-US"/>
    </w:rPr>
  </w:style>
  <w:style w:type="paragraph" w:customStyle="1" w:styleId="afffff7">
    <w:name w:val="Маркир"/>
    <w:basedOn w:val="a8"/>
    <w:qFormat/>
    <w:rsid w:val="00986055"/>
    <w:pPr>
      <w:tabs>
        <w:tab w:val="left" w:pos="369"/>
        <w:tab w:val="left" w:pos="3330"/>
      </w:tabs>
      <w:spacing w:before="0" w:beforeAutospacing="0" w:after="40" w:afterAutospacing="0"/>
      <w:ind w:left="697" w:hanging="357"/>
      <w:jc w:val="both"/>
    </w:pPr>
    <w:rPr>
      <w:sz w:val="20"/>
      <w:szCs w:val="20"/>
    </w:rPr>
  </w:style>
  <w:style w:type="character" w:customStyle="1" w:styleId="3f">
    <w:name w:val="Основной текст (3)"/>
    <w:link w:val="313"/>
    <w:locked/>
    <w:rsid w:val="00986055"/>
    <w:rPr>
      <w:rFonts w:ascii="Garamond" w:hAnsi="Garamond"/>
      <w:sz w:val="24"/>
      <w:shd w:val="clear" w:color="auto" w:fill="FFFFFF"/>
    </w:rPr>
  </w:style>
  <w:style w:type="paragraph" w:customStyle="1" w:styleId="313">
    <w:name w:val="Основной текст (3)1"/>
    <w:basedOn w:val="a8"/>
    <w:link w:val="3f"/>
    <w:qFormat/>
    <w:rsid w:val="00986055"/>
    <w:pPr>
      <w:shd w:val="clear" w:color="auto" w:fill="FFFFFF"/>
      <w:spacing w:before="300" w:beforeAutospacing="0" w:after="180" w:afterAutospacing="0" w:line="240" w:lineRule="atLeast"/>
    </w:pPr>
    <w:rPr>
      <w:rFonts w:ascii="Garamond" w:eastAsiaTheme="minorHAnsi" w:hAnsi="Garamond" w:cstheme="minorBidi"/>
      <w:szCs w:val="22"/>
      <w:lang w:eastAsia="en-US"/>
    </w:rPr>
  </w:style>
  <w:style w:type="character" w:customStyle="1" w:styleId="4c">
    <w:name w:val="Основной текст (4)"/>
    <w:link w:val="410"/>
    <w:qFormat/>
    <w:locked/>
    <w:rsid w:val="00986055"/>
    <w:rPr>
      <w:rFonts w:ascii="Garamond" w:hAnsi="Garamond"/>
      <w:sz w:val="24"/>
      <w:shd w:val="clear" w:color="auto" w:fill="FFFFFF"/>
    </w:rPr>
  </w:style>
  <w:style w:type="paragraph" w:customStyle="1" w:styleId="410">
    <w:name w:val="Основной текст (4)1"/>
    <w:basedOn w:val="a8"/>
    <w:link w:val="4c"/>
    <w:qFormat/>
    <w:rsid w:val="00986055"/>
    <w:pPr>
      <w:shd w:val="clear" w:color="auto" w:fill="FFFFFF"/>
      <w:spacing w:before="180" w:beforeAutospacing="0" w:after="60" w:afterAutospacing="0" w:line="242" w:lineRule="exact"/>
      <w:ind w:hanging="320"/>
    </w:pPr>
    <w:rPr>
      <w:rFonts w:ascii="Garamond" w:eastAsiaTheme="minorHAnsi" w:hAnsi="Garamond" w:cstheme="minorBidi"/>
      <w:szCs w:val="22"/>
      <w:lang w:eastAsia="en-US"/>
    </w:rPr>
  </w:style>
  <w:style w:type="character" w:customStyle="1" w:styleId="2f8">
    <w:name w:val="Подпись к картинке (2)"/>
    <w:link w:val="214"/>
    <w:qFormat/>
    <w:locked/>
    <w:rsid w:val="00986055"/>
    <w:rPr>
      <w:rFonts w:ascii="Garamond" w:hAnsi="Garamond"/>
      <w:sz w:val="24"/>
      <w:shd w:val="clear" w:color="auto" w:fill="FFFFFF"/>
    </w:rPr>
  </w:style>
  <w:style w:type="paragraph" w:customStyle="1" w:styleId="214">
    <w:name w:val="Подпись к картинке (2)1"/>
    <w:basedOn w:val="a8"/>
    <w:link w:val="2f8"/>
    <w:qFormat/>
    <w:rsid w:val="00986055"/>
    <w:pPr>
      <w:shd w:val="clear" w:color="auto" w:fill="FFFFFF"/>
      <w:spacing w:before="0" w:beforeAutospacing="0" w:after="0" w:afterAutospacing="0" w:line="226" w:lineRule="exact"/>
      <w:ind w:hanging="560"/>
    </w:pPr>
    <w:rPr>
      <w:rFonts w:ascii="Garamond" w:eastAsiaTheme="minorHAnsi" w:hAnsi="Garamond" w:cstheme="minorBidi"/>
      <w:szCs w:val="22"/>
      <w:lang w:eastAsia="en-US"/>
    </w:rPr>
  </w:style>
  <w:style w:type="character" w:customStyle="1" w:styleId="260">
    <w:name w:val="Основной текст (26)"/>
    <w:link w:val="261"/>
    <w:qFormat/>
    <w:locked/>
    <w:rsid w:val="00986055"/>
    <w:rPr>
      <w:rFonts w:ascii="Garamond" w:hAnsi="Garamond"/>
      <w:b/>
      <w:sz w:val="18"/>
      <w:shd w:val="clear" w:color="auto" w:fill="FFFFFF"/>
    </w:rPr>
  </w:style>
  <w:style w:type="paragraph" w:customStyle="1" w:styleId="261">
    <w:name w:val="Основной текст (26)1"/>
    <w:basedOn w:val="a8"/>
    <w:link w:val="260"/>
    <w:qFormat/>
    <w:rsid w:val="00986055"/>
    <w:pPr>
      <w:shd w:val="clear" w:color="auto" w:fill="FFFFFF"/>
      <w:spacing w:before="0" w:beforeAutospacing="0" w:after="0" w:afterAutospacing="0" w:line="240" w:lineRule="atLeast"/>
    </w:pPr>
    <w:rPr>
      <w:rFonts w:ascii="Garamond" w:eastAsiaTheme="minorHAnsi" w:hAnsi="Garamond" w:cstheme="minorBidi"/>
      <w:b/>
      <w:sz w:val="18"/>
      <w:szCs w:val="22"/>
      <w:lang w:eastAsia="en-US"/>
    </w:rPr>
  </w:style>
  <w:style w:type="character" w:customStyle="1" w:styleId="530">
    <w:name w:val="Основной текст (53)"/>
    <w:link w:val="531"/>
    <w:qFormat/>
    <w:locked/>
    <w:rsid w:val="00986055"/>
    <w:rPr>
      <w:rFonts w:ascii="Century Schoolbook" w:hAnsi="Century Schoolbook"/>
      <w:shd w:val="clear" w:color="auto" w:fill="FFFFFF"/>
    </w:rPr>
  </w:style>
  <w:style w:type="paragraph" w:customStyle="1" w:styleId="531">
    <w:name w:val="Основной текст (53)1"/>
    <w:basedOn w:val="a8"/>
    <w:link w:val="530"/>
    <w:qFormat/>
    <w:rsid w:val="00986055"/>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lang w:eastAsia="en-US"/>
    </w:rPr>
  </w:style>
  <w:style w:type="character" w:customStyle="1" w:styleId="73">
    <w:name w:val="Основной текст (7)"/>
    <w:link w:val="710"/>
    <w:qFormat/>
    <w:locked/>
    <w:rsid w:val="00986055"/>
    <w:rPr>
      <w:rFonts w:ascii="Century Schoolbook" w:hAnsi="Century Schoolbook"/>
      <w:sz w:val="26"/>
      <w:shd w:val="clear" w:color="auto" w:fill="FFFFFF"/>
    </w:rPr>
  </w:style>
  <w:style w:type="paragraph" w:customStyle="1" w:styleId="710">
    <w:name w:val="Основной текст (7)1"/>
    <w:basedOn w:val="a8"/>
    <w:link w:val="73"/>
    <w:qFormat/>
    <w:rsid w:val="00986055"/>
    <w:pPr>
      <w:shd w:val="clear" w:color="auto" w:fill="FFFFFF"/>
      <w:spacing w:before="0" w:beforeAutospacing="0" w:after="180" w:afterAutospacing="0" w:line="240" w:lineRule="atLeast"/>
    </w:pPr>
    <w:rPr>
      <w:rFonts w:ascii="Century Schoolbook" w:eastAsiaTheme="minorHAnsi" w:hAnsi="Century Schoolbook" w:cstheme="minorBidi"/>
      <w:sz w:val="26"/>
      <w:szCs w:val="22"/>
      <w:lang w:eastAsia="en-US"/>
    </w:rPr>
  </w:style>
  <w:style w:type="character" w:customStyle="1" w:styleId="810">
    <w:name w:val="Основной текст (81)"/>
    <w:link w:val="811"/>
    <w:qFormat/>
    <w:locked/>
    <w:rsid w:val="00986055"/>
    <w:rPr>
      <w:rFonts w:ascii="Trebuchet MS" w:hAnsi="Trebuchet MS"/>
      <w:b/>
      <w:sz w:val="14"/>
      <w:shd w:val="clear" w:color="auto" w:fill="FFFFFF"/>
    </w:rPr>
  </w:style>
  <w:style w:type="paragraph" w:customStyle="1" w:styleId="811">
    <w:name w:val="Основной текст (81)1"/>
    <w:basedOn w:val="a8"/>
    <w:link w:val="810"/>
    <w:qFormat/>
    <w:rsid w:val="00986055"/>
    <w:pPr>
      <w:shd w:val="clear" w:color="auto" w:fill="FFFFFF"/>
      <w:spacing w:before="0" w:beforeAutospacing="0" w:after="0" w:afterAutospacing="0" w:line="192" w:lineRule="exact"/>
      <w:ind w:firstLine="280"/>
    </w:pPr>
    <w:rPr>
      <w:rFonts w:ascii="Trebuchet MS" w:eastAsiaTheme="minorHAnsi" w:hAnsi="Trebuchet MS" w:cstheme="minorBidi"/>
      <w:b/>
      <w:sz w:val="14"/>
      <w:szCs w:val="22"/>
      <w:lang w:eastAsia="en-US"/>
    </w:rPr>
  </w:style>
  <w:style w:type="character" w:customStyle="1" w:styleId="74">
    <w:name w:val="Основной текст (74)"/>
    <w:link w:val="741"/>
    <w:qFormat/>
    <w:locked/>
    <w:rsid w:val="00986055"/>
    <w:rPr>
      <w:sz w:val="10"/>
      <w:shd w:val="clear" w:color="auto" w:fill="FFFFFF"/>
      <w:lang w:val="ru-RU" w:eastAsia="ru-RU"/>
    </w:rPr>
  </w:style>
  <w:style w:type="paragraph" w:customStyle="1" w:styleId="741">
    <w:name w:val="Основной текст (74)1"/>
    <w:basedOn w:val="a8"/>
    <w:link w:val="74"/>
    <w:qFormat/>
    <w:rsid w:val="00986055"/>
    <w:pPr>
      <w:shd w:val="clear" w:color="auto" w:fill="FFFFFF"/>
      <w:spacing w:before="0" w:beforeAutospacing="0" w:after="0" w:afterAutospacing="0" w:line="240" w:lineRule="atLeast"/>
    </w:pPr>
    <w:rPr>
      <w:rFonts w:asciiTheme="minorHAnsi" w:eastAsiaTheme="minorHAnsi" w:hAnsiTheme="minorHAnsi" w:cstheme="minorBidi"/>
      <w:sz w:val="10"/>
      <w:szCs w:val="22"/>
    </w:rPr>
  </w:style>
  <w:style w:type="character" w:customStyle="1" w:styleId="270">
    <w:name w:val="Основной текст (27)"/>
    <w:link w:val="271"/>
    <w:qFormat/>
    <w:locked/>
    <w:rsid w:val="00986055"/>
    <w:rPr>
      <w:rFonts w:ascii="Garamond" w:hAnsi="Garamond"/>
      <w:sz w:val="10"/>
      <w:shd w:val="clear" w:color="auto" w:fill="FFFFFF"/>
      <w:lang w:val="ru-RU" w:eastAsia="ru-RU"/>
    </w:rPr>
  </w:style>
  <w:style w:type="paragraph" w:customStyle="1" w:styleId="271">
    <w:name w:val="Основной текст (27)1"/>
    <w:basedOn w:val="a8"/>
    <w:link w:val="270"/>
    <w:qFormat/>
    <w:rsid w:val="00986055"/>
    <w:pPr>
      <w:shd w:val="clear" w:color="auto" w:fill="FFFFFF"/>
      <w:spacing w:before="0" w:beforeAutospacing="0" w:after="0" w:afterAutospacing="0" w:line="240" w:lineRule="atLeast"/>
    </w:pPr>
    <w:rPr>
      <w:rFonts w:ascii="Garamond" w:eastAsiaTheme="minorHAnsi" w:hAnsi="Garamond" w:cstheme="minorBidi"/>
      <w:sz w:val="10"/>
      <w:szCs w:val="22"/>
    </w:rPr>
  </w:style>
  <w:style w:type="paragraph" w:customStyle="1" w:styleId="2f9">
    <w:name w:val="обычный2"/>
    <w:basedOn w:val="a8"/>
    <w:qFormat/>
    <w:rsid w:val="00986055"/>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f5">
    <w:name w:val="обычный1"/>
    <w:basedOn w:val="a8"/>
    <w:qFormat/>
    <w:rsid w:val="00986055"/>
    <w:pPr>
      <w:spacing w:before="0" w:beforeAutospacing="0" w:after="0" w:afterAutospacing="0"/>
      <w:ind w:firstLine="720"/>
      <w:jc w:val="both"/>
    </w:pPr>
    <w:rPr>
      <w:szCs w:val="20"/>
    </w:rPr>
  </w:style>
  <w:style w:type="paragraph" w:customStyle="1" w:styleId="ConsNonformat">
    <w:name w:val="ConsNonformat"/>
    <w:qFormat/>
    <w:rsid w:val="00986055"/>
    <w:pPr>
      <w:snapToGrid w:val="0"/>
      <w:spacing w:after="0" w:line="240" w:lineRule="auto"/>
      <w:ind w:right="19772"/>
    </w:pPr>
    <w:rPr>
      <w:rFonts w:ascii="Courier New" w:eastAsia="Calibri" w:hAnsi="Courier New" w:cs="Times New Roman"/>
      <w:sz w:val="20"/>
      <w:szCs w:val="20"/>
      <w:lang w:eastAsia="ru-RU"/>
    </w:rPr>
  </w:style>
  <w:style w:type="paragraph" w:customStyle="1" w:styleId="2fa">
    <w:name w:val="заголовок 2"/>
    <w:basedOn w:val="a8"/>
    <w:qFormat/>
    <w:rsid w:val="00986055"/>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pPr>
    <w:rPr>
      <w:sz w:val="20"/>
      <w:szCs w:val="20"/>
    </w:rPr>
  </w:style>
  <w:style w:type="paragraph" w:customStyle="1" w:styleId="300">
    <w:name w:val="Стиль Заголовок 3 + Перед:  0 пт После:  0 пт"/>
    <w:basedOn w:val="34"/>
    <w:qFormat/>
    <w:rsid w:val="00986055"/>
    <w:pPr>
      <w:tabs>
        <w:tab w:val="clear" w:pos="926"/>
      </w:tabs>
      <w:spacing w:after="240" w:line="360" w:lineRule="auto"/>
      <w:ind w:left="0" w:firstLine="0"/>
      <w:jc w:val="center"/>
    </w:pPr>
    <w:rPr>
      <w:rFonts w:ascii="Times New Roman" w:hAnsi="Times New Roman"/>
      <w:sz w:val="24"/>
      <w:lang w:val="en-US" w:eastAsia="en-US"/>
    </w:rPr>
  </w:style>
  <w:style w:type="paragraph" w:customStyle="1" w:styleId="2fb">
    <w:name w:val="Стиль Заголовок 2 + полужирный"/>
    <w:basedOn w:val="26"/>
    <w:qFormat/>
    <w:rsid w:val="00986055"/>
    <w:pPr>
      <w:snapToGrid w:val="0"/>
    </w:pPr>
    <w:rPr>
      <w:kern w:val="0"/>
      <w:sz w:val="24"/>
    </w:rPr>
  </w:style>
  <w:style w:type="paragraph" w:customStyle="1" w:styleId="1ff6">
    <w:name w:val="1 уровень"/>
    <w:basedOn w:val="a8"/>
    <w:qFormat/>
    <w:rsid w:val="00986055"/>
    <w:pPr>
      <w:keepNext/>
      <w:spacing w:before="520" w:beforeAutospacing="0" w:after="260" w:afterAutospacing="0"/>
      <w:jc w:val="center"/>
      <w:outlineLvl w:val="0"/>
    </w:pPr>
    <w:rPr>
      <w:b/>
    </w:rPr>
  </w:style>
  <w:style w:type="paragraph" w:customStyle="1" w:styleId="Heading">
    <w:name w:val="Heading"/>
    <w:qFormat/>
    <w:rsid w:val="00986055"/>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7">
    <w:name w:val="Указатель1"/>
    <w:basedOn w:val="a8"/>
    <w:qFormat/>
    <w:rsid w:val="00986055"/>
    <w:pPr>
      <w:suppressLineNumbers/>
      <w:suppressAutoHyphens/>
      <w:spacing w:before="0" w:beforeAutospacing="0" w:after="0" w:afterAutospacing="0"/>
    </w:pPr>
    <w:rPr>
      <w:rFonts w:cs="Mangal"/>
      <w:lang w:eastAsia="zh-CN"/>
    </w:rPr>
  </w:style>
  <w:style w:type="paragraph" w:customStyle="1" w:styleId="afffff8">
    <w:name w:val="Содержимое таблицы"/>
    <w:basedOn w:val="a8"/>
    <w:qFormat/>
    <w:rsid w:val="00986055"/>
    <w:pPr>
      <w:suppressLineNumbers/>
      <w:suppressAutoHyphens/>
      <w:spacing w:before="0" w:beforeAutospacing="0" w:after="0" w:afterAutospacing="0"/>
    </w:pPr>
    <w:rPr>
      <w:lang w:eastAsia="zh-CN"/>
    </w:rPr>
  </w:style>
  <w:style w:type="paragraph" w:customStyle="1" w:styleId="afffff9">
    <w:name w:val="Заголовок таблицы"/>
    <w:basedOn w:val="afffff8"/>
    <w:qFormat/>
    <w:rsid w:val="00986055"/>
    <w:pPr>
      <w:jc w:val="center"/>
    </w:pPr>
    <w:rPr>
      <w:b/>
      <w:bCs/>
    </w:rPr>
  </w:style>
  <w:style w:type="paragraph" w:customStyle="1" w:styleId="1ff8">
    <w:name w:val="Стиль Заголовок 1 + не полужирный По левому краю Междустр.интерва..."/>
    <w:basedOn w:val="1c"/>
    <w:qFormat/>
    <w:rsid w:val="00986055"/>
    <w:pPr>
      <w:keepNext/>
      <w:widowControl w:val="0"/>
      <w:spacing w:before="240" w:beforeAutospacing="0" w:after="60" w:afterAutospacing="0"/>
      <w:ind w:left="0"/>
    </w:pPr>
    <w:rPr>
      <w:b/>
      <w:kern w:val="32"/>
      <w:lang w:eastAsia="en-US"/>
    </w:rPr>
  </w:style>
  <w:style w:type="paragraph" w:customStyle="1" w:styleId="2fc">
    <w:name w:val="Стиль Заголовок 2 + не полужирный По левому краю"/>
    <w:basedOn w:val="26"/>
    <w:qFormat/>
    <w:rsid w:val="00986055"/>
    <w:pPr>
      <w:keepNext w:val="0"/>
      <w:widowControl w:val="0"/>
    </w:pPr>
    <w:rPr>
      <w:bCs/>
      <w:sz w:val="24"/>
      <w:lang w:eastAsia="en-US"/>
    </w:rPr>
  </w:style>
  <w:style w:type="paragraph" w:customStyle="1" w:styleId="215">
    <w:name w:val="Стиль Заголовок 2 + не полужирный По левому краю1"/>
    <w:basedOn w:val="26"/>
    <w:qFormat/>
    <w:rsid w:val="00986055"/>
    <w:pPr>
      <w:keepNext w:val="0"/>
      <w:widowControl w:val="0"/>
    </w:pPr>
    <w:rPr>
      <w:bCs/>
      <w:sz w:val="24"/>
      <w:lang w:eastAsia="en-US"/>
    </w:rPr>
  </w:style>
  <w:style w:type="paragraph" w:customStyle="1" w:styleId="1ff9">
    <w:name w:val="маркирован_1"/>
    <w:basedOn w:val="a8"/>
    <w:qFormat/>
    <w:rsid w:val="00986055"/>
    <w:pPr>
      <w:widowControl w:val="0"/>
      <w:adjustRightInd w:val="0"/>
      <w:spacing w:before="0" w:beforeAutospacing="0" w:after="0" w:afterAutospacing="0" w:line="360" w:lineRule="auto"/>
      <w:jc w:val="both"/>
    </w:pPr>
    <w:rPr>
      <w:sz w:val="28"/>
      <w:szCs w:val="28"/>
    </w:rPr>
  </w:style>
  <w:style w:type="paragraph" w:customStyle="1" w:styleId="1ffa">
    <w:name w:val="Нумерован_1"/>
    <w:basedOn w:val="a8"/>
    <w:qFormat/>
    <w:rsid w:val="00986055"/>
    <w:pPr>
      <w:widowControl w:val="0"/>
      <w:tabs>
        <w:tab w:val="left" w:pos="360"/>
      </w:tabs>
      <w:adjustRightInd w:val="0"/>
      <w:spacing w:before="0" w:beforeAutospacing="0" w:after="0" w:afterAutospacing="0" w:line="360" w:lineRule="auto"/>
      <w:ind w:left="360" w:hanging="360"/>
      <w:jc w:val="both"/>
    </w:pPr>
    <w:rPr>
      <w:sz w:val="28"/>
      <w:szCs w:val="28"/>
    </w:rPr>
  </w:style>
  <w:style w:type="paragraph" w:customStyle="1" w:styleId="1ffb">
    <w:name w:val="марк_1"/>
    <w:basedOn w:val="a8"/>
    <w:qFormat/>
    <w:rsid w:val="00986055"/>
    <w:pPr>
      <w:widowControl w:val="0"/>
      <w:tabs>
        <w:tab w:val="left" w:pos="1440"/>
      </w:tabs>
      <w:adjustRightInd w:val="0"/>
      <w:spacing w:before="0" w:beforeAutospacing="0" w:after="0" w:afterAutospacing="0" w:line="360" w:lineRule="auto"/>
      <w:ind w:left="1440" w:hanging="360"/>
      <w:jc w:val="both"/>
    </w:pPr>
    <w:rPr>
      <w:sz w:val="28"/>
      <w:szCs w:val="28"/>
    </w:rPr>
  </w:style>
  <w:style w:type="paragraph" w:customStyle="1" w:styleId="afffffa">
    <w:name w:val="Заг_глав"/>
    <w:basedOn w:val="34"/>
    <w:qFormat/>
    <w:rsid w:val="00986055"/>
    <w:pPr>
      <w:widowControl w:val="0"/>
      <w:tabs>
        <w:tab w:val="clear" w:pos="926"/>
      </w:tabs>
      <w:adjustRightInd w:val="0"/>
      <w:spacing w:before="120" w:after="360" w:line="360" w:lineRule="atLeast"/>
      <w:ind w:left="0" w:firstLine="397"/>
      <w:contextualSpacing/>
      <w:jc w:val="center"/>
      <w:outlineLvl w:val="9"/>
    </w:pPr>
    <w:rPr>
      <w:rFonts w:ascii="Times New Roman" w:hAnsi="Times New Roman"/>
      <w:caps/>
      <w:sz w:val="32"/>
      <w:szCs w:val="28"/>
      <w:lang w:eastAsia="en-US"/>
    </w:rPr>
  </w:style>
  <w:style w:type="paragraph" w:customStyle="1" w:styleId="a2">
    <w:name w:val="заг_пар"/>
    <w:basedOn w:val="34"/>
    <w:qFormat/>
    <w:rsid w:val="00986055"/>
    <w:pPr>
      <w:widowControl w:val="0"/>
      <w:numPr>
        <w:numId w:val="7"/>
      </w:numPr>
      <w:tabs>
        <w:tab w:val="left" w:pos="643"/>
        <w:tab w:val="left" w:pos="926"/>
        <w:tab w:val="left" w:pos="1440"/>
      </w:tabs>
      <w:adjustRightInd w:val="0"/>
      <w:spacing w:after="240" w:line="360" w:lineRule="auto"/>
      <w:ind w:left="0" w:firstLine="720"/>
      <w:jc w:val="center"/>
    </w:pPr>
    <w:rPr>
      <w:rFonts w:ascii="Times New Roman" w:hAnsi="Times New Roman"/>
      <w:b w:val="0"/>
      <w:caps/>
      <w:sz w:val="32"/>
      <w:szCs w:val="32"/>
    </w:rPr>
  </w:style>
  <w:style w:type="paragraph" w:customStyle="1" w:styleId="15">
    <w:name w:val="заголовок 1"/>
    <w:basedOn w:val="a2"/>
    <w:qFormat/>
    <w:rsid w:val="00986055"/>
    <w:pPr>
      <w:numPr>
        <w:numId w:val="8"/>
      </w:numPr>
      <w:tabs>
        <w:tab w:val="clear" w:pos="1440"/>
        <w:tab w:val="left" w:pos="1492"/>
      </w:tabs>
      <w:ind w:left="360"/>
    </w:pPr>
    <w:rPr>
      <w:sz w:val="28"/>
      <w:szCs w:val="28"/>
    </w:rPr>
  </w:style>
  <w:style w:type="paragraph" w:customStyle="1" w:styleId="afffffb">
    <w:name w:val="огл_гл"/>
    <w:basedOn w:val="a8"/>
    <w:qFormat/>
    <w:rsid w:val="00986055"/>
    <w:pPr>
      <w:widowControl w:val="0"/>
      <w:adjustRightInd w:val="0"/>
      <w:spacing w:before="0" w:beforeAutospacing="0" w:after="0" w:afterAutospacing="0" w:line="360" w:lineRule="auto"/>
      <w:ind w:left="794" w:hanging="794"/>
      <w:jc w:val="both"/>
    </w:pPr>
    <w:rPr>
      <w:bCs/>
      <w:sz w:val="28"/>
      <w:szCs w:val="28"/>
    </w:rPr>
  </w:style>
  <w:style w:type="paragraph" w:customStyle="1" w:styleId="afffffc">
    <w:name w:val="параг_огл"/>
    <w:basedOn w:val="a8"/>
    <w:qFormat/>
    <w:rsid w:val="00986055"/>
    <w:pPr>
      <w:widowControl w:val="0"/>
      <w:adjustRightInd w:val="0"/>
      <w:spacing w:before="0" w:beforeAutospacing="0" w:after="0" w:afterAutospacing="0" w:line="360" w:lineRule="auto"/>
      <w:ind w:left="567"/>
    </w:pPr>
    <w:rPr>
      <w:sz w:val="28"/>
      <w:szCs w:val="28"/>
    </w:rPr>
  </w:style>
  <w:style w:type="paragraph" w:customStyle="1" w:styleId="afffffd">
    <w:name w:val="Стиль параг_огл + По левому краю"/>
    <w:basedOn w:val="afffffc"/>
    <w:qFormat/>
    <w:rsid w:val="00986055"/>
    <w:pPr>
      <w:ind w:left="794"/>
    </w:pPr>
    <w:rPr>
      <w:szCs w:val="20"/>
    </w:rPr>
  </w:style>
  <w:style w:type="paragraph" w:customStyle="1" w:styleId="afffffe">
    <w:name w:val="Наш стиль"/>
    <w:basedOn w:val="a8"/>
    <w:qFormat/>
    <w:rsid w:val="00986055"/>
    <w:pPr>
      <w:spacing w:before="0" w:beforeAutospacing="0" w:after="0" w:afterAutospacing="0" w:line="360" w:lineRule="auto"/>
      <w:ind w:firstLine="720"/>
    </w:pPr>
    <w:rPr>
      <w:szCs w:val="20"/>
    </w:rPr>
  </w:style>
  <w:style w:type="paragraph" w:customStyle="1" w:styleId="affffff">
    <w:name w:val="Êðàòêèé îáðàòíûé àäðåñ"/>
    <w:basedOn w:val="a8"/>
    <w:qFormat/>
    <w:rsid w:val="00986055"/>
    <w:pPr>
      <w:spacing w:before="0" w:beforeAutospacing="0" w:after="0" w:afterAutospacing="0"/>
    </w:pPr>
    <w:rPr>
      <w:rFonts w:ascii="MS Sans Serif" w:hAnsi="MS Sans Serif"/>
      <w:sz w:val="20"/>
      <w:szCs w:val="20"/>
      <w:lang w:val="en-US"/>
    </w:rPr>
  </w:style>
  <w:style w:type="character" w:customStyle="1" w:styleId="affffff0">
    <w:name w:val="Основной текст_"/>
    <w:link w:val="1ffc"/>
    <w:qFormat/>
    <w:locked/>
    <w:rsid w:val="00986055"/>
    <w:rPr>
      <w:rFonts w:ascii="Arial" w:hAnsi="Arial"/>
      <w:sz w:val="19"/>
      <w:shd w:val="clear" w:color="auto" w:fill="FFFFFF"/>
    </w:rPr>
  </w:style>
  <w:style w:type="paragraph" w:customStyle="1" w:styleId="1ffc">
    <w:name w:val="Основной текст1"/>
    <w:basedOn w:val="a8"/>
    <w:link w:val="affffff0"/>
    <w:qFormat/>
    <w:rsid w:val="00986055"/>
    <w:pPr>
      <w:shd w:val="clear" w:color="auto" w:fill="FFFFFF"/>
      <w:spacing w:before="180" w:beforeAutospacing="0" w:after="0" w:afterAutospacing="0" w:line="235" w:lineRule="exact"/>
      <w:jc w:val="both"/>
    </w:pPr>
    <w:rPr>
      <w:rFonts w:ascii="Arial" w:eastAsiaTheme="minorHAnsi" w:hAnsi="Arial" w:cstheme="minorBidi"/>
      <w:sz w:val="19"/>
      <w:szCs w:val="22"/>
      <w:lang w:eastAsia="en-US"/>
    </w:rPr>
  </w:style>
  <w:style w:type="paragraph" w:customStyle="1" w:styleId="2TimesNewRoman1200">
    <w:name w:val="Стиль Заголовок 2 + (латиница) Times New Roman 12 пт Перед:  0 пт..."/>
    <w:basedOn w:val="26"/>
    <w:qFormat/>
    <w:rsid w:val="00986055"/>
    <w:pPr>
      <w:tabs>
        <w:tab w:val="left" w:pos="792"/>
      </w:tabs>
    </w:pPr>
    <w:rPr>
      <w:rFonts w:ascii="Times New Roman" w:hAnsi="Times New Roman"/>
      <w:sz w:val="24"/>
    </w:rPr>
  </w:style>
  <w:style w:type="paragraph" w:customStyle="1" w:styleId="Style24">
    <w:name w:val="Style24"/>
    <w:basedOn w:val="a8"/>
    <w:qFormat/>
    <w:rsid w:val="00986055"/>
    <w:pPr>
      <w:widowControl w:val="0"/>
      <w:autoSpaceDE w:val="0"/>
      <w:autoSpaceDN w:val="0"/>
      <w:adjustRightInd w:val="0"/>
      <w:spacing w:before="0" w:beforeAutospacing="0" w:after="0" w:afterAutospacing="0" w:line="482" w:lineRule="exact"/>
      <w:ind w:firstLine="720"/>
      <w:jc w:val="both"/>
    </w:pPr>
  </w:style>
  <w:style w:type="paragraph" w:customStyle="1" w:styleId="Heading21">
    <w:name w:val="Heading 21"/>
    <w:basedOn w:val="a8"/>
    <w:next w:val="a8"/>
    <w:qFormat/>
    <w:rsid w:val="00986055"/>
    <w:pPr>
      <w:keepNext/>
      <w:widowControl w:val="0"/>
      <w:spacing w:before="0" w:beforeAutospacing="0" w:after="0" w:afterAutospacing="0"/>
      <w:jc w:val="center"/>
    </w:pPr>
    <w:rPr>
      <w:b/>
      <w:sz w:val="26"/>
      <w:szCs w:val="20"/>
    </w:rPr>
  </w:style>
  <w:style w:type="paragraph" w:customStyle="1" w:styleId="2fd">
    <w:name w:val="Обычный2"/>
    <w:basedOn w:val="a8"/>
    <w:qFormat/>
    <w:rsid w:val="00986055"/>
  </w:style>
  <w:style w:type="paragraph" w:customStyle="1" w:styleId="2TimesNewRoman0">
    <w:name w:val="Стиль заголовок 2 + Times New Roman полужирный Первая строка:  0..."/>
    <w:basedOn w:val="2fa"/>
    <w:qFormat/>
    <w:rsid w:val="00986055"/>
    <w:pPr>
      <w:widowControl w:val="0"/>
      <w:tabs>
        <w:tab w:val="clear" w:pos="567"/>
        <w:tab w:val="clear" w:pos="680"/>
        <w:tab w:val="clear" w:pos="1106"/>
        <w:tab w:val="clear" w:pos="1729"/>
        <w:tab w:val="clear" w:pos="7002"/>
      </w:tabs>
      <w:overflowPunct/>
      <w:spacing w:before="24" w:after="16" w:line="190" w:lineRule="atLeast"/>
      <w:ind w:firstLine="454"/>
      <w:jc w:val="center"/>
    </w:pPr>
    <w:rPr>
      <w:b/>
      <w:bCs/>
      <w:sz w:val="24"/>
      <w:szCs w:val="24"/>
    </w:rPr>
  </w:style>
  <w:style w:type="paragraph" w:customStyle="1" w:styleId="affffff1">
    <w:name w:val="Стиль По ширине"/>
    <w:basedOn w:val="a8"/>
    <w:qFormat/>
    <w:rsid w:val="00986055"/>
    <w:pPr>
      <w:spacing w:before="0" w:beforeAutospacing="0" w:after="0" w:afterAutospacing="0" w:line="312" w:lineRule="auto"/>
      <w:ind w:firstLine="454"/>
      <w:jc w:val="both"/>
    </w:pPr>
  </w:style>
  <w:style w:type="paragraph" w:customStyle="1" w:styleId="Style53">
    <w:name w:val="Style53"/>
    <w:basedOn w:val="a8"/>
    <w:qFormat/>
    <w:rsid w:val="00986055"/>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8"/>
    <w:qFormat/>
    <w:rsid w:val="00986055"/>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8"/>
    <w:qFormat/>
    <w:rsid w:val="00986055"/>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8"/>
    <w:qFormat/>
    <w:rsid w:val="00986055"/>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8"/>
    <w:qFormat/>
    <w:rsid w:val="00986055"/>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6"/>
    <w:qFormat/>
    <w:rsid w:val="00986055"/>
    <w:pPr>
      <w:tabs>
        <w:tab w:val="left" w:pos="720"/>
      </w:tabs>
      <w:ind w:left="720" w:hanging="360"/>
      <w:jc w:val="both"/>
    </w:pPr>
    <w:rPr>
      <w:iCs/>
      <w:kern w:val="0"/>
      <w:sz w:val="24"/>
    </w:rPr>
  </w:style>
  <w:style w:type="paragraph" w:customStyle="1" w:styleId="2Arial0">
    <w:name w:val="Стиль Заголовок 2 + Arial полужирный Слева:  0 см Первая строка:..."/>
    <w:basedOn w:val="26"/>
    <w:qFormat/>
    <w:rsid w:val="00986055"/>
    <w:pPr>
      <w:tabs>
        <w:tab w:val="left" w:pos="720"/>
      </w:tabs>
      <w:ind w:left="720" w:hanging="360"/>
      <w:jc w:val="both"/>
    </w:pPr>
    <w:rPr>
      <w:kern w:val="0"/>
      <w:sz w:val="24"/>
    </w:rPr>
  </w:style>
  <w:style w:type="paragraph" w:customStyle="1" w:styleId="BlockText1">
    <w:name w:val="Block Text1"/>
    <w:basedOn w:val="a8"/>
    <w:uiPriority w:val="99"/>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character" w:customStyle="1" w:styleId="221">
    <w:name w:val="Основной текст (22)_"/>
    <w:link w:val="222"/>
    <w:qFormat/>
    <w:locked/>
    <w:rsid w:val="00986055"/>
    <w:rPr>
      <w:rFonts w:ascii="Century Schoolbook" w:hAnsi="Century Schoolbook"/>
      <w:sz w:val="21"/>
      <w:shd w:val="clear" w:color="auto" w:fill="FFFFFF"/>
    </w:rPr>
  </w:style>
  <w:style w:type="paragraph" w:customStyle="1" w:styleId="222">
    <w:name w:val="Основной текст (22)"/>
    <w:basedOn w:val="a8"/>
    <w:link w:val="221"/>
    <w:qFormat/>
    <w:rsid w:val="00986055"/>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lang w:eastAsia="en-US"/>
    </w:rPr>
  </w:style>
  <w:style w:type="paragraph" w:customStyle="1" w:styleId="340">
    <w:name w:val="Основной текст34"/>
    <w:basedOn w:val="a8"/>
    <w:qFormat/>
    <w:rsid w:val="00986055"/>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qFormat/>
    <w:locked/>
    <w:rsid w:val="00986055"/>
    <w:rPr>
      <w:rFonts w:ascii="Century Schoolbook" w:hAnsi="Century Schoolbook"/>
      <w:sz w:val="18"/>
      <w:shd w:val="clear" w:color="auto" w:fill="FFFFFF"/>
    </w:rPr>
  </w:style>
  <w:style w:type="paragraph" w:customStyle="1" w:styleId="136">
    <w:name w:val="Основной текст (13)"/>
    <w:basedOn w:val="a8"/>
    <w:link w:val="135"/>
    <w:qFormat/>
    <w:rsid w:val="00986055"/>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lang w:eastAsia="en-US"/>
    </w:rPr>
  </w:style>
  <w:style w:type="character" w:customStyle="1" w:styleId="93">
    <w:name w:val="Основной текст (9)_"/>
    <w:link w:val="94"/>
    <w:qFormat/>
    <w:locked/>
    <w:rsid w:val="00986055"/>
    <w:rPr>
      <w:rFonts w:ascii="Century Schoolbook" w:hAnsi="Century Schoolbook"/>
      <w:sz w:val="18"/>
      <w:shd w:val="clear" w:color="auto" w:fill="FFFFFF"/>
    </w:rPr>
  </w:style>
  <w:style w:type="paragraph" w:customStyle="1" w:styleId="94">
    <w:name w:val="Основной текст (9)"/>
    <w:basedOn w:val="a8"/>
    <w:link w:val="93"/>
    <w:qFormat/>
    <w:rsid w:val="00986055"/>
    <w:pPr>
      <w:shd w:val="clear" w:color="auto" w:fill="FFFFFF"/>
      <w:spacing w:before="120" w:beforeAutospacing="0" w:after="240" w:afterAutospacing="0" w:line="240" w:lineRule="atLeast"/>
    </w:pPr>
    <w:rPr>
      <w:rFonts w:ascii="Century Schoolbook" w:eastAsiaTheme="minorHAnsi" w:hAnsi="Century Schoolbook" w:cstheme="minorBidi"/>
      <w:sz w:val="18"/>
      <w:szCs w:val="22"/>
      <w:lang w:eastAsia="en-US"/>
    </w:rPr>
  </w:style>
  <w:style w:type="paragraph" w:customStyle="1" w:styleId="2Arial1">
    <w:name w:val="Заголовок 2  Arial"/>
    <w:aliases w:val="Перед:  12 пт,После:  6 пт,Меж..."/>
    <w:basedOn w:val="26"/>
    <w:qFormat/>
    <w:rsid w:val="00986055"/>
    <w:pPr>
      <w:keepLines/>
      <w:spacing w:after="120"/>
    </w:pPr>
    <w:rPr>
      <w:rFonts w:cs="Arial"/>
      <w:kern w:val="0"/>
      <w:sz w:val="24"/>
      <w:szCs w:val="24"/>
      <w:lang w:eastAsia="en-US"/>
    </w:rPr>
  </w:style>
  <w:style w:type="paragraph" w:customStyle="1" w:styleId="1ffd">
    <w:name w:val="Заголовок 1  Междустр.интервал:  одинарный"/>
    <w:basedOn w:val="1c"/>
    <w:qFormat/>
    <w:rsid w:val="00986055"/>
    <w:pPr>
      <w:keepNext/>
      <w:spacing w:before="240" w:beforeAutospacing="0" w:after="60" w:afterAutospacing="0"/>
      <w:ind w:left="0"/>
      <w:jc w:val="both"/>
    </w:pPr>
    <w:rPr>
      <w:rFonts w:ascii="Arial" w:hAnsi="Arial" w:cs="Arial"/>
      <w:b/>
      <w:bCs/>
      <w:caps/>
      <w:kern w:val="32"/>
      <w:sz w:val="32"/>
      <w:szCs w:val="32"/>
      <w:lang w:eastAsia="en-US"/>
    </w:rPr>
  </w:style>
  <w:style w:type="paragraph" w:customStyle="1" w:styleId="article">
    <w:name w:val="article"/>
    <w:basedOn w:val="a8"/>
    <w:qFormat/>
    <w:rsid w:val="00986055"/>
  </w:style>
  <w:style w:type="paragraph" w:customStyle="1" w:styleId="2123">
    <w:name w:val="Стиль Заголовок 2 + Перед:  12 пт После:  3 пт"/>
    <w:basedOn w:val="26"/>
    <w:qFormat/>
    <w:rsid w:val="00986055"/>
    <w:rPr>
      <w:iCs/>
      <w:kern w:val="0"/>
      <w:sz w:val="24"/>
    </w:rPr>
  </w:style>
  <w:style w:type="paragraph" w:customStyle="1" w:styleId="2fe">
    <w:name w:val="Обычный 2"/>
    <w:basedOn w:val="a8"/>
    <w:qFormat/>
    <w:rsid w:val="00986055"/>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8"/>
    <w:qFormat/>
    <w:rsid w:val="00986055"/>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8"/>
    <w:qFormat/>
    <w:rsid w:val="00986055"/>
    <w:pPr>
      <w:spacing w:before="0" w:beforeAutospacing="0" w:after="0" w:afterAutospacing="0" w:line="312" w:lineRule="auto"/>
      <w:ind w:left="720" w:firstLine="454"/>
      <w:contextualSpacing/>
      <w:jc w:val="both"/>
    </w:pPr>
  </w:style>
  <w:style w:type="paragraph" w:customStyle="1" w:styleId="msonormalcxspmiddle">
    <w:name w:val="msonormalcxspmiddle"/>
    <w:basedOn w:val="a8"/>
    <w:qFormat/>
    <w:rsid w:val="00986055"/>
  </w:style>
  <w:style w:type="character" w:customStyle="1" w:styleId="affffff2">
    <w:name w:val="ВЭС отступ Знак"/>
    <w:link w:val="affffff3"/>
    <w:qFormat/>
    <w:locked/>
    <w:rsid w:val="00986055"/>
    <w:rPr>
      <w:color w:val="000000"/>
      <w:sz w:val="24"/>
    </w:rPr>
  </w:style>
  <w:style w:type="paragraph" w:customStyle="1" w:styleId="affffff3">
    <w:name w:val="ВЭС отступ"/>
    <w:basedOn w:val="a8"/>
    <w:link w:val="affffff2"/>
    <w:qFormat/>
    <w:rsid w:val="00986055"/>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6"/>
    <w:qFormat/>
    <w:rsid w:val="00986055"/>
    <w:pPr>
      <w:tabs>
        <w:tab w:val="left" w:pos="360"/>
      </w:tabs>
      <w:spacing w:before="120" w:after="120"/>
    </w:pPr>
    <w:rPr>
      <w:sz w:val="24"/>
    </w:rPr>
  </w:style>
  <w:style w:type="paragraph" w:customStyle="1" w:styleId="145">
    <w:name w:val="Основной 14"/>
    <w:basedOn w:val="a8"/>
    <w:qFormat/>
    <w:rsid w:val="00986055"/>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8"/>
    <w:qFormat/>
    <w:rsid w:val="00986055"/>
    <w:rPr>
      <w:rFonts w:eastAsia="Times New Roman"/>
    </w:rPr>
  </w:style>
  <w:style w:type="paragraph" w:customStyle="1" w:styleId="affffff4">
    <w:name w:val="Словарная статья"/>
    <w:basedOn w:val="a8"/>
    <w:next w:val="a8"/>
    <w:qFormat/>
    <w:rsid w:val="00986055"/>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f">
    <w:name w:val="2"/>
    <w:basedOn w:val="a8"/>
    <w:qFormat/>
    <w:rsid w:val="00986055"/>
    <w:pPr>
      <w:spacing w:before="0" w:beforeAutospacing="0" w:after="160" w:afterAutospacing="0" w:line="240" w:lineRule="exact"/>
    </w:pPr>
    <w:rPr>
      <w:rFonts w:ascii="Verdana" w:hAnsi="Verdana"/>
      <w:lang w:val="en-US" w:eastAsia="en-US"/>
    </w:rPr>
  </w:style>
  <w:style w:type="paragraph" w:customStyle="1" w:styleId="PlainText1">
    <w:name w:val="Plain Text1"/>
    <w:basedOn w:val="a8"/>
    <w:qFormat/>
    <w:rsid w:val="00986055"/>
    <w:pPr>
      <w:spacing w:before="0" w:beforeAutospacing="0" w:after="0" w:afterAutospacing="0"/>
    </w:pPr>
    <w:rPr>
      <w:rFonts w:ascii="Courier New" w:hAnsi="Courier New"/>
      <w:sz w:val="20"/>
      <w:szCs w:val="20"/>
    </w:rPr>
  </w:style>
  <w:style w:type="paragraph" w:customStyle="1" w:styleId="BodyText31">
    <w:name w:val="Body Text 31"/>
    <w:basedOn w:val="Normal1"/>
    <w:qFormat/>
    <w:rsid w:val="00986055"/>
    <w:pPr>
      <w:widowControl/>
      <w:tabs>
        <w:tab w:val="left" w:pos="360"/>
      </w:tabs>
      <w:snapToGrid/>
      <w:ind w:left="0" w:firstLine="0"/>
      <w:jc w:val="both"/>
    </w:pPr>
    <w:rPr>
      <w:i/>
      <w:sz w:val="26"/>
    </w:rPr>
  </w:style>
  <w:style w:type="paragraph" w:customStyle="1" w:styleId="BodyTextIndent21">
    <w:name w:val="Body Text Indent 21"/>
    <w:basedOn w:val="a8"/>
    <w:uiPriority w:val="99"/>
    <w:qFormat/>
    <w:rsid w:val="00986055"/>
    <w:pPr>
      <w:overflowPunct w:val="0"/>
      <w:autoSpaceDE w:val="0"/>
      <w:spacing w:before="0" w:beforeAutospacing="0" w:after="0" w:afterAutospacing="0"/>
      <w:ind w:firstLine="567"/>
      <w:jc w:val="both"/>
    </w:pPr>
    <w:rPr>
      <w:sz w:val="20"/>
      <w:szCs w:val="20"/>
      <w:lang w:eastAsia="ar-SA"/>
    </w:rPr>
  </w:style>
  <w:style w:type="paragraph" w:customStyle="1" w:styleId="Li">
    <w:name w:val="Li"/>
    <w:basedOn w:val="a8"/>
    <w:qFormat/>
    <w:rsid w:val="00986055"/>
    <w:pPr>
      <w:shd w:val="clear" w:color="auto" w:fill="FFFFFF"/>
      <w:suppressAutoHyphens/>
      <w:spacing w:before="0" w:beforeAutospacing="0" w:after="0" w:afterAutospacing="0"/>
    </w:pPr>
    <w:rPr>
      <w:lang w:eastAsia="ar-SA"/>
    </w:rPr>
  </w:style>
  <w:style w:type="paragraph" w:customStyle="1" w:styleId="Style14">
    <w:name w:val="Style14"/>
    <w:basedOn w:val="a8"/>
    <w:qFormat/>
    <w:rsid w:val="00986055"/>
    <w:pPr>
      <w:widowControl w:val="0"/>
      <w:autoSpaceDE w:val="0"/>
      <w:autoSpaceDN w:val="0"/>
      <w:adjustRightInd w:val="0"/>
      <w:spacing w:before="0" w:beforeAutospacing="0" w:after="0" w:afterAutospacing="0" w:line="444" w:lineRule="exact"/>
      <w:ind w:firstLine="1051"/>
    </w:pPr>
    <w:rPr>
      <w:rFonts w:ascii="Arial" w:eastAsia="Times New Roman" w:hAnsi="Arial" w:cs="Arial"/>
    </w:rPr>
  </w:style>
  <w:style w:type="paragraph" w:customStyle="1" w:styleId="Style22">
    <w:name w:val="Style22"/>
    <w:basedOn w:val="a8"/>
    <w:qFormat/>
    <w:rsid w:val="00986055"/>
    <w:pPr>
      <w:widowControl w:val="0"/>
      <w:autoSpaceDE w:val="0"/>
      <w:autoSpaceDN w:val="0"/>
      <w:adjustRightInd w:val="0"/>
      <w:spacing w:before="0" w:beforeAutospacing="0" w:after="0" w:afterAutospacing="0" w:line="238" w:lineRule="exact"/>
      <w:jc w:val="both"/>
    </w:pPr>
    <w:rPr>
      <w:rFonts w:ascii="Arial" w:eastAsia="Times New Roman" w:hAnsi="Arial" w:cs="Arial"/>
    </w:rPr>
  </w:style>
  <w:style w:type="paragraph" w:customStyle="1" w:styleId="affffff5">
    <w:name w:val="Название оглавления"/>
    <w:qFormat/>
    <w:rsid w:val="00986055"/>
    <w:pPr>
      <w:autoSpaceDE w:val="0"/>
      <w:autoSpaceDN w:val="0"/>
      <w:adjustRightInd w:val="0"/>
      <w:spacing w:after="187" w:line="240" w:lineRule="auto"/>
      <w:jc w:val="center"/>
    </w:pPr>
    <w:rPr>
      <w:rFonts w:ascii="Arial" w:eastAsia="Calibri" w:hAnsi="Arial" w:cs="Arial"/>
      <w:b/>
      <w:bCs/>
      <w:caps/>
      <w:sz w:val="20"/>
      <w:szCs w:val="20"/>
      <w:lang w:eastAsia="ru-RU"/>
    </w:rPr>
  </w:style>
  <w:style w:type="paragraph" w:customStyle="1" w:styleId="affffff6">
    <w:name w:val="список с тире"/>
    <w:basedOn w:val="a8"/>
    <w:qFormat/>
    <w:rsid w:val="00986055"/>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BodyTextIndent31">
    <w:name w:val="Body Text Indent 31"/>
    <w:basedOn w:val="a8"/>
    <w:uiPriority w:val="99"/>
    <w:qFormat/>
    <w:rsid w:val="00986055"/>
    <w:pPr>
      <w:spacing w:before="0" w:beforeAutospacing="0" w:after="0" w:afterAutospacing="0" w:line="360" w:lineRule="auto"/>
      <w:ind w:firstLine="709"/>
      <w:jc w:val="both"/>
    </w:pPr>
    <w:rPr>
      <w:sz w:val="28"/>
      <w:szCs w:val="20"/>
    </w:rPr>
  </w:style>
  <w:style w:type="paragraph" w:customStyle="1" w:styleId="216">
    <w:name w:val="Обычный21"/>
    <w:uiPriority w:val="99"/>
    <w:qFormat/>
    <w:rsid w:val="00986055"/>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8"/>
    <w:qFormat/>
    <w:rsid w:val="00986055"/>
    <w:pPr>
      <w:tabs>
        <w:tab w:val="left" w:pos="851"/>
      </w:tabs>
      <w:spacing w:before="0" w:beforeAutospacing="0" w:after="0" w:afterAutospacing="0"/>
      <w:ind w:left="851" w:hanging="511"/>
      <w:jc w:val="both"/>
    </w:pPr>
    <w:rPr>
      <w:szCs w:val="20"/>
    </w:rPr>
  </w:style>
  <w:style w:type="paragraph" w:customStyle="1" w:styleId="notabstyle">
    <w:name w:val="no_tab style"/>
    <w:basedOn w:val="a8"/>
    <w:qFormat/>
    <w:rsid w:val="00986055"/>
    <w:pPr>
      <w:spacing w:before="0" w:beforeAutospacing="0" w:after="0" w:afterAutospacing="0"/>
      <w:jc w:val="both"/>
    </w:pPr>
    <w:rPr>
      <w:kern w:val="28"/>
      <w:szCs w:val="20"/>
    </w:rPr>
  </w:style>
  <w:style w:type="paragraph" w:customStyle="1" w:styleId="Tst-question">
    <w:name w:val="Tst-question"/>
    <w:basedOn w:val="a8"/>
    <w:qFormat/>
    <w:rsid w:val="00986055"/>
    <w:pPr>
      <w:numPr>
        <w:numId w:val="9"/>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qFormat/>
    <w:rsid w:val="00986055"/>
    <w:pPr>
      <w:tabs>
        <w:tab w:val="left" w:pos="703"/>
      </w:tabs>
      <w:ind w:left="703" w:hanging="346"/>
    </w:pPr>
  </w:style>
  <w:style w:type="paragraph" w:customStyle="1" w:styleId="p1">
    <w:name w:val="p1"/>
    <w:basedOn w:val="a8"/>
    <w:qFormat/>
    <w:rsid w:val="00986055"/>
    <w:rPr>
      <w:rFonts w:eastAsia="MS Mincho"/>
    </w:rPr>
  </w:style>
  <w:style w:type="paragraph" w:customStyle="1" w:styleId="Header1">
    <w:name w:val="Header1"/>
    <w:basedOn w:val="a8"/>
    <w:uiPriority w:val="99"/>
    <w:qFormat/>
    <w:rsid w:val="00986055"/>
    <w:pPr>
      <w:tabs>
        <w:tab w:val="center" w:pos="4153"/>
        <w:tab w:val="right" w:pos="8306"/>
      </w:tabs>
      <w:spacing w:before="0" w:beforeAutospacing="0" w:after="0" w:afterAutospacing="0"/>
    </w:pPr>
    <w:rPr>
      <w:rFonts w:ascii="Arial" w:hAnsi="Arial"/>
      <w:szCs w:val="20"/>
    </w:rPr>
  </w:style>
  <w:style w:type="paragraph" w:customStyle="1" w:styleId="3f0">
    <w:name w:val="Знак3"/>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7">
    <w:name w:val="УПЛОТНЕННЫЙ"/>
    <w:basedOn w:val="a8"/>
    <w:qFormat/>
    <w:rsid w:val="00986055"/>
    <w:pPr>
      <w:spacing w:before="0" w:beforeAutospacing="0" w:after="0" w:afterAutospacing="0"/>
      <w:ind w:firstLine="720"/>
      <w:jc w:val="both"/>
    </w:pPr>
    <w:rPr>
      <w:spacing w:val="-4"/>
      <w:sz w:val="28"/>
      <w:szCs w:val="20"/>
    </w:rPr>
  </w:style>
  <w:style w:type="paragraph" w:customStyle="1" w:styleId="affffff8">
    <w:name w:val="ОСНОВНОЙ"/>
    <w:basedOn w:val="a8"/>
    <w:qFormat/>
    <w:rsid w:val="00986055"/>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8"/>
    <w:qFormat/>
    <w:rsid w:val="00986055"/>
  </w:style>
  <w:style w:type="paragraph" w:customStyle="1" w:styleId="u">
    <w:name w:val="u"/>
    <w:basedOn w:val="a8"/>
    <w:qFormat/>
    <w:rsid w:val="00986055"/>
  </w:style>
  <w:style w:type="paragraph" w:customStyle="1" w:styleId="uj">
    <w:name w:val="uj"/>
    <w:basedOn w:val="a8"/>
    <w:qFormat/>
    <w:rsid w:val="00986055"/>
  </w:style>
  <w:style w:type="paragraph" w:customStyle="1" w:styleId="Style44">
    <w:name w:val="Style44"/>
    <w:basedOn w:val="a8"/>
    <w:qFormat/>
    <w:rsid w:val="00986055"/>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8"/>
    <w:qFormat/>
    <w:rsid w:val="00986055"/>
  </w:style>
  <w:style w:type="paragraph" w:customStyle="1" w:styleId="a4cxspmiddle">
    <w:name w:val="a4cxspmiddle"/>
    <w:basedOn w:val="a8"/>
    <w:qFormat/>
    <w:rsid w:val="00986055"/>
    <w:rPr>
      <w:color w:val="000000"/>
    </w:rPr>
  </w:style>
  <w:style w:type="paragraph" w:customStyle="1" w:styleId="Style56">
    <w:name w:val="Style56"/>
    <w:basedOn w:val="a8"/>
    <w:qFormat/>
    <w:rsid w:val="00986055"/>
    <w:pPr>
      <w:widowControl w:val="0"/>
      <w:autoSpaceDE w:val="0"/>
      <w:autoSpaceDN w:val="0"/>
      <w:adjustRightInd w:val="0"/>
      <w:spacing w:before="0" w:beforeAutospacing="0" w:after="0" w:afterAutospacing="0" w:line="194" w:lineRule="exact"/>
    </w:pPr>
  </w:style>
  <w:style w:type="paragraph" w:customStyle="1" w:styleId="otstup">
    <w:name w:val="otstup"/>
    <w:basedOn w:val="a8"/>
    <w:qFormat/>
    <w:rsid w:val="00986055"/>
  </w:style>
  <w:style w:type="paragraph" w:customStyle="1" w:styleId="1ffe">
    <w:name w:val="Схема документа1"/>
    <w:basedOn w:val="a8"/>
    <w:qFormat/>
    <w:rsid w:val="00986055"/>
    <w:pPr>
      <w:shd w:val="clear" w:color="auto" w:fill="000080"/>
      <w:spacing w:before="0" w:beforeAutospacing="0" w:after="0" w:afterAutospacing="0"/>
    </w:pPr>
    <w:rPr>
      <w:rFonts w:ascii="Tahoma" w:hAnsi="Tahoma" w:cs="Tahoma"/>
      <w:sz w:val="20"/>
      <w:szCs w:val="20"/>
      <w:lang w:eastAsia="zh-CN"/>
    </w:rPr>
  </w:style>
  <w:style w:type="paragraph" w:customStyle="1" w:styleId="Normal11">
    <w:name w:val="Normal11"/>
    <w:qFormat/>
    <w:rsid w:val="00986055"/>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986055"/>
    <w:pPr>
      <w:keepNext/>
      <w:snapToGrid/>
      <w:outlineLvl w:val="2"/>
    </w:pPr>
    <w:rPr>
      <w:sz w:val="24"/>
    </w:rPr>
  </w:style>
  <w:style w:type="paragraph" w:customStyle="1" w:styleId="BodyText11">
    <w:name w:val="Body Text11"/>
    <w:basedOn w:val="Normal11"/>
    <w:uiPriority w:val="99"/>
    <w:qFormat/>
    <w:rsid w:val="00986055"/>
    <w:pPr>
      <w:snapToGrid/>
      <w:spacing w:line="360" w:lineRule="auto"/>
    </w:pPr>
    <w:rPr>
      <w:sz w:val="24"/>
    </w:rPr>
  </w:style>
  <w:style w:type="paragraph" w:customStyle="1" w:styleId="BodyText211">
    <w:name w:val="Body Text 211"/>
    <w:basedOn w:val="a8"/>
    <w:qFormat/>
    <w:rsid w:val="00986055"/>
    <w:pPr>
      <w:spacing w:before="0" w:beforeAutospacing="0" w:after="0" w:afterAutospacing="0" w:line="360" w:lineRule="auto"/>
      <w:jc w:val="both"/>
    </w:pPr>
    <w:rPr>
      <w:szCs w:val="20"/>
    </w:rPr>
  </w:style>
  <w:style w:type="paragraph" w:customStyle="1" w:styleId="ListParagraph11">
    <w:name w:val="List Paragraph11"/>
    <w:basedOn w:val="a8"/>
    <w:uiPriority w:val="99"/>
    <w:qFormat/>
    <w:rsid w:val="00986055"/>
    <w:pPr>
      <w:spacing w:before="0" w:beforeAutospacing="0" w:after="200" w:afterAutospacing="0" w:line="276" w:lineRule="auto"/>
      <w:ind w:left="720"/>
      <w:contextualSpacing/>
    </w:pPr>
    <w:rPr>
      <w:rFonts w:ascii="Calibri" w:hAnsi="Calibri"/>
      <w:sz w:val="22"/>
      <w:szCs w:val="22"/>
    </w:rPr>
  </w:style>
  <w:style w:type="paragraph" w:customStyle="1" w:styleId="PlainText11">
    <w:name w:val="Plain Text11"/>
    <w:basedOn w:val="a8"/>
    <w:uiPriority w:val="99"/>
    <w:qFormat/>
    <w:rsid w:val="00986055"/>
    <w:pPr>
      <w:spacing w:before="0" w:beforeAutospacing="0" w:after="0" w:afterAutospacing="0"/>
    </w:pPr>
    <w:rPr>
      <w:rFonts w:ascii="Courier New" w:hAnsi="Courier New"/>
      <w:sz w:val="20"/>
      <w:szCs w:val="20"/>
    </w:rPr>
  </w:style>
  <w:style w:type="paragraph" w:customStyle="1" w:styleId="BodyText311">
    <w:name w:val="Body Text 311"/>
    <w:basedOn w:val="Normal11"/>
    <w:uiPriority w:val="99"/>
    <w:qFormat/>
    <w:rsid w:val="00986055"/>
    <w:pPr>
      <w:snapToGrid/>
      <w:jc w:val="both"/>
    </w:pPr>
    <w:rPr>
      <w:i/>
      <w:sz w:val="26"/>
    </w:rPr>
  </w:style>
  <w:style w:type="paragraph" w:customStyle="1" w:styleId="opredelenie">
    <w:name w:val="opredelenie"/>
    <w:basedOn w:val="a8"/>
    <w:qFormat/>
    <w:rsid w:val="00986055"/>
  </w:style>
  <w:style w:type="paragraph" w:customStyle="1" w:styleId="rvps4">
    <w:name w:val="rvps4"/>
    <w:basedOn w:val="a8"/>
    <w:qFormat/>
    <w:rsid w:val="00986055"/>
    <w:pPr>
      <w:spacing w:before="0" w:beforeAutospacing="0" w:after="0" w:afterAutospacing="0"/>
      <w:jc w:val="both"/>
    </w:pPr>
  </w:style>
  <w:style w:type="character" w:customStyle="1" w:styleId="NoSpacingChar">
    <w:name w:val="No Spacing Char"/>
    <w:link w:val="NoSpacing1"/>
    <w:qFormat/>
    <w:locked/>
    <w:rsid w:val="00986055"/>
    <w:rPr>
      <w:rFonts w:eastAsia="Times New Roman"/>
      <w:sz w:val="24"/>
      <w:szCs w:val="24"/>
    </w:rPr>
  </w:style>
  <w:style w:type="paragraph" w:customStyle="1" w:styleId="NoSpacing1">
    <w:name w:val="No Spacing1"/>
    <w:link w:val="NoSpacingChar"/>
    <w:qFormat/>
    <w:rsid w:val="00986055"/>
    <w:pPr>
      <w:spacing w:after="0" w:line="240" w:lineRule="auto"/>
    </w:pPr>
    <w:rPr>
      <w:rFonts w:eastAsia="Times New Roman"/>
      <w:sz w:val="24"/>
      <w:szCs w:val="24"/>
    </w:rPr>
  </w:style>
  <w:style w:type="character" w:customStyle="1" w:styleId="3f1">
    <w:name w:val="3 ступень Знак"/>
    <w:link w:val="3f2"/>
    <w:qFormat/>
    <w:locked/>
    <w:rsid w:val="00986055"/>
    <w:rPr>
      <w:rFonts w:ascii="BodoniCTT" w:hAnsi="BodoniCTT"/>
      <w:b/>
    </w:rPr>
  </w:style>
  <w:style w:type="paragraph" w:customStyle="1" w:styleId="3f2">
    <w:name w:val="3 ступень"/>
    <w:basedOn w:val="a8"/>
    <w:link w:val="3f1"/>
    <w:qFormat/>
    <w:rsid w:val="00986055"/>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8"/>
    <w:qFormat/>
    <w:rsid w:val="00986055"/>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8"/>
    <w:qFormat/>
    <w:rsid w:val="00986055"/>
    <w:pPr>
      <w:widowControl w:val="0"/>
      <w:autoSpaceDE w:val="0"/>
      <w:autoSpaceDN w:val="0"/>
      <w:adjustRightInd w:val="0"/>
      <w:spacing w:before="0" w:beforeAutospacing="0" w:after="0" w:afterAutospacing="0"/>
      <w:jc w:val="both"/>
    </w:pPr>
  </w:style>
  <w:style w:type="paragraph" w:customStyle="1" w:styleId="Style36">
    <w:name w:val="Style36"/>
    <w:basedOn w:val="a8"/>
    <w:qFormat/>
    <w:rsid w:val="00986055"/>
    <w:pPr>
      <w:widowControl w:val="0"/>
      <w:autoSpaceDE w:val="0"/>
      <w:autoSpaceDN w:val="0"/>
      <w:adjustRightInd w:val="0"/>
      <w:spacing w:before="0" w:beforeAutospacing="0" w:after="0" w:afterAutospacing="0"/>
    </w:pPr>
  </w:style>
  <w:style w:type="paragraph" w:customStyle="1" w:styleId="F9">
    <w:name w:val="ОбычныF9"/>
    <w:qFormat/>
    <w:rsid w:val="00986055"/>
    <w:pPr>
      <w:widowControl w:val="0"/>
      <w:overflowPunct w:val="0"/>
      <w:autoSpaceDE w:val="0"/>
      <w:autoSpaceDN w:val="0"/>
      <w:adjustRightInd w:val="0"/>
      <w:spacing w:after="0" w:line="240" w:lineRule="auto"/>
    </w:pPr>
    <w:rPr>
      <w:rFonts w:ascii="Times New Roman" w:eastAsia="Calibri" w:hAnsi="Times New Roman" w:cs="Times New Roman"/>
      <w:sz w:val="24"/>
      <w:szCs w:val="20"/>
      <w:lang w:eastAsia="ru-RU"/>
    </w:rPr>
  </w:style>
  <w:style w:type="paragraph" w:customStyle="1" w:styleId="4d">
    <w:name w:val="Квадрат4"/>
    <w:basedOn w:val="a8"/>
    <w:qFormat/>
    <w:rsid w:val="00986055"/>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8"/>
    <w:qFormat/>
    <w:rsid w:val="00986055"/>
  </w:style>
  <w:style w:type="paragraph" w:customStyle="1" w:styleId="p4">
    <w:name w:val="p4"/>
    <w:basedOn w:val="a8"/>
    <w:qFormat/>
    <w:rsid w:val="00986055"/>
  </w:style>
  <w:style w:type="paragraph" w:customStyle="1" w:styleId="a3cxspmiddle">
    <w:name w:val="a3cxspmiddle"/>
    <w:basedOn w:val="a8"/>
    <w:qFormat/>
    <w:rsid w:val="00986055"/>
    <w:rPr>
      <w:color w:val="000000"/>
    </w:rPr>
  </w:style>
  <w:style w:type="paragraph" w:customStyle="1" w:styleId="affffff9">
    <w:name w:val="слайд"/>
    <w:basedOn w:val="a8"/>
    <w:qFormat/>
    <w:rsid w:val="00986055"/>
    <w:pPr>
      <w:spacing w:before="0" w:beforeAutospacing="0" w:after="0" w:afterAutospacing="0"/>
      <w:jc w:val="both"/>
    </w:pPr>
    <w:rPr>
      <w:sz w:val="36"/>
      <w:lang w:eastAsia="en-US"/>
    </w:rPr>
  </w:style>
  <w:style w:type="paragraph" w:customStyle="1" w:styleId="117">
    <w:name w:val="Обычный + 11 пт"/>
    <w:aliases w:val="уплотненный на  0,25 пт"/>
    <w:basedOn w:val="a8"/>
    <w:qFormat/>
    <w:rsid w:val="00986055"/>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paragraph" w:customStyle="1" w:styleId="Style3">
    <w:name w:val="Style3"/>
    <w:basedOn w:val="a8"/>
    <w:qFormat/>
    <w:rsid w:val="00986055"/>
    <w:pPr>
      <w:widowControl w:val="0"/>
      <w:autoSpaceDE w:val="0"/>
      <w:autoSpaceDN w:val="0"/>
      <w:adjustRightInd w:val="0"/>
      <w:spacing w:before="0" w:beforeAutospacing="0" w:after="0" w:afterAutospacing="0" w:line="259" w:lineRule="exact"/>
      <w:ind w:firstLine="542"/>
      <w:jc w:val="both"/>
    </w:pPr>
  </w:style>
  <w:style w:type="paragraph" w:customStyle="1" w:styleId="Heading41">
    <w:name w:val="Heading 41"/>
    <w:basedOn w:val="Normal1"/>
    <w:next w:val="Normal1"/>
    <w:uiPriority w:val="99"/>
    <w:qFormat/>
    <w:rsid w:val="00986055"/>
    <w:pPr>
      <w:keepNext/>
      <w:widowControl/>
      <w:snapToGrid/>
      <w:ind w:left="0" w:firstLine="0"/>
    </w:pPr>
    <w:rPr>
      <w:sz w:val="24"/>
    </w:rPr>
  </w:style>
  <w:style w:type="paragraph" w:customStyle="1" w:styleId="c3">
    <w:name w:val="c3"/>
    <w:basedOn w:val="a8"/>
    <w:qFormat/>
    <w:rsid w:val="00986055"/>
    <w:pPr>
      <w:spacing w:before="0" w:beforeAutospacing="0" w:after="150" w:afterAutospacing="0"/>
    </w:pPr>
  </w:style>
  <w:style w:type="paragraph" w:customStyle="1" w:styleId="a3cxsplast">
    <w:name w:val="a3cxsplast"/>
    <w:basedOn w:val="a8"/>
    <w:qFormat/>
    <w:rsid w:val="00986055"/>
    <w:rPr>
      <w:color w:val="000000"/>
    </w:rPr>
  </w:style>
  <w:style w:type="character" w:customStyle="1" w:styleId="1fff">
    <w:name w:val="Заголовок №1_"/>
    <w:link w:val="1fff0"/>
    <w:qFormat/>
    <w:locked/>
    <w:rsid w:val="00986055"/>
    <w:rPr>
      <w:sz w:val="23"/>
      <w:shd w:val="clear" w:color="auto" w:fill="FFFFFF"/>
    </w:rPr>
  </w:style>
  <w:style w:type="paragraph" w:customStyle="1" w:styleId="1fff0">
    <w:name w:val="Заголовок №1"/>
    <w:basedOn w:val="a8"/>
    <w:link w:val="1fff"/>
    <w:qFormat/>
    <w:rsid w:val="00986055"/>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paragraph" w:customStyle="1" w:styleId="1fff1">
    <w:name w:val="список1"/>
    <w:basedOn w:val="a8"/>
    <w:qFormat/>
    <w:rsid w:val="00986055"/>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Heading61">
    <w:name w:val="Heading 61"/>
    <w:qFormat/>
    <w:rsid w:val="00986055"/>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a">
    <w:name w:val="Основной текст с отступо"/>
    <w:basedOn w:val="a8"/>
    <w:qFormat/>
    <w:rsid w:val="00986055"/>
    <w:pPr>
      <w:spacing w:before="0" w:beforeAutospacing="0" w:after="0" w:afterAutospacing="0"/>
      <w:ind w:left="-340" w:firstLine="720"/>
    </w:pPr>
    <w:rPr>
      <w:sz w:val="36"/>
      <w:szCs w:val="20"/>
    </w:rPr>
  </w:style>
  <w:style w:type="paragraph" w:customStyle="1" w:styleId="Lang">
    <w:name w:val="Lang"/>
    <w:basedOn w:val="a8"/>
    <w:qFormat/>
    <w:rsid w:val="00986055"/>
    <w:pPr>
      <w:overflowPunct w:val="0"/>
      <w:autoSpaceDE w:val="0"/>
      <w:autoSpaceDN w:val="0"/>
      <w:adjustRightInd w:val="0"/>
      <w:spacing w:before="0" w:beforeAutospacing="0" w:after="0" w:afterAutospacing="0" w:line="480" w:lineRule="exact"/>
      <w:ind w:right="-170" w:firstLine="567"/>
      <w:jc w:val="both"/>
    </w:pPr>
    <w:rPr>
      <w:rFonts w:ascii="Courier New" w:hAnsi="Courier New"/>
      <w:szCs w:val="20"/>
    </w:rPr>
  </w:style>
  <w:style w:type="paragraph" w:customStyle="1" w:styleId="Standard">
    <w:name w:val="Standard"/>
    <w:qFormat/>
    <w:rsid w:val="00986055"/>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3f3">
    <w:name w:val="заголовок 3"/>
    <w:basedOn w:val="a8"/>
    <w:next w:val="a8"/>
    <w:qFormat/>
    <w:rsid w:val="00986055"/>
    <w:pPr>
      <w:keepNext/>
      <w:widowControl w:val="0"/>
      <w:snapToGrid w:val="0"/>
      <w:spacing w:before="0" w:beforeAutospacing="0" w:after="0" w:afterAutospacing="0" w:line="190" w:lineRule="atLeast"/>
      <w:jc w:val="both"/>
    </w:pPr>
    <w:rPr>
      <w:b/>
      <w:sz w:val="28"/>
      <w:szCs w:val="20"/>
    </w:rPr>
  </w:style>
  <w:style w:type="paragraph" w:customStyle="1" w:styleId="listnum">
    <w:name w:val="listnum"/>
    <w:basedOn w:val="a8"/>
    <w:qFormat/>
    <w:rsid w:val="00986055"/>
  </w:style>
  <w:style w:type="paragraph" w:customStyle="1" w:styleId="1fff2">
    <w:name w:val="Подзаголовок 1"/>
    <w:basedOn w:val="a8"/>
    <w:next w:val="a8"/>
    <w:qFormat/>
    <w:rsid w:val="00986055"/>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e">
    <w:name w:val="Обычный4"/>
    <w:qFormat/>
    <w:rsid w:val="00986055"/>
    <w:pPr>
      <w:widowControl w:val="0"/>
      <w:spacing w:after="0" w:line="240" w:lineRule="auto"/>
    </w:pPr>
    <w:rPr>
      <w:rFonts w:ascii="Times New Roman" w:eastAsia="Calibri" w:hAnsi="Times New Roman" w:cs="Times New Roman"/>
      <w:sz w:val="20"/>
      <w:szCs w:val="20"/>
      <w:lang w:eastAsia="ru-RU"/>
    </w:rPr>
  </w:style>
  <w:style w:type="paragraph" w:customStyle="1" w:styleId="12pt025">
    <w:name w:val="Стиль 12 pt полужирный Черный уплотненный на  025 пт"/>
    <w:basedOn w:val="1c"/>
    <w:qFormat/>
    <w:rsid w:val="00986055"/>
    <w:pPr>
      <w:keepNext/>
      <w:widowControl w:val="0"/>
      <w:shd w:val="clear" w:color="auto" w:fill="FFFFFF"/>
      <w:tabs>
        <w:tab w:val="left" w:pos="360"/>
        <w:tab w:val="left" w:pos="1354"/>
      </w:tabs>
      <w:autoSpaceDE w:val="0"/>
      <w:autoSpaceDN w:val="0"/>
      <w:adjustRightInd w:val="0"/>
      <w:spacing w:before="340" w:beforeAutospacing="0" w:after="240" w:afterAutospacing="0"/>
      <w:ind w:left="0" w:firstLine="454"/>
      <w:jc w:val="center"/>
    </w:pPr>
    <w:rPr>
      <w:rFonts w:cs="Arial"/>
      <w:b/>
      <w:color w:val="000000"/>
      <w:spacing w:val="-5"/>
      <w:kern w:val="32"/>
      <w:sz w:val="26"/>
    </w:rPr>
  </w:style>
  <w:style w:type="paragraph" w:customStyle="1" w:styleId="ipara">
    <w:name w:val="ipara"/>
    <w:basedOn w:val="a8"/>
    <w:qFormat/>
    <w:rsid w:val="00986055"/>
    <w:pPr>
      <w:widowControl w:val="0"/>
      <w:overflowPunct w:val="0"/>
      <w:autoSpaceDE w:val="0"/>
      <w:autoSpaceDN w:val="0"/>
      <w:adjustRightInd w:val="0"/>
      <w:spacing w:beforeAutospacing="0" w:afterAutospacing="0"/>
    </w:pPr>
    <w:rPr>
      <w:szCs w:val="20"/>
      <w:lang w:val="en-US" w:eastAsia="en-US"/>
    </w:rPr>
  </w:style>
  <w:style w:type="paragraph" w:customStyle="1" w:styleId="affffffb">
    <w:name w:val="Разработчик"/>
    <w:basedOn w:val="a8"/>
    <w:qFormat/>
    <w:rsid w:val="00986055"/>
    <w:pPr>
      <w:spacing w:before="0" w:beforeAutospacing="0" w:after="0" w:afterAutospacing="0"/>
      <w:jc w:val="both"/>
    </w:pPr>
    <w:rPr>
      <w:b/>
      <w:sz w:val="20"/>
    </w:rPr>
  </w:style>
  <w:style w:type="paragraph" w:customStyle="1" w:styleId="p7">
    <w:name w:val="p7"/>
    <w:basedOn w:val="a8"/>
    <w:qFormat/>
    <w:rsid w:val="00986055"/>
  </w:style>
  <w:style w:type="paragraph" w:customStyle="1" w:styleId="p9">
    <w:name w:val="p9"/>
    <w:basedOn w:val="a8"/>
    <w:qFormat/>
    <w:rsid w:val="00986055"/>
  </w:style>
  <w:style w:type="paragraph" w:customStyle="1" w:styleId="p6">
    <w:name w:val="p6"/>
    <w:basedOn w:val="a8"/>
    <w:qFormat/>
    <w:rsid w:val="00986055"/>
  </w:style>
  <w:style w:type="paragraph" w:customStyle="1" w:styleId="p8">
    <w:name w:val="p8"/>
    <w:basedOn w:val="a8"/>
    <w:qFormat/>
    <w:rsid w:val="00986055"/>
  </w:style>
  <w:style w:type="paragraph" w:customStyle="1" w:styleId="217">
    <w:name w:val="Заголовок 21"/>
    <w:basedOn w:val="a8"/>
    <w:next w:val="a8"/>
    <w:qFormat/>
    <w:rsid w:val="00986055"/>
    <w:pPr>
      <w:keepNext/>
      <w:widowControl w:val="0"/>
      <w:spacing w:before="0" w:beforeAutospacing="0" w:after="0" w:afterAutospacing="0"/>
      <w:jc w:val="center"/>
    </w:pPr>
    <w:rPr>
      <w:b/>
      <w:sz w:val="26"/>
      <w:szCs w:val="20"/>
    </w:rPr>
  </w:style>
  <w:style w:type="paragraph" w:customStyle="1" w:styleId="2ff0">
    <w:name w:val="Текст2"/>
    <w:basedOn w:val="a8"/>
    <w:qFormat/>
    <w:rsid w:val="00986055"/>
    <w:pPr>
      <w:spacing w:before="0" w:beforeAutospacing="0" w:after="0" w:afterAutospacing="0"/>
    </w:pPr>
    <w:rPr>
      <w:rFonts w:ascii="Courier New" w:hAnsi="Courier New"/>
      <w:sz w:val="20"/>
      <w:szCs w:val="20"/>
    </w:rPr>
  </w:style>
  <w:style w:type="paragraph" w:customStyle="1" w:styleId="118">
    <w:name w:val="Цитата11"/>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8"/>
    <w:qFormat/>
    <w:rsid w:val="00986055"/>
    <w:pPr>
      <w:spacing w:before="0" w:beforeAutospacing="0" w:after="0" w:afterAutospacing="0"/>
    </w:pPr>
    <w:rPr>
      <w:sz w:val="28"/>
      <w:szCs w:val="20"/>
    </w:rPr>
  </w:style>
  <w:style w:type="paragraph" w:customStyle="1" w:styleId="1fff3">
    <w:name w:val="Верхний колонтитул1"/>
    <w:basedOn w:val="a8"/>
    <w:qFormat/>
    <w:rsid w:val="00986055"/>
    <w:pPr>
      <w:tabs>
        <w:tab w:val="center" w:pos="4153"/>
        <w:tab w:val="right" w:pos="8306"/>
      </w:tabs>
      <w:spacing w:before="0" w:beforeAutospacing="0" w:after="0" w:afterAutospacing="0"/>
    </w:pPr>
    <w:rPr>
      <w:rFonts w:ascii="Arial" w:hAnsi="Arial"/>
      <w:szCs w:val="20"/>
    </w:rPr>
  </w:style>
  <w:style w:type="paragraph" w:customStyle="1" w:styleId="314">
    <w:name w:val="Заголовок 31"/>
    <w:basedOn w:val="1fb"/>
    <w:next w:val="1fb"/>
    <w:qFormat/>
    <w:rsid w:val="00986055"/>
    <w:pPr>
      <w:keepNext/>
      <w:widowControl/>
      <w:tabs>
        <w:tab w:val="left" w:pos="3330"/>
      </w:tabs>
      <w:snapToGrid/>
      <w:spacing w:line="240" w:lineRule="auto"/>
      <w:ind w:firstLine="0"/>
      <w:jc w:val="left"/>
      <w:outlineLvl w:val="2"/>
    </w:pPr>
    <w:rPr>
      <w:sz w:val="24"/>
    </w:rPr>
  </w:style>
  <w:style w:type="paragraph" w:customStyle="1" w:styleId="3110">
    <w:name w:val="Основной текст 311"/>
    <w:basedOn w:val="a8"/>
    <w:qFormat/>
    <w:rsid w:val="00986055"/>
    <w:pPr>
      <w:spacing w:before="0" w:beforeAutospacing="0" w:after="120" w:afterAutospacing="0"/>
    </w:pPr>
    <w:rPr>
      <w:sz w:val="16"/>
      <w:szCs w:val="16"/>
      <w:lang w:eastAsia="zh-CN"/>
    </w:rPr>
  </w:style>
  <w:style w:type="character" w:customStyle="1" w:styleId="QuoteChar2">
    <w:name w:val="Quote Char2"/>
    <w:link w:val="Quote1"/>
    <w:uiPriority w:val="99"/>
    <w:qFormat/>
    <w:locked/>
    <w:rsid w:val="00986055"/>
    <w:rPr>
      <w:rFonts w:ascii="Calibri" w:hAnsi="Calibri"/>
      <w:i/>
      <w:color w:val="000000"/>
      <w:sz w:val="24"/>
    </w:rPr>
  </w:style>
  <w:style w:type="paragraph" w:customStyle="1" w:styleId="Quote1">
    <w:name w:val="Quote1"/>
    <w:basedOn w:val="a8"/>
    <w:next w:val="a8"/>
    <w:link w:val="QuoteChar2"/>
    <w:uiPriority w:val="99"/>
    <w:qFormat/>
    <w:rsid w:val="00986055"/>
    <w:pPr>
      <w:spacing w:before="0" w:beforeAutospacing="0" w:after="0" w:afterAutospacing="0"/>
    </w:pPr>
    <w:rPr>
      <w:rFonts w:ascii="Calibri" w:eastAsiaTheme="minorHAnsi" w:hAnsi="Calibri" w:cstheme="minorBidi"/>
      <w:i/>
      <w:color w:val="000000"/>
      <w:szCs w:val="22"/>
      <w:lang w:eastAsia="en-US"/>
    </w:rPr>
  </w:style>
  <w:style w:type="character" w:customStyle="1" w:styleId="IntenseQuoteChar2">
    <w:name w:val="Intense Quote Char2"/>
    <w:link w:val="IntenseQuote1"/>
    <w:uiPriority w:val="99"/>
    <w:qFormat/>
    <w:locked/>
    <w:rsid w:val="00986055"/>
    <w:rPr>
      <w:rFonts w:ascii="Calibri" w:hAnsi="Calibri"/>
      <w:b/>
      <w:i/>
      <w:color w:val="4F81BD"/>
      <w:sz w:val="24"/>
    </w:rPr>
  </w:style>
  <w:style w:type="paragraph" w:customStyle="1" w:styleId="IntenseQuote1">
    <w:name w:val="Intense Quote1"/>
    <w:basedOn w:val="a8"/>
    <w:next w:val="a8"/>
    <w:link w:val="IntenseQuoteChar2"/>
    <w:uiPriority w:val="99"/>
    <w:qFormat/>
    <w:rsid w:val="00986055"/>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p12">
    <w:name w:val="p12"/>
    <w:basedOn w:val="a8"/>
    <w:qFormat/>
    <w:rsid w:val="00986055"/>
  </w:style>
  <w:style w:type="character" w:customStyle="1" w:styleId="1fff4">
    <w:name w:val="ЗАГОЛОВОК 1 Знак"/>
    <w:link w:val="1fff5"/>
    <w:qFormat/>
    <w:locked/>
    <w:rsid w:val="00986055"/>
    <w:rPr>
      <w:rFonts w:eastAsia="Times New Roman"/>
      <w:b/>
      <w:caps/>
      <w:sz w:val="24"/>
      <w:szCs w:val="24"/>
    </w:rPr>
  </w:style>
  <w:style w:type="paragraph" w:customStyle="1" w:styleId="1fff5">
    <w:name w:val="ЗАГОЛОВОК 1"/>
    <w:link w:val="1fff4"/>
    <w:qFormat/>
    <w:rsid w:val="00986055"/>
    <w:pPr>
      <w:suppressAutoHyphens/>
      <w:spacing w:after="0" w:line="312" w:lineRule="auto"/>
      <w:ind w:firstLine="454"/>
      <w:outlineLvl w:val="0"/>
    </w:pPr>
    <w:rPr>
      <w:rFonts w:eastAsia="Times New Roman"/>
      <w:b/>
      <w:caps/>
      <w:sz w:val="24"/>
      <w:szCs w:val="24"/>
    </w:rPr>
  </w:style>
  <w:style w:type="paragraph" w:customStyle="1" w:styleId="style140">
    <w:name w:val="style14"/>
    <w:basedOn w:val="a8"/>
    <w:qFormat/>
    <w:rsid w:val="00986055"/>
  </w:style>
  <w:style w:type="paragraph" w:customStyle="1" w:styleId="affffffc">
    <w:name w:val="ТЕМА"/>
    <w:basedOn w:val="a8"/>
    <w:qFormat/>
    <w:rsid w:val="00986055"/>
    <w:pPr>
      <w:spacing w:before="0" w:beforeAutospacing="0" w:after="60" w:afterAutospacing="0" w:line="264" w:lineRule="auto"/>
      <w:jc w:val="both"/>
    </w:pPr>
    <w:rPr>
      <w:rFonts w:ascii="Arial" w:hAnsi="Arial"/>
      <w:b/>
      <w:sz w:val="30"/>
    </w:rPr>
  </w:style>
  <w:style w:type="paragraph" w:customStyle="1" w:styleId="Style26">
    <w:name w:val="Style26"/>
    <w:basedOn w:val="a8"/>
    <w:qFormat/>
    <w:rsid w:val="00986055"/>
    <w:pPr>
      <w:widowControl w:val="0"/>
      <w:autoSpaceDE w:val="0"/>
      <w:autoSpaceDN w:val="0"/>
      <w:adjustRightInd w:val="0"/>
      <w:spacing w:before="0" w:beforeAutospacing="0" w:after="0" w:afterAutospacing="0" w:line="480" w:lineRule="exact"/>
      <w:jc w:val="both"/>
    </w:pPr>
  </w:style>
  <w:style w:type="paragraph" w:customStyle="1" w:styleId="affffffd">
    <w:name w:val="...... . ......."/>
    <w:basedOn w:val="Default"/>
    <w:next w:val="Default"/>
    <w:qFormat/>
    <w:rsid w:val="00986055"/>
    <w:rPr>
      <w:color w:val="auto"/>
    </w:rPr>
  </w:style>
  <w:style w:type="paragraph" w:customStyle="1" w:styleId="affffffe">
    <w:name w:val="........ ..... . ........"/>
    <w:aliases w:val=".....,........ ..... 1"/>
    <w:basedOn w:val="Default"/>
    <w:next w:val="Default"/>
    <w:qFormat/>
    <w:rsid w:val="00986055"/>
    <w:rPr>
      <w:color w:val="auto"/>
    </w:rPr>
  </w:style>
  <w:style w:type="paragraph" w:customStyle="1" w:styleId="afffffff">
    <w:name w:val="... ......"/>
    <w:basedOn w:val="Default"/>
    <w:next w:val="Default"/>
    <w:qFormat/>
    <w:rsid w:val="00986055"/>
    <w:rPr>
      <w:color w:val="auto"/>
    </w:rPr>
  </w:style>
  <w:style w:type="paragraph" w:customStyle="1" w:styleId="1fff6">
    <w:name w:val=".....1"/>
    <w:basedOn w:val="Default"/>
    <w:next w:val="Default"/>
    <w:qFormat/>
    <w:rsid w:val="00986055"/>
    <w:rPr>
      <w:color w:val="auto"/>
    </w:rPr>
  </w:style>
  <w:style w:type="paragraph" w:customStyle="1" w:styleId="bodytext2">
    <w:name w:val="bodytext2"/>
    <w:basedOn w:val="a8"/>
    <w:qFormat/>
    <w:rsid w:val="00986055"/>
  </w:style>
  <w:style w:type="paragraph" w:customStyle="1" w:styleId="afffffff0">
    <w:name w:val="Знак Знак Знак Знак"/>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3f4">
    <w:name w:val="Îñíîâíîé òåêñò 3"/>
    <w:basedOn w:val="a8"/>
    <w:qFormat/>
    <w:rsid w:val="00986055"/>
    <w:pPr>
      <w:autoSpaceDE w:val="0"/>
      <w:autoSpaceDN w:val="0"/>
      <w:adjustRightInd w:val="0"/>
    </w:pPr>
    <w:rPr>
      <w:b/>
      <w:bCs/>
      <w:color w:val="000000"/>
      <w:sz w:val="20"/>
    </w:rPr>
  </w:style>
  <w:style w:type="paragraph" w:customStyle="1" w:styleId="text">
    <w:name w:val="text"/>
    <w:basedOn w:val="a8"/>
    <w:qFormat/>
    <w:rsid w:val="00986055"/>
  </w:style>
  <w:style w:type="paragraph" w:customStyle="1" w:styleId="afffffff1">
    <w:name w:val="ТЕКСТ"/>
    <w:basedOn w:val="afff6"/>
    <w:qFormat/>
    <w:rsid w:val="00986055"/>
    <w:pPr>
      <w:keepNext w:val="0"/>
      <w:keepLines w:val="0"/>
      <w:spacing w:line="264" w:lineRule="auto"/>
      <w:ind w:firstLine="357"/>
      <w:jc w:val="both"/>
    </w:pPr>
    <w:rPr>
      <w:rFonts w:eastAsia="Arial Unicode MS"/>
      <w:b/>
      <w:bCs/>
      <w:caps/>
      <w:sz w:val="30"/>
      <w:szCs w:val="16"/>
    </w:rPr>
  </w:style>
  <w:style w:type="paragraph" w:customStyle="1" w:styleId="afffffff2">
    <w:name w:val="НУМ"/>
    <w:basedOn w:val="afff6"/>
    <w:next w:val="afff6"/>
    <w:qFormat/>
    <w:rsid w:val="00986055"/>
    <w:pPr>
      <w:keepNext w:val="0"/>
      <w:keepLines w:val="0"/>
      <w:spacing w:line="264" w:lineRule="auto"/>
      <w:jc w:val="both"/>
    </w:pPr>
    <w:rPr>
      <w:rFonts w:eastAsia="Arial Unicode MS"/>
      <w:b/>
      <w:bCs/>
      <w:caps/>
      <w:sz w:val="30"/>
      <w:szCs w:val="16"/>
    </w:rPr>
  </w:style>
  <w:style w:type="paragraph" w:customStyle="1" w:styleId="afffffff3">
    <w:name w:val="Список М"/>
    <w:basedOn w:val="afff6"/>
    <w:qFormat/>
    <w:rsid w:val="00986055"/>
    <w:pPr>
      <w:keepNext w:val="0"/>
      <w:keepLines w:val="0"/>
      <w:spacing w:line="288" w:lineRule="auto"/>
      <w:jc w:val="both"/>
    </w:pPr>
    <w:rPr>
      <w:b/>
      <w:bCs/>
      <w:caps/>
      <w:sz w:val="30"/>
      <w:szCs w:val="30"/>
    </w:rPr>
  </w:style>
  <w:style w:type="paragraph" w:customStyle="1" w:styleId="Style29">
    <w:name w:val="Style29"/>
    <w:basedOn w:val="a8"/>
    <w:qFormat/>
    <w:rsid w:val="00986055"/>
    <w:pPr>
      <w:widowControl w:val="0"/>
      <w:autoSpaceDE w:val="0"/>
      <w:autoSpaceDN w:val="0"/>
      <w:adjustRightInd w:val="0"/>
      <w:spacing w:before="0" w:beforeAutospacing="0" w:after="0" w:afterAutospacing="0" w:line="485" w:lineRule="exact"/>
      <w:ind w:firstLine="696"/>
      <w:jc w:val="both"/>
    </w:pPr>
  </w:style>
  <w:style w:type="paragraph" w:customStyle="1" w:styleId="1fff7">
    <w:name w:val="Подзаголовок1"/>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146">
    <w:name w:val="Знак Знак Знак Знак Знак Знак Знак14"/>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f4">
    <w:name w:val="Маркированный."/>
    <w:basedOn w:val="a8"/>
    <w:qFormat/>
    <w:rsid w:val="00986055"/>
    <w:pPr>
      <w:spacing w:before="0" w:beforeAutospacing="0" w:after="0" w:afterAutospacing="0"/>
      <w:ind w:left="1429" w:hanging="360"/>
    </w:pPr>
    <w:rPr>
      <w:rFonts w:eastAsia="Times New Roman"/>
      <w:szCs w:val="22"/>
      <w:lang w:eastAsia="en-US"/>
    </w:rPr>
  </w:style>
  <w:style w:type="paragraph" w:customStyle="1" w:styleId="p">
    <w:name w:val="p"/>
    <w:basedOn w:val="a8"/>
    <w:qFormat/>
    <w:rsid w:val="00986055"/>
    <w:pPr>
      <w:spacing w:before="75" w:beforeAutospacing="0" w:after="75" w:afterAutospacing="0"/>
      <w:ind w:left="75" w:right="75"/>
      <w:jc w:val="both"/>
    </w:pPr>
    <w:rPr>
      <w:rFonts w:ascii="Verdana" w:hAnsi="Verdana"/>
      <w:sz w:val="20"/>
      <w:szCs w:val="20"/>
    </w:rPr>
  </w:style>
  <w:style w:type="paragraph" w:customStyle="1" w:styleId="1fff8">
    <w:name w:val="Обычный + полужирный+1"/>
    <w:aliases w:val="25"/>
    <w:basedOn w:val="a8"/>
    <w:qFormat/>
    <w:rsid w:val="00986055"/>
    <w:pPr>
      <w:autoSpaceDE w:val="0"/>
      <w:autoSpaceDN w:val="0"/>
      <w:adjustRightInd w:val="0"/>
      <w:spacing w:before="0" w:beforeAutospacing="0" w:after="0" w:afterAutospacing="0"/>
      <w:ind w:firstLine="709"/>
      <w:jc w:val="both"/>
      <w:outlineLvl w:val="1"/>
    </w:pPr>
    <w:rPr>
      <w:b/>
      <w:bCs/>
    </w:rPr>
  </w:style>
  <w:style w:type="paragraph" w:customStyle="1" w:styleId="Style21">
    <w:name w:val="Style21"/>
    <w:basedOn w:val="a8"/>
    <w:qFormat/>
    <w:rsid w:val="00986055"/>
    <w:pPr>
      <w:widowControl w:val="0"/>
      <w:autoSpaceDE w:val="0"/>
      <w:autoSpaceDN w:val="0"/>
      <w:adjustRightInd w:val="0"/>
      <w:spacing w:before="0" w:beforeAutospacing="0" w:after="0" w:afterAutospacing="0"/>
    </w:pPr>
    <w:rPr>
      <w:rFonts w:ascii="Trebuchet MS" w:hAnsi="Trebuchet MS"/>
    </w:rPr>
  </w:style>
  <w:style w:type="paragraph" w:customStyle="1" w:styleId="psection">
    <w:name w:val="psection"/>
    <w:basedOn w:val="a8"/>
    <w:qFormat/>
    <w:rsid w:val="00986055"/>
  </w:style>
  <w:style w:type="paragraph" w:customStyle="1" w:styleId="p35">
    <w:name w:val="p35"/>
    <w:basedOn w:val="a8"/>
    <w:qFormat/>
    <w:rsid w:val="00986055"/>
  </w:style>
  <w:style w:type="paragraph" w:customStyle="1" w:styleId="p36">
    <w:name w:val="p36"/>
    <w:basedOn w:val="a8"/>
    <w:qFormat/>
    <w:rsid w:val="00986055"/>
  </w:style>
  <w:style w:type="paragraph" w:customStyle="1" w:styleId="TextBody">
    <w:name w:val="Text Body"/>
    <w:basedOn w:val="a8"/>
    <w:qFormat/>
    <w:rsid w:val="00986055"/>
    <w:pPr>
      <w:suppressAutoHyphens/>
      <w:spacing w:before="0" w:beforeAutospacing="0" w:after="120" w:afterAutospacing="0"/>
    </w:pPr>
    <w:rPr>
      <w:lang w:val="en-US" w:eastAsia="zh-CN"/>
    </w:rPr>
  </w:style>
  <w:style w:type="paragraph" w:customStyle="1" w:styleId="Heading11">
    <w:name w:val="Heading 11"/>
    <w:basedOn w:val="a8"/>
    <w:next w:val="a8"/>
    <w:qFormat/>
    <w:rsid w:val="00986055"/>
    <w:pPr>
      <w:suppressAutoHyphens/>
      <w:spacing w:before="0" w:beforeAutospacing="0" w:after="0" w:afterAutospacing="0"/>
      <w:ind w:firstLine="454"/>
    </w:pPr>
    <w:rPr>
      <w:b/>
      <w:caps/>
      <w:lang w:eastAsia="zh-CN"/>
    </w:rPr>
  </w:style>
  <w:style w:type="paragraph" w:customStyle="1" w:styleId="p10">
    <w:name w:val="p10"/>
    <w:basedOn w:val="a8"/>
    <w:qFormat/>
    <w:rsid w:val="00986055"/>
  </w:style>
  <w:style w:type="paragraph" w:customStyle="1" w:styleId="eg3">
    <w:name w:val="eg3"/>
    <w:basedOn w:val="a8"/>
    <w:qFormat/>
    <w:rsid w:val="00986055"/>
  </w:style>
  <w:style w:type="paragraph" w:customStyle="1" w:styleId="p2">
    <w:name w:val="p2"/>
    <w:basedOn w:val="a8"/>
    <w:qFormat/>
    <w:rsid w:val="00986055"/>
  </w:style>
  <w:style w:type="paragraph" w:customStyle="1" w:styleId="p5">
    <w:name w:val="p5"/>
    <w:basedOn w:val="a8"/>
    <w:qFormat/>
    <w:rsid w:val="00986055"/>
  </w:style>
  <w:style w:type="paragraph" w:customStyle="1" w:styleId="1fff9">
    <w:name w:val="Название1"/>
    <w:basedOn w:val="a8"/>
    <w:qFormat/>
    <w:rsid w:val="00986055"/>
    <w:pPr>
      <w:suppressLineNumbers/>
      <w:suppressAutoHyphens/>
      <w:spacing w:before="120" w:beforeAutospacing="0" w:after="120" w:afterAutospacing="0"/>
    </w:pPr>
    <w:rPr>
      <w:rFonts w:cs="Mangal"/>
      <w:i/>
      <w:iCs/>
      <w:lang w:eastAsia="ar-SA"/>
    </w:rPr>
  </w:style>
  <w:style w:type="paragraph" w:customStyle="1" w:styleId="1fffa">
    <w:name w:val="Текст примечания1"/>
    <w:basedOn w:val="a8"/>
    <w:qFormat/>
    <w:rsid w:val="00986055"/>
    <w:pPr>
      <w:suppressAutoHyphens/>
      <w:spacing w:before="0" w:beforeAutospacing="0" w:after="0" w:afterAutospacing="0"/>
    </w:pPr>
    <w:rPr>
      <w:sz w:val="20"/>
      <w:szCs w:val="20"/>
      <w:lang w:eastAsia="ar-SA"/>
    </w:rPr>
  </w:style>
  <w:style w:type="paragraph" w:customStyle="1" w:styleId="1fffb">
    <w:name w:val="Нумерованный список1"/>
    <w:basedOn w:val="a8"/>
    <w:qFormat/>
    <w:rsid w:val="00986055"/>
    <w:pPr>
      <w:tabs>
        <w:tab w:val="left" w:pos="720"/>
      </w:tabs>
      <w:suppressAutoHyphens/>
      <w:spacing w:before="0" w:beforeAutospacing="0" w:after="0" w:afterAutospacing="0"/>
      <w:ind w:left="720" w:hanging="360"/>
    </w:pPr>
    <w:rPr>
      <w:lang w:eastAsia="ar-SA"/>
    </w:rPr>
  </w:style>
  <w:style w:type="paragraph" w:customStyle="1" w:styleId="218">
    <w:name w:val="Маркированный список 21"/>
    <w:basedOn w:val="a8"/>
    <w:qFormat/>
    <w:rsid w:val="00986055"/>
    <w:pPr>
      <w:tabs>
        <w:tab w:val="left" w:pos="360"/>
      </w:tabs>
      <w:suppressAutoHyphens/>
      <w:spacing w:before="0" w:beforeAutospacing="0" w:after="0" w:afterAutospacing="0"/>
      <w:ind w:left="360" w:hanging="360"/>
    </w:pPr>
    <w:rPr>
      <w:lang w:eastAsia="ar-SA"/>
    </w:rPr>
  </w:style>
  <w:style w:type="paragraph" w:customStyle="1" w:styleId="1fffc">
    <w:name w:val="Название объекта1"/>
    <w:basedOn w:val="a8"/>
    <w:next w:val="a8"/>
    <w:qFormat/>
    <w:rsid w:val="00986055"/>
    <w:pPr>
      <w:suppressAutoHyphens/>
      <w:spacing w:before="0" w:beforeAutospacing="0" w:after="0" w:afterAutospacing="0"/>
    </w:pPr>
    <w:rPr>
      <w:b/>
      <w:bCs/>
      <w:color w:val="4F81BD"/>
      <w:sz w:val="18"/>
      <w:szCs w:val="18"/>
      <w:lang w:eastAsia="ar-SA"/>
    </w:rPr>
  </w:style>
  <w:style w:type="paragraph" w:customStyle="1" w:styleId="219">
    <w:name w:val="Список 21"/>
    <w:basedOn w:val="a8"/>
    <w:qFormat/>
    <w:rsid w:val="00986055"/>
    <w:pPr>
      <w:suppressAutoHyphens/>
      <w:spacing w:before="0" w:beforeAutospacing="0" w:after="0" w:afterAutospacing="0"/>
      <w:ind w:left="566" w:hanging="283"/>
    </w:pPr>
    <w:rPr>
      <w:lang w:eastAsia="ar-SA"/>
    </w:rPr>
  </w:style>
  <w:style w:type="paragraph" w:customStyle="1" w:styleId="411">
    <w:name w:val="Список 41"/>
    <w:basedOn w:val="a8"/>
    <w:qFormat/>
    <w:rsid w:val="00986055"/>
    <w:pPr>
      <w:suppressAutoHyphens/>
      <w:spacing w:before="0" w:beforeAutospacing="0" w:after="0" w:afterAutospacing="0"/>
      <w:ind w:left="1132" w:hanging="283"/>
    </w:pPr>
    <w:rPr>
      <w:lang w:eastAsia="ar-SA"/>
    </w:rPr>
  </w:style>
  <w:style w:type="paragraph" w:customStyle="1" w:styleId="0">
    <w:name w:val="Стиль По левому краю Первая строка:  0 см"/>
    <w:basedOn w:val="a8"/>
    <w:qFormat/>
    <w:rsid w:val="00986055"/>
    <w:pPr>
      <w:spacing w:before="0" w:beforeAutospacing="0" w:after="0" w:afterAutospacing="0"/>
      <w:contextualSpacing/>
    </w:pPr>
    <w:rPr>
      <w:sz w:val="28"/>
      <w:szCs w:val="20"/>
      <w:lang w:eastAsia="en-US"/>
    </w:rPr>
  </w:style>
  <w:style w:type="paragraph" w:customStyle="1" w:styleId="p32">
    <w:name w:val="p32"/>
    <w:basedOn w:val="a8"/>
    <w:qFormat/>
    <w:rsid w:val="00986055"/>
  </w:style>
  <w:style w:type="paragraph" w:customStyle="1" w:styleId="p17">
    <w:name w:val="p17"/>
    <w:basedOn w:val="a8"/>
    <w:qFormat/>
    <w:rsid w:val="00986055"/>
  </w:style>
  <w:style w:type="paragraph" w:customStyle="1" w:styleId="p26">
    <w:name w:val="p26"/>
    <w:basedOn w:val="a8"/>
    <w:qFormat/>
    <w:rsid w:val="00986055"/>
  </w:style>
  <w:style w:type="paragraph" w:customStyle="1" w:styleId="Heading22">
    <w:name w:val="Heading 2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
    <w:name w:val="Heading 3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2">
    <w:name w:val="Heading 42"/>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
    <w:name w:val="Heading 51"/>
    <w:basedOn w:val="a8"/>
    <w:next w:val="a8"/>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2">
    <w:name w:val="Heading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
    <w:name w:val="Heading 71"/>
    <w:basedOn w:val="a8"/>
    <w:next w:val="a8"/>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81">
    <w:name w:val="Heading 8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Heading91">
    <w:name w:val="Heading 91"/>
    <w:basedOn w:val="a8"/>
    <w:next w:val="a8"/>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d">
    <w:name w:val="Знак Знак Знак Знак Знак Знак1"/>
    <w:basedOn w:val="a8"/>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paragraf2">
    <w:name w:val="paragraf2"/>
    <w:basedOn w:val="a8"/>
    <w:qFormat/>
    <w:rsid w:val="00986055"/>
    <w:pPr>
      <w:widowControl w:val="0"/>
      <w:spacing w:before="72" w:beforeAutospacing="0" w:after="0" w:afterAutospacing="0"/>
      <w:ind w:left="510"/>
      <w:jc w:val="both"/>
    </w:pPr>
    <w:rPr>
      <w:rFonts w:ascii="Antiqua" w:hAnsi="Antiqua"/>
      <w:sz w:val="28"/>
      <w:szCs w:val="20"/>
      <w:lang w:val="en-GB"/>
    </w:rPr>
  </w:style>
  <w:style w:type="paragraph" w:customStyle="1" w:styleId="2ff1">
    <w:name w:val="Загол. 2 ур."/>
    <w:basedOn w:val="a8"/>
    <w:qFormat/>
    <w:rsid w:val="00986055"/>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8"/>
    <w:qFormat/>
    <w:rsid w:val="00986055"/>
    <w:pPr>
      <w:widowControl w:val="0"/>
      <w:spacing w:before="0" w:beforeAutospacing="0" w:after="0" w:afterAutospacing="0"/>
      <w:jc w:val="both"/>
    </w:pPr>
    <w:rPr>
      <w:rFonts w:ascii="Antiqua" w:hAnsi="Antiqua"/>
      <w:szCs w:val="20"/>
      <w:lang w:val="en-GB"/>
    </w:rPr>
  </w:style>
  <w:style w:type="paragraph" w:customStyle="1" w:styleId="Style49">
    <w:name w:val="Style49"/>
    <w:basedOn w:val="a8"/>
    <w:qFormat/>
    <w:rsid w:val="00986055"/>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8"/>
    <w:qFormat/>
    <w:rsid w:val="00986055"/>
    <w:pPr>
      <w:overflowPunct w:val="0"/>
      <w:autoSpaceDE w:val="0"/>
      <w:autoSpaceDN w:val="0"/>
      <w:adjustRightInd w:val="0"/>
      <w:spacing w:before="0" w:beforeAutospacing="0" w:after="0" w:afterAutospacing="0"/>
    </w:pPr>
    <w:rPr>
      <w:sz w:val="28"/>
      <w:szCs w:val="20"/>
    </w:rPr>
  </w:style>
  <w:style w:type="paragraph" w:customStyle="1" w:styleId="1fffe">
    <w:name w:val="Заголовок 1+"/>
    <w:basedOn w:val="1c"/>
    <w:qFormat/>
    <w:rsid w:val="00986055"/>
    <w:pPr>
      <w:keepNext/>
      <w:pageBreakBefore/>
      <w:autoSpaceDE w:val="0"/>
      <w:autoSpaceDN w:val="0"/>
      <w:adjustRightInd w:val="0"/>
      <w:spacing w:before="0" w:beforeAutospacing="0" w:after="0" w:afterAutospacing="0" w:line="312" w:lineRule="auto"/>
      <w:ind w:left="0" w:firstLine="454"/>
      <w:jc w:val="right"/>
    </w:pPr>
    <w:rPr>
      <w:rFonts w:eastAsia="SimSun"/>
      <w:bCs/>
    </w:rPr>
  </w:style>
  <w:style w:type="paragraph" w:customStyle="1" w:styleId="2120">
    <w:name w:val="Стиль Заголовок 2 + 12 пт По левому краю"/>
    <w:basedOn w:val="26"/>
    <w:qFormat/>
    <w:rsid w:val="00986055"/>
    <w:pPr>
      <w:autoSpaceDE w:val="0"/>
      <w:autoSpaceDN w:val="0"/>
      <w:adjustRightInd w:val="0"/>
      <w:spacing w:before="0" w:after="0" w:line="312" w:lineRule="auto"/>
      <w:ind w:firstLine="454"/>
    </w:pPr>
    <w:rPr>
      <w:rFonts w:ascii="Times New Roman" w:hAnsi="Times New Roman"/>
      <w:b w:val="0"/>
      <w:i/>
      <w:color w:val="000000"/>
      <w:kern w:val="0"/>
      <w:sz w:val="24"/>
      <w:lang w:eastAsia="en-US"/>
    </w:rPr>
  </w:style>
  <w:style w:type="paragraph" w:customStyle="1" w:styleId="1085">
    <w:name w:val="Стиль Заголовок 1 + По ширине Справа:  085 см"/>
    <w:basedOn w:val="1c"/>
    <w:qFormat/>
    <w:rsid w:val="00986055"/>
    <w:pPr>
      <w:keepNext/>
      <w:pageBreakBefore/>
      <w:autoSpaceDE w:val="0"/>
      <w:autoSpaceDN w:val="0"/>
      <w:adjustRightInd w:val="0"/>
      <w:spacing w:before="0" w:beforeAutospacing="0" w:after="0" w:afterAutospacing="0" w:line="312" w:lineRule="auto"/>
      <w:ind w:left="0" w:right="482" w:firstLine="454"/>
      <w:jc w:val="both"/>
    </w:pPr>
    <w:rPr>
      <w:bCs/>
    </w:rPr>
  </w:style>
  <w:style w:type="paragraph" w:customStyle="1" w:styleId="10851">
    <w:name w:val="Стиль Заголовок 1 + По ширине Справа:  085 см1"/>
    <w:basedOn w:val="1c"/>
    <w:qFormat/>
    <w:rsid w:val="00986055"/>
    <w:pPr>
      <w:keepNext/>
      <w:pageBreakBefore/>
      <w:autoSpaceDE w:val="0"/>
      <w:autoSpaceDN w:val="0"/>
      <w:adjustRightInd w:val="0"/>
      <w:spacing w:before="0" w:beforeAutospacing="0" w:after="0" w:afterAutospacing="0" w:line="312" w:lineRule="auto"/>
      <w:ind w:left="0" w:firstLine="454"/>
    </w:pPr>
    <w:rPr>
      <w:bCs/>
    </w:rPr>
  </w:style>
  <w:style w:type="paragraph" w:customStyle="1" w:styleId="Iauiue0">
    <w:name w:val="Iau.iue"/>
    <w:basedOn w:val="Default"/>
    <w:next w:val="Default"/>
    <w:qFormat/>
    <w:rsid w:val="00986055"/>
    <w:rPr>
      <w:color w:val="auto"/>
    </w:rPr>
  </w:style>
  <w:style w:type="paragraph" w:customStyle="1" w:styleId="Caaieiaie2">
    <w:name w:val="Caaieiaie 2"/>
    <w:basedOn w:val="Default"/>
    <w:next w:val="Default"/>
    <w:qFormat/>
    <w:rsid w:val="00986055"/>
    <w:rPr>
      <w:color w:val="auto"/>
    </w:rPr>
  </w:style>
  <w:style w:type="paragraph" w:customStyle="1" w:styleId="afffffff5">
    <w:name w:val="Обычный.Нормальный"/>
    <w:qFormat/>
    <w:rsid w:val="00986055"/>
    <w:pPr>
      <w:spacing w:after="0" w:line="240" w:lineRule="auto"/>
    </w:pPr>
    <w:rPr>
      <w:rFonts w:ascii="Times New Roman" w:eastAsia="Calibri" w:hAnsi="Times New Roman" w:cs="Times New Roman"/>
      <w:sz w:val="20"/>
      <w:szCs w:val="20"/>
      <w:lang w:eastAsia="ru-RU"/>
    </w:rPr>
  </w:style>
  <w:style w:type="character" w:customStyle="1" w:styleId="119">
    <w:name w:val="1 Заголовок 1 Знак"/>
    <w:link w:val="11a"/>
    <w:qFormat/>
    <w:locked/>
    <w:rsid w:val="00986055"/>
    <w:rPr>
      <w:rFonts w:ascii="Arial" w:hAnsi="Arial"/>
      <w:b/>
      <w:sz w:val="32"/>
    </w:rPr>
  </w:style>
  <w:style w:type="paragraph" w:customStyle="1" w:styleId="11a">
    <w:name w:val="1 Заголовок 1"/>
    <w:basedOn w:val="a8"/>
    <w:link w:val="119"/>
    <w:qFormat/>
    <w:rsid w:val="00986055"/>
    <w:pPr>
      <w:spacing w:before="240" w:beforeAutospacing="0" w:after="60" w:afterAutospacing="0"/>
    </w:pPr>
    <w:rPr>
      <w:rFonts w:ascii="Arial" w:eastAsiaTheme="minorHAnsi" w:hAnsi="Arial" w:cstheme="minorBidi"/>
      <w:b/>
      <w:sz w:val="32"/>
      <w:szCs w:val="22"/>
      <w:lang w:eastAsia="en-US"/>
    </w:rPr>
  </w:style>
  <w:style w:type="paragraph" w:customStyle="1" w:styleId="Style46">
    <w:name w:val="Style46"/>
    <w:basedOn w:val="a8"/>
    <w:qFormat/>
    <w:rsid w:val="00986055"/>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8"/>
    <w:qFormat/>
    <w:rsid w:val="00986055"/>
    <w:pPr>
      <w:widowControl w:val="0"/>
      <w:autoSpaceDE w:val="0"/>
      <w:autoSpaceDN w:val="0"/>
      <w:adjustRightInd w:val="0"/>
      <w:spacing w:before="0" w:beforeAutospacing="0" w:after="0" w:afterAutospacing="0" w:line="242" w:lineRule="exact"/>
      <w:ind w:hanging="446"/>
    </w:pPr>
  </w:style>
  <w:style w:type="paragraph" w:customStyle="1" w:styleId="FR21">
    <w:name w:val="[О] FR2"/>
    <w:qFormat/>
    <w:rsid w:val="00986055"/>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paragraph" w:customStyle="1" w:styleId="e">
    <w:name w:val="Основн*e"/>
    <w:basedOn w:val="a8"/>
    <w:qFormat/>
    <w:rsid w:val="00986055"/>
    <w:pPr>
      <w:widowControl w:val="0"/>
      <w:autoSpaceDE w:val="0"/>
      <w:autoSpaceDN w:val="0"/>
      <w:adjustRightInd w:val="0"/>
      <w:spacing w:before="0" w:beforeAutospacing="0" w:after="0" w:afterAutospacing="0" w:line="360" w:lineRule="auto"/>
      <w:ind w:firstLine="709"/>
      <w:jc w:val="both"/>
    </w:pPr>
    <w:rPr>
      <w:sz w:val="28"/>
      <w:szCs w:val="28"/>
    </w:rPr>
  </w:style>
  <w:style w:type="paragraph" w:customStyle="1" w:styleId="afffffff6">
    <w:name w:val="Текст документа"/>
    <w:basedOn w:val="a8"/>
    <w:qFormat/>
    <w:rsid w:val="00986055"/>
    <w:pPr>
      <w:spacing w:before="0" w:beforeAutospacing="0" w:after="0" w:afterAutospacing="0"/>
      <w:ind w:firstLine="709"/>
      <w:jc w:val="both"/>
    </w:pPr>
  </w:style>
  <w:style w:type="paragraph" w:customStyle="1" w:styleId="Style164">
    <w:name w:val="Style164"/>
    <w:basedOn w:val="a8"/>
    <w:qFormat/>
    <w:rsid w:val="00986055"/>
    <w:pPr>
      <w:widowControl w:val="0"/>
      <w:autoSpaceDE w:val="0"/>
      <w:autoSpaceDN w:val="0"/>
      <w:adjustRightInd w:val="0"/>
      <w:spacing w:before="0" w:beforeAutospacing="0" w:after="0" w:afterAutospacing="0" w:line="247" w:lineRule="exact"/>
      <w:ind w:firstLine="528"/>
      <w:jc w:val="both"/>
    </w:pPr>
  </w:style>
  <w:style w:type="character" w:customStyle="1" w:styleId="14pt">
    <w:name w:val="Стиль Обычный. + 14 pt Знак"/>
    <w:link w:val="14pt0"/>
    <w:qFormat/>
    <w:locked/>
    <w:rsid w:val="00986055"/>
    <w:rPr>
      <w:sz w:val="24"/>
      <w:shd w:val="clear" w:color="auto" w:fill="FFFFFF"/>
    </w:rPr>
  </w:style>
  <w:style w:type="paragraph" w:customStyle="1" w:styleId="14pt0">
    <w:name w:val="Стиль Обычный. + 14 pt"/>
    <w:basedOn w:val="a8"/>
    <w:link w:val="14pt"/>
    <w:qFormat/>
    <w:rsid w:val="00986055"/>
    <w:pPr>
      <w:shd w:val="clear" w:color="auto" w:fill="FFFFFF"/>
      <w:suppressAutoHyphens/>
      <w:autoSpaceDE w:val="0"/>
      <w:autoSpaceDN w:val="0"/>
      <w:adjustRightInd w:val="0"/>
      <w:spacing w:before="0" w:beforeAutospacing="0" w:after="0" w:afterAutospacing="0" w:line="309" w:lineRule="auto"/>
      <w:ind w:firstLine="454"/>
      <w:jc w:val="both"/>
    </w:pPr>
    <w:rPr>
      <w:rFonts w:asciiTheme="minorHAnsi" w:eastAsiaTheme="minorHAnsi" w:hAnsiTheme="minorHAnsi" w:cstheme="minorBidi"/>
      <w:szCs w:val="22"/>
      <w:lang w:eastAsia="en-US"/>
    </w:rPr>
  </w:style>
  <w:style w:type="paragraph" w:customStyle="1" w:styleId="63">
    <w:name w:val="Обычный (веб)6"/>
    <w:basedOn w:val="a8"/>
    <w:qFormat/>
    <w:rsid w:val="00986055"/>
    <w:pPr>
      <w:spacing w:before="0" w:beforeAutospacing="0" w:after="0" w:afterAutospacing="0"/>
    </w:pPr>
  </w:style>
  <w:style w:type="paragraph" w:customStyle="1" w:styleId="pri">
    <w:name w:val="pri"/>
    <w:basedOn w:val="a8"/>
    <w:qFormat/>
    <w:rsid w:val="00986055"/>
    <w:pPr>
      <w:spacing w:before="60" w:beforeAutospacing="0"/>
      <w:ind w:left="100" w:right="100"/>
    </w:pPr>
    <w:rPr>
      <w:rFonts w:ascii="Comic Sans MS" w:hAnsi="Comic Sans MS"/>
      <w:i/>
      <w:iCs/>
      <w:color w:val="111565"/>
      <w:sz w:val="18"/>
      <w:szCs w:val="18"/>
    </w:rPr>
  </w:style>
  <w:style w:type="paragraph" w:customStyle="1" w:styleId="3f5">
    <w:name w:val="Загол. 3 ур."/>
    <w:qFormat/>
    <w:rsid w:val="00986055"/>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8"/>
    <w:qFormat/>
    <w:rsid w:val="00986055"/>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paragraph" w:customStyle="1" w:styleId="center">
    <w:name w:val="center"/>
    <w:basedOn w:val="a8"/>
    <w:qFormat/>
    <w:rsid w:val="00986055"/>
  </w:style>
  <w:style w:type="paragraph" w:customStyle="1" w:styleId="p12left">
    <w:name w:val="p12_left"/>
    <w:basedOn w:val="a8"/>
    <w:qFormat/>
    <w:rsid w:val="00986055"/>
  </w:style>
  <w:style w:type="paragraph" w:customStyle="1" w:styleId="TableParagraph">
    <w:name w:val="Table Paragraph"/>
    <w:basedOn w:val="a8"/>
    <w:uiPriority w:val="1"/>
    <w:qFormat/>
    <w:rsid w:val="00986055"/>
    <w:pPr>
      <w:widowControl w:val="0"/>
      <w:spacing w:before="0" w:beforeAutospacing="0" w:after="0" w:afterAutospacing="0"/>
    </w:pPr>
    <w:rPr>
      <w:rFonts w:ascii="Calibri" w:hAnsi="Calibri"/>
      <w:sz w:val="22"/>
      <w:szCs w:val="22"/>
      <w:lang w:val="en-US" w:eastAsia="en-US"/>
    </w:rPr>
  </w:style>
  <w:style w:type="paragraph" w:customStyle="1" w:styleId="412">
    <w:name w:val="Заголовок 41"/>
    <w:basedOn w:val="1fb"/>
    <w:next w:val="1fb"/>
    <w:qFormat/>
    <w:rsid w:val="00986055"/>
    <w:pPr>
      <w:keepNext/>
      <w:widowControl/>
      <w:snapToGrid/>
      <w:spacing w:line="240" w:lineRule="auto"/>
      <w:ind w:firstLine="0"/>
      <w:jc w:val="left"/>
    </w:pPr>
    <w:rPr>
      <w:rFonts w:eastAsia="Times New Roman"/>
      <w:sz w:val="24"/>
    </w:rPr>
  </w:style>
  <w:style w:type="paragraph" w:customStyle="1" w:styleId="afffffff8">
    <w:name w:val="Мой стиль"/>
    <w:basedOn w:val="a8"/>
    <w:qFormat/>
    <w:rsid w:val="00986055"/>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8"/>
    <w:qFormat/>
    <w:rsid w:val="00986055"/>
  </w:style>
  <w:style w:type="paragraph" w:customStyle="1" w:styleId="Style134">
    <w:name w:val="Style134"/>
    <w:basedOn w:val="a8"/>
    <w:qFormat/>
    <w:rsid w:val="00986055"/>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paragraph" w:customStyle="1" w:styleId="1ffff">
    <w:name w:val="Без интервала1"/>
    <w:link w:val="1ffff0"/>
    <w:qFormat/>
    <w:rsid w:val="00986055"/>
    <w:pPr>
      <w:spacing w:after="0" w:line="240" w:lineRule="auto"/>
    </w:pPr>
    <w:rPr>
      <w:rFonts w:ascii="Times New Roman" w:eastAsia="Times New Roman" w:hAnsi="Times New Roman" w:cs="Times New Roman"/>
      <w:sz w:val="24"/>
      <w:szCs w:val="24"/>
      <w:lang w:eastAsia="ru-RU"/>
    </w:rPr>
  </w:style>
  <w:style w:type="character" w:customStyle="1" w:styleId="1ffff0">
    <w:name w:val="Без интервала Знак1"/>
    <w:link w:val="1ffff"/>
    <w:uiPriority w:val="99"/>
    <w:qFormat/>
    <w:locked/>
    <w:rsid w:val="00986055"/>
    <w:rPr>
      <w:rFonts w:ascii="Times New Roman" w:eastAsia="Times New Roman" w:hAnsi="Times New Roman" w:cs="Times New Roman"/>
      <w:sz w:val="24"/>
      <w:szCs w:val="24"/>
      <w:lang w:eastAsia="ru-RU"/>
    </w:rPr>
  </w:style>
  <w:style w:type="paragraph" w:customStyle="1" w:styleId="2ff2">
    <w:name w:val="Абзац списка2"/>
    <w:basedOn w:val="a8"/>
    <w:qFormat/>
    <w:rsid w:val="00986055"/>
    <w:pPr>
      <w:spacing w:before="0" w:beforeAutospacing="0" w:after="200" w:afterAutospacing="0" w:line="276" w:lineRule="auto"/>
      <w:ind w:left="720"/>
      <w:contextualSpacing/>
    </w:pPr>
    <w:rPr>
      <w:rFonts w:ascii="Calibri" w:hAnsi="Calibri"/>
      <w:sz w:val="22"/>
      <w:szCs w:val="22"/>
      <w:lang w:eastAsia="en-US"/>
    </w:rPr>
  </w:style>
  <w:style w:type="paragraph" w:customStyle="1" w:styleId="Heading911">
    <w:name w:val="Heading 9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p11">
    <w:name w:val="p11"/>
    <w:basedOn w:val="a8"/>
    <w:qFormat/>
    <w:rsid w:val="00986055"/>
  </w:style>
  <w:style w:type="paragraph" w:customStyle="1" w:styleId="p15">
    <w:name w:val="p15"/>
    <w:basedOn w:val="a8"/>
    <w:qFormat/>
    <w:rsid w:val="00986055"/>
  </w:style>
  <w:style w:type="paragraph" w:customStyle="1" w:styleId="p29">
    <w:name w:val="p29"/>
    <w:basedOn w:val="a8"/>
    <w:qFormat/>
    <w:rsid w:val="00986055"/>
  </w:style>
  <w:style w:type="paragraph" w:customStyle="1" w:styleId="p30">
    <w:name w:val="p30"/>
    <w:basedOn w:val="a8"/>
    <w:qFormat/>
    <w:rsid w:val="00986055"/>
  </w:style>
  <w:style w:type="paragraph" w:customStyle="1" w:styleId="p31">
    <w:name w:val="p31"/>
    <w:basedOn w:val="a8"/>
    <w:qFormat/>
    <w:rsid w:val="00986055"/>
  </w:style>
  <w:style w:type="paragraph" w:customStyle="1" w:styleId="p33">
    <w:name w:val="p33"/>
    <w:basedOn w:val="a8"/>
    <w:qFormat/>
    <w:rsid w:val="00986055"/>
  </w:style>
  <w:style w:type="paragraph" w:customStyle="1" w:styleId="p13">
    <w:name w:val="p13"/>
    <w:basedOn w:val="a8"/>
    <w:qFormat/>
    <w:rsid w:val="00986055"/>
  </w:style>
  <w:style w:type="paragraph" w:customStyle="1" w:styleId="p25">
    <w:name w:val="p25"/>
    <w:basedOn w:val="a8"/>
    <w:qFormat/>
    <w:rsid w:val="00986055"/>
  </w:style>
  <w:style w:type="paragraph" w:customStyle="1" w:styleId="Caaieiaie5">
    <w:name w:val="Caaieiaie 5"/>
    <w:basedOn w:val="a8"/>
    <w:next w:val="a8"/>
    <w:qFormat/>
    <w:rsid w:val="00986055"/>
    <w:pPr>
      <w:autoSpaceDE w:val="0"/>
      <w:autoSpaceDN w:val="0"/>
      <w:adjustRightInd w:val="0"/>
      <w:spacing w:before="0" w:beforeAutospacing="0" w:after="0" w:afterAutospacing="0"/>
    </w:pPr>
    <w:rPr>
      <w:lang w:eastAsia="en-US"/>
    </w:rPr>
  </w:style>
  <w:style w:type="paragraph" w:customStyle="1" w:styleId="223">
    <w:name w:val="Основной текст 22"/>
    <w:basedOn w:val="a8"/>
    <w:qFormat/>
    <w:rsid w:val="00986055"/>
    <w:pPr>
      <w:overflowPunct w:val="0"/>
      <w:autoSpaceDE w:val="0"/>
      <w:autoSpaceDN w:val="0"/>
      <w:adjustRightInd w:val="0"/>
      <w:spacing w:before="0" w:beforeAutospacing="0" w:after="0" w:afterAutospacing="0"/>
      <w:ind w:firstLine="851"/>
      <w:jc w:val="both"/>
    </w:pPr>
    <w:rPr>
      <w:sz w:val="28"/>
      <w:szCs w:val="20"/>
    </w:rPr>
  </w:style>
  <w:style w:type="paragraph" w:customStyle="1" w:styleId="322">
    <w:name w:val="Основной текст 32"/>
    <w:basedOn w:val="216"/>
    <w:qFormat/>
    <w:rsid w:val="00986055"/>
    <w:pPr>
      <w:widowControl/>
      <w:spacing w:line="240" w:lineRule="auto"/>
      <w:ind w:firstLine="0"/>
    </w:pPr>
    <w:rPr>
      <w:rFonts w:eastAsia="Calibri"/>
      <w:i/>
      <w:sz w:val="26"/>
    </w:rPr>
  </w:style>
  <w:style w:type="paragraph" w:customStyle="1" w:styleId="3f6">
    <w:name w:val="Обычный3"/>
    <w:basedOn w:val="a8"/>
    <w:qFormat/>
    <w:rsid w:val="00986055"/>
    <w:pPr>
      <w:snapToGrid w:val="0"/>
      <w:spacing w:before="0" w:beforeAutospacing="0" w:after="0" w:afterAutospacing="0"/>
    </w:pPr>
    <w:rPr>
      <w:sz w:val="20"/>
      <w:szCs w:val="20"/>
    </w:rPr>
  </w:style>
  <w:style w:type="paragraph" w:customStyle="1" w:styleId="11b">
    <w:name w:val="Основной текст11"/>
    <w:basedOn w:val="a8"/>
    <w:qFormat/>
    <w:rsid w:val="00986055"/>
    <w:pPr>
      <w:shd w:val="clear" w:color="auto" w:fill="FFFFFF"/>
      <w:spacing w:before="180" w:beforeAutospacing="0" w:after="0" w:afterAutospacing="0" w:line="235" w:lineRule="exact"/>
      <w:jc w:val="both"/>
    </w:pPr>
    <w:rPr>
      <w:rFonts w:ascii="Arial" w:hAnsi="Arial"/>
      <w:sz w:val="19"/>
      <w:szCs w:val="20"/>
    </w:rPr>
  </w:style>
  <w:style w:type="paragraph" w:customStyle="1" w:styleId="2ff3">
    <w:name w:val="Цитата2"/>
    <w:basedOn w:val="a8"/>
    <w:qFormat/>
    <w:rsid w:val="00986055"/>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4">
    <w:name w:val="Знак Знак Знак Знак Знак Знак Знак Знак Знак Знак Знак Знак Знак2"/>
    <w:basedOn w:val="a8"/>
    <w:qFormat/>
    <w:rsid w:val="00986055"/>
    <w:pPr>
      <w:spacing w:before="0" w:beforeAutospacing="0" w:after="160" w:afterAutospacing="0" w:line="240" w:lineRule="exact"/>
    </w:pPr>
    <w:rPr>
      <w:rFonts w:ascii="Verdana" w:hAnsi="Verdana"/>
      <w:lang w:val="en-US" w:eastAsia="en-US"/>
    </w:rPr>
  </w:style>
  <w:style w:type="paragraph" w:customStyle="1" w:styleId="p21">
    <w:name w:val="p21"/>
    <w:basedOn w:val="a8"/>
    <w:qFormat/>
    <w:rsid w:val="00986055"/>
  </w:style>
  <w:style w:type="paragraph" w:customStyle="1" w:styleId="p24">
    <w:name w:val="p24"/>
    <w:basedOn w:val="a8"/>
    <w:qFormat/>
    <w:rsid w:val="00986055"/>
  </w:style>
  <w:style w:type="paragraph" w:customStyle="1" w:styleId="3f7">
    <w:name w:val="Основной текст3"/>
    <w:basedOn w:val="a8"/>
    <w:qFormat/>
    <w:rsid w:val="00986055"/>
    <w:pPr>
      <w:widowControl w:val="0"/>
      <w:shd w:val="clear" w:color="auto" w:fill="FFFFFF"/>
      <w:spacing w:before="0" w:beforeAutospacing="0" w:after="540" w:afterAutospacing="0" w:line="240" w:lineRule="atLeast"/>
    </w:pPr>
    <w:rPr>
      <w:rFonts w:ascii="Arial Unicode MS" w:eastAsia="Arial Unicode MS" w:hAnsi="Arial Unicode MS"/>
      <w:sz w:val="19"/>
      <w:szCs w:val="19"/>
    </w:rPr>
  </w:style>
  <w:style w:type="paragraph" w:customStyle="1" w:styleId="3111">
    <w:name w:val="Основной текст с отступом 311"/>
    <w:basedOn w:val="a8"/>
    <w:qFormat/>
    <w:rsid w:val="00986055"/>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1">
    <w:name w:val="Заголовок 211"/>
    <w:basedOn w:val="a8"/>
    <w:next w:val="a8"/>
    <w:qFormat/>
    <w:rsid w:val="00986055"/>
    <w:pPr>
      <w:keepNext/>
      <w:widowControl w:val="0"/>
      <w:spacing w:before="0" w:beforeAutospacing="0" w:after="0" w:afterAutospacing="0"/>
      <w:jc w:val="center"/>
    </w:pPr>
    <w:rPr>
      <w:b/>
      <w:sz w:val="26"/>
      <w:szCs w:val="20"/>
    </w:rPr>
  </w:style>
  <w:style w:type="paragraph" w:customStyle="1" w:styleId="21a">
    <w:name w:val="Текст21"/>
    <w:basedOn w:val="114"/>
    <w:qFormat/>
    <w:rsid w:val="00986055"/>
    <w:pPr>
      <w:widowControl/>
      <w:spacing w:line="240" w:lineRule="auto"/>
      <w:ind w:firstLine="0"/>
      <w:jc w:val="left"/>
    </w:pPr>
    <w:rPr>
      <w:rFonts w:ascii="Courier New" w:hAnsi="Courier New"/>
      <w:sz w:val="20"/>
    </w:rPr>
  </w:style>
  <w:style w:type="paragraph" w:customStyle="1" w:styleId="4110">
    <w:name w:val="Заголовок 411"/>
    <w:basedOn w:val="114"/>
    <w:next w:val="114"/>
    <w:qFormat/>
    <w:rsid w:val="00986055"/>
    <w:pPr>
      <w:keepNext/>
      <w:widowControl/>
      <w:spacing w:line="240" w:lineRule="auto"/>
      <w:ind w:firstLine="0"/>
      <w:jc w:val="left"/>
    </w:pPr>
    <w:rPr>
      <w:sz w:val="24"/>
    </w:rPr>
  </w:style>
  <w:style w:type="paragraph" w:customStyle="1" w:styleId="ledge1">
    <w:name w:val="ledge1"/>
    <w:basedOn w:val="a8"/>
    <w:qFormat/>
    <w:rsid w:val="00986055"/>
    <w:pPr>
      <w:spacing w:line="360" w:lineRule="atLeast"/>
      <w:jc w:val="both"/>
    </w:pPr>
  </w:style>
  <w:style w:type="paragraph" w:customStyle="1" w:styleId="WW-Normal">
    <w:name w:val="WW-Normal"/>
    <w:qFormat/>
    <w:rsid w:val="00986055"/>
    <w:pPr>
      <w:suppressAutoHyphens/>
      <w:autoSpaceDE w:val="0"/>
      <w:spacing w:after="0" w:line="240" w:lineRule="auto"/>
      <w:ind w:left="-533" w:firstLine="142"/>
      <w:jc w:val="both"/>
    </w:pPr>
    <w:rPr>
      <w:rFonts w:ascii="Times New Roman" w:eastAsia="Calibri" w:hAnsi="Times New Roman" w:cs="Calibri"/>
      <w:color w:val="000000"/>
      <w:sz w:val="24"/>
      <w:szCs w:val="24"/>
      <w:lang w:eastAsia="zh-CN"/>
    </w:rPr>
  </w:style>
  <w:style w:type="paragraph" w:customStyle="1" w:styleId="Style15">
    <w:name w:val="Style15"/>
    <w:basedOn w:val="a8"/>
    <w:qFormat/>
    <w:rsid w:val="00986055"/>
    <w:pPr>
      <w:widowControl w:val="0"/>
      <w:autoSpaceDE w:val="0"/>
      <w:autoSpaceDN w:val="0"/>
      <w:adjustRightInd w:val="0"/>
      <w:spacing w:before="0" w:beforeAutospacing="0" w:after="0" w:afterAutospacing="0" w:line="269" w:lineRule="exact"/>
    </w:pPr>
  </w:style>
  <w:style w:type="paragraph" w:customStyle="1" w:styleId="Style32">
    <w:name w:val="Style32"/>
    <w:basedOn w:val="a8"/>
    <w:qFormat/>
    <w:rsid w:val="00986055"/>
    <w:pPr>
      <w:widowControl w:val="0"/>
      <w:autoSpaceDE w:val="0"/>
      <w:autoSpaceDN w:val="0"/>
      <w:adjustRightInd w:val="0"/>
      <w:spacing w:before="0" w:beforeAutospacing="0" w:after="0" w:afterAutospacing="0"/>
    </w:pPr>
  </w:style>
  <w:style w:type="paragraph" w:customStyle="1" w:styleId="Style40">
    <w:name w:val="Style40"/>
    <w:basedOn w:val="a8"/>
    <w:qFormat/>
    <w:rsid w:val="00986055"/>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8"/>
    <w:qFormat/>
    <w:rsid w:val="00986055"/>
    <w:pPr>
      <w:widowControl w:val="0"/>
      <w:autoSpaceDE w:val="0"/>
      <w:autoSpaceDN w:val="0"/>
      <w:adjustRightInd w:val="0"/>
      <w:spacing w:before="0" w:beforeAutospacing="0" w:after="0" w:afterAutospacing="0" w:line="480" w:lineRule="exact"/>
      <w:ind w:firstLine="691"/>
      <w:jc w:val="both"/>
    </w:pPr>
  </w:style>
  <w:style w:type="paragraph" w:customStyle="1" w:styleId="1ffff1">
    <w:name w:val="Заголовок 1ъ"/>
    <w:basedOn w:val="1fd"/>
    <w:qFormat/>
    <w:rsid w:val="00986055"/>
    <w:pPr>
      <w:spacing w:before="0" w:after="0" w:line="240" w:lineRule="auto"/>
      <w:ind w:firstLine="709"/>
      <w:jc w:val="left"/>
    </w:pPr>
    <w:rPr>
      <w:rFonts w:ascii="Times New Roman" w:hAnsi="Times New Roman" w:cs="Times New Roman"/>
      <w:sz w:val="24"/>
      <w:szCs w:val="24"/>
    </w:rPr>
  </w:style>
  <w:style w:type="paragraph" w:customStyle="1" w:styleId="CharChar0">
    <w:name w:val="первый Char Char"/>
    <w:basedOn w:val="a8"/>
    <w:qFormat/>
    <w:rsid w:val="00986055"/>
    <w:pPr>
      <w:spacing w:before="120" w:beforeAutospacing="0" w:after="0" w:afterAutospacing="0" w:line="240" w:lineRule="exact"/>
      <w:ind w:firstLine="284"/>
      <w:jc w:val="both"/>
    </w:pPr>
    <w:rPr>
      <w:sz w:val="22"/>
    </w:rPr>
  </w:style>
  <w:style w:type="paragraph" w:customStyle="1" w:styleId="Char">
    <w:name w:val="первый Char"/>
    <w:basedOn w:val="a8"/>
    <w:qFormat/>
    <w:rsid w:val="00986055"/>
    <w:pPr>
      <w:spacing w:before="120" w:beforeAutospacing="0" w:after="0" w:afterAutospacing="0" w:line="240" w:lineRule="exact"/>
      <w:ind w:firstLine="284"/>
      <w:jc w:val="both"/>
    </w:pPr>
    <w:rPr>
      <w:sz w:val="22"/>
    </w:rPr>
  </w:style>
  <w:style w:type="paragraph" w:customStyle="1" w:styleId="small">
    <w:name w:val="small"/>
    <w:basedOn w:val="a8"/>
    <w:qFormat/>
    <w:rsid w:val="00986055"/>
    <w:rPr>
      <w:rFonts w:ascii="Verdana" w:hAnsi="Verdana"/>
      <w:sz w:val="15"/>
      <w:szCs w:val="15"/>
    </w:rPr>
  </w:style>
  <w:style w:type="paragraph" w:customStyle="1" w:styleId="afffffff9">
    <w:name w:val="Содержание"/>
    <w:basedOn w:val="a8"/>
    <w:qFormat/>
    <w:rsid w:val="00986055"/>
    <w:pPr>
      <w:spacing w:before="0" w:beforeAutospacing="0" w:after="0" w:afterAutospacing="0"/>
      <w:ind w:firstLine="454"/>
      <w:jc w:val="both"/>
    </w:pPr>
  </w:style>
  <w:style w:type="paragraph" w:customStyle="1" w:styleId="afffffffa">
    <w:name w:val="Модули"/>
    <w:basedOn w:val="a8"/>
    <w:qFormat/>
    <w:rsid w:val="00986055"/>
    <w:pPr>
      <w:keepNext/>
      <w:snapToGrid w:val="0"/>
      <w:spacing w:before="0" w:beforeAutospacing="0" w:after="0" w:afterAutospacing="0"/>
    </w:pPr>
    <w:rPr>
      <w:b/>
      <w:bCs/>
    </w:rPr>
  </w:style>
  <w:style w:type="paragraph" w:customStyle="1" w:styleId="224">
    <w:name w:val="Îñíî´2íîé òåêñò 2"/>
    <w:basedOn w:val="a8"/>
    <w:qFormat/>
    <w:rsid w:val="00986055"/>
    <w:pPr>
      <w:widowControl w:val="0"/>
      <w:spacing w:before="0" w:beforeAutospacing="0" w:after="0" w:afterAutospacing="0"/>
      <w:ind w:firstLine="709"/>
      <w:jc w:val="both"/>
    </w:pPr>
    <w:rPr>
      <w:szCs w:val="20"/>
    </w:rPr>
  </w:style>
  <w:style w:type="paragraph" w:customStyle="1" w:styleId="Noeeu3">
    <w:name w:val="Noeeu3"/>
    <w:basedOn w:val="a8"/>
    <w:qFormat/>
    <w:rsid w:val="00986055"/>
    <w:pPr>
      <w:widowControl w:val="0"/>
      <w:spacing w:before="0" w:beforeAutospacing="0" w:after="0" w:afterAutospacing="0"/>
      <w:ind w:firstLine="284"/>
      <w:jc w:val="both"/>
    </w:pPr>
    <w:rPr>
      <w:sz w:val="20"/>
      <w:szCs w:val="20"/>
    </w:rPr>
  </w:style>
  <w:style w:type="paragraph" w:customStyle="1" w:styleId="a3">
    <w:name w:val="заголовок"/>
    <w:basedOn w:val="a8"/>
    <w:qFormat/>
    <w:rsid w:val="00986055"/>
    <w:pPr>
      <w:numPr>
        <w:numId w:val="10"/>
      </w:numPr>
      <w:tabs>
        <w:tab w:val="left" w:pos="0"/>
      </w:tabs>
      <w:spacing w:before="0" w:beforeAutospacing="0" w:after="0" w:afterAutospacing="0"/>
      <w:jc w:val="both"/>
    </w:pPr>
    <w:rPr>
      <w:b/>
    </w:rPr>
  </w:style>
  <w:style w:type="paragraph" w:customStyle="1" w:styleId="Style67">
    <w:name w:val="Style67"/>
    <w:basedOn w:val="a8"/>
    <w:qFormat/>
    <w:rsid w:val="00986055"/>
    <w:pPr>
      <w:widowControl w:val="0"/>
      <w:autoSpaceDE w:val="0"/>
      <w:autoSpaceDN w:val="0"/>
      <w:adjustRightInd w:val="0"/>
      <w:spacing w:before="0" w:beforeAutospacing="0" w:after="0" w:afterAutospacing="0"/>
    </w:pPr>
    <w:rPr>
      <w:rFonts w:ascii="Arial Black" w:hAnsi="Arial Black"/>
    </w:rPr>
  </w:style>
  <w:style w:type="paragraph" w:customStyle="1" w:styleId="afffffffb">
    <w:name w:val="_Обычный"/>
    <w:basedOn w:val="a8"/>
    <w:qFormat/>
    <w:rsid w:val="00986055"/>
    <w:pPr>
      <w:spacing w:before="0" w:beforeAutospacing="0" w:after="0" w:afterAutospacing="0" w:line="360" w:lineRule="auto"/>
      <w:ind w:firstLine="709"/>
      <w:jc w:val="both"/>
    </w:pPr>
  </w:style>
  <w:style w:type="paragraph" w:customStyle="1" w:styleId="127">
    <w:name w:val="Стиль по ширине Первая строка:  127 см"/>
    <w:basedOn w:val="a8"/>
    <w:qFormat/>
    <w:rsid w:val="00986055"/>
    <w:pPr>
      <w:spacing w:before="0" w:beforeAutospacing="0" w:after="0" w:afterAutospacing="0" w:line="360" w:lineRule="auto"/>
      <w:ind w:firstLine="720"/>
      <w:jc w:val="both"/>
    </w:pPr>
    <w:rPr>
      <w:szCs w:val="20"/>
    </w:rPr>
  </w:style>
  <w:style w:type="paragraph" w:customStyle="1" w:styleId="book">
    <w:name w:val="book"/>
    <w:basedOn w:val="a8"/>
    <w:qFormat/>
    <w:rsid w:val="00986055"/>
    <w:pPr>
      <w:spacing w:before="0" w:beforeAutospacing="0" w:after="0" w:afterAutospacing="0"/>
      <w:ind w:firstLine="450"/>
      <w:jc w:val="both"/>
    </w:pPr>
    <w:rPr>
      <w:rFonts w:eastAsia="Times New Roman"/>
    </w:rPr>
  </w:style>
  <w:style w:type="paragraph" w:customStyle="1" w:styleId="124">
    <w:name w:val="стиль12"/>
    <w:basedOn w:val="a8"/>
    <w:qFormat/>
    <w:rsid w:val="00986055"/>
    <w:rPr>
      <w:rFonts w:ascii="Arial" w:hAnsi="Arial" w:cs="Arial"/>
      <w:color w:val="676767"/>
      <w:sz w:val="20"/>
      <w:szCs w:val="20"/>
    </w:rPr>
  </w:style>
  <w:style w:type="paragraph" w:customStyle="1" w:styleId="Style101">
    <w:name w:val="Стиль Style10 + Черный"/>
    <w:basedOn w:val="a8"/>
    <w:next w:val="a8"/>
    <w:qFormat/>
    <w:rsid w:val="00986055"/>
    <w:pPr>
      <w:spacing w:before="0" w:beforeAutospacing="0" w:after="0" w:afterAutospacing="0"/>
    </w:pPr>
    <w:rPr>
      <w:color w:val="000000"/>
    </w:rPr>
  </w:style>
  <w:style w:type="paragraph" w:customStyle="1" w:styleId="Style1010">
    <w:name w:val="Стиль Style10 + Черный1"/>
    <w:basedOn w:val="a8"/>
    <w:next w:val="a8"/>
    <w:qFormat/>
    <w:rsid w:val="00986055"/>
    <w:pPr>
      <w:spacing w:before="0" w:beforeAutospacing="0" w:after="0" w:afterAutospacing="0"/>
    </w:pPr>
    <w:rPr>
      <w:color w:val="000000"/>
    </w:rPr>
  </w:style>
  <w:style w:type="paragraph" w:customStyle="1" w:styleId="Style48">
    <w:name w:val="Style48"/>
    <w:basedOn w:val="a8"/>
    <w:qFormat/>
    <w:rsid w:val="00986055"/>
    <w:pPr>
      <w:widowControl w:val="0"/>
      <w:autoSpaceDE w:val="0"/>
      <w:autoSpaceDN w:val="0"/>
      <w:adjustRightInd w:val="0"/>
      <w:spacing w:before="0" w:beforeAutospacing="0" w:after="0" w:afterAutospacing="0"/>
    </w:pPr>
  </w:style>
  <w:style w:type="paragraph" w:customStyle="1" w:styleId="Textbody0">
    <w:name w:val="Text body"/>
    <w:basedOn w:val="Standard"/>
    <w:qFormat/>
    <w:rsid w:val="00986055"/>
    <w:pPr>
      <w:autoSpaceDN/>
      <w:spacing w:after="120"/>
    </w:pPr>
    <w:rPr>
      <w:rFonts w:eastAsia="SimSun" w:cs="Mangal"/>
      <w:kern w:val="2"/>
      <w:lang w:eastAsia="hi-IN" w:bidi="hi-IN"/>
    </w:rPr>
  </w:style>
  <w:style w:type="paragraph" w:customStyle="1" w:styleId="Index">
    <w:name w:val="Index"/>
    <w:basedOn w:val="Standard"/>
    <w:qFormat/>
    <w:rsid w:val="00986055"/>
    <w:pPr>
      <w:suppressLineNumbers/>
      <w:autoSpaceDN/>
    </w:pPr>
    <w:rPr>
      <w:rFonts w:eastAsia="SimSun" w:cs="Mangal"/>
      <w:kern w:val="2"/>
      <w:lang w:eastAsia="hi-IN" w:bidi="hi-IN"/>
    </w:rPr>
  </w:style>
  <w:style w:type="character" w:customStyle="1" w:styleId="TimesET10pt">
    <w:name w:val="Стиль Основной текст + TimesET 10 pt Знак Знак Знак Знак Знак Знак Знак Знак Знак Знак Знак Знак Знак Знак Знак Знак Знак Знак Знак"/>
    <w:link w:val="TimesET10pt0"/>
    <w:qFormat/>
    <w:locked/>
    <w:rsid w:val="00986055"/>
    <w:rPr>
      <w:rFonts w:ascii="TimesET" w:hAnsi="TimesET"/>
      <w:color w:val="000000"/>
      <w:sz w:val="19"/>
    </w:rPr>
  </w:style>
  <w:style w:type="paragraph" w:customStyle="1" w:styleId="TimesET10pt0">
    <w:name w:val="Стиль Основной текст + TimesET 10 pt Знак Знак Знак Знак Знак Знак Знак Знак Знак Знак Знак Знак Знак Знак Знак Знак Знак Знак"/>
    <w:basedOn w:val="aff7"/>
    <w:link w:val="TimesET10pt"/>
    <w:qFormat/>
    <w:rsid w:val="00986055"/>
    <w:pPr>
      <w:autoSpaceDE w:val="0"/>
      <w:autoSpaceDN w:val="0"/>
      <w:adjustRightInd w:val="0"/>
      <w:spacing w:after="0"/>
      <w:ind w:firstLine="340"/>
      <w:jc w:val="both"/>
    </w:pPr>
    <w:rPr>
      <w:rFonts w:ascii="TimesET" w:eastAsiaTheme="minorHAnsi" w:hAnsi="TimesET" w:cstheme="minorBidi"/>
      <w:color w:val="000000"/>
      <w:sz w:val="19"/>
      <w:szCs w:val="22"/>
      <w:lang w:eastAsia="en-US"/>
    </w:rPr>
  </w:style>
  <w:style w:type="paragraph" w:customStyle="1" w:styleId="afffffffc">
    <w:name w:val="Содержимое врезки"/>
    <w:basedOn w:val="a8"/>
    <w:qFormat/>
    <w:rsid w:val="00986055"/>
    <w:pPr>
      <w:suppressAutoHyphens/>
      <w:spacing w:before="0" w:beforeAutospacing="0" w:after="0" w:afterAutospacing="0"/>
    </w:pPr>
    <w:rPr>
      <w:lang w:eastAsia="zh-CN"/>
    </w:rPr>
  </w:style>
  <w:style w:type="paragraph" w:customStyle="1" w:styleId="text1">
    <w:name w:val="text1"/>
    <w:basedOn w:val="a8"/>
    <w:qFormat/>
    <w:rsid w:val="00986055"/>
    <w:pPr>
      <w:spacing w:before="0" w:beforeAutospacing="0" w:after="300" w:afterAutospacing="0"/>
    </w:pPr>
  </w:style>
  <w:style w:type="paragraph" w:customStyle="1" w:styleId="2121">
    <w:name w:val="Стиль Заголовок 2 + 12 пт"/>
    <w:basedOn w:val="26"/>
    <w:qFormat/>
    <w:rsid w:val="00986055"/>
    <w:rPr>
      <w:rFonts w:cs="Arial"/>
      <w:sz w:val="24"/>
    </w:rPr>
  </w:style>
  <w:style w:type="paragraph" w:customStyle="1" w:styleId="afffffffd">
    <w:name w:val="Базовый"/>
    <w:qFormat/>
    <w:rsid w:val="00986055"/>
    <w:pPr>
      <w:suppressAutoHyphens/>
      <w:spacing w:after="200" w:line="276" w:lineRule="auto"/>
    </w:pPr>
    <w:rPr>
      <w:rFonts w:ascii="Times New Roman" w:eastAsia="Calibri" w:hAnsi="Times New Roman" w:cs="Times New Roman"/>
      <w:color w:val="00000A"/>
      <w:sz w:val="24"/>
      <w:szCs w:val="24"/>
      <w:lang w:eastAsia="ru-RU"/>
    </w:rPr>
  </w:style>
  <w:style w:type="paragraph" w:customStyle="1" w:styleId="LO-Normal">
    <w:name w:val="LO-Normal"/>
    <w:qFormat/>
    <w:rsid w:val="00986055"/>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afffffffe">
    <w:name w:val="Стиль Основной текст"/>
    <w:basedOn w:val="a8"/>
    <w:qFormat/>
    <w:rsid w:val="00986055"/>
    <w:pPr>
      <w:spacing w:before="0" w:beforeAutospacing="0" w:after="0" w:afterAutospacing="0"/>
    </w:pPr>
    <w:rPr>
      <w:szCs w:val="20"/>
    </w:rPr>
  </w:style>
  <w:style w:type="paragraph" w:customStyle="1" w:styleId="affffffff">
    <w:name w:val="Основа"/>
    <w:basedOn w:val="a8"/>
    <w:qFormat/>
    <w:rsid w:val="00986055"/>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8"/>
    <w:qFormat/>
    <w:rsid w:val="00986055"/>
    <w:pPr>
      <w:spacing w:before="0" w:beforeAutospacing="0" w:after="0" w:afterAutospacing="0" w:line="360" w:lineRule="auto"/>
    </w:pPr>
    <w:rPr>
      <w:szCs w:val="20"/>
    </w:rPr>
  </w:style>
  <w:style w:type="paragraph" w:customStyle="1" w:styleId="09">
    <w:name w:val="Стиль Междустр.интервал:  множитель 09 ин"/>
    <w:basedOn w:val="a8"/>
    <w:qFormat/>
    <w:rsid w:val="00986055"/>
    <w:pPr>
      <w:spacing w:before="0" w:beforeAutospacing="0" w:after="0" w:afterAutospacing="0"/>
    </w:pPr>
    <w:rPr>
      <w:szCs w:val="20"/>
    </w:rPr>
  </w:style>
  <w:style w:type="paragraph" w:customStyle="1" w:styleId="Style1011">
    <w:name w:val="Style101"/>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92">
    <w:name w:val="Style92"/>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8"/>
    <w:qFormat/>
    <w:rsid w:val="00986055"/>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8"/>
    <w:qFormat/>
    <w:rsid w:val="00986055"/>
    <w:pPr>
      <w:spacing w:before="48" w:beforeAutospacing="0" w:after="48" w:afterAutospacing="0"/>
      <w:jc w:val="both"/>
    </w:pPr>
  </w:style>
  <w:style w:type="paragraph" w:customStyle="1" w:styleId="biblio">
    <w:name w:val="biblio"/>
    <w:basedOn w:val="a8"/>
    <w:qFormat/>
    <w:rsid w:val="00986055"/>
    <w:pPr>
      <w:spacing w:before="48" w:beforeAutospacing="0" w:after="48" w:afterAutospacing="0"/>
      <w:ind w:firstLine="360"/>
      <w:jc w:val="both"/>
    </w:pPr>
    <w:rPr>
      <w:sz w:val="19"/>
      <w:szCs w:val="19"/>
    </w:rPr>
  </w:style>
  <w:style w:type="paragraph" w:customStyle="1" w:styleId="biblio0">
    <w:name w:val="biblio0"/>
    <w:basedOn w:val="a8"/>
    <w:qFormat/>
    <w:rsid w:val="00986055"/>
    <w:pPr>
      <w:spacing w:before="48" w:beforeAutospacing="0" w:after="48" w:afterAutospacing="0"/>
      <w:jc w:val="both"/>
    </w:pPr>
    <w:rPr>
      <w:sz w:val="19"/>
      <w:szCs w:val="19"/>
    </w:rPr>
  </w:style>
  <w:style w:type="paragraph" w:customStyle="1" w:styleId="podpis">
    <w:name w:val="podpis"/>
    <w:basedOn w:val="a8"/>
    <w:qFormat/>
    <w:rsid w:val="00986055"/>
    <w:pPr>
      <w:spacing w:before="48" w:beforeAutospacing="0" w:after="48" w:afterAutospacing="0"/>
      <w:jc w:val="right"/>
    </w:pPr>
    <w:rPr>
      <w:i/>
      <w:iCs/>
      <w:sz w:val="19"/>
      <w:szCs w:val="19"/>
    </w:rPr>
  </w:style>
  <w:style w:type="paragraph" w:customStyle="1" w:styleId="ris">
    <w:name w:val="ris"/>
    <w:basedOn w:val="a8"/>
    <w:qFormat/>
    <w:rsid w:val="00986055"/>
    <w:pPr>
      <w:spacing w:before="48" w:beforeAutospacing="0" w:after="48" w:afterAutospacing="0"/>
      <w:jc w:val="center"/>
    </w:pPr>
    <w:rPr>
      <w:i/>
      <w:iCs/>
      <w:sz w:val="19"/>
      <w:szCs w:val="19"/>
    </w:rPr>
  </w:style>
  <w:style w:type="paragraph" w:customStyle="1" w:styleId="small0">
    <w:name w:val="small0"/>
    <w:basedOn w:val="a8"/>
    <w:qFormat/>
    <w:rsid w:val="00986055"/>
    <w:pPr>
      <w:spacing w:before="48" w:beforeAutospacing="0" w:after="48" w:afterAutospacing="0"/>
      <w:jc w:val="both"/>
    </w:pPr>
    <w:rPr>
      <w:sz w:val="19"/>
      <w:szCs w:val="19"/>
    </w:rPr>
  </w:style>
  <w:style w:type="paragraph" w:customStyle="1" w:styleId="stih4">
    <w:name w:val="stih4"/>
    <w:basedOn w:val="a8"/>
    <w:qFormat/>
    <w:rsid w:val="00986055"/>
    <w:pPr>
      <w:spacing w:before="120" w:beforeAutospacing="0" w:after="120" w:afterAutospacing="0"/>
      <w:ind w:left="3240"/>
    </w:pPr>
    <w:rPr>
      <w:sz w:val="19"/>
      <w:szCs w:val="19"/>
    </w:rPr>
  </w:style>
  <w:style w:type="paragraph" w:customStyle="1" w:styleId="zag8">
    <w:name w:val="zag8"/>
    <w:basedOn w:val="a8"/>
    <w:qFormat/>
    <w:rsid w:val="00986055"/>
    <w:pPr>
      <w:spacing w:before="240" w:beforeAutospacing="0" w:after="48" w:afterAutospacing="0"/>
      <w:jc w:val="center"/>
    </w:pPr>
    <w:rPr>
      <w:sz w:val="19"/>
      <w:szCs w:val="19"/>
    </w:rPr>
  </w:style>
  <w:style w:type="paragraph" w:customStyle="1" w:styleId="hook">
    <w:name w:val="hook"/>
    <w:basedOn w:val="a8"/>
    <w:qFormat/>
    <w:rsid w:val="00986055"/>
    <w:rPr>
      <w:rFonts w:ascii="Comic Sans MS" w:hAnsi="Comic Sans MS"/>
      <w:b/>
      <w:bCs/>
    </w:rPr>
  </w:style>
  <w:style w:type="paragraph" w:customStyle="1" w:styleId="affffffff0">
    <w:name w:val="Цитаты"/>
    <w:basedOn w:val="Normal1"/>
    <w:qFormat/>
    <w:rsid w:val="00986055"/>
    <w:pPr>
      <w:widowControl/>
      <w:spacing w:before="100" w:after="100"/>
      <w:ind w:right="360" w:firstLine="0"/>
    </w:pPr>
    <w:rPr>
      <w:sz w:val="24"/>
    </w:rPr>
  </w:style>
  <w:style w:type="paragraph" w:customStyle="1" w:styleId="Style55">
    <w:name w:val="Style55"/>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8"/>
    <w:qFormat/>
    <w:rsid w:val="00986055"/>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8"/>
    <w:qFormat/>
    <w:rsid w:val="00986055"/>
    <w:pPr>
      <w:widowControl w:val="0"/>
      <w:autoSpaceDE w:val="0"/>
      <w:autoSpaceDN w:val="0"/>
      <w:adjustRightInd w:val="0"/>
      <w:spacing w:before="0" w:beforeAutospacing="0" w:after="0" w:afterAutospacing="0"/>
    </w:pPr>
    <w:rPr>
      <w:rFonts w:ascii="Segoe UI" w:hAnsi="Segoe UI" w:cs="Segoe UI"/>
    </w:rPr>
  </w:style>
  <w:style w:type="paragraph" w:customStyle="1" w:styleId="nospacing">
    <w:name w:val="nospacing"/>
    <w:basedOn w:val="a8"/>
    <w:qFormat/>
    <w:rsid w:val="00986055"/>
  </w:style>
  <w:style w:type="paragraph" w:customStyle="1" w:styleId="PrilogRazd">
    <w:name w:val="Prilog Razd"/>
    <w:qFormat/>
    <w:rsid w:val="00986055"/>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paragraph" w:customStyle="1" w:styleId="osntext">
    <w:name w:val="osn_text"/>
    <w:basedOn w:val="a8"/>
    <w:qFormat/>
    <w:rsid w:val="00986055"/>
    <w:pPr>
      <w:widowControl w:val="0"/>
      <w:spacing w:before="0" w:beforeAutospacing="0" w:after="0" w:afterAutospacing="0"/>
      <w:ind w:firstLine="567"/>
      <w:jc w:val="both"/>
    </w:pPr>
    <w:rPr>
      <w:sz w:val="20"/>
      <w:szCs w:val="20"/>
    </w:rPr>
  </w:style>
  <w:style w:type="paragraph" w:customStyle="1" w:styleId="Style43">
    <w:name w:val="Style43"/>
    <w:basedOn w:val="a8"/>
    <w:qFormat/>
    <w:rsid w:val="00986055"/>
    <w:pPr>
      <w:widowControl w:val="0"/>
      <w:autoSpaceDE w:val="0"/>
      <w:autoSpaceDN w:val="0"/>
      <w:adjustRightInd w:val="0"/>
      <w:spacing w:before="0" w:beforeAutospacing="0" w:after="0" w:afterAutospacing="0" w:line="475" w:lineRule="exact"/>
      <w:ind w:firstLine="706"/>
      <w:jc w:val="both"/>
    </w:pPr>
  </w:style>
  <w:style w:type="paragraph" w:customStyle="1" w:styleId="textdoc">
    <w:name w:val="textdoc"/>
    <w:basedOn w:val="a8"/>
    <w:qFormat/>
    <w:rsid w:val="00986055"/>
  </w:style>
  <w:style w:type="paragraph" w:customStyle="1" w:styleId="msonormalcxsplast">
    <w:name w:val="msonormalcxsplast"/>
    <w:basedOn w:val="a8"/>
    <w:qFormat/>
    <w:rsid w:val="00986055"/>
    <w:rPr>
      <w:rFonts w:ascii="Arial" w:hAnsi="Arial" w:cs="Arial"/>
      <w:color w:val="000000"/>
      <w:sz w:val="20"/>
      <w:szCs w:val="20"/>
    </w:rPr>
  </w:style>
  <w:style w:type="paragraph" w:customStyle="1" w:styleId="msonormalcxspmiddlecxspmiddle">
    <w:name w:val="msonormalcxspmiddlecxspmiddle"/>
    <w:basedOn w:val="a8"/>
    <w:qFormat/>
    <w:rsid w:val="00986055"/>
    <w:rPr>
      <w:rFonts w:ascii="Arial" w:hAnsi="Arial" w:cs="Arial"/>
      <w:color w:val="000000"/>
      <w:sz w:val="20"/>
      <w:szCs w:val="20"/>
    </w:rPr>
  </w:style>
  <w:style w:type="paragraph" w:customStyle="1" w:styleId="normalrus">
    <w:name w:val="normalrus"/>
    <w:basedOn w:val="a8"/>
    <w:qFormat/>
    <w:rsid w:val="00986055"/>
  </w:style>
  <w:style w:type="paragraph" w:customStyle="1" w:styleId="a0cxspmiddle">
    <w:name w:val="a0cxspmiddle"/>
    <w:basedOn w:val="a8"/>
    <w:qFormat/>
    <w:rsid w:val="00986055"/>
  </w:style>
  <w:style w:type="paragraph" w:customStyle="1" w:styleId="HTMLPreformatted1">
    <w:name w:val="HTML Preformatted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tyle27">
    <w:name w:val="Style27"/>
    <w:basedOn w:val="a8"/>
    <w:qFormat/>
    <w:rsid w:val="00986055"/>
    <w:pPr>
      <w:widowControl w:val="0"/>
      <w:autoSpaceDE w:val="0"/>
      <w:autoSpaceDN w:val="0"/>
      <w:adjustRightInd w:val="0"/>
      <w:spacing w:before="0" w:beforeAutospacing="0" w:after="0" w:afterAutospacing="0" w:line="446" w:lineRule="exact"/>
      <w:ind w:firstLine="533"/>
      <w:jc w:val="both"/>
    </w:pPr>
  </w:style>
  <w:style w:type="paragraph" w:customStyle="1" w:styleId="ptx2">
    <w:name w:val="ptx2"/>
    <w:basedOn w:val="a8"/>
    <w:qFormat/>
    <w:rsid w:val="00986055"/>
  </w:style>
  <w:style w:type="paragraph" w:customStyle="1" w:styleId="affffffff1">
    <w:name w:val="Заглавие"/>
    <w:basedOn w:val="afffffffd"/>
    <w:qFormat/>
    <w:rsid w:val="00986055"/>
    <w:pPr>
      <w:jc w:val="center"/>
    </w:pPr>
    <w:rPr>
      <w:sz w:val="20"/>
      <w:szCs w:val="20"/>
    </w:rPr>
  </w:style>
  <w:style w:type="paragraph" w:customStyle="1" w:styleId="-10-11">
    <w:name w:val="А-10-11"/>
    <w:aliases w:val="65"/>
    <w:basedOn w:val="a8"/>
    <w:qFormat/>
    <w:rsid w:val="00986055"/>
    <w:pPr>
      <w:spacing w:before="0" w:beforeAutospacing="0" w:after="0" w:afterAutospacing="0" w:line="233" w:lineRule="exact"/>
      <w:ind w:firstLine="397"/>
      <w:jc w:val="both"/>
    </w:pPr>
    <w:rPr>
      <w:sz w:val="20"/>
      <w:szCs w:val="20"/>
    </w:rPr>
  </w:style>
  <w:style w:type="paragraph" w:customStyle="1" w:styleId="iauiueiiiaaiio">
    <w:name w:val="iau?iue ii i?aaiio"/>
    <w:basedOn w:val="a8"/>
    <w:qFormat/>
    <w:rsid w:val="00986055"/>
    <w:pPr>
      <w:overflowPunct w:val="0"/>
      <w:autoSpaceDE w:val="0"/>
      <w:autoSpaceDN w:val="0"/>
      <w:adjustRightInd w:val="0"/>
      <w:spacing w:before="0" w:beforeAutospacing="0" w:after="0" w:afterAutospacing="0"/>
      <w:jc w:val="right"/>
    </w:pPr>
    <w:rPr>
      <w:sz w:val="20"/>
      <w:szCs w:val="20"/>
    </w:rPr>
  </w:style>
  <w:style w:type="paragraph" w:customStyle="1" w:styleId="131">
    <w:name w:val="Стиль Стиль по ширине Междустр.интервал:  множитель 13 ин + полужир...1"/>
    <w:basedOn w:val="a8"/>
    <w:qFormat/>
    <w:rsid w:val="00986055"/>
    <w:pPr>
      <w:numPr>
        <w:numId w:val="11"/>
      </w:numPr>
      <w:tabs>
        <w:tab w:val="left" w:pos="680"/>
        <w:tab w:val="left" w:pos="851"/>
      </w:tabs>
      <w:spacing w:before="0" w:beforeAutospacing="0" w:after="0" w:afterAutospacing="0" w:line="312" w:lineRule="auto"/>
      <w:ind w:left="680" w:hanging="226"/>
    </w:pPr>
    <w:rPr>
      <w:bCs/>
      <w:i/>
      <w:szCs w:val="20"/>
    </w:rPr>
  </w:style>
  <w:style w:type="paragraph" w:customStyle="1" w:styleId="2TimesNewRoman122">
    <w:name w:val="Стиль Заголовок 2 + Times New Roman 12 пт По левому краю"/>
    <w:basedOn w:val="26"/>
    <w:qFormat/>
    <w:rsid w:val="00986055"/>
    <w:pPr>
      <w:keepNext w:val="0"/>
    </w:pPr>
    <w:rPr>
      <w:rFonts w:ascii="Times New Roman" w:hAnsi="Times New Roman"/>
      <w:bCs/>
      <w:sz w:val="24"/>
      <w:lang w:eastAsia="en-US"/>
    </w:rPr>
  </w:style>
  <w:style w:type="paragraph" w:customStyle="1" w:styleId="1TimesNewRoman12">
    <w:name w:val="Стиль Загол. 1 ур. + Times New Roman 12 пт"/>
    <w:basedOn w:val="a8"/>
    <w:qFormat/>
    <w:rsid w:val="00986055"/>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2">
    <w:name w:val="НаКурсач"/>
    <w:basedOn w:val="a8"/>
    <w:qFormat/>
    <w:rsid w:val="00986055"/>
    <w:pPr>
      <w:spacing w:before="0" w:beforeAutospacing="0" w:after="0" w:afterAutospacing="0" w:line="312" w:lineRule="auto"/>
      <w:jc w:val="both"/>
    </w:pPr>
    <w:rPr>
      <w:sz w:val="28"/>
    </w:rPr>
  </w:style>
  <w:style w:type="paragraph" w:customStyle="1" w:styleId="HTML10">
    <w:name w:val="Стандартный HTML1"/>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snip1">
    <w:name w:val="snip1"/>
    <w:basedOn w:val="a8"/>
    <w:qFormat/>
    <w:rsid w:val="00986055"/>
    <w:pPr>
      <w:spacing w:before="49" w:beforeAutospacing="0" w:after="0" w:afterAutospacing="0" w:line="300" w:lineRule="atLeast"/>
    </w:pPr>
    <w:rPr>
      <w:color w:val="000000"/>
    </w:rPr>
  </w:style>
  <w:style w:type="paragraph" w:customStyle="1" w:styleId="Style74">
    <w:name w:val="Style74"/>
    <w:basedOn w:val="a8"/>
    <w:qFormat/>
    <w:rsid w:val="00986055"/>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8"/>
    <w:qFormat/>
    <w:rsid w:val="00986055"/>
    <w:pPr>
      <w:widowControl w:val="0"/>
      <w:spacing w:before="0" w:beforeAutospacing="0" w:after="0" w:afterAutospacing="0" w:line="360" w:lineRule="auto"/>
      <w:ind w:firstLine="720"/>
      <w:jc w:val="both"/>
    </w:pPr>
    <w:rPr>
      <w:szCs w:val="20"/>
    </w:rPr>
  </w:style>
  <w:style w:type="paragraph" w:customStyle="1" w:styleId="normal5">
    <w:name w:val="normal5"/>
    <w:basedOn w:val="a8"/>
    <w:qFormat/>
    <w:rsid w:val="00986055"/>
  </w:style>
  <w:style w:type="paragraph" w:customStyle="1" w:styleId="125">
    <w:name w:val="Обычный12"/>
    <w:qFormat/>
    <w:rsid w:val="00986055"/>
    <w:pPr>
      <w:widowControl w:val="0"/>
      <w:spacing w:after="0"/>
      <w:ind w:firstLine="460"/>
      <w:jc w:val="both"/>
    </w:pPr>
    <w:rPr>
      <w:rFonts w:ascii="Times New Roman" w:eastAsia="Times New Roman" w:hAnsi="Times New Roman" w:cs="Times New Roman"/>
      <w:sz w:val="18"/>
      <w:szCs w:val="20"/>
      <w:lang w:eastAsia="ru-RU"/>
    </w:rPr>
  </w:style>
  <w:style w:type="character" w:customStyle="1" w:styleId="1ffff2">
    <w:name w:val="Замещающий текст1"/>
    <w:uiPriority w:val="99"/>
    <w:qFormat/>
    <w:rsid w:val="00986055"/>
    <w:rPr>
      <w:color w:val="808080"/>
    </w:rPr>
  </w:style>
  <w:style w:type="character" w:customStyle="1" w:styleId="1ffff3">
    <w:name w:val="Слабое выделение1"/>
    <w:qFormat/>
    <w:rsid w:val="00986055"/>
    <w:rPr>
      <w:i/>
      <w:color w:val="808080"/>
    </w:rPr>
  </w:style>
  <w:style w:type="character" w:customStyle="1" w:styleId="1ffff4">
    <w:name w:val="Сильное выделение1"/>
    <w:qFormat/>
    <w:rsid w:val="00986055"/>
    <w:rPr>
      <w:b/>
      <w:i/>
      <w:color w:val="4F81BD"/>
    </w:rPr>
  </w:style>
  <w:style w:type="character" w:customStyle="1" w:styleId="1ffff5">
    <w:name w:val="Слабая ссылка1"/>
    <w:qFormat/>
    <w:rsid w:val="00986055"/>
    <w:rPr>
      <w:smallCaps/>
      <w:color w:val="C0504D"/>
      <w:u w:val="single"/>
    </w:rPr>
  </w:style>
  <w:style w:type="character" w:customStyle="1" w:styleId="1ffff6">
    <w:name w:val="Сильная ссылка1"/>
    <w:qFormat/>
    <w:rsid w:val="00986055"/>
    <w:rPr>
      <w:b/>
      <w:smallCaps/>
      <w:color w:val="C0504D"/>
      <w:spacing w:val="5"/>
      <w:u w:val="single"/>
    </w:rPr>
  </w:style>
  <w:style w:type="character" w:customStyle="1" w:styleId="1ffff7">
    <w:name w:val="Название книги1"/>
    <w:qFormat/>
    <w:rsid w:val="00986055"/>
    <w:rPr>
      <w:b/>
      <w:smallCaps/>
      <w:spacing w:val="5"/>
    </w:rPr>
  </w:style>
  <w:style w:type="character" w:customStyle="1" w:styleId="711">
    <w:name w:val="Заголовок 7 Знак1"/>
    <w:qFormat/>
    <w:rsid w:val="00986055"/>
    <w:rPr>
      <w:sz w:val="24"/>
      <w:lang w:val="ru-RU" w:eastAsia="ru-RU"/>
    </w:rPr>
  </w:style>
  <w:style w:type="character" w:customStyle="1" w:styleId="812">
    <w:name w:val="Заголовок 8 Знак1"/>
    <w:qFormat/>
    <w:rsid w:val="00986055"/>
    <w:rPr>
      <w:rFonts w:ascii="Calibri" w:hAnsi="Calibri"/>
      <w:i/>
      <w:sz w:val="24"/>
      <w:lang w:val="ru-RU" w:eastAsia="en-US"/>
    </w:rPr>
  </w:style>
  <w:style w:type="character" w:customStyle="1" w:styleId="910">
    <w:name w:val="Заголовок 9 Знак1"/>
    <w:qFormat/>
    <w:rsid w:val="00986055"/>
    <w:rPr>
      <w:rFonts w:ascii="Arial" w:hAnsi="Arial"/>
      <w:sz w:val="22"/>
      <w:lang w:val="ru-RU" w:eastAsia="ru-RU"/>
    </w:rPr>
  </w:style>
  <w:style w:type="character" w:customStyle="1" w:styleId="315">
    <w:name w:val="Основной текст с отступом 3 Знак1"/>
    <w:qFormat/>
    <w:rsid w:val="00986055"/>
    <w:rPr>
      <w:rFonts w:ascii="Times New Roman" w:hAnsi="Times New Roman"/>
      <w:sz w:val="16"/>
      <w:lang w:eastAsia="ru-RU"/>
    </w:rPr>
  </w:style>
  <w:style w:type="character" w:customStyle="1" w:styleId="21b">
    <w:name w:val="Основной текст с отступом 2 Знак1"/>
    <w:qFormat/>
    <w:rsid w:val="00986055"/>
    <w:rPr>
      <w:rFonts w:ascii="Times New Roman" w:hAnsi="Times New Roman"/>
      <w:sz w:val="24"/>
      <w:lang w:eastAsia="ru-RU"/>
    </w:rPr>
  </w:style>
  <w:style w:type="character" w:customStyle="1" w:styleId="FontStyle11">
    <w:name w:val="Font Style11"/>
    <w:qFormat/>
    <w:rsid w:val="00986055"/>
    <w:rPr>
      <w:rFonts w:ascii="Times New Roman" w:hAnsi="Times New Roman"/>
      <w:b/>
      <w:sz w:val="24"/>
    </w:rPr>
  </w:style>
  <w:style w:type="character" w:customStyle="1" w:styleId="FontStyle12">
    <w:name w:val="Font Style12"/>
    <w:qFormat/>
    <w:rsid w:val="00986055"/>
    <w:rPr>
      <w:rFonts w:ascii="Times New Roman" w:hAnsi="Times New Roman"/>
      <w:sz w:val="24"/>
    </w:rPr>
  </w:style>
  <w:style w:type="character" w:customStyle="1" w:styleId="1ffff8">
    <w:name w:val="Нижний колонтитул Знак1"/>
    <w:qFormat/>
    <w:rsid w:val="00986055"/>
    <w:rPr>
      <w:rFonts w:ascii="Times New Roman" w:hAnsi="Times New Roman"/>
      <w:sz w:val="24"/>
      <w:lang w:eastAsia="ru-RU"/>
    </w:rPr>
  </w:style>
  <w:style w:type="character" w:customStyle="1" w:styleId="21c">
    <w:name w:val="Основной текст 2 Знак1"/>
    <w:qFormat/>
    <w:rsid w:val="00986055"/>
    <w:rPr>
      <w:rFonts w:ascii="Times New Roman" w:hAnsi="Times New Roman"/>
      <w:sz w:val="24"/>
      <w:lang w:eastAsia="ru-RU"/>
    </w:rPr>
  </w:style>
  <w:style w:type="character" w:customStyle="1" w:styleId="FontStyle42">
    <w:name w:val="Font Style42"/>
    <w:qFormat/>
    <w:rsid w:val="00986055"/>
    <w:rPr>
      <w:rFonts w:ascii="Times New Roman" w:hAnsi="Times New Roman"/>
      <w:sz w:val="26"/>
    </w:rPr>
  </w:style>
  <w:style w:type="character" w:customStyle="1" w:styleId="75">
    <w:name w:val="Знак Знак7"/>
    <w:qFormat/>
    <w:rsid w:val="00986055"/>
    <w:rPr>
      <w:sz w:val="16"/>
      <w:lang w:val="ru-RU" w:eastAsia="ru-RU"/>
    </w:rPr>
  </w:style>
  <w:style w:type="character" w:customStyle="1" w:styleId="1ffff9">
    <w:name w:val="Основной текст Знак1"/>
    <w:aliases w:val="Основной текст Знак Знак,Знак1 Знак6,Основной текст Знак Знак Знак3, Знак1 Знак,Знак1 Знак7,Основной текст Знак Знак Знак4,Основной текст Знак Знак6"/>
    <w:qFormat/>
    <w:locked/>
    <w:rsid w:val="00986055"/>
    <w:rPr>
      <w:sz w:val="24"/>
    </w:rPr>
  </w:style>
  <w:style w:type="character" w:customStyle="1" w:styleId="spelle">
    <w:name w:val="spelle"/>
    <w:qFormat/>
    <w:rsid w:val="00986055"/>
  </w:style>
  <w:style w:type="character" w:customStyle="1" w:styleId="grame">
    <w:name w:val="grame"/>
    <w:qFormat/>
    <w:rsid w:val="00986055"/>
  </w:style>
  <w:style w:type="character" w:customStyle="1" w:styleId="FontStyle25">
    <w:name w:val="Font Style25"/>
    <w:qFormat/>
    <w:rsid w:val="00986055"/>
    <w:rPr>
      <w:rFonts w:ascii="Times New Roman" w:hAnsi="Times New Roman"/>
      <w:i/>
      <w:sz w:val="16"/>
    </w:rPr>
  </w:style>
  <w:style w:type="character" w:customStyle="1" w:styleId="147">
    <w:name w:val="Знак Знак14"/>
    <w:qFormat/>
    <w:locked/>
    <w:rsid w:val="00986055"/>
    <w:rPr>
      <w:rFonts w:ascii="Cambria" w:hAnsi="Cambria"/>
      <w:i/>
      <w:color w:val="4F81BD"/>
      <w:spacing w:val="15"/>
      <w:sz w:val="24"/>
      <w:lang w:val="ru-RU" w:eastAsia="ru-RU"/>
    </w:rPr>
  </w:style>
  <w:style w:type="character" w:customStyle="1" w:styleId="1ffffa">
    <w:name w:val="Схема документа Знак1"/>
    <w:qFormat/>
    <w:rsid w:val="00986055"/>
    <w:rPr>
      <w:rFonts w:ascii="Segoe UI" w:hAnsi="Segoe UI"/>
      <w:sz w:val="16"/>
      <w:lang w:eastAsia="ru-RU"/>
    </w:rPr>
  </w:style>
  <w:style w:type="character" w:customStyle="1" w:styleId="b-serp-urlitem1">
    <w:name w:val="b-serp-url__item1"/>
    <w:qFormat/>
    <w:rsid w:val="00986055"/>
    <w:rPr>
      <w:rFonts w:ascii="Times New Roman" w:hAnsi="Times New Roman"/>
    </w:rPr>
  </w:style>
  <w:style w:type="character" w:customStyle="1" w:styleId="1ffffb">
    <w:name w:val="Верхний колонтитул Знак1"/>
    <w:qFormat/>
    <w:rsid w:val="00986055"/>
    <w:rPr>
      <w:rFonts w:ascii="Times New Roman" w:hAnsi="Times New Roman"/>
      <w:sz w:val="24"/>
      <w:lang w:eastAsia="ru-RU"/>
    </w:rPr>
  </w:style>
  <w:style w:type="character" w:customStyle="1" w:styleId="FontStyle47">
    <w:name w:val="Font Style47"/>
    <w:qFormat/>
    <w:rsid w:val="00986055"/>
    <w:rPr>
      <w:rFonts w:ascii="Times New Roman" w:hAnsi="Times New Roman"/>
      <w:sz w:val="24"/>
    </w:rPr>
  </w:style>
  <w:style w:type="character" w:customStyle="1" w:styleId="ft250">
    <w:name w:val="ft250"/>
    <w:qFormat/>
    <w:rsid w:val="00986055"/>
  </w:style>
  <w:style w:type="character" w:customStyle="1" w:styleId="100">
    <w:name w:val="Знак Знак10"/>
    <w:qFormat/>
    <w:locked/>
    <w:rsid w:val="00986055"/>
    <w:rPr>
      <w:rFonts w:ascii="PragmaticaCTT" w:hAnsi="PragmaticaCTT"/>
      <w:sz w:val="24"/>
      <w:lang w:val="ru-RU" w:eastAsia="ru-RU"/>
    </w:rPr>
  </w:style>
  <w:style w:type="character" w:customStyle="1" w:styleId="126">
    <w:name w:val="Заголовок 1 Знак Знак2"/>
    <w:aliases w:val="Заголовок 1 Знак Знак Знак1,Знак Заголовок 1 Знак1,Знак Знак Знак2,Знак Знак Знак21,Заголовок 1 Знак Знак21,Знак Знак4 Знак2,Заголовок 1 Знак Знак Знак5 Знак2,Знак Заголовок 1 Знак Знак3 Знак2,Знак7 Знак Знак Знак Знак2 Знак2"/>
    <w:qFormat/>
    <w:locked/>
    <w:rsid w:val="00986055"/>
    <w:rPr>
      <w:b/>
      <w:caps/>
      <w:sz w:val="24"/>
      <w:lang w:val="ru-RU" w:eastAsia="ru-RU"/>
    </w:rPr>
  </w:style>
  <w:style w:type="character" w:customStyle="1" w:styleId="FontStyle34">
    <w:name w:val="Font Style34"/>
    <w:qFormat/>
    <w:rsid w:val="00986055"/>
    <w:rPr>
      <w:rFonts w:ascii="Times New Roman" w:hAnsi="Times New Roman"/>
      <w:sz w:val="26"/>
    </w:rPr>
  </w:style>
  <w:style w:type="character" w:customStyle="1" w:styleId="FontStyle38">
    <w:name w:val="Font Style38"/>
    <w:qFormat/>
    <w:rsid w:val="00986055"/>
    <w:rPr>
      <w:rFonts w:ascii="Times New Roman" w:hAnsi="Times New Roman"/>
      <w:sz w:val="26"/>
    </w:rPr>
  </w:style>
  <w:style w:type="character" w:customStyle="1" w:styleId="64">
    <w:name w:val="Знак Знак6"/>
    <w:qFormat/>
    <w:locked/>
    <w:rsid w:val="00986055"/>
    <w:rPr>
      <w:b/>
      <w:caps/>
      <w:sz w:val="24"/>
      <w:lang w:val="ru-RU" w:eastAsia="ru-RU"/>
    </w:rPr>
  </w:style>
  <w:style w:type="character" w:customStyle="1" w:styleId="FontStyle50">
    <w:name w:val="Font Style50"/>
    <w:qFormat/>
    <w:rsid w:val="00986055"/>
    <w:rPr>
      <w:rFonts w:ascii="Times New Roman" w:hAnsi="Times New Roman"/>
      <w:b/>
      <w:sz w:val="26"/>
    </w:rPr>
  </w:style>
  <w:style w:type="character" w:customStyle="1" w:styleId="blk">
    <w:name w:val="blk"/>
    <w:qFormat/>
    <w:rsid w:val="00986055"/>
  </w:style>
  <w:style w:type="character" w:customStyle="1" w:styleId="FontStyle36">
    <w:name w:val="Font Style36"/>
    <w:qFormat/>
    <w:rsid w:val="00986055"/>
    <w:rPr>
      <w:rFonts w:ascii="Times New Roman" w:hAnsi="Times New Roman"/>
      <w:sz w:val="26"/>
    </w:rPr>
  </w:style>
  <w:style w:type="character" w:customStyle="1" w:styleId="affffffff3">
    <w:name w:val="Основной текст Знак Знак Знак"/>
    <w:aliases w:val=" Знак1 Знак1"/>
    <w:locked/>
    <w:rsid w:val="00986055"/>
    <w:rPr>
      <w:sz w:val="24"/>
      <w:lang w:val="ru-RU" w:eastAsia="ru-RU"/>
    </w:rPr>
  </w:style>
  <w:style w:type="character" w:customStyle="1" w:styleId="1ffffc">
    <w:name w:val="Заголовок Знак1"/>
    <w:uiPriority w:val="99"/>
    <w:qFormat/>
    <w:rsid w:val="00986055"/>
    <w:rPr>
      <w:rFonts w:ascii="Calibri Light" w:hAnsi="Calibri Light"/>
      <w:spacing w:val="-10"/>
      <w:kern w:val="28"/>
      <w:sz w:val="56"/>
      <w:lang w:eastAsia="ru-RU"/>
    </w:rPr>
  </w:style>
  <w:style w:type="character" w:customStyle="1" w:styleId="tbln121">
    <w:name w:val="tbln121"/>
    <w:qFormat/>
    <w:rsid w:val="00986055"/>
    <w:rPr>
      <w:rFonts w:ascii="Arial" w:hAnsi="Arial"/>
      <w:i/>
      <w:color w:val="000000"/>
      <w:sz w:val="18"/>
      <w:u w:val="none"/>
    </w:rPr>
  </w:style>
  <w:style w:type="character" w:customStyle="1" w:styleId="mistake">
    <w:name w:val="mistake"/>
    <w:qFormat/>
    <w:rsid w:val="00986055"/>
    <w:rPr>
      <w:sz w:val="24"/>
    </w:rPr>
  </w:style>
  <w:style w:type="character" w:customStyle="1" w:styleId="trb12">
    <w:name w:val="trb12"/>
    <w:qFormat/>
    <w:rsid w:val="00986055"/>
  </w:style>
  <w:style w:type="character" w:customStyle="1" w:styleId="tbln12">
    <w:name w:val="tbln12"/>
    <w:qFormat/>
    <w:rsid w:val="00986055"/>
  </w:style>
  <w:style w:type="character" w:customStyle="1" w:styleId="tbb12">
    <w:name w:val="tbb12"/>
    <w:qFormat/>
    <w:rsid w:val="00986055"/>
  </w:style>
  <w:style w:type="character" w:customStyle="1" w:styleId="FontStyle448">
    <w:name w:val="Font Style448"/>
    <w:qFormat/>
    <w:rsid w:val="00986055"/>
    <w:rPr>
      <w:rFonts w:ascii="Times New Roman" w:hAnsi="Times New Roman"/>
      <w:sz w:val="20"/>
    </w:rPr>
  </w:style>
  <w:style w:type="character" w:customStyle="1" w:styleId="1ffffd">
    <w:name w:val="Тема примечания Знак1"/>
    <w:qFormat/>
    <w:rsid w:val="00986055"/>
    <w:rPr>
      <w:rFonts w:ascii="Times New Roman" w:hAnsi="Times New Roman"/>
      <w:b/>
      <w:sz w:val="20"/>
      <w:lang w:eastAsia="ru-RU"/>
    </w:rPr>
  </w:style>
  <w:style w:type="character" w:customStyle="1" w:styleId="highlighthighlightactive">
    <w:name w:val="highlight highlight_active"/>
    <w:qFormat/>
    <w:rsid w:val="00986055"/>
  </w:style>
  <w:style w:type="character" w:customStyle="1" w:styleId="160">
    <w:name w:val="Знак Знак16"/>
    <w:qFormat/>
    <w:rsid w:val="00986055"/>
    <w:rPr>
      <w:rFonts w:ascii="Cambria" w:hAnsi="Cambria"/>
      <w:b/>
      <w:kern w:val="32"/>
      <w:sz w:val="32"/>
    </w:rPr>
  </w:style>
  <w:style w:type="character" w:customStyle="1" w:styleId="small11">
    <w:name w:val="small11"/>
    <w:qFormat/>
    <w:rsid w:val="00986055"/>
    <w:rPr>
      <w:rFonts w:ascii="Times New Roman" w:hAnsi="Times New Roman"/>
      <w:sz w:val="16"/>
    </w:rPr>
  </w:style>
  <w:style w:type="character" w:customStyle="1" w:styleId="apple-converted-space">
    <w:name w:val="apple-converted-space"/>
    <w:qFormat/>
    <w:rsid w:val="00986055"/>
    <w:rPr>
      <w:rFonts w:ascii="Times New Roman" w:hAnsi="Times New Roman"/>
    </w:rPr>
  </w:style>
  <w:style w:type="character" w:customStyle="1" w:styleId="apple-style-span">
    <w:name w:val="apple-style-span"/>
    <w:qFormat/>
    <w:rsid w:val="00986055"/>
    <w:rPr>
      <w:rFonts w:ascii="Times New Roman" w:hAnsi="Times New Roman"/>
    </w:rPr>
  </w:style>
  <w:style w:type="character" w:customStyle="1" w:styleId="orange">
    <w:name w:val="orange"/>
    <w:qFormat/>
    <w:rsid w:val="00986055"/>
    <w:rPr>
      <w:rFonts w:ascii="Times New Roman" w:hAnsi="Times New Roman"/>
    </w:rPr>
  </w:style>
  <w:style w:type="character" w:customStyle="1" w:styleId="gray">
    <w:name w:val="gray"/>
    <w:qFormat/>
    <w:rsid w:val="00986055"/>
    <w:rPr>
      <w:rFonts w:ascii="Times New Roman" w:hAnsi="Times New Roman"/>
    </w:rPr>
  </w:style>
  <w:style w:type="character" w:customStyle="1" w:styleId="FontStyle40">
    <w:name w:val="Font Style40"/>
    <w:qFormat/>
    <w:rsid w:val="00986055"/>
    <w:rPr>
      <w:rFonts w:ascii="Times New Roman" w:hAnsi="Times New Roman"/>
      <w:sz w:val="26"/>
    </w:rPr>
  </w:style>
  <w:style w:type="character" w:customStyle="1" w:styleId="FontStyle55">
    <w:name w:val="Font Style55"/>
    <w:qFormat/>
    <w:rsid w:val="00986055"/>
    <w:rPr>
      <w:rFonts w:ascii="Times New Roman" w:hAnsi="Times New Roman"/>
      <w:sz w:val="28"/>
    </w:rPr>
  </w:style>
  <w:style w:type="character" w:customStyle="1" w:styleId="FontStyle43">
    <w:name w:val="Font Style43"/>
    <w:qFormat/>
    <w:rsid w:val="00986055"/>
    <w:rPr>
      <w:rFonts w:ascii="Times New Roman" w:hAnsi="Times New Roman"/>
      <w:b/>
      <w:sz w:val="26"/>
    </w:rPr>
  </w:style>
  <w:style w:type="character" w:customStyle="1" w:styleId="nameautor3">
    <w:name w:val="name_autor3"/>
    <w:qFormat/>
    <w:rsid w:val="00986055"/>
  </w:style>
  <w:style w:type="character" w:customStyle="1" w:styleId="ft318">
    <w:name w:val="ft318"/>
    <w:qFormat/>
    <w:rsid w:val="00986055"/>
  </w:style>
  <w:style w:type="character" w:customStyle="1" w:styleId="ft523">
    <w:name w:val="ft523"/>
    <w:qFormat/>
    <w:rsid w:val="00986055"/>
  </w:style>
  <w:style w:type="character" w:customStyle="1" w:styleId="ft459">
    <w:name w:val="ft459"/>
    <w:qFormat/>
    <w:rsid w:val="00986055"/>
  </w:style>
  <w:style w:type="character" w:customStyle="1" w:styleId="ft553">
    <w:name w:val="ft553"/>
    <w:qFormat/>
    <w:rsid w:val="00986055"/>
  </w:style>
  <w:style w:type="character" w:customStyle="1" w:styleId="ft672">
    <w:name w:val="ft672"/>
    <w:qFormat/>
    <w:rsid w:val="00986055"/>
  </w:style>
  <w:style w:type="character" w:customStyle="1" w:styleId="fieldname">
    <w:name w:val="fieldname"/>
    <w:qFormat/>
    <w:rsid w:val="00986055"/>
  </w:style>
  <w:style w:type="character" w:customStyle="1" w:styleId="ft224">
    <w:name w:val="ft224"/>
    <w:qFormat/>
    <w:rsid w:val="00986055"/>
  </w:style>
  <w:style w:type="character" w:customStyle="1" w:styleId="BodyText3Char3">
    <w:name w:val="Body Text 3 Char3"/>
    <w:aliases w:val="Знак5 Char3"/>
    <w:qFormat/>
    <w:locked/>
    <w:rsid w:val="00986055"/>
    <w:rPr>
      <w:rFonts w:ascii="Times New Roman" w:hAnsi="Times New Roman"/>
      <w:sz w:val="16"/>
    </w:rPr>
  </w:style>
  <w:style w:type="character" w:customStyle="1" w:styleId="formlabels1">
    <w:name w:val="form_labels1"/>
    <w:qFormat/>
    <w:rsid w:val="00986055"/>
    <w:rPr>
      <w:rFonts w:ascii="Verdana" w:hAnsi="Verdana"/>
      <w:sz w:val="16"/>
    </w:rPr>
  </w:style>
  <w:style w:type="character" w:customStyle="1" w:styleId="1ffffe">
    <w:name w:val="Красная строка Знак1"/>
    <w:qFormat/>
    <w:rsid w:val="00986055"/>
    <w:rPr>
      <w:rFonts w:ascii="Times New Roman" w:hAnsi="Times New Roman"/>
      <w:sz w:val="24"/>
      <w:lang w:eastAsia="ru-RU"/>
    </w:rPr>
  </w:style>
  <w:style w:type="character" w:customStyle="1" w:styleId="BodyTextChar3">
    <w:name w:val="Body Text Char3"/>
    <w:aliases w:val="Основной текст Знак Char,Знак1 Char11,Знак1 Char111,Знак1 Char1"/>
    <w:locked/>
    <w:rsid w:val="00986055"/>
    <w:rPr>
      <w:rFonts w:ascii="Times New Roman" w:hAnsi="Times New Roman"/>
      <w:sz w:val="24"/>
    </w:rPr>
  </w:style>
  <w:style w:type="character" w:customStyle="1" w:styleId="pagename1">
    <w:name w:val="pagename1"/>
    <w:qFormat/>
    <w:rsid w:val="00986055"/>
    <w:rPr>
      <w:rFonts w:ascii="Verdana" w:hAnsi="Verdana"/>
      <w:b/>
      <w:color w:val="7C9DC0"/>
      <w:sz w:val="22"/>
      <w:shd w:val="clear" w:color="auto" w:fill="FAF0E6"/>
    </w:rPr>
  </w:style>
  <w:style w:type="character" w:customStyle="1" w:styleId="ft1100">
    <w:name w:val="ft1100"/>
    <w:qFormat/>
    <w:rsid w:val="00986055"/>
  </w:style>
  <w:style w:type="character" w:customStyle="1" w:styleId="ft1168">
    <w:name w:val="ft1168"/>
    <w:qFormat/>
    <w:rsid w:val="00986055"/>
  </w:style>
  <w:style w:type="character" w:customStyle="1" w:styleId="ft1237">
    <w:name w:val="ft1237"/>
    <w:qFormat/>
    <w:rsid w:val="00986055"/>
  </w:style>
  <w:style w:type="character" w:customStyle="1" w:styleId="ft1245">
    <w:name w:val="ft1245"/>
    <w:qFormat/>
    <w:rsid w:val="00986055"/>
  </w:style>
  <w:style w:type="character" w:customStyle="1" w:styleId="articletext">
    <w:name w:val="article_text"/>
    <w:qFormat/>
    <w:rsid w:val="00986055"/>
  </w:style>
  <w:style w:type="character" w:customStyle="1" w:styleId="mw-headline">
    <w:name w:val="mw-headline"/>
    <w:qFormat/>
    <w:rsid w:val="00986055"/>
  </w:style>
  <w:style w:type="character" w:customStyle="1" w:styleId="name">
    <w:name w:val="name"/>
    <w:qFormat/>
    <w:rsid w:val="00986055"/>
  </w:style>
  <w:style w:type="character" w:customStyle="1" w:styleId="FontStyle33">
    <w:name w:val="Font Style33"/>
    <w:qFormat/>
    <w:rsid w:val="00986055"/>
    <w:rPr>
      <w:rFonts w:ascii="Times New Roman" w:hAnsi="Times New Roman"/>
      <w:b/>
      <w:sz w:val="26"/>
    </w:rPr>
  </w:style>
  <w:style w:type="character" w:customStyle="1" w:styleId="FontStyle35">
    <w:name w:val="Font Style35"/>
    <w:qFormat/>
    <w:rsid w:val="00986055"/>
    <w:rPr>
      <w:rFonts w:ascii="Times New Roman" w:hAnsi="Times New Roman"/>
      <w:i/>
      <w:sz w:val="24"/>
    </w:rPr>
  </w:style>
  <w:style w:type="character" w:customStyle="1" w:styleId="FontStyle37">
    <w:name w:val="Font Style37"/>
    <w:qFormat/>
    <w:rsid w:val="00986055"/>
    <w:rPr>
      <w:rFonts w:ascii="Times New Roman" w:hAnsi="Times New Roman"/>
      <w:sz w:val="32"/>
    </w:rPr>
  </w:style>
  <w:style w:type="character" w:customStyle="1" w:styleId="ft3087">
    <w:name w:val="ft3087"/>
    <w:qFormat/>
    <w:rsid w:val="00986055"/>
  </w:style>
  <w:style w:type="character" w:customStyle="1" w:styleId="ft3162">
    <w:name w:val="ft3162"/>
    <w:qFormat/>
    <w:rsid w:val="00986055"/>
  </w:style>
  <w:style w:type="character" w:customStyle="1" w:styleId="ft1373">
    <w:name w:val="ft1373"/>
    <w:qFormat/>
    <w:rsid w:val="00986055"/>
  </w:style>
  <w:style w:type="character" w:customStyle="1" w:styleId="ft32">
    <w:name w:val="ft32"/>
    <w:qFormat/>
    <w:rsid w:val="00986055"/>
  </w:style>
  <w:style w:type="character" w:customStyle="1" w:styleId="ft1433">
    <w:name w:val="ft1433"/>
    <w:qFormat/>
    <w:rsid w:val="00986055"/>
  </w:style>
  <w:style w:type="character" w:customStyle="1" w:styleId="ft1481">
    <w:name w:val="ft1481"/>
    <w:qFormat/>
    <w:rsid w:val="00986055"/>
  </w:style>
  <w:style w:type="character" w:customStyle="1" w:styleId="ft1536">
    <w:name w:val="ft1536"/>
    <w:qFormat/>
    <w:rsid w:val="00986055"/>
  </w:style>
  <w:style w:type="character" w:customStyle="1" w:styleId="ft1543">
    <w:name w:val="ft1543"/>
    <w:qFormat/>
    <w:rsid w:val="00986055"/>
  </w:style>
  <w:style w:type="character" w:customStyle="1" w:styleId="ft1">
    <w:name w:val="ft1"/>
    <w:qFormat/>
    <w:rsid w:val="00986055"/>
  </w:style>
  <w:style w:type="character" w:customStyle="1" w:styleId="ft1546">
    <w:name w:val="ft1546"/>
    <w:qFormat/>
    <w:rsid w:val="00986055"/>
  </w:style>
  <w:style w:type="character" w:customStyle="1" w:styleId="ft1550">
    <w:name w:val="ft1550"/>
    <w:qFormat/>
    <w:rsid w:val="00986055"/>
  </w:style>
  <w:style w:type="character" w:customStyle="1" w:styleId="ft1571">
    <w:name w:val="ft1571"/>
    <w:qFormat/>
    <w:rsid w:val="00986055"/>
  </w:style>
  <w:style w:type="character" w:customStyle="1" w:styleId="ft1577">
    <w:name w:val="ft1577"/>
    <w:qFormat/>
    <w:rsid w:val="00986055"/>
  </w:style>
  <w:style w:type="character" w:customStyle="1" w:styleId="ft1583">
    <w:name w:val="ft1583"/>
    <w:qFormat/>
    <w:rsid w:val="00986055"/>
  </w:style>
  <w:style w:type="character" w:customStyle="1" w:styleId="ft1593">
    <w:name w:val="ft1593"/>
    <w:qFormat/>
    <w:rsid w:val="00986055"/>
  </w:style>
  <w:style w:type="character" w:customStyle="1" w:styleId="ft1641">
    <w:name w:val="ft1641"/>
    <w:qFormat/>
    <w:rsid w:val="00986055"/>
  </w:style>
  <w:style w:type="character" w:customStyle="1" w:styleId="ft1671">
    <w:name w:val="ft1671"/>
    <w:qFormat/>
    <w:rsid w:val="00986055"/>
  </w:style>
  <w:style w:type="character" w:customStyle="1" w:styleId="ft1723">
    <w:name w:val="ft1723"/>
    <w:qFormat/>
    <w:rsid w:val="00986055"/>
  </w:style>
  <w:style w:type="character" w:customStyle="1" w:styleId="ft1786">
    <w:name w:val="ft1786"/>
    <w:qFormat/>
    <w:rsid w:val="00986055"/>
  </w:style>
  <w:style w:type="character" w:customStyle="1" w:styleId="ft1809">
    <w:name w:val="ft1809"/>
    <w:qFormat/>
    <w:rsid w:val="00986055"/>
  </w:style>
  <w:style w:type="character" w:customStyle="1" w:styleId="ft1814">
    <w:name w:val="ft1814"/>
    <w:qFormat/>
    <w:rsid w:val="00986055"/>
  </w:style>
  <w:style w:type="character" w:customStyle="1" w:styleId="ft1827">
    <w:name w:val="ft1827"/>
    <w:qFormat/>
    <w:rsid w:val="00986055"/>
  </w:style>
  <w:style w:type="character" w:customStyle="1" w:styleId="ft1831">
    <w:name w:val="ft1831"/>
    <w:qFormat/>
    <w:rsid w:val="00986055"/>
  </w:style>
  <w:style w:type="character" w:customStyle="1" w:styleId="ft1837">
    <w:name w:val="ft1837"/>
    <w:qFormat/>
    <w:rsid w:val="00986055"/>
  </w:style>
  <w:style w:type="character" w:customStyle="1" w:styleId="ft1857">
    <w:name w:val="ft1857"/>
    <w:qFormat/>
    <w:rsid w:val="00986055"/>
  </w:style>
  <w:style w:type="character" w:customStyle="1" w:styleId="ft1873">
    <w:name w:val="ft1873"/>
    <w:qFormat/>
    <w:rsid w:val="00986055"/>
  </w:style>
  <w:style w:type="character" w:customStyle="1" w:styleId="ft1932">
    <w:name w:val="ft1932"/>
    <w:qFormat/>
    <w:rsid w:val="00986055"/>
  </w:style>
  <w:style w:type="character" w:customStyle="1" w:styleId="ft1995">
    <w:name w:val="ft1995"/>
    <w:qFormat/>
    <w:rsid w:val="00986055"/>
  </w:style>
  <w:style w:type="character" w:customStyle="1" w:styleId="ft2033">
    <w:name w:val="ft2033"/>
    <w:qFormat/>
    <w:rsid w:val="00986055"/>
  </w:style>
  <w:style w:type="character" w:customStyle="1" w:styleId="ft11943">
    <w:name w:val="ft11943"/>
    <w:qFormat/>
    <w:rsid w:val="00986055"/>
  </w:style>
  <w:style w:type="character" w:customStyle="1" w:styleId="ft12010">
    <w:name w:val="ft12010"/>
    <w:qFormat/>
    <w:rsid w:val="00986055"/>
  </w:style>
  <w:style w:type="character" w:customStyle="1" w:styleId="ft12050">
    <w:name w:val="ft12050"/>
    <w:qFormat/>
    <w:rsid w:val="00986055"/>
  </w:style>
  <w:style w:type="character" w:customStyle="1" w:styleId="ft12104">
    <w:name w:val="ft12104"/>
    <w:qFormat/>
    <w:rsid w:val="00986055"/>
  </w:style>
  <w:style w:type="character" w:customStyle="1" w:styleId="ft12139">
    <w:name w:val="ft12139"/>
    <w:qFormat/>
    <w:rsid w:val="00986055"/>
  </w:style>
  <w:style w:type="character" w:customStyle="1" w:styleId="ft12166">
    <w:name w:val="ft12166"/>
    <w:qFormat/>
    <w:rsid w:val="00986055"/>
  </w:style>
  <w:style w:type="character" w:customStyle="1" w:styleId="ft12184">
    <w:name w:val="ft12184"/>
    <w:qFormat/>
    <w:rsid w:val="00986055"/>
  </w:style>
  <w:style w:type="character" w:customStyle="1" w:styleId="ft12250">
    <w:name w:val="ft12250"/>
    <w:qFormat/>
    <w:rsid w:val="00986055"/>
  </w:style>
  <w:style w:type="character" w:customStyle="1" w:styleId="ft12278">
    <w:name w:val="ft12278"/>
    <w:qFormat/>
    <w:rsid w:val="00986055"/>
  </w:style>
  <w:style w:type="character" w:customStyle="1" w:styleId="ft12329">
    <w:name w:val="ft12329"/>
    <w:qFormat/>
    <w:rsid w:val="00986055"/>
  </w:style>
  <w:style w:type="character" w:customStyle="1" w:styleId="ft12373">
    <w:name w:val="ft12373"/>
    <w:qFormat/>
    <w:rsid w:val="00986055"/>
  </w:style>
  <w:style w:type="character" w:customStyle="1" w:styleId="ft12374">
    <w:name w:val="ft12374"/>
    <w:qFormat/>
    <w:rsid w:val="00986055"/>
  </w:style>
  <w:style w:type="character" w:customStyle="1" w:styleId="ft12429">
    <w:name w:val="ft12429"/>
    <w:qFormat/>
    <w:rsid w:val="00986055"/>
  </w:style>
  <w:style w:type="character" w:customStyle="1" w:styleId="ft12471">
    <w:name w:val="ft12471"/>
    <w:qFormat/>
    <w:rsid w:val="00986055"/>
  </w:style>
  <w:style w:type="character" w:customStyle="1" w:styleId="ft12500">
    <w:name w:val="ft12500"/>
    <w:qFormat/>
    <w:rsid w:val="00986055"/>
  </w:style>
  <w:style w:type="character" w:customStyle="1" w:styleId="ft12501">
    <w:name w:val="ft12501"/>
    <w:qFormat/>
    <w:rsid w:val="00986055"/>
  </w:style>
  <w:style w:type="character" w:customStyle="1" w:styleId="ft12561">
    <w:name w:val="ft12561"/>
    <w:qFormat/>
    <w:rsid w:val="00986055"/>
  </w:style>
  <w:style w:type="character" w:customStyle="1" w:styleId="ft12562">
    <w:name w:val="ft12562"/>
    <w:qFormat/>
    <w:rsid w:val="00986055"/>
  </w:style>
  <w:style w:type="character" w:customStyle="1" w:styleId="ft12589">
    <w:name w:val="ft12589"/>
    <w:qFormat/>
    <w:rsid w:val="00986055"/>
  </w:style>
  <w:style w:type="character" w:customStyle="1" w:styleId="ft12609">
    <w:name w:val="ft12609"/>
    <w:qFormat/>
    <w:rsid w:val="00986055"/>
  </w:style>
  <w:style w:type="character" w:customStyle="1" w:styleId="ft12670">
    <w:name w:val="ft12670"/>
    <w:qFormat/>
    <w:rsid w:val="00986055"/>
  </w:style>
  <w:style w:type="character" w:customStyle="1" w:styleId="ft12676">
    <w:name w:val="ft12676"/>
    <w:qFormat/>
    <w:rsid w:val="00986055"/>
  </w:style>
  <w:style w:type="character" w:customStyle="1" w:styleId="ft12686">
    <w:name w:val="ft12686"/>
    <w:qFormat/>
    <w:rsid w:val="00986055"/>
  </w:style>
  <w:style w:type="character" w:customStyle="1" w:styleId="ft12696">
    <w:name w:val="ft12696"/>
    <w:qFormat/>
    <w:rsid w:val="00986055"/>
  </w:style>
  <w:style w:type="character" w:customStyle="1" w:styleId="ft12701">
    <w:name w:val="ft12701"/>
    <w:qFormat/>
    <w:rsid w:val="00986055"/>
  </w:style>
  <w:style w:type="character" w:customStyle="1" w:styleId="ft12708">
    <w:name w:val="ft12708"/>
    <w:qFormat/>
    <w:rsid w:val="00986055"/>
  </w:style>
  <w:style w:type="character" w:customStyle="1" w:styleId="ft12715">
    <w:name w:val="ft12715"/>
    <w:qFormat/>
    <w:rsid w:val="00986055"/>
  </w:style>
  <w:style w:type="character" w:customStyle="1" w:styleId="ft12722">
    <w:name w:val="ft12722"/>
    <w:qFormat/>
    <w:rsid w:val="00986055"/>
  </w:style>
  <w:style w:type="character" w:customStyle="1" w:styleId="ft12787">
    <w:name w:val="ft12787"/>
    <w:qFormat/>
    <w:rsid w:val="00986055"/>
  </w:style>
  <w:style w:type="character" w:customStyle="1" w:styleId="ft12790">
    <w:name w:val="ft12790"/>
    <w:qFormat/>
    <w:rsid w:val="00986055"/>
  </w:style>
  <w:style w:type="character" w:customStyle="1" w:styleId="ft12850">
    <w:name w:val="ft12850"/>
    <w:qFormat/>
    <w:rsid w:val="00986055"/>
  </w:style>
  <w:style w:type="character" w:customStyle="1" w:styleId="ft12896">
    <w:name w:val="ft12896"/>
    <w:qFormat/>
    <w:rsid w:val="00986055"/>
  </w:style>
  <w:style w:type="character" w:customStyle="1" w:styleId="ft12942">
    <w:name w:val="ft12942"/>
    <w:qFormat/>
    <w:rsid w:val="00986055"/>
  </w:style>
  <w:style w:type="character" w:customStyle="1" w:styleId="ft12991">
    <w:name w:val="ft12991"/>
    <w:qFormat/>
    <w:rsid w:val="00986055"/>
  </w:style>
  <w:style w:type="character" w:customStyle="1" w:styleId="ft13046">
    <w:name w:val="ft13046"/>
    <w:qFormat/>
    <w:rsid w:val="00986055"/>
  </w:style>
  <w:style w:type="character" w:customStyle="1" w:styleId="ft13079">
    <w:name w:val="ft13079"/>
    <w:qFormat/>
    <w:rsid w:val="00986055"/>
  </w:style>
  <w:style w:type="character" w:customStyle="1" w:styleId="ft13129">
    <w:name w:val="ft13129"/>
    <w:qFormat/>
    <w:rsid w:val="00986055"/>
  </w:style>
  <w:style w:type="character" w:customStyle="1" w:styleId="ft13186">
    <w:name w:val="ft13186"/>
    <w:qFormat/>
    <w:rsid w:val="00986055"/>
  </w:style>
  <w:style w:type="character" w:customStyle="1" w:styleId="ft13226">
    <w:name w:val="ft13226"/>
    <w:qFormat/>
    <w:rsid w:val="00986055"/>
  </w:style>
  <w:style w:type="character" w:customStyle="1" w:styleId="ft13271">
    <w:name w:val="ft13271"/>
    <w:qFormat/>
    <w:rsid w:val="00986055"/>
  </w:style>
  <w:style w:type="character" w:customStyle="1" w:styleId="ft13309">
    <w:name w:val="ft13309"/>
    <w:qFormat/>
    <w:rsid w:val="00986055"/>
  </w:style>
  <w:style w:type="character" w:customStyle="1" w:styleId="ft13366">
    <w:name w:val="ft13366"/>
    <w:qFormat/>
    <w:rsid w:val="00986055"/>
  </w:style>
  <w:style w:type="character" w:customStyle="1" w:styleId="ft13418">
    <w:name w:val="ft13418"/>
    <w:qFormat/>
    <w:rsid w:val="00986055"/>
  </w:style>
  <w:style w:type="character" w:customStyle="1" w:styleId="ft13441">
    <w:name w:val="ft13441"/>
    <w:qFormat/>
    <w:rsid w:val="00986055"/>
  </w:style>
  <w:style w:type="character" w:customStyle="1" w:styleId="ft13487">
    <w:name w:val="ft13487"/>
    <w:qFormat/>
    <w:rsid w:val="00986055"/>
  </w:style>
  <w:style w:type="character" w:customStyle="1" w:styleId="ft13488">
    <w:name w:val="ft13488"/>
    <w:qFormat/>
    <w:rsid w:val="00986055"/>
  </w:style>
  <w:style w:type="character" w:customStyle="1" w:styleId="ft13494">
    <w:name w:val="ft13494"/>
    <w:qFormat/>
    <w:rsid w:val="00986055"/>
  </w:style>
  <w:style w:type="character" w:customStyle="1" w:styleId="ft13500">
    <w:name w:val="ft13500"/>
    <w:qFormat/>
    <w:rsid w:val="00986055"/>
  </w:style>
  <w:style w:type="character" w:customStyle="1" w:styleId="ft13505">
    <w:name w:val="ft13505"/>
    <w:qFormat/>
    <w:rsid w:val="00986055"/>
  </w:style>
  <w:style w:type="character" w:customStyle="1" w:styleId="ft13518">
    <w:name w:val="ft13518"/>
    <w:qFormat/>
    <w:rsid w:val="00986055"/>
  </w:style>
  <w:style w:type="character" w:customStyle="1" w:styleId="ft13525">
    <w:name w:val="ft13525"/>
    <w:qFormat/>
    <w:rsid w:val="00986055"/>
  </w:style>
  <w:style w:type="character" w:customStyle="1" w:styleId="ft13537">
    <w:name w:val="ft13537"/>
    <w:qFormat/>
    <w:rsid w:val="00986055"/>
  </w:style>
  <w:style w:type="character" w:customStyle="1" w:styleId="ft13542">
    <w:name w:val="ft13542"/>
    <w:qFormat/>
    <w:rsid w:val="00986055"/>
  </w:style>
  <w:style w:type="character" w:customStyle="1" w:styleId="ft13555">
    <w:name w:val="ft13555"/>
    <w:qFormat/>
    <w:rsid w:val="00986055"/>
  </w:style>
  <w:style w:type="character" w:customStyle="1" w:styleId="ft13563">
    <w:name w:val="ft13563"/>
    <w:qFormat/>
    <w:rsid w:val="00986055"/>
  </w:style>
  <w:style w:type="character" w:customStyle="1" w:styleId="ft13566">
    <w:name w:val="ft13566"/>
    <w:qFormat/>
    <w:rsid w:val="00986055"/>
  </w:style>
  <w:style w:type="character" w:customStyle="1" w:styleId="ft13578">
    <w:name w:val="ft13578"/>
    <w:qFormat/>
    <w:rsid w:val="00986055"/>
  </w:style>
  <w:style w:type="character" w:customStyle="1" w:styleId="ft13580">
    <w:name w:val="ft13580"/>
    <w:qFormat/>
    <w:rsid w:val="00986055"/>
  </w:style>
  <w:style w:type="character" w:customStyle="1" w:styleId="ft13588">
    <w:name w:val="ft13588"/>
    <w:qFormat/>
    <w:rsid w:val="00986055"/>
  </w:style>
  <w:style w:type="character" w:customStyle="1" w:styleId="ft13644">
    <w:name w:val="ft13644"/>
    <w:qFormat/>
    <w:rsid w:val="00986055"/>
  </w:style>
  <w:style w:type="character" w:customStyle="1" w:styleId="ft13668">
    <w:name w:val="ft13668"/>
    <w:qFormat/>
    <w:rsid w:val="00986055"/>
  </w:style>
  <w:style w:type="character" w:customStyle="1" w:styleId="ft13712">
    <w:name w:val="ft13712"/>
    <w:qFormat/>
    <w:rsid w:val="00986055"/>
  </w:style>
  <w:style w:type="character" w:customStyle="1" w:styleId="ft13768">
    <w:name w:val="ft13768"/>
    <w:qFormat/>
    <w:rsid w:val="00986055"/>
  </w:style>
  <w:style w:type="character" w:customStyle="1" w:styleId="ft13810">
    <w:name w:val="ft13810"/>
    <w:qFormat/>
    <w:rsid w:val="00986055"/>
  </w:style>
  <w:style w:type="character" w:customStyle="1" w:styleId="ft13834">
    <w:name w:val="ft13834"/>
    <w:qFormat/>
    <w:rsid w:val="00986055"/>
  </w:style>
  <w:style w:type="character" w:customStyle="1" w:styleId="ft13885">
    <w:name w:val="ft13885"/>
    <w:qFormat/>
    <w:rsid w:val="00986055"/>
  </w:style>
  <w:style w:type="character" w:customStyle="1" w:styleId="affffffff4">
    <w:name w:val="Оглавление"/>
    <w:qFormat/>
    <w:rsid w:val="00986055"/>
    <w:rPr>
      <w:rFonts w:ascii="Times New Roman" w:hAnsi="Times New Roman"/>
      <w:b/>
      <w:i/>
      <w:sz w:val="28"/>
    </w:rPr>
  </w:style>
  <w:style w:type="character" w:customStyle="1" w:styleId="postbody">
    <w:name w:val="postbody"/>
    <w:qFormat/>
    <w:rsid w:val="00986055"/>
  </w:style>
  <w:style w:type="character" w:customStyle="1" w:styleId="FontStyle41">
    <w:name w:val="Font Style41"/>
    <w:qFormat/>
    <w:rsid w:val="00986055"/>
    <w:rPr>
      <w:rFonts w:ascii="Times New Roman" w:hAnsi="Times New Roman"/>
      <w:sz w:val="22"/>
    </w:rPr>
  </w:style>
  <w:style w:type="character" w:customStyle="1" w:styleId="submenu-table">
    <w:name w:val="submenu-table"/>
    <w:qFormat/>
    <w:rsid w:val="00986055"/>
  </w:style>
  <w:style w:type="character" w:customStyle="1" w:styleId="Heading2Char2">
    <w:name w:val="Heading 2 Char2"/>
    <w:aliases w:val="Знак3 Знак Char2"/>
    <w:qFormat/>
    <w:locked/>
    <w:rsid w:val="00986055"/>
    <w:rPr>
      <w:rFonts w:ascii="Times New Roman" w:hAnsi="Times New Roman"/>
      <w:sz w:val="24"/>
    </w:rPr>
  </w:style>
  <w:style w:type="character" w:customStyle="1" w:styleId="FontStyle48">
    <w:name w:val="Font Style48"/>
    <w:qFormat/>
    <w:rsid w:val="00986055"/>
    <w:rPr>
      <w:rFonts w:ascii="Times New Roman" w:hAnsi="Times New Roman"/>
      <w:i/>
      <w:sz w:val="18"/>
    </w:rPr>
  </w:style>
  <w:style w:type="character" w:customStyle="1" w:styleId="FontStyle51">
    <w:name w:val="Font Style51"/>
    <w:qFormat/>
    <w:rsid w:val="00986055"/>
    <w:rPr>
      <w:rFonts w:ascii="Times New Roman" w:hAnsi="Times New Roman"/>
      <w:b/>
      <w:sz w:val="18"/>
    </w:rPr>
  </w:style>
  <w:style w:type="character" w:customStyle="1" w:styleId="FontStyle75">
    <w:name w:val="Font Style75"/>
    <w:qFormat/>
    <w:rsid w:val="00986055"/>
    <w:rPr>
      <w:rFonts w:ascii="Times New Roman" w:hAnsi="Times New Roman"/>
      <w:b/>
      <w:sz w:val="16"/>
    </w:rPr>
  </w:style>
  <w:style w:type="character" w:customStyle="1" w:styleId="FontStyle56">
    <w:name w:val="Font Style56"/>
    <w:qFormat/>
    <w:rsid w:val="00986055"/>
    <w:rPr>
      <w:rFonts w:ascii="Times New Roman" w:hAnsi="Times New Roman"/>
      <w:b/>
      <w:spacing w:val="-10"/>
      <w:sz w:val="18"/>
    </w:rPr>
  </w:style>
  <w:style w:type="character" w:customStyle="1" w:styleId="FontStyle57">
    <w:name w:val="Font Style57"/>
    <w:qFormat/>
    <w:rsid w:val="00986055"/>
    <w:rPr>
      <w:rFonts w:ascii="Times New Roman" w:hAnsi="Times New Roman"/>
      <w:b/>
      <w:spacing w:val="-10"/>
      <w:sz w:val="22"/>
    </w:rPr>
  </w:style>
  <w:style w:type="character" w:customStyle="1" w:styleId="FontStyle59">
    <w:name w:val="Font Style59"/>
    <w:qFormat/>
    <w:rsid w:val="00986055"/>
    <w:rPr>
      <w:rFonts w:ascii="Candara" w:hAnsi="Candara"/>
      <w:b/>
      <w:i/>
      <w:sz w:val="16"/>
    </w:rPr>
  </w:style>
  <w:style w:type="character" w:customStyle="1" w:styleId="affffffff5">
    <w:name w:val="Выделенный"/>
    <w:qFormat/>
    <w:rsid w:val="00986055"/>
    <w:rPr>
      <w:b/>
      <w:lang w:val="ru-RU" w:eastAsia="ru-RU"/>
    </w:rPr>
  </w:style>
  <w:style w:type="character" w:customStyle="1" w:styleId="textcopy">
    <w:name w:val="textcopy"/>
    <w:qFormat/>
    <w:rsid w:val="00986055"/>
  </w:style>
  <w:style w:type="character" w:customStyle="1" w:styleId="style210">
    <w:name w:val="style21"/>
    <w:qFormat/>
    <w:rsid w:val="00986055"/>
    <w:rPr>
      <w:rFonts w:ascii="Times New Roman" w:hAnsi="Times New Roman"/>
    </w:rPr>
  </w:style>
  <w:style w:type="character" w:customStyle="1" w:styleId="affffffff6">
    <w:name w:val="Знак Знак Знак"/>
    <w:rsid w:val="00986055"/>
    <w:rPr>
      <w:rFonts w:ascii="Times New Roman" w:hAnsi="Times New Roman"/>
      <w:b/>
      <w:caps/>
      <w:sz w:val="28"/>
    </w:rPr>
  </w:style>
  <w:style w:type="character" w:customStyle="1" w:styleId="FontStyle185">
    <w:name w:val="Font Style185"/>
    <w:qFormat/>
    <w:rsid w:val="00986055"/>
    <w:rPr>
      <w:rFonts w:ascii="Times New Roman" w:hAnsi="Times New Roman"/>
      <w:sz w:val="18"/>
    </w:rPr>
  </w:style>
  <w:style w:type="character" w:customStyle="1" w:styleId="FontStyle179">
    <w:name w:val="Font Style179"/>
    <w:qFormat/>
    <w:rsid w:val="00986055"/>
    <w:rPr>
      <w:rFonts w:ascii="Times New Roman" w:hAnsi="Times New Roman"/>
      <w:i/>
      <w:sz w:val="18"/>
    </w:rPr>
  </w:style>
  <w:style w:type="character" w:customStyle="1" w:styleId="FontStyle266">
    <w:name w:val="Font Style266"/>
    <w:qFormat/>
    <w:rsid w:val="00986055"/>
    <w:rPr>
      <w:rFonts w:ascii="Times New Roman" w:hAnsi="Times New Roman"/>
      <w:sz w:val="18"/>
    </w:rPr>
  </w:style>
  <w:style w:type="character" w:customStyle="1" w:styleId="FontStyle267">
    <w:name w:val="Font Style267"/>
    <w:qFormat/>
    <w:rsid w:val="00986055"/>
    <w:rPr>
      <w:rFonts w:ascii="Times New Roman" w:hAnsi="Times New Roman"/>
      <w:i/>
      <w:sz w:val="18"/>
    </w:rPr>
  </w:style>
  <w:style w:type="character" w:customStyle="1" w:styleId="FontStyle202">
    <w:name w:val="Font Style202"/>
    <w:qFormat/>
    <w:rsid w:val="00986055"/>
    <w:rPr>
      <w:rFonts w:ascii="Times New Roman" w:hAnsi="Times New Roman"/>
      <w:sz w:val="18"/>
    </w:rPr>
  </w:style>
  <w:style w:type="character" w:customStyle="1" w:styleId="FontStyle564">
    <w:name w:val="Font Style564"/>
    <w:qFormat/>
    <w:rsid w:val="00986055"/>
    <w:rPr>
      <w:rFonts w:ascii="Times New Roman" w:hAnsi="Times New Roman"/>
      <w:sz w:val="20"/>
    </w:rPr>
  </w:style>
  <w:style w:type="character" w:customStyle="1" w:styleId="FontStyle592">
    <w:name w:val="Font Style592"/>
    <w:qFormat/>
    <w:rsid w:val="00986055"/>
    <w:rPr>
      <w:rFonts w:ascii="Franklin Gothic Medium Cond" w:hAnsi="Franklin Gothic Medium Cond"/>
      <w:i/>
      <w:spacing w:val="30"/>
      <w:sz w:val="20"/>
    </w:rPr>
  </w:style>
  <w:style w:type="character" w:customStyle="1" w:styleId="FontStyle563">
    <w:name w:val="Font Style563"/>
    <w:qFormat/>
    <w:rsid w:val="00986055"/>
    <w:rPr>
      <w:rFonts w:ascii="Times New Roman" w:hAnsi="Times New Roman"/>
      <w:b/>
      <w:sz w:val="20"/>
    </w:rPr>
  </w:style>
  <w:style w:type="character" w:customStyle="1" w:styleId="FontStyle134">
    <w:name w:val="Font Style134"/>
    <w:qFormat/>
    <w:rsid w:val="00986055"/>
    <w:rPr>
      <w:rFonts w:ascii="Times New Roman" w:hAnsi="Times New Roman"/>
      <w:b/>
      <w:sz w:val="18"/>
    </w:rPr>
  </w:style>
  <w:style w:type="character" w:customStyle="1" w:styleId="textcop1">
    <w:name w:val="textcop1"/>
    <w:qFormat/>
    <w:rsid w:val="00986055"/>
    <w:rPr>
      <w:rFonts w:ascii="Arial" w:hAnsi="Arial"/>
      <w:color w:val="000000"/>
      <w:sz w:val="20"/>
    </w:rPr>
  </w:style>
  <w:style w:type="character" w:customStyle="1" w:styleId="hl1">
    <w:name w:val="hl1"/>
    <w:qFormat/>
    <w:rsid w:val="00986055"/>
    <w:rPr>
      <w:color w:val="4682B4"/>
    </w:rPr>
  </w:style>
  <w:style w:type="character" w:customStyle="1" w:styleId="b1">
    <w:name w:val="b1"/>
    <w:qFormat/>
    <w:rsid w:val="00986055"/>
    <w:rPr>
      <w:b/>
    </w:rPr>
  </w:style>
  <w:style w:type="character" w:customStyle="1" w:styleId="FontStyle201">
    <w:name w:val="Font Style201"/>
    <w:qFormat/>
    <w:rsid w:val="00986055"/>
    <w:rPr>
      <w:rFonts w:ascii="Times New Roman" w:hAnsi="Times New Roman"/>
      <w:sz w:val="26"/>
    </w:rPr>
  </w:style>
  <w:style w:type="character" w:customStyle="1" w:styleId="2610">
    <w:name w:val="Знак Знак261"/>
    <w:qFormat/>
    <w:rsid w:val="00986055"/>
    <w:rPr>
      <w:rFonts w:ascii="Cambria" w:hAnsi="Cambria"/>
      <w:b/>
      <w:sz w:val="26"/>
    </w:rPr>
  </w:style>
  <w:style w:type="character" w:customStyle="1" w:styleId="250">
    <w:name w:val="Знак Знак25"/>
    <w:qFormat/>
    <w:locked/>
    <w:rsid w:val="00986055"/>
    <w:rPr>
      <w:sz w:val="24"/>
      <w:lang w:val="ru-RU" w:eastAsia="ru-RU"/>
    </w:rPr>
  </w:style>
  <w:style w:type="character" w:customStyle="1" w:styleId="241">
    <w:name w:val="Знак Знак241"/>
    <w:qFormat/>
    <w:rsid w:val="00986055"/>
    <w:rPr>
      <w:rFonts w:ascii="Times New Roman" w:hAnsi="Times New Roman"/>
      <w:b/>
      <w:i/>
      <w:sz w:val="26"/>
    </w:rPr>
  </w:style>
  <w:style w:type="character" w:customStyle="1" w:styleId="231">
    <w:name w:val="Знак Знак231"/>
    <w:qFormat/>
    <w:locked/>
    <w:rsid w:val="00986055"/>
    <w:rPr>
      <w:sz w:val="24"/>
      <w:lang w:val="ru-RU" w:eastAsia="ru-RU"/>
    </w:rPr>
  </w:style>
  <w:style w:type="character" w:customStyle="1" w:styleId="225">
    <w:name w:val="Знак Знак22"/>
    <w:qFormat/>
    <w:locked/>
    <w:rsid w:val="00986055"/>
    <w:rPr>
      <w:color w:val="000000"/>
      <w:sz w:val="24"/>
      <w:lang w:val="ru-RU" w:eastAsia="ru-RU"/>
    </w:rPr>
  </w:style>
  <w:style w:type="character" w:customStyle="1" w:styleId="200">
    <w:name w:val="Знак Знак20"/>
    <w:qFormat/>
    <w:locked/>
    <w:rsid w:val="00986055"/>
    <w:rPr>
      <w:rFonts w:ascii="Tahoma" w:hAnsi="Tahoma"/>
      <w:sz w:val="16"/>
      <w:lang w:val="ru-RU" w:eastAsia="ru-RU"/>
    </w:rPr>
  </w:style>
  <w:style w:type="character" w:customStyle="1" w:styleId="190">
    <w:name w:val="Знак Знак19"/>
    <w:qFormat/>
    <w:locked/>
    <w:rsid w:val="00986055"/>
    <w:rPr>
      <w:sz w:val="24"/>
      <w:lang w:val="en-US" w:eastAsia="ru-RU"/>
    </w:rPr>
  </w:style>
  <w:style w:type="character" w:customStyle="1" w:styleId="180">
    <w:name w:val="Знак Знак18"/>
    <w:qFormat/>
    <w:locked/>
    <w:rsid w:val="00986055"/>
    <w:rPr>
      <w:b/>
      <w:lang w:val="ru-RU" w:eastAsia="ru-RU"/>
    </w:rPr>
  </w:style>
  <w:style w:type="character" w:customStyle="1" w:styleId="170">
    <w:name w:val="Знак Знак17"/>
    <w:qFormat/>
    <w:locked/>
    <w:rsid w:val="00986055"/>
    <w:rPr>
      <w:i/>
      <w:sz w:val="24"/>
      <w:lang w:val="ru-RU" w:eastAsia="ru-RU"/>
    </w:rPr>
  </w:style>
  <w:style w:type="character" w:customStyle="1" w:styleId="1fffff">
    <w:name w:val="Подзаголовок Знак1"/>
    <w:qFormat/>
    <w:rsid w:val="00986055"/>
    <w:rPr>
      <w:rFonts w:eastAsia="Times New Roman"/>
      <w:color w:val="5A5A5A"/>
      <w:spacing w:val="15"/>
      <w:lang w:eastAsia="ru-RU"/>
    </w:rPr>
  </w:style>
  <w:style w:type="character" w:customStyle="1" w:styleId="3f8">
    <w:name w:val="Основной текст с отступом Знак3"/>
    <w:aliases w:val="текст Знак,Основной текст 1 Знак,Body Text Indent Знак,Знак6 Знак1,Основной текст с отступом Знак1 Знак Знак,Основной текст с отступом Знак Знак Знак Знак,Знак7 Знак Знак Знак Знак1,Знак7 Знак1 Знак Знак1,Знак7 Знак Зна"/>
    <w:uiPriority w:val="99"/>
    <w:qFormat/>
    <w:rsid w:val="00986055"/>
    <w:rPr>
      <w:sz w:val="24"/>
    </w:rPr>
  </w:style>
  <w:style w:type="character" w:customStyle="1" w:styleId="1fffff0">
    <w:name w:val="Основной текст с отступом Знак1"/>
    <w:aliases w:val="текст Знак1,Основной текст 1 Знак1,Основной текст с отступом Знак1 Знак Знак1,Основной текст с отступом Знак Знак Знак Знак1,Знак7 Знак Знак1 Знак2"/>
    <w:qFormat/>
    <w:rsid w:val="00986055"/>
    <w:rPr>
      <w:rFonts w:ascii="Times New Roman" w:hAnsi="Times New Roman"/>
      <w:sz w:val="24"/>
      <w:lang w:eastAsia="ru-RU"/>
    </w:rPr>
  </w:style>
  <w:style w:type="character" w:customStyle="1" w:styleId="BodyTextFirstIndent2Char">
    <w:name w:val="Body Text First Indent 2 Char"/>
    <w:qFormat/>
    <w:locked/>
    <w:rsid w:val="00986055"/>
    <w:rPr>
      <w:rFonts w:ascii="PragmaticaCTT" w:hAnsi="PragmaticaCTT"/>
      <w:sz w:val="24"/>
      <w:lang w:eastAsia="ru-RU"/>
    </w:rPr>
  </w:style>
  <w:style w:type="character" w:customStyle="1" w:styleId="1fffff1">
    <w:name w:val="Текст выноски Знак1"/>
    <w:qFormat/>
    <w:rsid w:val="00986055"/>
    <w:rPr>
      <w:rFonts w:ascii="Segoe UI" w:hAnsi="Segoe UI"/>
      <w:sz w:val="18"/>
      <w:lang w:eastAsia="ru-RU"/>
    </w:rPr>
  </w:style>
  <w:style w:type="character" w:customStyle="1" w:styleId="2ff5">
    <w:name w:val="Основной текст2"/>
    <w:rsid w:val="00986055"/>
    <w:rPr>
      <w:rFonts w:ascii="Times New Roman" w:hAnsi="Times New Roman"/>
      <w:spacing w:val="0"/>
      <w:sz w:val="21"/>
    </w:rPr>
  </w:style>
  <w:style w:type="character" w:customStyle="1" w:styleId="FontStyle573">
    <w:name w:val="Font Style573"/>
    <w:qFormat/>
    <w:rsid w:val="00986055"/>
    <w:rPr>
      <w:rFonts w:ascii="Times New Roman" w:hAnsi="Times New Roman"/>
      <w:i/>
      <w:sz w:val="20"/>
    </w:rPr>
  </w:style>
  <w:style w:type="character" w:customStyle="1" w:styleId="FontStyle115">
    <w:name w:val="Font Style115"/>
    <w:qFormat/>
    <w:rsid w:val="00986055"/>
    <w:rPr>
      <w:rFonts w:ascii="Times New Roman" w:hAnsi="Times New Roman"/>
      <w:sz w:val="28"/>
    </w:rPr>
  </w:style>
  <w:style w:type="character" w:customStyle="1" w:styleId="FontStyle293">
    <w:name w:val="Font Style293"/>
    <w:qFormat/>
    <w:rsid w:val="00986055"/>
    <w:rPr>
      <w:rFonts w:ascii="Times New Roman" w:hAnsi="Times New Roman"/>
      <w:sz w:val="20"/>
    </w:rPr>
  </w:style>
  <w:style w:type="character" w:customStyle="1" w:styleId="FontStyle325">
    <w:name w:val="Font Style325"/>
    <w:qFormat/>
    <w:rsid w:val="00986055"/>
    <w:rPr>
      <w:rFonts w:ascii="Times New Roman" w:hAnsi="Times New Roman"/>
      <w:sz w:val="26"/>
    </w:rPr>
  </w:style>
  <w:style w:type="character" w:customStyle="1" w:styleId="FontStyle219">
    <w:name w:val="Font Style219"/>
    <w:qFormat/>
    <w:rsid w:val="00986055"/>
    <w:rPr>
      <w:rFonts w:ascii="Times New Roman" w:hAnsi="Times New Roman"/>
      <w:b/>
      <w:sz w:val="18"/>
    </w:rPr>
  </w:style>
  <w:style w:type="character" w:customStyle="1" w:styleId="FontStyle207">
    <w:name w:val="Font Style207"/>
    <w:qFormat/>
    <w:rsid w:val="00986055"/>
    <w:rPr>
      <w:rFonts w:ascii="Times New Roman" w:hAnsi="Times New Roman"/>
      <w:i/>
      <w:sz w:val="18"/>
    </w:rPr>
  </w:style>
  <w:style w:type="character" w:customStyle="1" w:styleId="FontStyle574">
    <w:name w:val="Font Style574"/>
    <w:qFormat/>
    <w:rsid w:val="00986055"/>
    <w:rPr>
      <w:rFonts w:ascii="Times New Roman" w:hAnsi="Times New Roman"/>
      <w:b/>
      <w:i/>
      <w:sz w:val="20"/>
    </w:rPr>
  </w:style>
  <w:style w:type="character" w:customStyle="1" w:styleId="FontStyle588">
    <w:name w:val="Font Style588"/>
    <w:qFormat/>
    <w:rsid w:val="00986055"/>
    <w:rPr>
      <w:rFonts w:ascii="Times New Roman" w:hAnsi="Times New Roman"/>
      <w:sz w:val="20"/>
    </w:rPr>
  </w:style>
  <w:style w:type="character" w:customStyle="1" w:styleId="FontStyle117">
    <w:name w:val="Font Style117"/>
    <w:qFormat/>
    <w:rsid w:val="00986055"/>
    <w:rPr>
      <w:rFonts w:ascii="Times New Roman" w:hAnsi="Times New Roman"/>
      <w:i/>
      <w:sz w:val="28"/>
    </w:rPr>
  </w:style>
  <w:style w:type="character" w:customStyle="1" w:styleId="1fffff2">
    <w:name w:val="Основной текст + Полужирный1"/>
    <w:qFormat/>
    <w:rsid w:val="00986055"/>
    <w:rPr>
      <w:rFonts w:ascii="Times New Roman" w:hAnsi="Times New Roman"/>
      <w:b/>
      <w:sz w:val="20"/>
    </w:rPr>
  </w:style>
  <w:style w:type="character" w:customStyle="1" w:styleId="150">
    <w:name w:val="Знак Знак15"/>
    <w:qFormat/>
    <w:rsid w:val="00986055"/>
    <w:rPr>
      <w:rFonts w:ascii="Times New Roman" w:hAnsi="Times New Roman"/>
      <w:sz w:val="24"/>
      <w:lang w:eastAsia="ru-RU"/>
    </w:rPr>
  </w:style>
  <w:style w:type="character" w:customStyle="1" w:styleId="r">
    <w:name w:val="r"/>
    <w:qFormat/>
    <w:rsid w:val="00986055"/>
  </w:style>
  <w:style w:type="character" w:customStyle="1" w:styleId="Garamond">
    <w:name w:val="Основной текст + Garamond"/>
    <w:aliases w:val="12 pt56"/>
    <w:qFormat/>
    <w:rsid w:val="00986055"/>
    <w:rPr>
      <w:rFonts w:ascii="Garamond" w:hAnsi="Garamond"/>
      <w:sz w:val="24"/>
    </w:rPr>
  </w:style>
  <w:style w:type="character" w:customStyle="1" w:styleId="FontStyle278">
    <w:name w:val="Font Style278"/>
    <w:qFormat/>
    <w:rsid w:val="00986055"/>
    <w:rPr>
      <w:rFonts w:ascii="Times New Roman" w:hAnsi="Times New Roman"/>
      <w:color w:val="000000"/>
      <w:sz w:val="22"/>
    </w:rPr>
  </w:style>
  <w:style w:type="character" w:customStyle="1" w:styleId="FontStyle271">
    <w:name w:val="Font Style271"/>
    <w:qFormat/>
    <w:rsid w:val="00986055"/>
    <w:rPr>
      <w:rFonts w:ascii="Times New Roman" w:hAnsi="Times New Roman"/>
      <w:i/>
      <w:color w:val="000000"/>
      <w:sz w:val="22"/>
    </w:rPr>
  </w:style>
  <w:style w:type="character" w:customStyle="1" w:styleId="21d">
    <w:name w:val="Знак Знак21"/>
    <w:qFormat/>
    <w:locked/>
    <w:rsid w:val="00986055"/>
    <w:rPr>
      <w:b/>
      <w:sz w:val="28"/>
      <w:lang w:val="ru-RU" w:eastAsia="ru-RU"/>
    </w:rPr>
  </w:style>
  <w:style w:type="character" w:customStyle="1" w:styleId="413">
    <w:name w:val="Знак Знак41"/>
    <w:qFormat/>
    <w:locked/>
    <w:rsid w:val="00986055"/>
    <w:rPr>
      <w:rFonts w:ascii="Arial" w:hAnsi="Arial"/>
      <w:b/>
      <w:i/>
      <w:sz w:val="28"/>
      <w:lang w:val="ru-RU" w:eastAsia="en-US"/>
    </w:rPr>
  </w:style>
  <w:style w:type="character" w:customStyle="1" w:styleId="402">
    <w:name w:val="Знак Знак40"/>
    <w:qFormat/>
    <w:locked/>
    <w:rsid w:val="00986055"/>
    <w:rPr>
      <w:b/>
      <w:sz w:val="27"/>
      <w:lang w:val="ru-RU" w:eastAsia="ru-RU"/>
    </w:rPr>
  </w:style>
  <w:style w:type="character" w:customStyle="1" w:styleId="390">
    <w:name w:val="Знак Знак39"/>
    <w:qFormat/>
    <w:locked/>
    <w:rsid w:val="00986055"/>
    <w:rPr>
      <w:b/>
      <w:sz w:val="28"/>
      <w:lang w:val="ru-RU" w:eastAsia="ru-RU"/>
    </w:rPr>
  </w:style>
  <w:style w:type="character" w:customStyle="1" w:styleId="380">
    <w:name w:val="Знак Знак38"/>
    <w:qFormat/>
    <w:locked/>
    <w:rsid w:val="00986055"/>
    <w:rPr>
      <w:b/>
      <w:i/>
      <w:sz w:val="26"/>
      <w:lang w:val="ru-RU" w:eastAsia="ru-RU"/>
    </w:rPr>
  </w:style>
  <w:style w:type="character" w:customStyle="1" w:styleId="370">
    <w:name w:val="Знак Знак37"/>
    <w:qFormat/>
    <w:locked/>
    <w:rsid w:val="00986055"/>
    <w:rPr>
      <w:sz w:val="24"/>
      <w:lang w:val="ru-RU" w:eastAsia="ru-RU"/>
    </w:rPr>
  </w:style>
  <w:style w:type="character" w:customStyle="1" w:styleId="360">
    <w:name w:val="Знак Знак36"/>
    <w:qFormat/>
    <w:locked/>
    <w:rsid w:val="00986055"/>
    <w:rPr>
      <w:sz w:val="24"/>
      <w:lang w:val="ru-RU" w:eastAsia="ru-RU"/>
    </w:rPr>
  </w:style>
  <w:style w:type="character" w:customStyle="1" w:styleId="351">
    <w:name w:val="Знак Знак35"/>
    <w:qFormat/>
    <w:locked/>
    <w:rsid w:val="00986055"/>
    <w:rPr>
      <w:i/>
      <w:sz w:val="24"/>
      <w:lang w:val="ru-RU" w:eastAsia="ru-RU"/>
    </w:rPr>
  </w:style>
  <w:style w:type="character" w:customStyle="1" w:styleId="341">
    <w:name w:val="Знак Знак34"/>
    <w:qFormat/>
    <w:locked/>
    <w:rsid w:val="00986055"/>
    <w:rPr>
      <w:rFonts w:ascii="Arial" w:hAnsi="Arial"/>
      <w:sz w:val="22"/>
      <w:lang w:val="ru-RU" w:eastAsia="ru-RU"/>
    </w:rPr>
  </w:style>
  <w:style w:type="character" w:customStyle="1" w:styleId="HTML11">
    <w:name w:val="Адрес HTML Знак1"/>
    <w:qFormat/>
    <w:rsid w:val="00986055"/>
    <w:rPr>
      <w:i/>
      <w:sz w:val="24"/>
    </w:rPr>
  </w:style>
  <w:style w:type="character" w:customStyle="1" w:styleId="331">
    <w:name w:val="Знак Знак33"/>
    <w:locked/>
    <w:rsid w:val="00986055"/>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Обычный (веб) Знак2,Знак Знак23 Знак3,Текст Знак2 Знак1,Знак Знак3 Зна"/>
    <w:uiPriority w:val="99"/>
    <w:qFormat/>
    <w:locked/>
    <w:rsid w:val="00986055"/>
    <w:rPr>
      <w:rFonts w:ascii="Tahoma" w:hAnsi="Tahoma"/>
      <w:sz w:val="16"/>
    </w:rPr>
  </w:style>
  <w:style w:type="character" w:customStyle="1" w:styleId="323">
    <w:name w:val="Знак Знак32"/>
    <w:qFormat/>
    <w:locked/>
    <w:rsid w:val="00986055"/>
    <w:rPr>
      <w:lang w:val="ru-RU" w:eastAsia="ru-RU"/>
    </w:rPr>
  </w:style>
  <w:style w:type="character" w:customStyle="1" w:styleId="316">
    <w:name w:val="Знак Знак31"/>
    <w:qFormat/>
    <w:locked/>
    <w:rsid w:val="00986055"/>
    <w:rPr>
      <w:sz w:val="24"/>
      <w:lang w:val="ru-RU" w:eastAsia="ru-RU"/>
    </w:rPr>
  </w:style>
  <w:style w:type="character" w:customStyle="1" w:styleId="301">
    <w:name w:val="Знак Знак30"/>
    <w:qFormat/>
    <w:locked/>
    <w:rsid w:val="00986055"/>
    <w:rPr>
      <w:sz w:val="24"/>
      <w:lang w:val="ru-RU" w:eastAsia="ru-RU"/>
    </w:rPr>
  </w:style>
  <w:style w:type="character" w:customStyle="1" w:styleId="1fffff3">
    <w:name w:val="Знак1 Знак Знак"/>
    <w:aliases w:val="Основной текст Знак Знак1,Знак1 Знак,Знак1 Знак Знак3,Знак1 Знак3,Знак1 Знак Знак6,Знак1 Знак Знак7,Знак1 Знак Знак8,Знак1 Знак Знак9,Знак1 Знак Знак10,Знак1 Знак Знак20,Знак1 Знак Знак201, Знак1 Знак Знак,Знак1 Знак Знак28,Знак1 Знак1"/>
    <w:qFormat/>
    <w:locked/>
    <w:rsid w:val="00986055"/>
    <w:rPr>
      <w:sz w:val="24"/>
      <w:lang w:val="ru-RU" w:eastAsia="ru-RU"/>
    </w:rPr>
  </w:style>
  <w:style w:type="character" w:customStyle="1" w:styleId="128">
    <w:name w:val="Знак Знак12"/>
    <w:qFormat/>
    <w:locked/>
    <w:rsid w:val="00986055"/>
    <w:rPr>
      <w:rFonts w:ascii="PragmaticaCTT" w:hAnsi="PragmaticaCTT"/>
      <w:sz w:val="24"/>
      <w:lang w:val="ru-RU" w:eastAsia="ru-RU"/>
    </w:rPr>
  </w:style>
  <w:style w:type="character" w:customStyle="1" w:styleId="290">
    <w:name w:val="Знак Знак29"/>
    <w:qFormat/>
    <w:locked/>
    <w:rsid w:val="00986055"/>
    <w:rPr>
      <w:sz w:val="16"/>
      <w:lang w:val="ru-RU" w:eastAsia="ru-RU"/>
    </w:rPr>
  </w:style>
  <w:style w:type="character" w:customStyle="1" w:styleId="280">
    <w:name w:val="Знак Знак28"/>
    <w:qFormat/>
    <w:locked/>
    <w:rsid w:val="00986055"/>
    <w:rPr>
      <w:sz w:val="16"/>
      <w:lang w:val="ru-RU" w:eastAsia="ru-RU"/>
    </w:rPr>
  </w:style>
  <w:style w:type="character" w:customStyle="1" w:styleId="272">
    <w:name w:val="Знак Знак27"/>
    <w:qFormat/>
    <w:locked/>
    <w:rsid w:val="00986055"/>
    <w:rPr>
      <w:rFonts w:ascii="Courier New" w:hAnsi="Courier New"/>
      <w:lang w:val="ru-RU" w:eastAsia="ru-RU"/>
    </w:rPr>
  </w:style>
  <w:style w:type="character" w:customStyle="1" w:styleId="3f9">
    <w:name w:val="Основной текст (3)_"/>
    <w:qFormat/>
    <w:locked/>
    <w:rsid w:val="00986055"/>
    <w:rPr>
      <w:rFonts w:ascii="Century Schoolbook" w:hAnsi="Century Schoolbook"/>
      <w:sz w:val="18"/>
      <w:shd w:val="clear" w:color="auto" w:fill="FFFFFF"/>
    </w:rPr>
  </w:style>
  <w:style w:type="paragraph" w:customStyle="1" w:styleId="21e">
    <w:name w:val="Цитата 21"/>
    <w:basedOn w:val="a8"/>
    <w:next w:val="a8"/>
    <w:link w:val="QuoteChar4"/>
    <w:qFormat/>
    <w:rsid w:val="00986055"/>
    <w:pPr>
      <w:spacing w:before="200" w:after="160"/>
      <w:ind w:left="864" w:right="864"/>
      <w:jc w:val="center"/>
    </w:pPr>
    <w:rPr>
      <w:i/>
      <w:color w:val="000000"/>
      <w:szCs w:val="20"/>
    </w:rPr>
  </w:style>
  <w:style w:type="character" w:customStyle="1" w:styleId="QuoteChar4">
    <w:name w:val="Quote Char4"/>
    <w:link w:val="21e"/>
    <w:uiPriority w:val="99"/>
    <w:qFormat/>
    <w:locked/>
    <w:rsid w:val="00986055"/>
    <w:rPr>
      <w:rFonts w:ascii="Times New Roman" w:eastAsia="Calibri" w:hAnsi="Times New Roman" w:cs="Times New Roman"/>
      <w:i/>
      <w:color w:val="000000"/>
      <w:sz w:val="24"/>
      <w:szCs w:val="20"/>
    </w:rPr>
  </w:style>
  <w:style w:type="character" w:customStyle="1" w:styleId="21f">
    <w:name w:val="Цитата 2 Знак1"/>
    <w:qFormat/>
    <w:rsid w:val="00986055"/>
    <w:rPr>
      <w:rFonts w:ascii="Times New Roman" w:hAnsi="Times New Roman"/>
      <w:i/>
      <w:color w:val="404040"/>
      <w:sz w:val="24"/>
      <w:lang w:eastAsia="ru-RU"/>
    </w:rPr>
  </w:style>
  <w:style w:type="paragraph" w:customStyle="1" w:styleId="1fffff4">
    <w:name w:val="Выделенная цитата1"/>
    <w:basedOn w:val="a8"/>
    <w:next w:val="a8"/>
    <w:link w:val="IntenseQuoteChar4"/>
    <w:qFormat/>
    <w:rsid w:val="00986055"/>
    <w:pPr>
      <w:pBdr>
        <w:top w:val="single" w:sz="4" w:space="10" w:color="5B9BD5"/>
        <w:bottom w:val="single" w:sz="4" w:space="10" w:color="5B9BD5"/>
      </w:pBdr>
      <w:spacing w:before="360" w:after="360"/>
      <w:ind w:left="864" w:right="864"/>
      <w:jc w:val="center"/>
    </w:pPr>
    <w:rPr>
      <w:b/>
      <w:i/>
      <w:color w:val="4F81BD"/>
      <w:szCs w:val="20"/>
    </w:rPr>
  </w:style>
  <w:style w:type="character" w:customStyle="1" w:styleId="IntenseQuoteChar4">
    <w:name w:val="Intense Quote Char4"/>
    <w:link w:val="1fffff4"/>
    <w:uiPriority w:val="99"/>
    <w:qFormat/>
    <w:locked/>
    <w:rsid w:val="00986055"/>
    <w:rPr>
      <w:rFonts w:ascii="Times New Roman" w:eastAsia="Calibri" w:hAnsi="Times New Roman" w:cs="Times New Roman"/>
      <w:b/>
      <w:i/>
      <w:color w:val="4F81BD"/>
      <w:sz w:val="24"/>
      <w:szCs w:val="20"/>
    </w:rPr>
  </w:style>
  <w:style w:type="character" w:customStyle="1" w:styleId="1fffff5">
    <w:name w:val="Выделенная цитата Знак1"/>
    <w:qFormat/>
    <w:rsid w:val="00986055"/>
    <w:rPr>
      <w:rFonts w:ascii="Times New Roman" w:hAnsi="Times New Roman"/>
      <w:i/>
      <w:color w:val="5B9BD5"/>
      <w:sz w:val="24"/>
      <w:lang w:eastAsia="ru-RU"/>
    </w:rPr>
  </w:style>
  <w:style w:type="character" w:customStyle="1" w:styleId="SubtleEmphasis1">
    <w:name w:val="Subtle Emphasis1"/>
    <w:uiPriority w:val="99"/>
    <w:rsid w:val="00986055"/>
    <w:rPr>
      <w:i/>
      <w:color w:val="808080"/>
    </w:rPr>
  </w:style>
  <w:style w:type="character" w:customStyle="1" w:styleId="hpsatn">
    <w:name w:val="hps atn"/>
    <w:qFormat/>
    <w:rsid w:val="00986055"/>
  </w:style>
  <w:style w:type="character" w:customStyle="1" w:styleId="udar">
    <w:name w:val="udar"/>
    <w:qFormat/>
    <w:rsid w:val="00986055"/>
  </w:style>
  <w:style w:type="character" w:customStyle="1" w:styleId="FontStyle139">
    <w:name w:val="Font Style139"/>
    <w:qFormat/>
    <w:rsid w:val="00986055"/>
    <w:rPr>
      <w:rFonts w:ascii="Palatino Linotype" w:hAnsi="Palatino Linotype"/>
      <w:sz w:val="18"/>
    </w:rPr>
  </w:style>
  <w:style w:type="character" w:customStyle="1" w:styleId="FontStyle156">
    <w:name w:val="Font Style156"/>
    <w:qFormat/>
    <w:rsid w:val="00986055"/>
    <w:rPr>
      <w:rFonts w:ascii="Palatino Linotype" w:hAnsi="Palatino Linotype"/>
      <w:sz w:val="18"/>
    </w:rPr>
  </w:style>
  <w:style w:type="character" w:customStyle="1" w:styleId="FontStyle157">
    <w:name w:val="Font Style157"/>
    <w:qFormat/>
    <w:rsid w:val="00986055"/>
    <w:rPr>
      <w:rFonts w:ascii="Palatino Linotype" w:hAnsi="Palatino Linotype"/>
      <w:sz w:val="18"/>
    </w:rPr>
  </w:style>
  <w:style w:type="character" w:customStyle="1" w:styleId="FontStyle138">
    <w:name w:val="Font Style138"/>
    <w:qFormat/>
    <w:rsid w:val="00986055"/>
    <w:rPr>
      <w:rFonts w:ascii="Palatino Linotype" w:hAnsi="Palatino Linotype"/>
      <w:b/>
      <w:sz w:val="18"/>
    </w:rPr>
  </w:style>
  <w:style w:type="character" w:customStyle="1" w:styleId="FontStyle146">
    <w:name w:val="Font Style146"/>
    <w:qFormat/>
    <w:rsid w:val="00986055"/>
    <w:rPr>
      <w:rFonts w:ascii="Palatino Linotype" w:hAnsi="Palatino Linotype"/>
      <w:b/>
      <w:sz w:val="18"/>
    </w:rPr>
  </w:style>
  <w:style w:type="character" w:customStyle="1" w:styleId="2ff6">
    <w:name w:val="Знак2"/>
    <w:rsid w:val="00986055"/>
    <w:rPr>
      <w:sz w:val="24"/>
      <w:lang w:val="ru-RU" w:eastAsia="en-US"/>
    </w:rPr>
  </w:style>
  <w:style w:type="character" w:customStyle="1" w:styleId="85">
    <w:name w:val="Основной текст + 85"/>
    <w:aliases w:val="5 pt45,Полужирный38,Курсив23,Интервал 1 pt46,Основной текст (12) + 13 pt,Интервал 1 pt29"/>
    <w:qFormat/>
    <w:rsid w:val="00986055"/>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986055"/>
    <w:rPr>
      <w:rFonts w:ascii="Arial" w:hAnsi="Arial"/>
      <w:b/>
      <w:i/>
      <w:sz w:val="21"/>
      <w:shd w:val="clear" w:color="auto" w:fill="FFFFFF"/>
    </w:rPr>
  </w:style>
  <w:style w:type="character" w:customStyle="1" w:styleId="affffffff7">
    <w:name w:val="Основной текст + Полужирный"/>
    <w:qFormat/>
    <w:rsid w:val="00986055"/>
    <w:rPr>
      <w:rFonts w:ascii="Century Schoolbook" w:hAnsi="Century Schoolbook"/>
      <w:b/>
      <w:sz w:val="18"/>
      <w:shd w:val="clear" w:color="auto" w:fill="FFFFFF"/>
    </w:rPr>
  </w:style>
  <w:style w:type="character" w:customStyle="1" w:styleId="21f0">
    <w:name w:val="Заголовок 2 Знак1"/>
    <w:qFormat/>
    <w:rsid w:val="00986055"/>
    <w:rPr>
      <w:rFonts w:ascii="Arial" w:hAnsi="Arial"/>
      <w:b/>
      <w:i/>
      <w:sz w:val="28"/>
    </w:rPr>
  </w:style>
  <w:style w:type="character" w:customStyle="1" w:styleId="414">
    <w:name w:val="Заголовок 4 Знак1"/>
    <w:qFormat/>
    <w:locked/>
    <w:rsid w:val="00986055"/>
    <w:rPr>
      <w:rFonts w:ascii="Times New Roman" w:hAnsi="Times New Roman"/>
      <w:b/>
      <w:sz w:val="28"/>
      <w:lang w:eastAsia="ru-RU"/>
    </w:rPr>
  </w:style>
  <w:style w:type="character" w:customStyle="1" w:styleId="317">
    <w:name w:val="Заголовок 3 Знак1"/>
    <w:aliases w:val="Знак2 Знак,Знак2 Знак3"/>
    <w:qFormat/>
    <w:locked/>
    <w:rsid w:val="00986055"/>
    <w:rPr>
      <w:rFonts w:ascii="Times New Roman" w:hAnsi="Times New Roman"/>
      <w:b/>
      <w:sz w:val="27"/>
      <w:lang w:eastAsia="ru-RU"/>
    </w:rPr>
  </w:style>
  <w:style w:type="character" w:customStyle="1" w:styleId="610">
    <w:name w:val="Заголовок 6 Знак1"/>
    <w:qFormat/>
    <w:rsid w:val="00986055"/>
    <w:rPr>
      <w:b/>
      <w:sz w:val="22"/>
      <w:lang w:val="ru-RU" w:eastAsia="ru-RU"/>
    </w:rPr>
  </w:style>
  <w:style w:type="character" w:customStyle="1" w:styleId="tbb121">
    <w:name w:val="tbb121"/>
    <w:qFormat/>
    <w:rsid w:val="00986055"/>
    <w:rPr>
      <w:rFonts w:ascii="Arial" w:hAnsi="Arial"/>
      <w:b/>
      <w:color w:val="000000"/>
      <w:sz w:val="18"/>
      <w:u w:val="none"/>
    </w:rPr>
  </w:style>
  <w:style w:type="character" w:customStyle="1" w:styleId="tbl121">
    <w:name w:val="tbl121"/>
    <w:qFormat/>
    <w:rsid w:val="00986055"/>
    <w:rPr>
      <w:rFonts w:ascii="Tahoma" w:hAnsi="Tahoma"/>
      <w:color w:val="000000"/>
      <w:sz w:val="18"/>
      <w:u w:val="none"/>
    </w:rPr>
  </w:style>
  <w:style w:type="character" w:customStyle="1" w:styleId="em11">
    <w:name w:val="em11"/>
    <w:qFormat/>
    <w:rsid w:val="00986055"/>
    <w:rPr>
      <w:b/>
      <w:sz w:val="24"/>
    </w:rPr>
  </w:style>
  <w:style w:type="character" w:customStyle="1" w:styleId="8pt">
    <w:name w:val="Основной текст + 8 pt"/>
    <w:qFormat/>
    <w:rsid w:val="00986055"/>
    <w:rPr>
      <w:rFonts w:ascii="Times New Roman" w:hAnsi="Times New Roman"/>
      <w:spacing w:val="0"/>
      <w:sz w:val="16"/>
    </w:rPr>
  </w:style>
  <w:style w:type="character" w:customStyle="1" w:styleId="7pt">
    <w:name w:val="Основной текст + 7 pt"/>
    <w:qFormat/>
    <w:rsid w:val="00986055"/>
    <w:rPr>
      <w:rFonts w:ascii="Times New Roman" w:hAnsi="Times New Roman"/>
      <w:spacing w:val="0"/>
      <w:sz w:val="14"/>
    </w:rPr>
  </w:style>
  <w:style w:type="character" w:customStyle="1" w:styleId="10pt">
    <w:name w:val="Основной текст + 10 pt"/>
    <w:qFormat/>
    <w:rsid w:val="00986055"/>
    <w:rPr>
      <w:rFonts w:ascii="Times New Roman" w:hAnsi="Times New Roman"/>
      <w:b/>
      <w:spacing w:val="0"/>
      <w:sz w:val="20"/>
    </w:rPr>
  </w:style>
  <w:style w:type="character" w:customStyle="1" w:styleId="affffffff8">
    <w:name w:val="Основной текст + Курсив"/>
    <w:aliases w:val="Интервал 1 pt144"/>
    <w:qFormat/>
    <w:rsid w:val="00986055"/>
    <w:rPr>
      <w:rFonts w:ascii="Times New Roman" w:hAnsi="Times New Roman"/>
      <w:i/>
      <w:spacing w:val="0"/>
      <w:sz w:val="21"/>
    </w:rPr>
  </w:style>
  <w:style w:type="character" w:customStyle="1" w:styleId="5pt">
    <w:name w:val="Основной текст + 5 pt"/>
    <w:qFormat/>
    <w:rsid w:val="00986055"/>
    <w:rPr>
      <w:rFonts w:ascii="Times New Roman" w:hAnsi="Times New Roman"/>
      <w:spacing w:val="10"/>
      <w:sz w:val="10"/>
    </w:rPr>
  </w:style>
  <w:style w:type="character" w:customStyle="1" w:styleId="9pt">
    <w:name w:val="Основной текст + 9 pt"/>
    <w:qFormat/>
    <w:rsid w:val="00986055"/>
    <w:rPr>
      <w:rFonts w:ascii="Times New Roman" w:hAnsi="Times New Roman"/>
      <w:spacing w:val="0"/>
      <w:sz w:val="18"/>
    </w:rPr>
  </w:style>
  <w:style w:type="character" w:customStyle="1" w:styleId="TimesNewRoman0">
    <w:name w:val="Основной текст + Times New Roman"/>
    <w:qFormat/>
    <w:rsid w:val="00986055"/>
    <w:rPr>
      <w:rFonts w:ascii="Times New Roman" w:hAnsi="Times New Roman"/>
      <w:spacing w:val="0"/>
      <w:sz w:val="21"/>
    </w:rPr>
  </w:style>
  <w:style w:type="character" w:customStyle="1" w:styleId="WW-9pt">
    <w:name w:val="WW-Основной текст + 9 pt"/>
    <w:qFormat/>
    <w:rsid w:val="00986055"/>
    <w:rPr>
      <w:rFonts w:ascii="Times New Roman" w:hAnsi="Times New Roman"/>
      <w:spacing w:val="0"/>
      <w:sz w:val="18"/>
    </w:rPr>
  </w:style>
  <w:style w:type="character" w:customStyle="1" w:styleId="gogofoundword">
    <w:name w:val="gogofoundword"/>
    <w:qFormat/>
    <w:rsid w:val="00986055"/>
  </w:style>
  <w:style w:type="character" w:customStyle="1" w:styleId="DefaultParagraphFont1">
    <w:name w:val="Default Paragraph Font1"/>
    <w:uiPriority w:val="99"/>
    <w:rsid w:val="00986055"/>
  </w:style>
  <w:style w:type="character" w:customStyle="1" w:styleId="FontStyle124">
    <w:name w:val="Font Style124"/>
    <w:qFormat/>
    <w:rsid w:val="00986055"/>
    <w:rPr>
      <w:rFonts w:ascii="Times New Roman" w:hAnsi="Times New Roman"/>
      <w:b/>
      <w:sz w:val="18"/>
    </w:rPr>
  </w:style>
  <w:style w:type="character" w:customStyle="1" w:styleId="red">
    <w:name w:val="red"/>
    <w:qFormat/>
    <w:rsid w:val="00986055"/>
  </w:style>
  <w:style w:type="character" w:customStyle="1" w:styleId="msosubtleemphasis0">
    <w:name w:val="msosubtleemphasis"/>
    <w:qFormat/>
    <w:rsid w:val="00986055"/>
    <w:rPr>
      <w:i/>
      <w:color w:val="808080"/>
    </w:rPr>
  </w:style>
  <w:style w:type="character" w:customStyle="1" w:styleId="FontStyle120">
    <w:name w:val="Font Style120"/>
    <w:qFormat/>
    <w:rsid w:val="00986055"/>
    <w:rPr>
      <w:rFonts w:ascii="Times New Roman" w:hAnsi="Times New Roman"/>
      <w:b/>
      <w:sz w:val="26"/>
    </w:rPr>
  </w:style>
  <w:style w:type="character" w:customStyle="1" w:styleId="FontStyle121">
    <w:name w:val="Font Style121"/>
    <w:qFormat/>
    <w:rsid w:val="00986055"/>
    <w:rPr>
      <w:rFonts w:ascii="Times New Roman" w:hAnsi="Times New Roman"/>
      <w:sz w:val="26"/>
    </w:rPr>
  </w:style>
  <w:style w:type="character" w:customStyle="1" w:styleId="t9">
    <w:name w:val="t9"/>
    <w:qFormat/>
    <w:rsid w:val="00986055"/>
    <w:rPr>
      <w:rFonts w:ascii="Times New Roman" w:hAnsi="Times New Roman"/>
    </w:rPr>
  </w:style>
  <w:style w:type="character" w:customStyle="1" w:styleId="t10">
    <w:name w:val="t10"/>
    <w:qFormat/>
    <w:rsid w:val="00986055"/>
    <w:rPr>
      <w:rFonts w:ascii="Times New Roman" w:hAnsi="Times New Roman"/>
    </w:rPr>
  </w:style>
  <w:style w:type="character" w:customStyle="1" w:styleId="c2">
    <w:name w:val="c2"/>
    <w:qFormat/>
    <w:rsid w:val="00986055"/>
    <w:rPr>
      <w:rFonts w:ascii="Times New Roman" w:hAnsi="Times New Roman"/>
    </w:rPr>
  </w:style>
  <w:style w:type="character" w:customStyle="1" w:styleId="c0">
    <w:name w:val="c0"/>
    <w:qFormat/>
    <w:rsid w:val="00986055"/>
    <w:rPr>
      <w:rFonts w:ascii="Times New Roman" w:hAnsi="Times New Roman"/>
    </w:rPr>
  </w:style>
  <w:style w:type="character" w:customStyle="1" w:styleId="ft776">
    <w:name w:val="ft776"/>
    <w:qFormat/>
    <w:rsid w:val="00986055"/>
    <w:rPr>
      <w:rFonts w:ascii="Times New Roman" w:hAnsi="Times New Roman"/>
    </w:rPr>
  </w:style>
  <w:style w:type="character" w:customStyle="1" w:styleId="highlight">
    <w:name w:val="highlight"/>
    <w:qFormat/>
    <w:rsid w:val="00986055"/>
    <w:rPr>
      <w:rFonts w:ascii="Times New Roman" w:hAnsi="Times New Roman"/>
    </w:rPr>
  </w:style>
  <w:style w:type="character" w:customStyle="1" w:styleId="ft431">
    <w:name w:val="ft431"/>
    <w:qFormat/>
    <w:rsid w:val="00986055"/>
    <w:rPr>
      <w:rFonts w:ascii="Times New Roman" w:hAnsi="Times New Roman"/>
    </w:rPr>
  </w:style>
  <w:style w:type="character" w:customStyle="1" w:styleId="ft793">
    <w:name w:val="ft793"/>
    <w:qFormat/>
    <w:rsid w:val="00986055"/>
    <w:rPr>
      <w:rFonts w:ascii="Times New Roman" w:hAnsi="Times New Roman"/>
    </w:rPr>
  </w:style>
  <w:style w:type="character" w:customStyle="1" w:styleId="ft802">
    <w:name w:val="ft802"/>
    <w:qFormat/>
    <w:rsid w:val="00986055"/>
    <w:rPr>
      <w:rFonts w:ascii="Times New Roman" w:hAnsi="Times New Roman"/>
    </w:rPr>
  </w:style>
  <w:style w:type="character" w:customStyle="1" w:styleId="ft890">
    <w:name w:val="ft890"/>
    <w:qFormat/>
    <w:rsid w:val="00986055"/>
    <w:rPr>
      <w:rFonts w:ascii="Times New Roman" w:hAnsi="Times New Roman"/>
    </w:rPr>
  </w:style>
  <w:style w:type="character" w:customStyle="1" w:styleId="ft904">
    <w:name w:val="ft904"/>
    <w:qFormat/>
    <w:rsid w:val="00986055"/>
    <w:rPr>
      <w:rFonts w:ascii="Times New Roman" w:hAnsi="Times New Roman"/>
    </w:rPr>
  </w:style>
  <w:style w:type="character" w:customStyle="1" w:styleId="ft914">
    <w:name w:val="ft914"/>
    <w:qFormat/>
    <w:rsid w:val="00986055"/>
    <w:rPr>
      <w:rFonts w:ascii="Times New Roman" w:hAnsi="Times New Roman"/>
    </w:rPr>
  </w:style>
  <w:style w:type="character" w:customStyle="1" w:styleId="accented">
    <w:name w:val="accented"/>
    <w:qFormat/>
    <w:rsid w:val="00986055"/>
  </w:style>
  <w:style w:type="character" w:customStyle="1" w:styleId="FontStyle214">
    <w:name w:val="Font Style214"/>
    <w:qFormat/>
    <w:rsid w:val="00986055"/>
    <w:rPr>
      <w:rFonts w:ascii="Trebuchet MS" w:hAnsi="Trebuchet MS"/>
      <w:b/>
      <w:color w:val="000000"/>
      <w:sz w:val="22"/>
    </w:rPr>
  </w:style>
  <w:style w:type="character" w:customStyle="1" w:styleId="affffffff9">
    <w:name w:val="Цветовое выделение"/>
    <w:qFormat/>
    <w:rsid w:val="00986055"/>
    <w:rPr>
      <w:b/>
      <w:color w:val="000080"/>
      <w:sz w:val="22"/>
    </w:rPr>
  </w:style>
  <w:style w:type="character" w:customStyle="1" w:styleId="affffffffa">
    <w:name w:val="Гипертекстовая ссылка"/>
    <w:qFormat/>
    <w:rsid w:val="00986055"/>
    <w:rPr>
      <w:b/>
      <w:color w:val="008000"/>
      <w:sz w:val="22"/>
      <w:u w:val="single"/>
    </w:rPr>
  </w:style>
  <w:style w:type="character" w:customStyle="1" w:styleId="HTML12">
    <w:name w:val="Стандартный HTML Знак1"/>
    <w:qFormat/>
    <w:rsid w:val="00986055"/>
    <w:rPr>
      <w:rFonts w:ascii="Consolas" w:hAnsi="Consolas"/>
      <w:sz w:val="20"/>
      <w:lang w:val="ru-RU" w:eastAsia="ru-RU"/>
    </w:rPr>
  </w:style>
  <w:style w:type="character" w:customStyle="1" w:styleId="FontStyle53">
    <w:name w:val="Font Style53"/>
    <w:qFormat/>
    <w:rsid w:val="00986055"/>
    <w:rPr>
      <w:rFonts w:ascii="Arial" w:hAnsi="Arial"/>
      <w:b/>
      <w:sz w:val="18"/>
    </w:rPr>
  </w:style>
  <w:style w:type="character" w:customStyle="1" w:styleId="21f1">
    <w:name w:val="Красная строка 2 Знак1"/>
    <w:qFormat/>
    <w:rsid w:val="00986055"/>
    <w:rPr>
      <w:sz w:val="24"/>
      <w:lang w:val="ru-RU" w:eastAsia="ru-RU"/>
    </w:rPr>
  </w:style>
  <w:style w:type="character" w:customStyle="1" w:styleId="1fffff6">
    <w:name w:val="Название Знак1"/>
    <w:qFormat/>
    <w:rsid w:val="00986055"/>
    <w:rPr>
      <w:rFonts w:ascii="Cambria" w:hAnsi="Cambria"/>
      <w:color w:val="17365D"/>
      <w:spacing w:val="5"/>
      <w:kern w:val="28"/>
      <w:sz w:val="52"/>
      <w:lang w:eastAsia="ru-RU"/>
    </w:rPr>
  </w:style>
  <w:style w:type="character" w:customStyle="1" w:styleId="font0">
    <w:name w:val="font0"/>
    <w:qFormat/>
    <w:rsid w:val="00986055"/>
  </w:style>
  <w:style w:type="character" w:customStyle="1" w:styleId="s3">
    <w:name w:val="s3"/>
    <w:qFormat/>
    <w:rsid w:val="00986055"/>
    <w:rPr>
      <w:rFonts w:ascii="Times New Roman" w:hAnsi="Times New Roman"/>
    </w:rPr>
  </w:style>
  <w:style w:type="character" w:customStyle="1" w:styleId="FontStyle46">
    <w:name w:val="Font Style46"/>
    <w:qFormat/>
    <w:rsid w:val="00986055"/>
    <w:rPr>
      <w:rFonts w:ascii="Times New Roman" w:hAnsi="Times New Roman"/>
      <w:b/>
      <w:sz w:val="30"/>
    </w:rPr>
  </w:style>
  <w:style w:type="character" w:customStyle="1" w:styleId="newstitle">
    <w:name w:val="news_title"/>
    <w:qFormat/>
    <w:rsid w:val="00986055"/>
  </w:style>
  <w:style w:type="character" w:customStyle="1" w:styleId="s1">
    <w:name w:val="s1"/>
    <w:qFormat/>
    <w:rsid w:val="00986055"/>
    <w:rPr>
      <w:rFonts w:ascii="Times New Roman" w:hAnsi="Times New Roman"/>
    </w:rPr>
  </w:style>
  <w:style w:type="character" w:customStyle="1" w:styleId="WW8Num8z0">
    <w:name w:val="WW8Num8z0"/>
    <w:qFormat/>
    <w:rsid w:val="00986055"/>
    <w:rPr>
      <w:rFonts w:ascii="Wingdings 2" w:hAnsi="Wingdings 2"/>
    </w:rPr>
  </w:style>
  <w:style w:type="character" w:customStyle="1" w:styleId="ep">
    <w:name w:val="ep"/>
    <w:qFormat/>
    <w:rsid w:val="00986055"/>
  </w:style>
  <w:style w:type="character" w:customStyle="1" w:styleId="searchterm1">
    <w:name w:val="searchterm1"/>
    <w:qFormat/>
    <w:rsid w:val="00986055"/>
    <w:rPr>
      <w:b/>
      <w:sz w:val="2"/>
      <w:bdr w:val="single" w:sz="6" w:space="0" w:color="0000FF"/>
      <w:shd w:val="clear" w:color="auto" w:fill="CCCCFF"/>
    </w:rPr>
  </w:style>
  <w:style w:type="character" w:customStyle="1" w:styleId="review-h52">
    <w:name w:val="review-h52"/>
    <w:qFormat/>
    <w:rsid w:val="00986055"/>
    <w:rPr>
      <w:b/>
      <w:color w:val="004080"/>
      <w:sz w:val="18"/>
      <w:u w:val="none"/>
    </w:rPr>
  </w:style>
  <w:style w:type="character" w:customStyle="1" w:styleId="FontStyle571">
    <w:name w:val="Font Style571"/>
    <w:qFormat/>
    <w:rsid w:val="00986055"/>
    <w:rPr>
      <w:rFonts w:ascii="Candara" w:hAnsi="Candara"/>
      <w:b/>
      <w:sz w:val="24"/>
    </w:rPr>
  </w:style>
  <w:style w:type="character" w:customStyle="1" w:styleId="FontStyle596">
    <w:name w:val="Font Style596"/>
    <w:qFormat/>
    <w:rsid w:val="00986055"/>
    <w:rPr>
      <w:rFonts w:ascii="Times New Roman" w:hAnsi="Times New Roman"/>
      <w:b/>
      <w:i/>
      <w:sz w:val="16"/>
    </w:rPr>
  </w:style>
  <w:style w:type="character" w:customStyle="1" w:styleId="FontStyle264">
    <w:name w:val="Font Style264"/>
    <w:qFormat/>
    <w:rsid w:val="00986055"/>
    <w:rPr>
      <w:rFonts w:ascii="Franklin Gothic Demi" w:hAnsi="Franklin Gothic Demi"/>
      <w:b/>
      <w:sz w:val="22"/>
    </w:rPr>
  </w:style>
  <w:style w:type="character" w:customStyle="1" w:styleId="FontStyle260">
    <w:name w:val="Font Style260"/>
    <w:qFormat/>
    <w:rsid w:val="00986055"/>
    <w:rPr>
      <w:rFonts w:ascii="Franklin Gothic Demi" w:hAnsi="Franklin Gothic Demi"/>
      <w:b/>
      <w:sz w:val="26"/>
    </w:rPr>
  </w:style>
  <w:style w:type="character" w:customStyle="1" w:styleId="FontStyle426">
    <w:name w:val="Font Style426"/>
    <w:qFormat/>
    <w:rsid w:val="00986055"/>
    <w:rPr>
      <w:rFonts w:ascii="Times New Roman" w:hAnsi="Times New Roman"/>
      <w:color w:val="000000"/>
      <w:sz w:val="20"/>
    </w:rPr>
  </w:style>
  <w:style w:type="character" w:customStyle="1" w:styleId="FontStyle707">
    <w:name w:val="Font Style707"/>
    <w:qFormat/>
    <w:rsid w:val="00986055"/>
    <w:rPr>
      <w:rFonts w:ascii="Bookman Old Style" w:hAnsi="Bookman Old Style"/>
      <w:color w:val="000000"/>
      <w:sz w:val="16"/>
    </w:rPr>
  </w:style>
  <w:style w:type="character" w:customStyle="1" w:styleId="FontStyle679">
    <w:name w:val="Font Style679"/>
    <w:qFormat/>
    <w:rsid w:val="00986055"/>
    <w:rPr>
      <w:rFonts w:ascii="Times New Roman" w:hAnsi="Times New Roman"/>
      <w:i/>
      <w:color w:val="000000"/>
      <w:sz w:val="20"/>
    </w:rPr>
  </w:style>
  <w:style w:type="character" w:customStyle="1" w:styleId="FontStyle695">
    <w:name w:val="Font Style695"/>
    <w:qFormat/>
    <w:rsid w:val="00986055"/>
    <w:rPr>
      <w:rFonts w:ascii="Times New Roman" w:hAnsi="Times New Roman"/>
      <w:b/>
      <w:color w:val="000000"/>
      <w:sz w:val="16"/>
    </w:rPr>
  </w:style>
  <w:style w:type="character" w:customStyle="1" w:styleId="FontStyle668">
    <w:name w:val="Font Style668"/>
    <w:qFormat/>
    <w:rsid w:val="00986055"/>
    <w:rPr>
      <w:rFonts w:ascii="Times New Roman" w:hAnsi="Times New Roman"/>
      <w:color w:val="000000"/>
      <w:sz w:val="20"/>
    </w:rPr>
  </w:style>
  <w:style w:type="character" w:customStyle="1" w:styleId="FontStyle527">
    <w:name w:val="Font Style527"/>
    <w:qFormat/>
    <w:rsid w:val="00986055"/>
    <w:rPr>
      <w:rFonts w:ascii="Times New Roman" w:hAnsi="Times New Roman"/>
      <w:b/>
      <w:color w:val="000000"/>
      <w:sz w:val="16"/>
    </w:rPr>
  </w:style>
  <w:style w:type="character" w:customStyle="1" w:styleId="FontStyle236">
    <w:name w:val="Font Style236"/>
    <w:qFormat/>
    <w:rsid w:val="00986055"/>
    <w:rPr>
      <w:rFonts w:ascii="Times New Roman" w:hAnsi="Times New Roman"/>
      <w:color w:val="000000"/>
      <w:sz w:val="20"/>
    </w:rPr>
  </w:style>
  <w:style w:type="character" w:customStyle="1" w:styleId="FontStyle719">
    <w:name w:val="Font Style719"/>
    <w:qFormat/>
    <w:rsid w:val="00986055"/>
    <w:rPr>
      <w:rFonts w:ascii="Bookman Old Style" w:hAnsi="Bookman Old Style"/>
      <w:b/>
      <w:color w:val="000000"/>
      <w:sz w:val="16"/>
    </w:rPr>
  </w:style>
  <w:style w:type="character" w:customStyle="1" w:styleId="FontStyle720">
    <w:name w:val="Font Style720"/>
    <w:qFormat/>
    <w:rsid w:val="00986055"/>
    <w:rPr>
      <w:rFonts w:ascii="Tahoma" w:hAnsi="Tahoma"/>
      <w:color w:val="000000"/>
      <w:sz w:val="14"/>
    </w:rPr>
  </w:style>
  <w:style w:type="character" w:customStyle="1" w:styleId="FontStyle815">
    <w:name w:val="Font Style815"/>
    <w:qFormat/>
    <w:rsid w:val="00986055"/>
    <w:rPr>
      <w:rFonts w:ascii="Bookman Old Style" w:hAnsi="Bookman Old Style"/>
      <w:color w:val="000000"/>
      <w:sz w:val="16"/>
    </w:rPr>
  </w:style>
  <w:style w:type="character" w:customStyle="1" w:styleId="FontStyle106">
    <w:name w:val="Font Style106"/>
    <w:qFormat/>
    <w:rsid w:val="00986055"/>
    <w:rPr>
      <w:rFonts w:ascii="Times New Roman" w:hAnsi="Times New Roman"/>
      <w:color w:val="000000"/>
      <w:sz w:val="24"/>
    </w:rPr>
  </w:style>
  <w:style w:type="character" w:customStyle="1" w:styleId="FontStyle122">
    <w:name w:val="Font Style122"/>
    <w:qFormat/>
    <w:rsid w:val="00986055"/>
    <w:rPr>
      <w:rFonts w:ascii="Times New Roman" w:hAnsi="Times New Roman"/>
      <w:color w:val="000000"/>
      <w:sz w:val="22"/>
    </w:rPr>
  </w:style>
  <w:style w:type="character" w:customStyle="1" w:styleId="146pt">
    <w:name w:val="Основной текст (14) + 6 pt"/>
    <w:qFormat/>
    <w:rsid w:val="00986055"/>
    <w:rPr>
      <w:rFonts w:ascii="Times New Roman" w:hAnsi="Times New Roman"/>
      <w:sz w:val="12"/>
      <w:shd w:val="clear" w:color="auto" w:fill="FFFFFF"/>
    </w:rPr>
  </w:style>
  <w:style w:type="character" w:customStyle="1" w:styleId="listing-desc">
    <w:name w:val="listing-desc"/>
    <w:qFormat/>
    <w:rsid w:val="00986055"/>
    <w:rPr>
      <w:rFonts w:ascii="Times New Roman" w:hAnsi="Times New Roman"/>
    </w:rPr>
  </w:style>
  <w:style w:type="character" w:customStyle="1" w:styleId="WW8Num1z0">
    <w:name w:val="WW8Num1z0"/>
    <w:qFormat/>
    <w:rsid w:val="00986055"/>
  </w:style>
  <w:style w:type="character" w:customStyle="1" w:styleId="WW8Num2z0">
    <w:name w:val="WW8Num2z0"/>
    <w:qFormat/>
    <w:rsid w:val="00986055"/>
  </w:style>
  <w:style w:type="character" w:customStyle="1" w:styleId="WW8Num3z0">
    <w:name w:val="WW8Num3z0"/>
    <w:qFormat/>
    <w:rsid w:val="00986055"/>
  </w:style>
  <w:style w:type="character" w:customStyle="1" w:styleId="WW8Num1z1">
    <w:name w:val="WW8Num1z1"/>
    <w:qFormat/>
    <w:rsid w:val="00986055"/>
  </w:style>
  <w:style w:type="character" w:customStyle="1" w:styleId="WW8Num1z2">
    <w:name w:val="WW8Num1z2"/>
    <w:qFormat/>
    <w:rsid w:val="00986055"/>
  </w:style>
  <w:style w:type="character" w:customStyle="1" w:styleId="WW8Num1z3">
    <w:name w:val="WW8Num1z3"/>
    <w:qFormat/>
    <w:rsid w:val="00986055"/>
  </w:style>
  <w:style w:type="character" w:customStyle="1" w:styleId="WW8Num1z4">
    <w:name w:val="WW8Num1z4"/>
    <w:qFormat/>
    <w:rsid w:val="00986055"/>
  </w:style>
  <w:style w:type="character" w:customStyle="1" w:styleId="WW8Num1z5">
    <w:name w:val="WW8Num1z5"/>
    <w:qFormat/>
    <w:rsid w:val="00986055"/>
  </w:style>
  <w:style w:type="character" w:customStyle="1" w:styleId="WW8Num1z6">
    <w:name w:val="WW8Num1z6"/>
    <w:qFormat/>
    <w:rsid w:val="00986055"/>
  </w:style>
  <w:style w:type="character" w:customStyle="1" w:styleId="WW8Num1z7">
    <w:name w:val="WW8Num1z7"/>
    <w:qFormat/>
    <w:rsid w:val="00986055"/>
  </w:style>
  <w:style w:type="character" w:customStyle="1" w:styleId="WW8Num1z8">
    <w:name w:val="WW8Num1z8"/>
    <w:qFormat/>
    <w:rsid w:val="00986055"/>
  </w:style>
  <w:style w:type="character" w:customStyle="1" w:styleId="1fffff7">
    <w:name w:val="Основной шрифт абзаца1"/>
    <w:qFormat/>
    <w:rsid w:val="00986055"/>
  </w:style>
  <w:style w:type="character" w:customStyle="1" w:styleId="affffffffb">
    <w:name w:val="Символ сноски"/>
    <w:qFormat/>
    <w:rsid w:val="00986055"/>
    <w:rPr>
      <w:vertAlign w:val="superscript"/>
    </w:rPr>
  </w:style>
  <w:style w:type="character" w:customStyle="1" w:styleId="-">
    <w:name w:val="опред-е"/>
    <w:qFormat/>
    <w:rsid w:val="00986055"/>
    <w:rPr>
      <w:b/>
    </w:rPr>
  </w:style>
  <w:style w:type="character" w:customStyle="1" w:styleId="FontStyle436">
    <w:name w:val="Font Style436"/>
    <w:qFormat/>
    <w:rsid w:val="00986055"/>
    <w:rPr>
      <w:rFonts w:ascii="Times New Roman" w:hAnsi="Times New Roman"/>
      <w:b/>
      <w:sz w:val="18"/>
    </w:rPr>
  </w:style>
  <w:style w:type="character" w:customStyle="1" w:styleId="FontStyle434">
    <w:name w:val="Font Style434"/>
    <w:qFormat/>
    <w:rsid w:val="00986055"/>
    <w:rPr>
      <w:rFonts w:ascii="Times New Roman" w:hAnsi="Times New Roman"/>
      <w:sz w:val="18"/>
    </w:rPr>
  </w:style>
  <w:style w:type="character" w:customStyle="1" w:styleId="2ff7">
    <w:name w:val="Основной текст Знак2"/>
    <w:qFormat/>
    <w:locked/>
    <w:rsid w:val="00986055"/>
    <w:rPr>
      <w:sz w:val="24"/>
      <w:lang w:val="ru-RU" w:eastAsia="ru-RU"/>
    </w:rPr>
  </w:style>
  <w:style w:type="character" w:customStyle="1" w:styleId="95">
    <w:name w:val="Знак Знак9"/>
    <w:link w:val="3fa"/>
    <w:qFormat/>
    <w:locked/>
    <w:rsid w:val="00986055"/>
    <w:rPr>
      <w:rFonts w:ascii="Cambria" w:hAnsi="Cambria"/>
      <w:b/>
      <w:color w:val="4F81BD"/>
      <w:sz w:val="26"/>
    </w:rPr>
  </w:style>
  <w:style w:type="paragraph" w:customStyle="1" w:styleId="3fa">
    <w:name w:val="Название3"/>
    <w:basedOn w:val="a8"/>
    <w:link w:val="95"/>
    <w:qFormat/>
    <w:rsid w:val="00986055"/>
    <w:pPr>
      <w:spacing w:before="240" w:beforeAutospacing="0" w:after="60" w:afterAutospacing="0"/>
      <w:jc w:val="center"/>
      <w:outlineLvl w:val="0"/>
    </w:pPr>
    <w:rPr>
      <w:rFonts w:ascii="Cambria" w:eastAsiaTheme="minorHAnsi" w:hAnsi="Cambria" w:cstheme="minorBidi"/>
      <w:b/>
      <w:color w:val="4F81BD"/>
      <w:sz w:val="26"/>
      <w:szCs w:val="22"/>
      <w:lang w:eastAsia="en-US"/>
    </w:rPr>
  </w:style>
  <w:style w:type="character" w:customStyle="1" w:styleId="532">
    <w:name w:val="Знак Знак53"/>
    <w:qFormat/>
    <w:locked/>
    <w:rsid w:val="00986055"/>
    <w:rPr>
      <w:b/>
      <w:caps/>
      <w:sz w:val="24"/>
      <w:lang w:val="ru-RU" w:eastAsia="ru-RU"/>
    </w:rPr>
  </w:style>
  <w:style w:type="character" w:customStyle="1" w:styleId="st1">
    <w:name w:val="st1"/>
    <w:qFormat/>
    <w:rsid w:val="00986055"/>
  </w:style>
  <w:style w:type="character" w:customStyle="1" w:styleId="2ff8">
    <w:name w:val="Основной текст Знак Знак Знак2"/>
    <w:qFormat/>
    <w:locked/>
    <w:rsid w:val="00986055"/>
    <w:rPr>
      <w:sz w:val="24"/>
      <w:lang w:val="ru-RU" w:eastAsia="ru-RU"/>
    </w:rPr>
  </w:style>
  <w:style w:type="character" w:customStyle="1" w:styleId="FontStyle126">
    <w:name w:val="Font Style126"/>
    <w:qFormat/>
    <w:rsid w:val="00986055"/>
    <w:rPr>
      <w:rFonts w:ascii="Times New Roman" w:hAnsi="Times New Roman"/>
      <w:color w:val="000000"/>
      <w:sz w:val="20"/>
    </w:rPr>
  </w:style>
  <w:style w:type="character" w:customStyle="1" w:styleId="137">
    <w:name w:val="Знак Знак13"/>
    <w:qFormat/>
    <w:locked/>
    <w:rsid w:val="00986055"/>
    <w:rPr>
      <w:color w:val="000000"/>
      <w:sz w:val="24"/>
    </w:rPr>
  </w:style>
  <w:style w:type="character" w:customStyle="1" w:styleId="11c">
    <w:name w:val="Знак Знак11"/>
    <w:aliases w:val="Знак4 Знак11,Заголовок 1 Знак Знак Знак71,Знак Заголовок 1 Знак31"/>
    <w:qFormat/>
    <w:locked/>
    <w:rsid w:val="00986055"/>
    <w:rPr>
      <w:sz w:val="24"/>
    </w:rPr>
  </w:style>
  <w:style w:type="character" w:customStyle="1" w:styleId="460">
    <w:name w:val="Знак Знак46"/>
    <w:qFormat/>
    <w:locked/>
    <w:rsid w:val="00986055"/>
    <w:rPr>
      <w:b/>
      <w:sz w:val="27"/>
      <w:lang w:val="ru-RU" w:eastAsia="ru-RU"/>
    </w:rPr>
  </w:style>
  <w:style w:type="character" w:customStyle="1" w:styleId="rvts6">
    <w:name w:val="rvts6"/>
    <w:qFormat/>
    <w:rsid w:val="00986055"/>
    <w:rPr>
      <w:rFonts w:ascii="Times New Roman" w:hAnsi="Times New Roman"/>
      <w:sz w:val="28"/>
    </w:rPr>
  </w:style>
  <w:style w:type="character" w:customStyle="1" w:styleId="3917">
    <w:name w:val="3917"/>
    <w:qFormat/>
    <w:rsid w:val="00986055"/>
  </w:style>
  <w:style w:type="character" w:customStyle="1" w:styleId="epm">
    <w:name w:val="epm"/>
    <w:qFormat/>
    <w:rsid w:val="00986055"/>
  </w:style>
  <w:style w:type="character" w:customStyle="1" w:styleId="affffffffc">
    <w:name w:val="Стиль Зеленый"/>
    <w:qFormat/>
    <w:rsid w:val="00986055"/>
    <w:rPr>
      <w:color w:val="00B050"/>
      <w:spacing w:val="0"/>
    </w:rPr>
  </w:style>
  <w:style w:type="character" w:customStyle="1" w:styleId="FontStyle44">
    <w:name w:val="Font Style44"/>
    <w:qFormat/>
    <w:rsid w:val="00986055"/>
    <w:rPr>
      <w:rFonts w:ascii="Times New Roman" w:hAnsi="Times New Roman"/>
      <w:b/>
      <w:sz w:val="26"/>
    </w:rPr>
  </w:style>
  <w:style w:type="character" w:customStyle="1" w:styleId="FontStyle45">
    <w:name w:val="Font Style45"/>
    <w:qFormat/>
    <w:rsid w:val="00986055"/>
    <w:rPr>
      <w:rFonts w:ascii="Times New Roman" w:hAnsi="Times New Roman"/>
      <w:i/>
      <w:sz w:val="26"/>
    </w:rPr>
  </w:style>
  <w:style w:type="character" w:customStyle="1" w:styleId="s10">
    <w:name w:val="s_10"/>
    <w:qFormat/>
    <w:rsid w:val="00986055"/>
  </w:style>
  <w:style w:type="character" w:customStyle="1" w:styleId="s5">
    <w:name w:val="s5"/>
    <w:qFormat/>
    <w:rsid w:val="00986055"/>
  </w:style>
  <w:style w:type="character" w:customStyle="1" w:styleId="sz12">
    <w:name w:val="sz12"/>
    <w:qFormat/>
    <w:rsid w:val="00986055"/>
  </w:style>
  <w:style w:type="character" w:customStyle="1" w:styleId="s6">
    <w:name w:val="s6"/>
    <w:qFormat/>
    <w:rsid w:val="00986055"/>
  </w:style>
  <w:style w:type="character" w:customStyle="1" w:styleId="FontStyle133">
    <w:name w:val="Font Style133"/>
    <w:qFormat/>
    <w:rsid w:val="00986055"/>
    <w:rPr>
      <w:rFonts w:ascii="Times New Roman" w:hAnsi="Times New Roman"/>
      <w:i/>
      <w:sz w:val="18"/>
    </w:rPr>
  </w:style>
  <w:style w:type="character" w:customStyle="1" w:styleId="blk3">
    <w:name w:val="blk3"/>
    <w:qFormat/>
    <w:rsid w:val="00986055"/>
  </w:style>
  <w:style w:type="character" w:customStyle="1" w:styleId="11d">
    <w:name w:val="Знак1 Знак Знак1"/>
    <w:aliases w:val=" Знак1 Знак Знак4,Знак1 Знак Знак43"/>
    <w:qFormat/>
    <w:locked/>
    <w:rsid w:val="00986055"/>
    <w:rPr>
      <w:rFonts w:ascii="Times New Roman" w:hAnsi="Times New Roman"/>
      <w:sz w:val="24"/>
      <w:lang w:eastAsia="ru-RU"/>
    </w:rPr>
  </w:style>
  <w:style w:type="character" w:customStyle="1" w:styleId="480">
    <w:name w:val="Знак Знак48"/>
    <w:qFormat/>
    <w:locked/>
    <w:rsid w:val="00986055"/>
    <w:rPr>
      <w:b/>
      <w:sz w:val="27"/>
      <w:lang w:val="ru-RU" w:eastAsia="ru-RU"/>
    </w:rPr>
  </w:style>
  <w:style w:type="paragraph" w:styleId="z-">
    <w:name w:val="HTML Top of Form"/>
    <w:basedOn w:val="a8"/>
    <w:next w:val="a8"/>
    <w:link w:val="z-0"/>
    <w:qFormat/>
    <w:rsid w:val="00986055"/>
    <w:pPr>
      <w:pBdr>
        <w:bottom w:val="single" w:sz="6" w:space="1" w:color="auto"/>
      </w:pBdr>
      <w:spacing w:before="0" w:beforeAutospacing="0" w:after="0" w:afterAutospacing="0"/>
      <w:jc w:val="center"/>
    </w:pPr>
    <w:rPr>
      <w:rFonts w:ascii="Arial" w:hAnsi="Arial"/>
      <w:vanish/>
      <w:sz w:val="16"/>
      <w:szCs w:val="20"/>
    </w:rPr>
  </w:style>
  <w:style w:type="character" w:customStyle="1" w:styleId="z-0">
    <w:name w:val="z-Начало формы Знак"/>
    <w:basedOn w:val="a9"/>
    <w:link w:val="z-"/>
    <w:qFormat/>
    <w:rsid w:val="00986055"/>
    <w:rPr>
      <w:rFonts w:ascii="Arial" w:eastAsia="Calibri" w:hAnsi="Arial" w:cs="Times New Roman"/>
      <w:vanish/>
      <w:sz w:val="16"/>
      <w:szCs w:val="20"/>
      <w:lang w:eastAsia="ru-RU"/>
    </w:rPr>
  </w:style>
  <w:style w:type="character" w:customStyle="1" w:styleId="440">
    <w:name w:val="Знак Знак44"/>
    <w:qFormat/>
    <w:rsid w:val="00986055"/>
    <w:rPr>
      <w:sz w:val="24"/>
      <w:lang w:val="ru-RU" w:eastAsia="ru-RU"/>
    </w:rPr>
  </w:style>
  <w:style w:type="character" w:customStyle="1" w:styleId="510">
    <w:name w:val="Знак Знак51"/>
    <w:qFormat/>
    <w:locked/>
    <w:rsid w:val="00986055"/>
    <w:rPr>
      <w:b/>
      <w:sz w:val="27"/>
      <w:lang w:val="ru-RU" w:eastAsia="ru-RU"/>
    </w:rPr>
  </w:style>
  <w:style w:type="character" w:customStyle="1" w:styleId="FontStyle16">
    <w:name w:val="Font Style16"/>
    <w:qFormat/>
    <w:rsid w:val="00986055"/>
    <w:rPr>
      <w:rFonts w:ascii="Century Gothic" w:hAnsi="Century Gothic"/>
      <w:sz w:val="18"/>
    </w:rPr>
  </w:style>
  <w:style w:type="character" w:customStyle="1" w:styleId="430">
    <w:name w:val="Знак Знак43"/>
    <w:qFormat/>
    <w:locked/>
    <w:rsid w:val="00986055"/>
    <w:rPr>
      <w:sz w:val="24"/>
    </w:rPr>
  </w:style>
  <w:style w:type="character" w:customStyle="1" w:styleId="st">
    <w:name w:val="st"/>
    <w:qFormat/>
    <w:rsid w:val="00986055"/>
  </w:style>
  <w:style w:type="paragraph" w:styleId="z-1">
    <w:name w:val="HTML Bottom of Form"/>
    <w:basedOn w:val="a8"/>
    <w:next w:val="a8"/>
    <w:link w:val="z-2"/>
    <w:qFormat/>
    <w:rsid w:val="00986055"/>
    <w:pPr>
      <w:pBdr>
        <w:top w:val="single" w:sz="6" w:space="1" w:color="auto"/>
      </w:pBdr>
      <w:spacing w:before="0" w:beforeAutospacing="0" w:after="0" w:afterAutospacing="0"/>
      <w:jc w:val="center"/>
    </w:pPr>
    <w:rPr>
      <w:rFonts w:ascii="Arial" w:hAnsi="Arial"/>
      <w:vanish/>
      <w:sz w:val="16"/>
      <w:szCs w:val="20"/>
    </w:rPr>
  </w:style>
  <w:style w:type="character" w:customStyle="1" w:styleId="z-2">
    <w:name w:val="z-Конец формы Знак"/>
    <w:basedOn w:val="a9"/>
    <w:link w:val="z-1"/>
    <w:qFormat/>
    <w:rsid w:val="00986055"/>
    <w:rPr>
      <w:rFonts w:ascii="Arial" w:eastAsia="Calibri" w:hAnsi="Arial" w:cs="Times New Roman"/>
      <w:vanish/>
      <w:sz w:val="16"/>
      <w:szCs w:val="20"/>
      <w:lang w:eastAsia="ru-RU"/>
    </w:rPr>
  </w:style>
  <w:style w:type="character" w:customStyle="1" w:styleId="keyworddef">
    <w:name w:val="keyword_def"/>
    <w:qFormat/>
    <w:rsid w:val="00986055"/>
  </w:style>
  <w:style w:type="character" w:customStyle="1" w:styleId="bold">
    <w:name w:val="bold"/>
    <w:qFormat/>
    <w:rsid w:val="00986055"/>
    <w:rPr>
      <w:rFonts w:ascii="Times New Roman" w:hAnsi="Times New Roman"/>
    </w:rPr>
  </w:style>
  <w:style w:type="character" w:customStyle="1" w:styleId="lbldata1">
    <w:name w:val="lbldata1"/>
    <w:qFormat/>
    <w:rsid w:val="00986055"/>
    <w:rPr>
      <w:rFonts w:ascii="Arial" w:hAnsi="Arial"/>
      <w:sz w:val="24"/>
      <w:u w:val="single"/>
    </w:rPr>
  </w:style>
  <w:style w:type="character" w:customStyle="1" w:styleId="FontStyle17">
    <w:name w:val="Font Style17"/>
    <w:qFormat/>
    <w:rsid w:val="00986055"/>
    <w:rPr>
      <w:rFonts w:ascii="Times New Roman" w:hAnsi="Times New Roman"/>
      <w:sz w:val="20"/>
    </w:rPr>
  </w:style>
  <w:style w:type="character" w:customStyle="1" w:styleId="FontStyle18">
    <w:name w:val="Font Style18"/>
    <w:qFormat/>
    <w:rsid w:val="00986055"/>
    <w:rPr>
      <w:rFonts w:ascii="Times New Roman" w:hAnsi="Times New Roman"/>
      <w:i/>
      <w:sz w:val="20"/>
    </w:rPr>
  </w:style>
  <w:style w:type="character" w:customStyle="1" w:styleId="FontStyle19">
    <w:name w:val="Font Style19"/>
    <w:qFormat/>
    <w:rsid w:val="00986055"/>
    <w:rPr>
      <w:rFonts w:ascii="Times New Roman" w:hAnsi="Times New Roman"/>
      <w:sz w:val="20"/>
    </w:rPr>
  </w:style>
  <w:style w:type="character" w:customStyle="1" w:styleId="420">
    <w:name w:val="Знак Знак42"/>
    <w:qFormat/>
    <w:locked/>
    <w:rsid w:val="00986055"/>
    <w:rPr>
      <w:color w:val="000000"/>
      <w:sz w:val="24"/>
      <w:lang w:val="ru-RU" w:eastAsia="ru-RU"/>
    </w:rPr>
  </w:style>
  <w:style w:type="character" w:customStyle="1" w:styleId="490">
    <w:name w:val="Знак Знак49"/>
    <w:qFormat/>
    <w:rsid w:val="00986055"/>
    <w:rPr>
      <w:rFonts w:ascii="Times New Roman" w:hAnsi="Times New Roman"/>
      <w:b/>
      <w:caps/>
      <w:sz w:val="24"/>
      <w:lang w:eastAsia="ru-RU"/>
    </w:rPr>
  </w:style>
  <w:style w:type="character" w:customStyle="1" w:styleId="c4">
    <w:name w:val="c4"/>
    <w:qFormat/>
    <w:rsid w:val="00986055"/>
  </w:style>
  <w:style w:type="character" w:customStyle="1" w:styleId="470">
    <w:name w:val="Знак Знак47"/>
    <w:qFormat/>
    <w:rsid w:val="00986055"/>
    <w:rPr>
      <w:rFonts w:ascii="Times New Roman" w:hAnsi="Times New Roman"/>
      <w:b/>
      <w:sz w:val="27"/>
      <w:lang w:eastAsia="ru-RU"/>
    </w:rPr>
  </w:style>
  <w:style w:type="character" w:customStyle="1" w:styleId="450">
    <w:name w:val="Знак Знак45"/>
    <w:qFormat/>
    <w:rsid w:val="00986055"/>
    <w:rPr>
      <w:rFonts w:ascii="Times New Roman" w:hAnsi="Times New Roman"/>
      <w:b/>
      <w:i/>
      <w:sz w:val="26"/>
      <w:lang w:eastAsia="ru-RU"/>
    </w:rPr>
  </w:style>
  <w:style w:type="character" w:customStyle="1" w:styleId="1fffff8">
    <w:name w:val="Текст макроса Знак1"/>
    <w:qFormat/>
    <w:rsid w:val="00986055"/>
    <w:rPr>
      <w:rFonts w:ascii="Consolas" w:hAnsi="Consolas"/>
      <w:sz w:val="20"/>
      <w:lang w:eastAsia="ru-RU"/>
    </w:rPr>
  </w:style>
  <w:style w:type="character" w:customStyle="1" w:styleId="toctext">
    <w:name w:val="toctext"/>
    <w:qFormat/>
    <w:rsid w:val="00986055"/>
  </w:style>
  <w:style w:type="character" w:customStyle="1" w:styleId="searchmatch">
    <w:name w:val="searchmatch"/>
    <w:qFormat/>
    <w:rsid w:val="00986055"/>
  </w:style>
  <w:style w:type="character" w:customStyle="1" w:styleId="745">
    <w:name w:val="Основной текст (7)45"/>
    <w:qFormat/>
    <w:rsid w:val="00986055"/>
    <w:rPr>
      <w:rFonts w:ascii="Times New Roman" w:hAnsi="Times New Roman"/>
      <w:spacing w:val="0"/>
      <w:sz w:val="20"/>
    </w:rPr>
  </w:style>
  <w:style w:type="character" w:customStyle="1" w:styleId="c7">
    <w:name w:val="c7"/>
    <w:qFormat/>
    <w:rsid w:val="00986055"/>
  </w:style>
  <w:style w:type="character" w:customStyle="1" w:styleId="affffffffd">
    <w:name w:val="полужирный"/>
    <w:qFormat/>
    <w:rsid w:val="00986055"/>
    <w:rPr>
      <w:rFonts w:ascii="Times New Roman" w:hAnsi="Times New Roman"/>
      <w:b/>
      <w:color w:val="auto"/>
      <w:sz w:val="24"/>
    </w:rPr>
  </w:style>
  <w:style w:type="character" w:customStyle="1" w:styleId="authorabout1">
    <w:name w:val="authorabout1"/>
    <w:qFormat/>
    <w:rsid w:val="00986055"/>
    <w:rPr>
      <w:sz w:val="26"/>
    </w:rPr>
  </w:style>
  <w:style w:type="character" w:customStyle="1" w:styleId="Sylfaen1">
    <w:name w:val="Основной текст + Sylfaen1"/>
    <w:aliases w:val="10 pt"/>
    <w:qFormat/>
    <w:rsid w:val="00986055"/>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986055"/>
    <w:rPr>
      <w:rFonts w:ascii="Sylfaen" w:hAnsi="Sylfaen"/>
      <w:sz w:val="19"/>
      <w:u w:val="none"/>
      <w:lang w:val="ru-RU" w:eastAsia="ru-RU"/>
    </w:rPr>
  </w:style>
  <w:style w:type="character" w:customStyle="1" w:styleId="129">
    <w:name w:val="Стиль Выделение + 12 пт не курсив"/>
    <w:qFormat/>
    <w:rsid w:val="00986055"/>
    <w:rPr>
      <w:rFonts w:ascii="Times New Roman" w:hAnsi="Times New Roman"/>
      <w:b/>
      <w:i/>
      <w:sz w:val="24"/>
    </w:rPr>
  </w:style>
  <w:style w:type="character" w:customStyle="1" w:styleId="743">
    <w:name w:val="Основной текст (7)43"/>
    <w:qFormat/>
    <w:rsid w:val="00986055"/>
    <w:rPr>
      <w:rFonts w:ascii="Times New Roman" w:hAnsi="Times New Roman"/>
      <w:spacing w:val="0"/>
      <w:sz w:val="20"/>
    </w:rPr>
  </w:style>
  <w:style w:type="character" w:customStyle="1" w:styleId="58">
    <w:name w:val="Знак5 Знак Знак"/>
    <w:aliases w:val="Знак5 Знак14, Знак5 Знак1,Знак5 Знак15,Знак5 Знак16"/>
    <w:qFormat/>
    <w:locked/>
    <w:rsid w:val="00986055"/>
    <w:rPr>
      <w:sz w:val="16"/>
    </w:rPr>
  </w:style>
  <w:style w:type="character" w:customStyle="1" w:styleId="500">
    <w:name w:val="Знак Знак50"/>
    <w:qFormat/>
    <w:locked/>
    <w:rsid w:val="00986055"/>
    <w:rPr>
      <w:b/>
      <w:sz w:val="28"/>
      <w:lang w:val="ru-RU" w:eastAsia="ru-RU"/>
    </w:rPr>
  </w:style>
  <w:style w:type="character" w:customStyle="1" w:styleId="sem">
    <w:name w:val="sem"/>
    <w:qFormat/>
    <w:rsid w:val="00986055"/>
  </w:style>
  <w:style w:type="character" w:customStyle="1" w:styleId="520">
    <w:name w:val="Знак Знак52"/>
    <w:qFormat/>
    <w:rsid w:val="00986055"/>
    <w:rPr>
      <w:rFonts w:ascii="Arial" w:hAnsi="Arial"/>
      <w:b/>
      <w:i/>
      <w:sz w:val="28"/>
    </w:rPr>
  </w:style>
  <w:style w:type="character" w:customStyle="1" w:styleId="ipa">
    <w:name w:val="ipa"/>
    <w:qFormat/>
    <w:rsid w:val="00986055"/>
    <w:rPr>
      <w:rFonts w:ascii="Times New Roman" w:hAnsi="Times New Roman"/>
    </w:rPr>
  </w:style>
  <w:style w:type="character" w:customStyle="1" w:styleId="fliesstext">
    <w:name w:val="fliesstext"/>
    <w:qFormat/>
    <w:rsid w:val="00986055"/>
    <w:rPr>
      <w:rFonts w:ascii="Times New Roman" w:hAnsi="Times New Roman"/>
    </w:rPr>
  </w:style>
  <w:style w:type="character" w:customStyle="1" w:styleId="skypec2ctextspan">
    <w:name w:val="skype_c2c_text_span"/>
    <w:qFormat/>
    <w:rsid w:val="00986055"/>
    <w:rPr>
      <w:rFonts w:ascii="Times New Roman" w:hAnsi="Times New Roman"/>
    </w:rPr>
  </w:style>
  <w:style w:type="character" w:customStyle="1" w:styleId="w">
    <w:name w:val="w"/>
    <w:qFormat/>
    <w:rsid w:val="00986055"/>
  </w:style>
  <w:style w:type="character" w:customStyle="1" w:styleId="selectionindex">
    <w:name w:val="selection_index"/>
    <w:qFormat/>
    <w:rsid w:val="00986055"/>
  </w:style>
  <w:style w:type="character" w:customStyle="1" w:styleId="citecrochet">
    <w:name w:val="cite_crochet"/>
    <w:qFormat/>
    <w:rsid w:val="00986055"/>
  </w:style>
  <w:style w:type="character" w:customStyle="1" w:styleId="hoverable">
    <w:name w:val="hoverable"/>
    <w:qFormat/>
    <w:rsid w:val="00986055"/>
  </w:style>
  <w:style w:type="character" w:customStyle="1" w:styleId="3fb">
    <w:name w:val="Основной текст Знак3"/>
    <w:qFormat/>
    <w:locked/>
    <w:rsid w:val="00986055"/>
    <w:rPr>
      <w:sz w:val="24"/>
    </w:rPr>
  </w:style>
  <w:style w:type="character" w:customStyle="1" w:styleId="s15122">
    <w:name w:val="s15122"/>
    <w:qFormat/>
    <w:rsid w:val="00986055"/>
  </w:style>
  <w:style w:type="character" w:customStyle="1" w:styleId="shorttext">
    <w:name w:val="short_text"/>
    <w:qFormat/>
    <w:rsid w:val="00986055"/>
  </w:style>
  <w:style w:type="character" w:customStyle="1" w:styleId="CommentTextChar1">
    <w:name w:val="Comment Text Char1"/>
    <w:qFormat/>
    <w:rsid w:val="00986055"/>
    <w:rPr>
      <w:rFonts w:ascii="Times New Roman" w:hAnsi="Times New Roman"/>
    </w:rPr>
  </w:style>
  <w:style w:type="character" w:customStyle="1" w:styleId="12a">
    <w:name w:val="Знак1 Знак Знак2"/>
    <w:aliases w:val="Основной текст Знак Знак4, Знак1 Знак Знак2"/>
    <w:qFormat/>
    <w:locked/>
    <w:rsid w:val="00986055"/>
    <w:rPr>
      <w:sz w:val="24"/>
    </w:rPr>
  </w:style>
  <w:style w:type="character" w:customStyle="1" w:styleId="1fffff9">
    <w:name w:val="Основной текст Знак Знак Знак1"/>
    <w:rsid w:val="00986055"/>
    <w:rPr>
      <w:sz w:val="24"/>
    </w:rPr>
  </w:style>
  <w:style w:type="character" w:customStyle="1" w:styleId="59">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986055"/>
    <w:rPr>
      <w:i/>
      <w:sz w:val="24"/>
      <w:lang w:val="ru-RU" w:eastAsia="ru-RU"/>
    </w:rPr>
  </w:style>
  <w:style w:type="character" w:customStyle="1" w:styleId="511">
    <w:name w:val="Знак5 Знак Знак1"/>
    <w:aliases w:val="Знак5 Знак2"/>
    <w:locked/>
    <w:rsid w:val="00986055"/>
    <w:rPr>
      <w:sz w:val="16"/>
      <w:lang w:val="ru-RU" w:eastAsia="ru-RU"/>
    </w:rPr>
  </w:style>
  <w:style w:type="character" w:customStyle="1" w:styleId="FontStyle54">
    <w:name w:val="Font Style54"/>
    <w:qFormat/>
    <w:rsid w:val="00986055"/>
    <w:rPr>
      <w:rFonts w:ascii="Times New Roman" w:hAnsi="Times New Roman"/>
      <w:b/>
      <w:sz w:val="18"/>
    </w:rPr>
  </w:style>
  <w:style w:type="character" w:customStyle="1" w:styleId="FontStyle58">
    <w:name w:val="Font Style58"/>
    <w:qFormat/>
    <w:rsid w:val="00986055"/>
    <w:rPr>
      <w:rFonts w:ascii="Times New Roman" w:hAnsi="Times New Roman"/>
      <w:b/>
      <w:w w:val="40"/>
      <w:sz w:val="38"/>
    </w:rPr>
  </w:style>
  <w:style w:type="character" w:customStyle="1" w:styleId="FontStyle26">
    <w:name w:val="Font Style26"/>
    <w:qFormat/>
    <w:rsid w:val="00986055"/>
    <w:rPr>
      <w:rFonts w:ascii="Times New Roman" w:hAnsi="Times New Roman"/>
      <w:sz w:val="26"/>
    </w:rPr>
  </w:style>
  <w:style w:type="character" w:customStyle="1" w:styleId="b-serp-itemtextpassage">
    <w:name w:val="b-serp-item__text_passage"/>
    <w:qFormat/>
    <w:rsid w:val="00986055"/>
  </w:style>
  <w:style w:type="character" w:customStyle="1" w:styleId="postheader">
    <w:name w:val="postheader"/>
    <w:qFormat/>
    <w:rsid w:val="00986055"/>
  </w:style>
  <w:style w:type="character" w:customStyle="1" w:styleId="field-label-subj-value3font-optima-mb">
    <w:name w:val="field-label-subj-value3 font-optima-mb"/>
    <w:qFormat/>
    <w:rsid w:val="00986055"/>
  </w:style>
  <w:style w:type="character" w:customStyle="1" w:styleId="65">
    <w:name w:val="Знак6 Знак Знак"/>
    <w:qFormat/>
    <w:rsid w:val="00986055"/>
    <w:rPr>
      <w:sz w:val="24"/>
      <w:lang w:val="ru-RU" w:eastAsia="ru-RU"/>
    </w:rPr>
  </w:style>
  <w:style w:type="character" w:customStyle="1" w:styleId="searchterm">
    <w:name w:val="searchterm"/>
    <w:qFormat/>
    <w:rsid w:val="00986055"/>
  </w:style>
  <w:style w:type="character" w:customStyle="1" w:styleId="3200">
    <w:name w:val="Основной текст (3) + Полужирный20"/>
    <w:aliases w:val="Курсив19"/>
    <w:qFormat/>
    <w:rsid w:val="00986055"/>
    <w:rPr>
      <w:rFonts w:ascii="Times New Roman" w:hAnsi="Times New Roman"/>
      <w:b/>
      <w:i/>
      <w:spacing w:val="0"/>
      <w:sz w:val="23"/>
    </w:rPr>
  </w:style>
  <w:style w:type="character" w:customStyle="1" w:styleId="349">
    <w:name w:val="Основной текст (3)49"/>
    <w:qFormat/>
    <w:rsid w:val="00986055"/>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986055"/>
    <w:rPr>
      <w:rFonts w:ascii="Times New Roman" w:hAnsi="Times New Roman"/>
      <w:b/>
      <w:kern w:val="32"/>
      <w:sz w:val="32"/>
      <w:lang w:eastAsia="ru-RU"/>
    </w:rPr>
  </w:style>
  <w:style w:type="character" w:customStyle="1" w:styleId="news">
    <w:name w:val="news"/>
    <w:qFormat/>
    <w:rsid w:val="00986055"/>
    <w:rPr>
      <w:rFonts w:ascii="Times New Roman" w:hAnsi="Times New Roman"/>
    </w:rPr>
  </w:style>
  <w:style w:type="character" w:customStyle="1" w:styleId="affffffffe">
    <w:name w:val="выделение"/>
    <w:qFormat/>
    <w:rsid w:val="00986055"/>
    <w:rPr>
      <w:rFonts w:ascii="Times New Roman" w:hAnsi="Times New Roman"/>
    </w:rPr>
  </w:style>
  <w:style w:type="character" w:customStyle="1" w:styleId="347">
    <w:name w:val="Основной текст (3)47"/>
    <w:qFormat/>
    <w:rsid w:val="00986055"/>
    <w:rPr>
      <w:rFonts w:ascii="Times New Roman" w:hAnsi="Times New Roman"/>
      <w:spacing w:val="0"/>
      <w:sz w:val="20"/>
    </w:rPr>
  </w:style>
  <w:style w:type="character" w:customStyle="1" w:styleId="345">
    <w:name w:val="Основной текст (3)45"/>
    <w:qFormat/>
    <w:rsid w:val="00986055"/>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986055"/>
    <w:rPr>
      <w:lang w:eastAsia="ru-RU"/>
    </w:rPr>
  </w:style>
  <w:style w:type="character" w:customStyle="1" w:styleId="611">
    <w:name w:val="Знак Знак61"/>
    <w:qFormat/>
    <w:locked/>
    <w:rsid w:val="00986055"/>
    <w:rPr>
      <w:sz w:val="24"/>
      <w:lang w:val="ru-RU" w:eastAsia="ru-RU"/>
    </w:rPr>
  </w:style>
  <w:style w:type="character" w:customStyle="1" w:styleId="FontStyle205">
    <w:name w:val="Font Style205"/>
    <w:qFormat/>
    <w:rsid w:val="00986055"/>
    <w:rPr>
      <w:rFonts w:ascii="Times New Roman" w:hAnsi="Times New Roman"/>
      <w:color w:val="000000"/>
      <w:sz w:val="18"/>
    </w:rPr>
  </w:style>
  <w:style w:type="character" w:customStyle="1" w:styleId="FootnoteTextChar1">
    <w:name w:val="Footnote Text Char1"/>
    <w:aliases w:val="Текст сноски Знак Знак Char1,Знак3 Знак Знак Char1"/>
    <w:qFormat/>
    <w:rsid w:val="00986055"/>
    <w:rPr>
      <w:rFonts w:ascii="Times New Roman" w:hAnsi="Times New Roman"/>
    </w:rPr>
  </w:style>
  <w:style w:type="character" w:customStyle="1" w:styleId="BodyTextIndentChar4">
    <w:name w:val="Body Text Indent Char4"/>
    <w:aliases w:val="текст Char3,Основной текст 1 Char3,Знак6 Char3,Основной текст с отступом Знак1 Знак Char,Основной текст с отступом Знак Знак Знак Char,Знак7 Знак Знак Знак Char3,Знак7 Знак1 Знак Char3,Знак7 Знак Знак1 Char,Знак7 Знак Char3"/>
    <w:locked/>
    <w:rsid w:val="00986055"/>
    <w:rPr>
      <w:rFonts w:ascii="Times New Roman" w:hAnsi="Times New Roman"/>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986055"/>
    <w:rPr>
      <w:rFonts w:ascii="Times New Roman" w:hAnsi="Times New Roman"/>
      <w:sz w:val="24"/>
    </w:rPr>
  </w:style>
  <w:style w:type="character" w:customStyle="1" w:styleId="PlainTextChar1">
    <w:name w:val="Plain Text Char1"/>
    <w:aliases w:val="Знак3 Char11,Heading 12 Char11"/>
    <w:qFormat/>
    <w:rsid w:val="00986055"/>
    <w:rPr>
      <w:rFonts w:ascii="Courier New" w:hAnsi="Courier New"/>
    </w:rPr>
  </w:style>
  <w:style w:type="character" w:customStyle="1" w:styleId="HeaderChar1">
    <w:name w:val="Header Char1"/>
    <w:qFormat/>
    <w:rsid w:val="00986055"/>
    <w:rPr>
      <w:rFonts w:ascii="Times New Roman" w:hAnsi="Times New Roman"/>
      <w:sz w:val="24"/>
    </w:rPr>
  </w:style>
  <w:style w:type="character" w:customStyle="1" w:styleId="FooterChar1">
    <w:name w:val="Footer Char1"/>
    <w:qFormat/>
    <w:rsid w:val="00986055"/>
    <w:rPr>
      <w:rFonts w:ascii="Times New Roman" w:hAnsi="Times New Roman"/>
      <w:sz w:val="24"/>
    </w:rPr>
  </w:style>
  <w:style w:type="character" w:customStyle="1" w:styleId="TitleChar1">
    <w:name w:val="Title Char1"/>
    <w:qFormat/>
    <w:rsid w:val="00986055"/>
    <w:rPr>
      <w:rFonts w:ascii="Cambria" w:hAnsi="Cambria"/>
      <w:b/>
      <w:kern w:val="28"/>
      <w:sz w:val="32"/>
    </w:rPr>
  </w:style>
  <w:style w:type="character" w:customStyle="1" w:styleId="BodyText2Char1">
    <w:name w:val="Body Text 2 Char1"/>
    <w:qFormat/>
    <w:rsid w:val="00986055"/>
    <w:rPr>
      <w:rFonts w:ascii="Times New Roman" w:hAnsi="Times New Roman"/>
      <w:sz w:val="24"/>
    </w:rPr>
  </w:style>
  <w:style w:type="character" w:customStyle="1" w:styleId="BodyText3Char1">
    <w:name w:val="Body Text 3 Char1"/>
    <w:aliases w:val="Знак5 Char1"/>
    <w:qFormat/>
    <w:rsid w:val="00986055"/>
    <w:rPr>
      <w:rFonts w:ascii="Times New Roman" w:hAnsi="Times New Roman"/>
      <w:sz w:val="16"/>
    </w:rPr>
  </w:style>
  <w:style w:type="character" w:customStyle="1" w:styleId="BodyTextIndent2Char1">
    <w:name w:val="Body Text Indent 2 Char1"/>
    <w:qFormat/>
    <w:rsid w:val="00986055"/>
    <w:rPr>
      <w:rFonts w:ascii="Times New Roman" w:hAnsi="Times New Roman"/>
      <w:sz w:val="24"/>
    </w:rPr>
  </w:style>
  <w:style w:type="character" w:customStyle="1" w:styleId="BodyTextIndent3Char1">
    <w:name w:val="Body Text Indent 3 Char1"/>
    <w:qFormat/>
    <w:rsid w:val="00986055"/>
    <w:rPr>
      <w:rFonts w:ascii="Times New Roman" w:hAnsi="Times New Roman"/>
      <w:sz w:val="16"/>
    </w:rPr>
  </w:style>
  <w:style w:type="character" w:customStyle="1" w:styleId="DocumentMapChar1">
    <w:name w:val="Document Map Char1"/>
    <w:qFormat/>
    <w:rsid w:val="00986055"/>
    <w:rPr>
      <w:rFonts w:ascii="Times New Roman" w:hAnsi="Times New Roman"/>
      <w:sz w:val="2"/>
    </w:rPr>
  </w:style>
  <w:style w:type="character" w:customStyle="1" w:styleId="CommentSubjectChar1">
    <w:name w:val="Comment Subject Char1"/>
    <w:qFormat/>
    <w:rsid w:val="00986055"/>
    <w:rPr>
      <w:rFonts w:ascii="Times New Roman" w:hAnsi="Times New Roman"/>
      <w:b/>
      <w:i/>
      <w:color w:val="4F81BD"/>
      <w:spacing w:val="15"/>
      <w:sz w:val="20"/>
      <w:lang w:eastAsia="ru-RU"/>
    </w:rPr>
  </w:style>
  <w:style w:type="character" w:customStyle="1" w:styleId="BalloonTextChar1">
    <w:name w:val="Balloon Text Char1"/>
    <w:qFormat/>
    <w:rsid w:val="00986055"/>
    <w:rPr>
      <w:rFonts w:ascii="Times New Roman" w:hAnsi="Times New Roman"/>
      <w:sz w:val="2"/>
    </w:rPr>
  </w:style>
  <w:style w:type="character" w:customStyle="1" w:styleId="SubtitleChar1">
    <w:name w:val="Subtitle Char1"/>
    <w:qFormat/>
    <w:rsid w:val="00986055"/>
    <w:rPr>
      <w:rFonts w:ascii="Cambria" w:hAnsi="Cambria"/>
      <w:sz w:val="24"/>
    </w:rPr>
  </w:style>
  <w:style w:type="character" w:customStyle="1" w:styleId="QuoteChar1">
    <w:name w:val="Quote Char1"/>
    <w:qFormat/>
    <w:rsid w:val="00986055"/>
    <w:rPr>
      <w:rFonts w:ascii="Times New Roman" w:hAnsi="Times New Roman"/>
      <w:i/>
      <w:color w:val="000000"/>
      <w:sz w:val="24"/>
    </w:rPr>
  </w:style>
  <w:style w:type="character" w:customStyle="1" w:styleId="IntenseQuoteChar1">
    <w:name w:val="Intense Quote Char1"/>
    <w:qFormat/>
    <w:rsid w:val="00986055"/>
    <w:rPr>
      <w:rFonts w:ascii="Times New Roman" w:hAnsi="Times New Roman"/>
      <w:b/>
      <w:i/>
      <w:color w:val="4F81BD"/>
      <w:sz w:val="24"/>
    </w:rPr>
  </w:style>
  <w:style w:type="character" w:customStyle="1" w:styleId="BodyTextFirstIndentChar1">
    <w:name w:val="Body Text First Indent Char1"/>
    <w:qFormat/>
    <w:rsid w:val="00986055"/>
    <w:rPr>
      <w:rFonts w:ascii="Times New Roman" w:hAnsi="Times New Roman"/>
      <w:sz w:val="24"/>
      <w:lang w:eastAsia="ru-RU"/>
    </w:rPr>
  </w:style>
  <w:style w:type="character" w:customStyle="1" w:styleId="BodyTextFirstIndent2Char1">
    <w:name w:val="Body Text First Indent 2 Char1"/>
    <w:qFormat/>
    <w:rsid w:val="00986055"/>
    <w:rPr>
      <w:rFonts w:ascii="Times New Roman" w:hAnsi="Times New Roman"/>
      <w:sz w:val="24"/>
      <w:lang w:eastAsia="ru-RU"/>
    </w:rPr>
  </w:style>
  <w:style w:type="character" w:customStyle="1" w:styleId="1fffffa">
    <w:name w:val="Слабое выделение1"/>
    <w:qFormat/>
    <w:rsid w:val="00986055"/>
    <w:rPr>
      <w:i/>
      <w:color w:val="808080"/>
    </w:rPr>
  </w:style>
  <w:style w:type="character" w:customStyle="1" w:styleId="PlaceholderText1">
    <w:name w:val="Placeholder Text1"/>
    <w:uiPriority w:val="99"/>
    <w:rsid w:val="00986055"/>
    <w:rPr>
      <w:rFonts w:ascii="Times New Roman" w:hAnsi="Times New Roman"/>
      <w:color w:val="808080"/>
    </w:rPr>
  </w:style>
  <w:style w:type="character" w:customStyle="1" w:styleId="fontstyle14">
    <w:name w:val="fontstyle14"/>
    <w:qFormat/>
    <w:rsid w:val="00986055"/>
  </w:style>
  <w:style w:type="character" w:customStyle="1" w:styleId="FontStyle820">
    <w:name w:val="Font Style820"/>
    <w:qFormat/>
    <w:rsid w:val="00986055"/>
    <w:rPr>
      <w:rFonts w:ascii="Times New Roman" w:hAnsi="Times New Roman"/>
      <w:sz w:val="22"/>
    </w:rPr>
  </w:style>
  <w:style w:type="character" w:customStyle="1" w:styleId="FontStyle594">
    <w:name w:val="Font Style594"/>
    <w:qFormat/>
    <w:rsid w:val="00986055"/>
    <w:rPr>
      <w:rFonts w:ascii="Times New Roman" w:hAnsi="Times New Roman"/>
      <w:i/>
      <w:sz w:val="20"/>
    </w:rPr>
  </w:style>
  <w:style w:type="character" w:customStyle="1" w:styleId="FontStyle187">
    <w:name w:val="Font Style187"/>
    <w:qFormat/>
    <w:rsid w:val="00986055"/>
    <w:rPr>
      <w:rFonts w:ascii="Times New Roman" w:hAnsi="Times New Roman"/>
      <w:i/>
      <w:sz w:val="20"/>
    </w:rPr>
  </w:style>
  <w:style w:type="character" w:customStyle="1" w:styleId="FontStyle600">
    <w:name w:val="Font Style600"/>
    <w:qFormat/>
    <w:rsid w:val="00986055"/>
    <w:rPr>
      <w:rFonts w:ascii="Times New Roman" w:hAnsi="Times New Roman"/>
      <w:sz w:val="22"/>
    </w:rPr>
  </w:style>
  <w:style w:type="character" w:customStyle="1" w:styleId="FontStyle624">
    <w:name w:val="Font Style624"/>
    <w:qFormat/>
    <w:rsid w:val="00986055"/>
    <w:rPr>
      <w:rFonts w:ascii="Times New Roman" w:hAnsi="Times New Roman"/>
      <w:b/>
      <w:i/>
      <w:sz w:val="22"/>
    </w:rPr>
  </w:style>
  <w:style w:type="character" w:customStyle="1" w:styleId="FontStyle572">
    <w:name w:val="Font Style572"/>
    <w:qFormat/>
    <w:rsid w:val="00986055"/>
    <w:rPr>
      <w:rFonts w:ascii="Times New Roman" w:hAnsi="Times New Roman"/>
      <w:sz w:val="16"/>
    </w:rPr>
  </w:style>
  <w:style w:type="character" w:customStyle="1" w:styleId="FontStyle184">
    <w:name w:val="Font Style184"/>
    <w:qFormat/>
    <w:rsid w:val="00986055"/>
    <w:rPr>
      <w:rFonts w:ascii="Times New Roman" w:hAnsi="Times New Roman"/>
      <w:sz w:val="20"/>
    </w:rPr>
  </w:style>
  <w:style w:type="character" w:customStyle="1" w:styleId="550">
    <w:name w:val="Знак Знак55"/>
    <w:qFormat/>
    <w:locked/>
    <w:rsid w:val="00986055"/>
    <w:rPr>
      <w:sz w:val="24"/>
      <w:lang w:val="ru-RU" w:eastAsia="ru-RU"/>
    </w:rPr>
  </w:style>
  <w:style w:type="character" w:customStyle="1" w:styleId="650">
    <w:name w:val="Знак Знак65"/>
    <w:qFormat/>
    <w:locked/>
    <w:rsid w:val="00986055"/>
    <w:rPr>
      <w:b/>
      <w:sz w:val="27"/>
      <w:lang w:val="ru-RU" w:eastAsia="ru-RU"/>
    </w:rPr>
  </w:style>
  <w:style w:type="character" w:customStyle="1" w:styleId="640">
    <w:name w:val="Знак Знак64"/>
    <w:qFormat/>
    <w:locked/>
    <w:rsid w:val="00986055"/>
    <w:rPr>
      <w:b/>
      <w:sz w:val="28"/>
      <w:lang w:val="ru-RU" w:eastAsia="ru-RU"/>
    </w:rPr>
  </w:style>
  <w:style w:type="character" w:customStyle="1" w:styleId="630">
    <w:name w:val="Знак Знак63"/>
    <w:qFormat/>
    <w:locked/>
    <w:rsid w:val="00986055"/>
    <w:rPr>
      <w:b/>
      <w:i/>
      <w:sz w:val="26"/>
      <w:lang w:val="ru-RU" w:eastAsia="ru-RU"/>
    </w:rPr>
  </w:style>
  <w:style w:type="character" w:customStyle="1" w:styleId="620">
    <w:name w:val="Знак Знак62"/>
    <w:qFormat/>
    <w:locked/>
    <w:rsid w:val="00986055"/>
    <w:rPr>
      <w:sz w:val="24"/>
      <w:lang w:val="ru-RU" w:eastAsia="ru-RU"/>
    </w:rPr>
  </w:style>
  <w:style w:type="character" w:customStyle="1" w:styleId="600">
    <w:name w:val="Знак Знак60"/>
    <w:qFormat/>
    <w:locked/>
    <w:rsid w:val="00986055"/>
    <w:rPr>
      <w:i/>
      <w:sz w:val="24"/>
      <w:lang w:val="ru-RU" w:eastAsia="ru-RU"/>
    </w:rPr>
  </w:style>
  <w:style w:type="character" w:customStyle="1" w:styleId="590">
    <w:name w:val="Знак Знак59"/>
    <w:qFormat/>
    <w:locked/>
    <w:rsid w:val="00986055"/>
    <w:rPr>
      <w:rFonts w:ascii="Arial" w:hAnsi="Arial"/>
      <w:sz w:val="22"/>
      <w:lang w:val="ru-RU" w:eastAsia="ru-RU"/>
    </w:rPr>
  </w:style>
  <w:style w:type="character" w:customStyle="1" w:styleId="580">
    <w:name w:val="Знак Знак58"/>
    <w:qFormat/>
    <w:locked/>
    <w:rsid w:val="00986055"/>
    <w:rPr>
      <w:rFonts w:ascii="Courier New" w:hAnsi="Courier New"/>
      <w:lang w:val="ru-RU" w:eastAsia="ru-RU"/>
    </w:rPr>
  </w:style>
  <w:style w:type="character" w:customStyle="1" w:styleId="570">
    <w:name w:val="Знак Знак57"/>
    <w:qFormat/>
    <w:locked/>
    <w:rsid w:val="00986055"/>
    <w:rPr>
      <w:lang w:val="ru-RU" w:eastAsia="ru-RU"/>
    </w:rPr>
  </w:style>
  <w:style w:type="character" w:customStyle="1" w:styleId="560">
    <w:name w:val="Знак Знак56"/>
    <w:qFormat/>
    <w:locked/>
    <w:rsid w:val="00986055"/>
    <w:rPr>
      <w:sz w:val="24"/>
      <w:lang w:val="ru-RU" w:eastAsia="ru-RU"/>
    </w:rPr>
  </w:style>
  <w:style w:type="character" w:customStyle="1" w:styleId="540">
    <w:name w:val="Знак Знак54"/>
    <w:qFormat/>
    <w:locked/>
    <w:rsid w:val="00986055"/>
    <w:rPr>
      <w:sz w:val="24"/>
      <w:lang w:val="en-US" w:eastAsia="ru-RU"/>
    </w:rPr>
  </w:style>
  <w:style w:type="character" w:customStyle="1" w:styleId="b-material-headdate-day">
    <w:name w:val="b-material-head__date-day"/>
    <w:qFormat/>
    <w:rsid w:val="00986055"/>
  </w:style>
  <w:style w:type="character" w:customStyle="1" w:styleId="s2">
    <w:name w:val="s2"/>
    <w:qFormat/>
    <w:rsid w:val="00986055"/>
  </w:style>
  <w:style w:type="character" w:customStyle="1" w:styleId="WW8Num16z0">
    <w:name w:val="WW8Num16z0"/>
    <w:qFormat/>
    <w:rsid w:val="00986055"/>
    <w:rPr>
      <w:rFonts w:ascii="Wingdings" w:hAnsi="Wingdings"/>
    </w:rPr>
  </w:style>
  <w:style w:type="character" w:customStyle="1" w:styleId="WW8Num4z0">
    <w:name w:val="WW8Num4z0"/>
    <w:qFormat/>
    <w:rsid w:val="00986055"/>
    <w:rPr>
      <w:color w:val="auto"/>
    </w:rPr>
  </w:style>
  <w:style w:type="character" w:customStyle="1" w:styleId="WW8Num5z0">
    <w:name w:val="WW8Num5z0"/>
    <w:qFormat/>
    <w:rsid w:val="00986055"/>
    <w:rPr>
      <w:b/>
      <w:sz w:val="20"/>
    </w:rPr>
  </w:style>
  <w:style w:type="character" w:customStyle="1" w:styleId="WW8Num6z0">
    <w:name w:val="WW8Num6z0"/>
    <w:qFormat/>
    <w:rsid w:val="00986055"/>
    <w:rPr>
      <w:sz w:val="20"/>
    </w:rPr>
  </w:style>
  <w:style w:type="character" w:customStyle="1" w:styleId="WW8Num7z0">
    <w:name w:val="WW8Num7z0"/>
    <w:qFormat/>
    <w:rsid w:val="00986055"/>
    <w:rPr>
      <w:b/>
      <w:sz w:val="20"/>
    </w:rPr>
  </w:style>
  <w:style w:type="character" w:customStyle="1" w:styleId="WW8Num9z0">
    <w:name w:val="WW8Num9z0"/>
    <w:qFormat/>
    <w:rsid w:val="00986055"/>
    <w:rPr>
      <w:sz w:val="20"/>
    </w:rPr>
  </w:style>
  <w:style w:type="character" w:customStyle="1" w:styleId="WW8Num9z1">
    <w:name w:val="WW8Num9z1"/>
    <w:qFormat/>
    <w:rsid w:val="00986055"/>
    <w:rPr>
      <w:rFonts w:ascii="Symbol" w:hAnsi="Symbol"/>
      <w:sz w:val="20"/>
    </w:rPr>
  </w:style>
  <w:style w:type="character" w:customStyle="1" w:styleId="WW8Num9z2">
    <w:name w:val="WW8Num9z2"/>
    <w:qFormat/>
    <w:rsid w:val="00986055"/>
  </w:style>
  <w:style w:type="character" w:customStyle="1" w:styleId="WW8Num9z3">
    <w:name w:val="WW8Num9z3"/>
    <w:qFormat/>
    <w:rsid w:val="00986055"/>
  </w:style>
  <w:style w:type="character" w:customStyle="1" w:styleId="WW8Num9z4">
    <w:name w:val="WW8Num9z4"/>
    <w:qFormat/>
    <w:rsid w:val="00986055"/>
  </w:style>
  <w:style w:type="character" w:customStyle="1" w:styleId="WW8Num9z5">
    <w:name w:val="WW8Num9z5"/>
    <w:qFormat/>
    <w:rsid w:val="00986055"/>
  </w:style>
  <w:style w:type="character" w:customStyle="1" w:styleId="WW8Num9z6">
    <w:name w:val="WW8Num9z6"/>
    <w:qFormat/>
    <w:rsid w:val="00986055"/>
  </w:style>
  <w:style w:type="character" w:customStyle="1" w:styleId="WW8Num9z7">
    <w:name w:val="WW8Num9z7"/>
    <w:qFormat/>
    <w:rsid w:val="00986055"/>
  </w:style>
  <w:style w:type="character" w:customStyle="1" w:styleId="WW8Num9z8">
    <w:name w:val="WW8Num9z8"/>
    <w:qFormat/>
    <w:rsid w:val="00986055"/>
  </w:style>
  <w:style w:type="character" w:customStyle="1" w:styleId="WW8Num10z0">
    <w:name w:val="WW8Num10z0"/>
    <w:qFormat/>
    <w:rsid w:val="00986055"/>
    <w:rPr>
      <w:sz w:val="20"/>
    </w:rPr>
  </w:style>
  <w:style w:type="character" w:customStyle="1" w:styleId="WW8Num11z0">
    <w:name w:val="WW8Num11z0"/>
    <w:qFormat/>
    <w:rsid w:val="00986055"/>
    <w:rPr>
      <w:rFonts w:ascii="Symbol" w:hAnsi="Symbol"/>
      <w:b/>
    </w:rPr>
  </w:style>
  <w:style w:type="character" w:customStyle="1" w:styleId="WW8Num12z0">
    <w:name w:val="WW8Num12z0"/>
    <w:qFormat/>
    <w:rsid w:val="00986055"/>
    <w:rPr>
      <w:rFonts w:ascii="Symbol" w:hAnsi="Symbol"/>
      <w:sz w:val="24"/>
    </w:rPr>
  </w:style>
  <w:style w:type="character" w:customStyle="1" w:styleId="WW8Num13z0">
    <w:name w:val="WW8Num13z0"/>
    <w:qFormat/>
    <w:rsid w:val="00986055"/>
    <w:rPr>
      <w:rFonts w:ascii="Symbol" w:hAnsi="Symbol"/>
      <w:sz w:val="20"/>
    </w:rPr>
  </w:style>
  <w:style w:type="character" w:customStyle="1" w:styleId="WW8Num14z0">
    <w:name w:val="WW8Num14z0"/>
    <w:qFormat/>
    <w:rsid w:val="00986055"/>
    <w:rPr>
      <w:sz w:val="20"/>
    </w:rPr>
  </w:style>
  <w:style w:type="character" w:customStyle="1" w:styleId="WW8Num15z0">
    <w:name w:val="WW8Num15z0"/>
    <w:qFormat/>
    <w:rsid w:val="00986055"/>
    <w:rPr>
      <w:rFonts w:ascii="Times New Roman" w:hAnsi="Times New Roman"/>
      <w:sz w:val="20"/>
    </w:rPr>
  </w:style>
  <w:style w:type="character" w:customStyle="1" w:styleId="WW8Num17z0">
    <w:name w:val="WW8Num17z0"/>
    <w:qFormat/>
    <w:rsid w:val="00986055"/>
    <w:rPr>
      <w:rFonts w:ascii="Wingdings" w:hAnsi="Wingdings"/>
    </w:rPr>
  </w:style>
  <w:style w:type="character" w:customStyle="1" w:styleId="WW8Num18z0">
    <w:name w:val="WW8Num18z0"/>
    <w:qFormat/>
    <w:rsid w:val="00986055"/>
  </w:style>
  <w:style w:type="character" w:customStyle="1" w:styleId="WW8Num18z1">
    <w:name w:val="WW8Num18z1"/>
    <w:qFormat/>
    <w:rsid w:val="00986055"/>
    <w:rPr>
      <w:rFonts w:ascii="Symbol" w:hAnsi="Symbol"/>
      <w:sz w:val="20"/>
    </w:rPr>
  </w:style>
  <w:style w:type="character" w:customStyle="1" w:styleId="WW8Num18z2">
    <w:name w:val="WW8Num18z2"/>
    <w:qFormat/>
    <w:rsid w:val="00986055"/>
  </w:style>
  <w:style w:type="character" w:customStyle="1" w:styleId="WW8Num18z3">
    <w:name w:val="WW8Num18z3"/>
    <w:qFormat/>
    <w:rsid w:val="00986055"/>
  </w:style>
  <w:style w:type="character" w:customStyle="1" w:styleId="WW8Num18z4">
    <w:name w:val="WW8Num18z4"/>
    <w:qFormat/>
    <w:rsid w:val="00986055"/>
  </w:style>
  <w:style w:type="character" w:customStyle="1" w:styleId="WW8Num18z5">
    <w:name w:val="WW8Num18z5"/>
    <w:qFormat/>
    <w:rsid w:val="00986055"/>
  </w:style>
  <w:style w:type="character" w:customStyle="1" w:styleId="WW8Num18z6">
    <w:name w:val="WW8Num18z6"/>
    <w:qFormat/>
    <w:rsid w:val="00986055"/>
  </w:style>
  <w:style w:type="character" w:customStyle="1" w:styleId="WW8Num18z7">
    <w:name w:val="WW8Num18z7"/>
    <w:qFormat/>
    <w:rsid w:val="00986055"/>
  </w:style>
  <w:style w:type="character" w:customStyle="1" w:styleId="WW8Num18z8">
    <w:name w:val="WW8Num18z8"/>
    <w:qFormat/>
    <w:rsid w:val="00986055"/>
  </w:style>
  <w:style w:type="character" w:customStyle="1" w:styleId="WW8Num19z0">
    <w:name w:val="WW8Num19z0"/>
    <w:qFormat/>
    <w:rsid w:val="00986055"/>
  </w:style>
  <w:style w:type="character" w:customStyle="1" w:styleId="WW8Num19z1">
    <w:name w:val="WW8Num19z1"/>
    <w:qFormat/>
    <w:rsid w:val="00986055"/>
  </w:style>
  <w:style w:type="character" w:customStyle="1" w:styleId="WW8Num19z2">
    <w:name w:val="WW8Num19z2"/>
    <w:qFormat/>
    <w:rsid w:val="00986055"/>
  </w:style>
  <w:style w:type="character" w:customStyle="1" w:styleId="WW8Num19z3">
    <w:name w:val="WW8Num19z3"/>
    <w:qFormat/>
    <w:rsid w:val="00986055"/>
  </w:style>
  <w:style w:type="character" w:customStyle="1" w:styleId="WW8Num19z4">
    <w:name w:val="WW8Num19z4"/>
    <w:qFormat/>
    <w:rsid w:val="00986055"/>
  </w:style>
  <w:style w:type="character" w:customStyle="1" w:styleId="WW8Num19z5">
    <w:name w:val="WW8Num19z5"/>
    <w:qFormat/>
    <w:rsid w:val="00986055"/>
  </w:style>
  <w:style w:type="character" w:customStyle="1" w:styleId="WW8Num19z6">
    <w:name w:val="WW8Num19z6"/>
    <w:qFormat/>
    <w:rsid w:val="00986055"/>
  </w:style>
  <w:style w:type="character" w:customStyle="1" w:styleId="WW8Num19z7">
    <w:name w:val="WW8Num19z7"/>
    <w:qFormat/>
    <w:rsid w:val="00986055"/>
  </w:style>
  <w:style w:type="character" w:customStyle="1" w:styleId="WW8Num19z8">
    <w:name w:val="WW8Num19z8"/>
    <w:qFormat/>
    <w:rsid w:val="00986055"/>
  </w:style>
  <w:style w:type="character" w:customStyle="1" w:styleId="WW8Num4z1">
    <w:name w:val="WW8Num4z1"/>
    <w:qFormat/>
    <w:rsid w:val="00986055"/>
  </w:style>
  <w:style w:type="character" w:customStyle="1" w:styleId="WW8Num4z2">
    <w:name w:val="WW8Num4z2"/>
    <w:qFormat/>
    <w:rsid w:val="00986055"/>
  </w:style>
  <w:style w:type="character" w:customStyle="1" w:styleId="WW8Num4z3">
    <w:name w:val="WW8Num4z3"/>
    <w:qFormat/>
    <w:rsid w:val="00986055"/>
  </w:style>
  <w:style w:type="character" w:customStyle="1" w:styleId="WW8Num4z4">
    <w:name w:val="WW8Num4z4"/>
    <w:qFormat/>
    <w:rsid w:val="00986055"/>
  </w:style>
  <w:style w:type="character" w:customStyle="1" w:styleId="WW8Num4z5">
    <w:name w:val="WW8Num4z5"/>
    <w:qFormat/>
    <w:rsid w:val="00986055"/>
  </w:style>
  <w:style w:type="character" w:customStyle="1" w:styleId="WW8Num4z6">
    <w:name w:val="WW8Num4z6"/>
    <w:qFormat/>
    <w:rsid w:val="00986055"/>
  </w:style>
  <w:style w:type="character" w:customStyle="1" w:styleId="WW8Num4z7">
    <w:name w:val="WW8Num4z7"/>
    <w:qFormat/>
    <w:rsid w:val="00986055"/>
  </w:style>
  <w:style w:type="character" w:customStyle="1" w:styleId="WW8Num4z8">
    <w:name w:val="WW8Num4z8"/>
    <w:qFormat/>
    <w:rsid w:val="00986055"/>
  </w:style>
  <w:style w:type="character" w:customStyle="1" w:styleId="WW8Num5z1">
    <w:name w:val="WW8Num5z1"/>
    <w:qFormat/>
    <w:rsid w:val="00986055"/>
  </w:style>
  <w:style w:type="character" w:customStyle="1" w:styleId="WW8Num5z2">
    <w:name w:val="WW8Num5z2"/>
    <w:qFormat/>
    <w:rsid w:val="00986055"/>
  </w:style>
  <w:style w:type="character" w:customStyle="1" w:styleId="WW8Num5z3">
    <w:name w:val="WW8Num5z3"/>
    <w:qFormat/>
    <w:rsid w:val="00986055"/>
  </w:style>
  <w:style w:type="character" w:customStyle="1" w:styleId="WW8Num5z4">
    <w:name w:val="WW8Num5z4"/>
    <w:qFormat/>
    <w:rsid w:val="00986055"/>
  </w:style>
  <w:style w:type="character" w:customStyle="1" w:styleId="WW8Num5z5">
    <w:name w:val="WW8Num5z5"/>
    <w:qFormat/>
    <w:rsid w:val="00986055"/>
  </w:style>
  <w:style w:type="character" w:customStyle="1" w:styleId="WW8Num5z6">
    <w:name w:val="WW8Num5z6"/>
    <w:qFormat/>
    <w:rsid w:val="00986055"/>
  </w:style>
  <w:style w:type="character" w:customStyle="1" w:styleId="WW8Num5z7">
    <w:name w:val="WW8Num5z7"/>
    <w:qFormat/>
    <w:rsid w:val="00986055"/>
  </w:style>
  <w:style w:type="character" w:customStyle="1" w:styleId="WW8Num5z8">
    <w:name w:val="WW8Num5z8"/>
    <w:qFormat/>
    <w:rsid w:val="00986055"/>
  </w:style>
  <w:style w:type="character" w:customStyle="1" w:styleId="WW8Num6z1">
    <w:name w:val="WW8Num6z1"/>
    <w:qFormat/>
    <w:rsid w:val="00986055"/>
  </w:style>
  <w:style w:type="character" w:customStyle="1" w:styleId="WW8Num6z2">
    <w:name w:val="WW8Num6z2"/>
    <w:qFormat/>
    <w:rsid w:val="00986055"/>
  </w:style>
  <w:style w:type="character" w:customStyle="1" w:styleId="WW8Num6z3">
    <w:name w:val="WW8Num6z3"/>
    <w:qFormat/>
    <w:rsid w:val="00986055"/>
  </w:style>
  <w:style w:type="character" w:customStyle="1" w:styleId="WW8Num6z4">
    <w:name w:val="WW8Num6z4"/>
    <w:qFormat/>
    <w:rsid w:val="00986055"/>
  </w:style>
  <w:style w:type="character" w:customStyle="1" w:styleId="WW8Num6z5">
    <w:name w:val="WW8Num6z5"/>
    <w:qFormat/>
    <w:rsid w:val="00986055"/>
  </w:style>
  <w:style w:type="character" w:customStyle="1" w:styleId="WW8Num6z6">
    <w:name w:val="WW8Num6z6"/>
    <w:qFormat/>
    <w:rsid w:val="00986055"/>
  </w:style>
  <w:style w:type="character" w:customStyle="1" w:styleId="WW8Num6z7">
    <w:name w:val="WW8Num6z7"/>
    <w:qFormat/>
    <w:rsid w:val="00986055"/>
  </w:style>
  <w:style w:type="character" w:customStyle="1" w:styleId="WW8Num6z8">
    <w:name w:val="WW8Num6z8"/>
    <w:qFormat/>
    <w:rsid w:val="00986055"/>
  </w:style>
  <w:style w:type="character" w:customStyle="1" w:styleId="WW8Num7z1">
    <w:name w:val="WW8Num7z1"/>
    <w:qFormat/>
    <w:rsid w:val="00986055"/>
  </w:style>
  <w:style w:type="character" w:customStyle="1" w:styleId="WW8Num7z2">
    <w:name w:val="WW8Num7z2"/>
    <w:qFormat/>
    <w:rsid w:val="00986055"/>
  </w:style>
  <w:style w:type="character" w:customStyle="1" w:styleId="WW8Num7z3">
    <w:name w:val="WW8Num7z3"/>
    <w:qFormat/>
    <w:rsid w:val="00986055"/>
  </w:style>
  <w:style w:type="character" w:customStyle="1" w:styleId="WW8Num7z4">
    <w:name w:val="WW8Num7z4"/>
    <w:qFormat/>
    <w:rsid w:val="00986055"/>
  </w:style>
  <w:style w:type="character" w:customStyle="1" w:styleId="WW8Num7z5">
    <w:name w:val="WW8Num7z5"/>
    <w:qFormat/>
    <w:rsid w:val="00986055"/>
  </w:style>
  <w:style w:type="character" w:customStyle="1" w:styleId="WW8Num7z6">
    <w:name w:val="WW8Num7z6"/>
    <w:qFormat/>
    <w:rsid w:val="00986055"/>
  </w:style>
  <w:style w:type="character" w:customStyle="1" w:styleId="WW8Num7z7">
    <w:name w:val="WW8Num7z7"/>
    <w:qFormat/>
    <w:rsid w:val="00986055"/>
  </w:style>
  <w:style w:type="character" w:customStyle="1" w:styleId="WW8Num7z8">
    <w:name w:val="WW8Num7z8"/>
    <w:qFormat/>
    <w:rsid w:val="00986055"/>
  </w:style>
  <w:style w:type="character" w:customStyle="1" w:styleId="WW8Num8z1">
    <w:name w:val="WW8Num8z1"/>
    <w:qFormat/>
    <w:rsid w:val="00986055"/>
    <w:rPr>
      <w:rFonts w:ascii="Symbol" w:hAnsi="Symbol"/>
      <w:sz w:val="20"/>
    </w:rPr>
  </w:style>
  <w:style w:type="character" w:customStyle="1" w:styleId="WW8Num8z2">
    <w:name w:val="WW8Num8z2"/>
    <w:qFormat/>
    <w:rsid w:val="00986055"/>
  </w:style>
  <w:style w:type="character" w:customStyle="1" w:styleId="WW8Num8z3">
    <w:name w:val="WW8Num8z3"/>
    <w:qFormat/>
    <w:rsid w:val="00986055"/>
  </w:style>
  <w:style w:type="character" w:customStyle="1" w:styleId="WW8Num8z4">
    <w:name w:val="WW8Num8z4"/>
    <w:qFormat/>
    <w:rsid w:val="00986055"/>
  </w:style>
  <w:style w:type="character" w:customStyle="1" w:styleId="WW8Num8z5">
    <w:name w:val="WW8Num8z5"/>
    <w:qFormat/>
    <w:rsid w:val="00986055"/>
  </w:style>
  <w:style w:type="character" w:customStyle="1" w:styleId="WW8Num8z6">
    <w:name w:val="WW8Num8z6"/>
    <w:qFormat/>
    <w:rsid w:val="00986055"/>
  </w:style>
  <w:style w:type="character" w:customStyle="1" w:styleId="WW8Num8z7">
    <w:name w:val="WW8Num8z7"/>
    <w:qFormat/>
    <w:rsid w:val="00986055"/>
  </w:style>
  <w:style w:type="character" w:customStyle="1" w:styleId="WW8Num8z8">
    <w:name w:val="WW8Num8z8"/>
    <w:qFormat/>
    <w:rsid w:val="00986055"/>
  </w:style>
  <w:style w:type="character" w:customStyle="1" w:styleId="WW8Num10z1">
    <w:name w:val="WW8Num10z1"/>
    <w:qFormat/>
    <w:rsid w:val="00986055"/>
  </w:style>
  <w:style w:type="character" w:customStyle="1" w:styleId="WW8Num10z2">
    <w:name w:val="WW8Num10z2"/>
    <w:qFormat/>
    <w:rsid w:val="00986055"/>
  </w:style>
  <w:style w:type="character" w:customStyle="1" w:styleId="WW8Num10z3">
    <w:name w:val="WW8Num10z3"/>
    <w:qFormat/>
    <w:rsid w:val="00986055"/>
  </w:style>
  <w:style w:type="character" w:customStyle="1" w:styleId="WW8Num10z4">
    <w:name w:val="WW8Num10z4"/>
    <w:qFormat/>
    <w:rsid w:val="00986055"/>
  </w:style>
  <w:style w:type="character" w:customStyle="1" w:styleId="WW8Num10z5">
    <w:name w:val="WW8Num10z5"/>
    <w:qFormat/>
    <w:rsid w:val="00986055"/>
  </w:style>
  <w:style w:type="character" w:customStyle="1" w:styleId="WW8Num10z6">
    <w:name w:val="WW8Num10z6"/>
    <w:qFormat/>
    <w:rsid w:val="00986055"/>
  </w:style>
  <w:style w:type="character" w:customStyle="1" w:styleId="WW8Num10z7">
    <w:name w:val="WW8Num10z7"/>
    <w:qFormat/>
    <w:rsid w:val="00986055"/>
  </w:style>
  <w:style w:type="character" w:customStyle="1" w:styleId="WW8Num10z8">
    <w:name w:val="WW8Num10z8"/>
    <w:qFormat/>
    <w:rsid w:val="00986055"/>
  </w:style>
  <w:style w:type="character" w:customStyle="1" w:styleId="WW8Num11z1">
    <w:name w:val="WW8Num11z1"/>
    <w:qFormat/>
    <w:rsid w:val="00986055"/>
    <w:rPr>
      <w:sz w:val="20"/>
    </w:rPr>
  </w:style>
  <w:style w:type="character" w:customStyle="1" w:styleId="WW8Num11z2">
    <w:name w:val="WW8Num11z2"/>
    <w:qFormat/>
    <w:rsid w:val="00986055"/>
  </w:style>
  <w:style w:type="character" w:customStyle="1" w:styleId="WW8Num11z3">
    <w:name w:val="WW8Num11z3"/>
    <w:qFormat/>
    <w:rsid w:val="00986055"/>
  </w:style>
  <w:style w:type="character" w:customStyle="1" w:styleId="WW8Num11z4">
    <w:name w:val="WW8Num11z4"/>
    <w:qFormat/>
    <w:rsid w:val="00986055"/>
  </w:style>
  <w:style w:type="character" w:customStyle="1" w:styleId="WW8Num11z5">
    <w:name w:val="WW8Num11z5"/>
    <w:qFormat/>
    <w:rsid w:val="00986055"/>
  </w:style>
  <w:style w:type="character" w:customStyle="1" w:styleId="WW8Num11z6">
    <w:name w:val="WW8Num11z6"/>
    <w:qFormat/>
    <w:rsid w:val="00986055"/>
  </w:style>
  <w:style w:type="character" w:customStyle="1" w:styleId="WW8Num11z7">
    <w:name w:val="WW8Num11z7"/>
    <w:qFormat/>
    <w:rsid w:val="00986055"/>
  </w:style>
  <w:style w:type="character" w:customStyle="1" w:styleId="WW8Num11z8">
    <w:name w:val="WW8Num11z8"/>
    <w:qFormat/>
    <w:rsid w:val="00986055"/>
  </w:style>
  <w:style w:type="character" w:customStyle="1" w:styleId="WW8Num12z2">
    <w:name w:val="WW8Num12z2"/>
    <w:qFormat/>
    <w:rsid w:val="00986055"/>
    <w:rPr>
      <w:rFonts w:ascii="Wingdings" w:hAnsi="Wingdings"/>
    </w:rPr>
  </w:style>
  <w:style w:type="character" w:customStyle="1" w:styleId="WW8Num12z3">
    <w:name w:val="WW8Num12z3"/>
    <w:qFormat/>
    <w:rsid w:val="00986055"/>
    <w:rPr>
      <w:rFonts w:ascii="Symbol" w:hAnsi="Symbol"/>
    </w:rPr>
  </w:style>
  <w:style w:type="character" w:customStyle="1" w:styleId="WW8Num12z4">
    <w:name w:val="WW8Num12z4"/>
    <w:qFormat/>
    <w:rsid w:val="00986055"/>
    <w:rPr>
      <w:rFonts w:ascii="Courier New" w:hAnsi="Courier New"/>
    </w:rPr>
  </w:style>
  <w:style w:type="character" w:customStyle="1" w:styleId="WW8Num13z1">
    <w:name w:val="WW8Num13z1"/>
    <w:qFormat/>
    <w:rsid w:val="00986055"/>
  </w:style>
  <w:style w:type="character" w:customStyle="1" w:styleId="WW8Num13z2">
    <w:name w:val="WW8Num13z2"/>
    <w:qFormat/>
    <w:rsid w:val="00986055"/>
  </w:style>
  <w:style w:type="character" w:customStyle="1" w:styleId="WW8Num13z3">
    <w:name w:val="WW8Num13z3"/>
    <w:qFormat/>
    <w:rsid w:val="00986055"/>
  </w:style>
  <w:style w:type="character" w:customStyle="1" w:styleId="WW8Num13z4">
    <w:name w:val="WW8Num13z4"/>
    <w:qFormat/>
    <w:rsid w:val="00986055"/>
  </w:style>
  <w:style w:type="character" w:customStyle="1" w:styleId="WW8Num13z5">
    <w:name w:val="WW8Num13z5"/>
    <w:qFormat/>
    <w:rsid w:val="00986055"/>
  </w:style>
  <w:style w:type="character" w:customStyle="1" w:styleId="WW8Num13z6">
    <w:name w:val="WW8Num13z6"/>
    <w:qFormat/>
    <w:rsid w:val="00986055"/>
  </w:style>
  <w:style w:type="character" w:customStyle="1" w:styleId="WW8Num13z7">
    <w:name w:val="WW8Num13z7"/>
    <w:qFormat/>
    <w:rsid w:val="00986055"/>
  </w:style>
  <w:style w:type="character" w:customStyle="1" w:styleId="WW8Num13z8">
    <w:name w:val="WW8Num13z8"/>
    <w:qFormat/>
    <w:rsid w:val="00986055"/>
  </w:style>
  <w:style w:type="character" w:customStyle="1" w:styleId="WW8Num14z1">
    <w:name w:val="WW8Num14z1"/>
    <w:qFormat/>
    <w:rsid w:val="00986055"/>
  </w:style>
  <w:style w:type="character" w:customStyle="1" w:styleId="WW8Num14z2">
    <w:name w:val="WW8Num14z2"/>
    <w:qFormat/>
    <w:rsid w:val="00986055"/>
  </w:style>
  <w:style w:type="character" w:customStyle="1" w:styleId="WW8Num14z3">
    <w:name w:val="WW8Num14z3"/>
    <w:qFormat/>
    <w:rsid w:val="00986055"/>
  </w:style>
  <w:style w:type="character" w:customStyle="1" w:styleId="WW8Num14z4">
    <w:name w:val="WW8Num14z4"/>
    <w:qFormat/>
    <w:rsid w:val="00986055"/>
  </w:style>
  <w:style w:type="character" w:customStyle="1" w:styleId="WW8Num14z5">
    <w:name w:val="WW8Num14z5"/>
    <w:qFormat/>
    <w:rsid w:val="00986055"/>
  </w:style>
  <w:style w:type="character" w:customStyle="1" w:styleId="WW8Num14z6">
    <w:name w:val="WW8Num14z6"/>
    <w:qFormat/>
    <w:rsid w:val="00986055"/>
  </w:style>
  <w:style w:type="character" w:customStyle="1" w:styleId="WW8Num14z7">
    <w:name w:val="WW8Num14z7"/>
    <w:qFormat/>
    <w:rsid w:val="00986055"/>
  </w:style>
  <w:style w:type="character" w:customStyle="1" w:styleId="WW8Num14z8">
    <w:name w:val="WW8Num14z8"/>
    <w:qFormat/>
    <w:rsid w:val="00986055"/>
  </w:style>
  <w:style w:type="character" w:customStyle="1" w:styleId="WW8Num15z1">
    <w:name w:val="WW8Num15z1"/>
    <w:qFormat/>
    <w:rsid w:val="00986055"/>
  </w:style>
  <w:style w:type="character" w:customStyle="1" w:styleId="WW8Num15z2">
    <w:name w:val="WW8Num15z2"/>
    <w:qFormat/>
    <w:rsid w:val="00986055"/>
  </w:style>
  <w:style w:type="character" w:customStyle="1" w:styleId="WW8Num15z3">
    <w:name w:val="WW8Num15z3"/>
    <w:qFormat/>
    <w:rsid w:val="00986055"/>
  </w:style>
  <w:style w:type="character" w:customStyle="1" w:styleId="WW8Num15z4">
    <w:name w:val="WW8Num15z4"/>
    <w:qFormat/>
    <w:rsid w:val="00986055"/>
  </w:style>
  <w:style w:type="character" w:customStyle="1" w:styleId="WW8Num15z5">
    <w:name w:val="WW8Num15z5"/>
    <w:qFormat/>
    <w:rsid w:val="00986055"/>
  </w:style>
  <w:style w:type="character" w:customStyle="1" w:styleId="WW8Num15z6">
    <w:name w:val="WW8Num15z6"/>
    <w:qFormat/>
    <w:rsid w:val="00986055"/>
  </w:style>
  <w:style w:type="character" w:customStyle="1" w:styleId="WW8Num15z7">
    <w:name w:val="WW8Num15z7"/>
    <w:qFormat/>
    <w:rsid w:val="00986055"/>
  </w:style>
  <w:style w:type="character" w:customStyle="1" w:styleId="WW8Num15z8">
    <w:name w:val="WW8Num15z8"/>
    <w:qFormat/>
    <w:rsid w:val="00986055"/>
  </w:style>
  <w:style w:type="character" w:customStyle="1" w:styleId="WW8Num16z1">
    <w:name w:val="WW8Num16z1"/>
    <w:qFormat/>
    <w:rsid w:val="00986055"/>
  </w:style>
  <w:style w:type="character" w:customStyle="1" w:styleId="WW8Num16z2">
    <w:name w:val="WW8Num16z2"/>
    <w:qFormat/>
    <w:rsid w:val="00986055"/>
  </w:style>
  <w:style w:type="character" w:customStyle="1" w:styleId="WW8Num16z3">
    <w:name w:val="WW8Num16z3"/>
    <w:qFormat/>
    <w:rsid w:val="00986055"/>
  </w:style>
  <w:style w:type="character" w:customStyle="1" w:styleId="WW8Num16z4">
    <w:name w:val="WW8Num16z4"/>
    <w:qFormat/>
    <w:rsid w:val="00986055"/>
  </w:style>
  <w:style w:type="character" w:customStyle="1" w:styleId="WW8Num16z5">
    <w:name w:val="WW8Num16z5"/>
    <w:qFormat/>
    <w:rsid w:val="00986055"/>
  </w:style>
  <w:style w:type="character" w:customStyle="1" w:styleId="WW8Num16z6">
    <w:name w:val="WW8Num16z6"/>
    <w:qFormat/>
    <w:rsid w:val="00986055"/>
  </w:style>
  <w:style w:type="character" w:customStyle="1" w:styleId="WW8Num16z7">
    <w:name w:val="WW8Num16z7"/>
    <w:qFormat/>
    <w:rsid w:val="00986055"/>
  </w:style>
  <w:style w:type="character" w:customStyle="1" w:styleId="WW8Num16z8">
    <w:name w:val="WW8Num16z8"/>
    <w:qFormat/>
    <w:rsid w:val="00986055"/>
  </w:style>
  <w:style w:type="character" w:customStyle="1" w:styleId="afffffffff">
    <w:name w:val="Символ нумерации"/>
    <w:qFormat/>
    <w:rsid w:val="00986055"/>
  </w:style>
  <w:style w:type="character" w:customStyle="1" w:styleId="z-10">
    <w:name w:val="z-Начало формы Знак1"/>
    <w:qFormat/>
    <w:rsid w:val="00986055"/>
    <w:rPr>
      <w:rFonts w:ascii="Arial" w:hAnsi="Arial"/>
      <w:vanish/>
      <w:sz w:val="16"/>
    </w:rPr>
  </w:style>
  <w:style w:type="character" w:customStyle="1" w:styleId="s100">
    <w:name w:val="s10"/>
    <w:qFormat/>
    <w:rsid w:val="00986055"/>
  </w:style>
  <w:style w:type="character" w:customStyle="1" w:styleId="Heading12">
    <w:name w:val="Heading 12 Знак Знак"/>
    <w:qFormat/>
    <w:rsid w:val="00986055"/>
    <w:rPr>
      <w:rFonts w:ascii="Courier New" w:hAnsi="Courier New"/>
    </w:rPr>
  </w:style>
  <w:style w:type="character" w:customStyle="1" w:styleId="67">
    <w:name w:val="Знак Знак67"/>
    <w:qFormat/>
    <w:rsid w:val="00986055"/>
    <w:rPr>
      <w:rFonts w:ascii="Arial" w:hAnsi="Arial"/>
      <w:b/>
      <w:sz w:val="26"/>
    </w:rPr>
  </w:style>
  <w:style w:type="character" w:customStyle="1" w:styleId="66">
    <w:name w:val="Знак Знак66"/>
    <w:qFormat/>
    <w:rsid w:val="00986055"/>
    <w:rPr>
      <w:b/>
      <w:sz w:val="28"/>
    </w:rPr>
  </w:style>
  <w:style w:type="character" w:customStyle="1" w:styleId="1fffffb">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986055"/>
    <w:rPr>
      <w:lang w:eastAsia="en-US"/>
    </w:rPr>
  </w:style>
  <w:style w:type="character" w:customStyle="1" w:styleId="226">
    <w:name w:val="Заголовок 2 Знак2"/>
    <w:qFormat/>
    <w:rsid w:val="00986055"/>
    <w:rPr>
      <w:rFonts w:ascii="Arial" w:hAnsi="Arial"/>
      <w:b/>
      <w:i/>
      <w:sz w:val="28"/>
    </w:rPr>
  </w:style>
  <w:style w:type="character" w:customStyle="1" w:styleId="afffffffff0">
    <w:name w:val="Основной текст Знак Знак Знак Знак"/>
    <w:locked/>
    <w:rsid w:val="00986055"/>
    <w:rPr>
      <w:sz w:val="24"/>
    </w:rPr>
  </w:style>
  <w:style w:type="character" w:customStyle="1" w:styleId="1fffffc">
    <w:name w:val="Текст концевой сноски Знак1"/>
    <w:qFormat/>
    <w:rsid w:val="00986055"/>
    <w:rPr>
      <w:rFonts w:ascii="Times New Roman" w:hAnsi="Times New Roman"/>
      <w:sz w:val="20"/>
      <w:lang w:eastAsia="ru-RU"/>
    </w:rPr>
  </w:style>
  <w:style w:type="character" w:customStyle="1" w:styleId="FontStyle528">
    <w:name w:val="Font Style528"/>
    <w:qFormat/>
    <w:rsid w:val="00986055"/>
    <w:rPr>
      <w:rFonts w:ascii="Times New Roman" w:hAnsi="Times New Roman"/>
      <w:b/>
      <w:i/>
      <w:sz w:val="16"/>
    </w:rPr>
  </w:style>
  <w:style w:type="character" w:customStyle="1" w:styleId="FontStyle514">
    <w:name w:val="Font Style514"/>
    <w:qFormat/>
    <w:rsid w:val="00986055"/>
    <w:rPr>
      <w:rFonts w:ascii="Times New Roman" w:hAnsi="Times New Roman"/>
      <w:sz w:val="20"/>
    </w:rPr>
  </w:style>
  <w:style w:type="character" w:customStyle="1" w:styleId="FontStyle511">
    <w:name w:val="Font Style511"/>
    <w:qFormat/>
    <w:rsid w:val="00986055"/>
    <w:rPr>
      <w:rFonts w:ascii="Times New Roman" w:hAnsi="Times New Roman"/>
      <w:i/>
      <w:sz w:val="20"/>
    </w:rPr>
  </w:style>
  <w:style w:type="character" w:customStyle="1" w:styleId="keyword1">
    <w:name w:val="keyword1"/>
    <w:qFormat/>
    <w:rsid w:val="00986055"/>
    <w:rPr>
      <w:i/>
    </w:rPr>
  </w:style>
  <w:style w:type="character" w:customStyle="1" w:styleId="font2">
    <w:name w:val="font2"/>
    <w:qFormat/>
    <w:rsid w:val="00986055"/>
    <w:rPr>
      <w:rFonts w:ascii="Times New Roman" w:hAnsi="Times New Roman"/>
    </w:rPr>
  </w:style>
  <w:style w:type="character" w:customStyle="1" w:styleId="keyworddef1">
    <w:name w:val="keyword_def1"/>
    <w:qFormat/>
    <w:rsid w:val="00986055"/>
    <w:rPr>
      <w:b/>
      <w:i/>
    </w:rPr>
  </w:style>
  <w:style w:type="character" w:customStyle="1" w:styleId="afffffffff1">
    <w:name w:val="Выделение в тексте документа"/>
    <w:qFormat/>
    <w:rsid w:val="00986055"/>
    <w:rPr>
      <w:rFonts w:ascii="Times New Roman" w:hAnsi="Times New Roman"/>
      <w:b/>
    </w:rPr>
  </w:style>
  <w:style w:type="character" w:customStyle="1" w:styleId="xmlemitalic1">
    <w:name w:val="xml_em_italic1"/>
    <w:qFormat/>
    <w:rsid w:val="00986055"/>
    <w:rPr>
      <w:i/>
    </w:rPr>
  </w:style>
  <w:style w:type="character" w:customStyle="1" w:styleId="afffffffff2">
    <w:name w:val="Текст.Акцентированный"/>
    <w:qFormat/>
    <w:rsid w:val="00986055"/>
    <w:rPr>
      <w:rFonts w:ascii="Times New Roman" w:hAnsi="Times New Roman"/>
      <w:i/>
    </w:rPr>
  </w:style>
  <w:style w:type="character" w:customStyle="1" w:styleId="fontstyle27">
    <w:name w:val="fontstyle27"/>
    <w:qFormat/>
    <w:rsid w:val="00986055"/>
  </w:style>
  <w:style w:type="character" w:customStyle="1" w:styleId="pav31">
    <w:name w:val="pav31"/>
    <w:qFormat/>
    <w:rsid w:val="00986055"/>
    <w:rPr>
      <w:rFonts w:ascii="Comic Sans MS" w:hAnsi="Comic Sans MS"/>
      <w:color w:val="272652"/>
      <w:sz w:val="12"/>
    </w:rPr>
  </w:style>
  <w:style w:type="character" w:customStyle="1" w:styleId="WW8Num3z1">
    <w:name w:val="WW8Num3z1"/>
    <w:qFormat/>
    <w:rsid w:val="00986055"/>
    <w:rPr>
      <w:rFonts w:ascii="Times New Roman" w:hAnsi="Times New Roman"/>
    </w:rPr>
  </w:style>
  <w:style w:type="character" w:customStyle="1" w:styleId="WW8Num17z1">
    <w:name w:val="WW8Num17z1"/>
    <w:qFormat/>
    <w:rsid w:val="00986055"/>
    <w:rPr>
      <w:rFonts w:ascii="Times New Roman" w:hAnsi="Times New Roman"/>
    </w:rPr>
  </w:style>
  <w:style w:type="character" w:customStyle="1" w:styleId="MTEquationSection">
    <w:name w:val="MTEquationSection"/>
    <w:qFormat/>
    <w:rsid w:val="00986055"/>
    <w:rPr>
      <w:vanish/>
      <w:color w:val="FF0000"/>
      <w:lang w:val="en-US"/>
    </w:rPr>
  </w:style>
  <w:style w:type="character" w:customStyle="1" w:styleId="texample1">
    <w:name w:val="texample1"/>
    <w:qFormat/>
    <w:rsid w:val="00986055"/>
    <w:rPr>
      <w:rFonts w:ascii="Courier New" w:hAnsi="Courier New"/>
      <w:color w:val="8B0000"/>
    </w:rPr>
  </w:style>
  <w:style w:type="character" w:customStyle="1" w:styleId="FontStyle28">
    <w:name w:val="Font Style28"/>
    <w:qFormat/>
    <w:rsid w:val="00986055"/>
    <w:rPr>
      <w:rFonts w:ascii="Times New Roman" w:hAnsi="Times New Roman"/>
      <w:i/>
      <w:sz w:val="18"/>
    </w:rPr>
  </w:style>
  <w:style w:type="character" w:customStyle="1" w:styleId="FontStyle20">
    <w:name w:val="Font Style20"/>
    <w:qFormat/>
    <w:rsid w:val="00986055"/>
    <w:rPr>
      <w:rFonts w:ascii="Book Antiqua" w:hAnsi="Book Antiqua"/>
      <w:sz w:val="18"/>
    </w:rPr>
  </w:style>
  <w:style w:type="character" w:customStyle="1" w:styleId="FontStyle140">
    <w:name w:val="Font Style14"/>
    <w:qFormat/>
    <w:rsid w:val="00986055"/>
    <w:rPr>
      <w:rFonts w:ascii="Franklin Gothic Book" w:hAnsi="Franklin Gothic Book"/>
      <w:b/>
      <w:sz w:val="30"/>
    </w:rPr>
  </w:style>
  <w:style w:type="character" w:customStyle="1" w:styleId="FontStyle13">
    <w:name w:val="Font Style13"/>
    <w:qFormat/>
    <w:rsid w:val="00986055"/>
    <w:rPr>
      <w:rFonts w:ascii="Arial" w:hAnsi="Arial"/>
      <w:b/>
      <w:sz w:val="14"/>
    </w:rPr>
  </w:style>
  <w:style w:type="character" w:customStyle="1" w:styleId="fontstyle15">
    <w:name w:val="fontstyle15"/>
    <w:qFormat/>
    <w:rsid w:val="00986055"/>
  </w:style>
  <w:style w:type="character" w:customStyle="1" w:styleId="fontstyle160">
    <w:name w:val="fontstyle16"/>
    <w:qFormat/>
    <w:rsid w:val="00986055"/>
  </w:style>
  <w:style w:type="character" w:customStyle="1" w:styleId="noprint">
    <w:name w:val="noprint"/>
    <w:qFormat/>
    <w:rsid w:val="00986055"/>
  </w:style>
  <w:style w:type="character" w:customStyle="1" w:styleId="a00">
    <w:name w:val="a0"/>
    <w:qFormat/>
    <w:rsid w:val="00986055"/>
  </w:style>
  <w:style w:type="character" w:customStyle="1" w:styleId="Typewriter">
    <w:name w:val="Typewriter"/>
    <w:qFormat/>
    <w:rsid w:val="00986055"/>
    <w:rPr>
      <w:rFonts w:ascii="Courier New" w:hAnsi="Courier New"/>
      <w:sz w:val="20"/>
    </w:rPr>
  </w:style>
  <w:style w:type="character" w:customStyle="1" w:styleId="keyword">
    <w:name w:val="keyword"/>
    <w:qFormat/>
    <w:rsid w:val="00986055"/>
  </w:style>
  <w:style w:type="character" w:customStyle="1" w:styleId="texample">
    <w:name w:val="texample"/>
    <w:qFormat/>
    <w:rsid w:val="00986055"/>
  </w:style>
  <w:style w:type="character" w:customStyle="1" w:styleId="sentence">
    <w:name w:val="sentence"/>
    <w:qFormat/>
    <w:rsid w:val="00986055"/>
  </w:style>
  <w:style w:type="character" w:customStyle="1" w:styleId="input">
    <w:name w:val="input"/>
    <w:qFormat/>
    <w:rsid w:val="00986055"/>
  </w:style>
  <w:style w:type="character" w:customStyle="1" w:styleId="xmlemitalic">
    <w:name w:val="xml_em_italic"/>
    <w:qFormat/>
    <w:rsid w:val="00986055"/>
  </w:style>
  <w:style w:type="character" w:customStyle="1" w:styleId="serp-urlitem">
    <w:name w:val="serp-url__item"/>
    <w:qFormat/>
    <w:rsid w:val="00986055"/>
  </w:style>
  <w:style w:type="character" w:customStyle="1" w:styleId="1fffffd">
    <w:name w:val="Гиперссылка1"/>
    <w:qFormat/>
    <w:rsid w:val="00986055"/>
    <w:rPr>
      <w:color w:val="006890"/>
      <w:u w:val="none"/>
    </w:rPr>
  </w:style>
  <w:style w:type="character" w:customStyle="1" w:styleId="maintxt">
    <w:name w:val="maintxt"/>
    <w:qFormat/>
    <w:rsid w:val="00986055"/>
    <w:rPr>
      <w:rFonts w:ascii="Times New Roman" w:hAnsi="Times New Roman"/>
    </w:rPr>
  </w:style>
  <w:style w:type="character" w:customStyle="1" w:styleId="zagl">
    <w:name w:val="zagl"/>
    <w:qFormat/>
    <w:rsid w:val="00986055"/>
  </w:style>
  <w:style w:type="character" w:customStyle="1" w:styleId="FontStyle135">
    <w:name w:val="Font Style135"/>
    <w:qFormat/>
    <w:rsid w:val="00986055"/>
    <w:rPr>
      <w:rFonts w:ascii="Times New Roman" w:hAnsi="Times New Roman"/>
      <w:sz w:val="20"/>
    </w:rPr>
  </w:style>
  <w:style w:type="character" w:customStyle="1" w:styleId="wrc131">
    <w:name w:val="wrc131"/>
    <w:qFormat/>
    <w:rsid w:val="00986055"/>
    <w:rPr>
      <w:vanish/>
    </w:rPr>
  </w:style>
  <w:style w:type="character" w:customStyle="1" w:styleId="butback">
    <w:name w:val="butback"/>
    <w:qFormat/>
    <w:rsid w:val="00986055"/>
  </w:style>
  <w:style w:type="character" w:customStyle="1" w:styleId="3fc">
    <w:name w:val="Основной текст Знак Знак3"/>
    <w:aliases w:val="Основной текст Знак1 Знак2,Основной текст Знак Знак Знак Знак2,Знак1 Знак Знак4,Знак1 Знак Знак41,Знак1 Знак Знак42,Знак1 Знак Знак411"/>
    <w:locked/>
    <w:rsid w:val="00986055"/>
    <w:rPr>
      <w:sz w:val="24"/>
      <w:lang w:val="ru-RU" w:eastAsia="ru-RU"/>
    </w:rPr>
  </w:style>
  <w:style w:type="character" w:customStyle="1" w:styleId="a30">
    <w:name w:val="a3"/>
    <w:qFormat/>
    <w:rsid w:val="00986055"/>
  </w:style>
  <w:style w:type="character" w:customStyle="1" w:styleId="formula">
    <w:name w:val="formula"/>
    <w:qFormat/>
    <w:rsid w:val="00986055"/>
  </w:style>
  <w:style w:type="character" w:customStyle="1" w:styleId="style170">
    <w:name w:val="style17"/>
    <w:qFormat/>
    <w:rsid w:val="00986055"/>
  </w:style>
  <w:style w:type="character" w:customStyle="1" w:styleId="texhtml">
    <w:name w:val="texhtml"/>
    <w:qFormat/>
    <w:rsid w:val="00986055"/>
  </w:style>
  <w:style w:type="character" w:customStyle="1" w:styleId="style230">
    <w:name w:val="style23"/>
    <w:qFormat/>
    <w:rsid w:val="00986055"/>
  </w:style>
  <w:style w:type="character" w:customStyle="1" w:styleId="BodyTextChar1">
    <w:name w:val="Body Text Char1"/>
    <w:qFormat/>
    <w:locked/>
    <w:rsid w:val="00986055"/>
    <w:rPr>
      <w:sz w:val="24"/>
      <w:lang w:eastAsia="ru-RU"/>
    </w:rPr>
  </w:style>
  <w:style w:type="character" w:customStyle="1" w:styleId="FontStyle29">
    <w:name w:val="Font Style29"/>
    <w:qFormat/>
    <w:rsid w:val="00986055"/>
    <w:rPr>
      <w:rFonts w:ascii="Times New Roman" w:hAnsi="Times New Roman"/>
      <w:sz w:val="26"/>
    </w:rPr>
  </w:style>
  <w:style w:type="character" w:customStyle="1" w:styleId="small1">
    <w:name w:val="small1"/>
    <w:qFormat/>
    <w:rsid w:val="00986055"/>
  </w:style>
  <w:style w:type="character" w:customStyle="1" w:styleId="answer-source">
    <w:name w:val="answer-source"/>
    <w:qFormat/>
    <w:rsid w:val="00986055"/>
  </w:style>
  <w:style w:type="character" w:customStyle="1" w:styleId="reftag">
    <w:name w:val="reftag"/>
    <w:qFormat/>
    <w:rsid w:val="00986055"/>
  </w:style>
  <w:style w:type="character" w:customStyle="1" w:styleId="tgc">
    <w:name w:val="_tgc"/>
    <w:qFormat/>
    <w:rsid w:val="00986055"/>
  </w:style>
  <w:style w:type="character" w:customStyle="1" w:styleId="FontStyle39">
    <w:name w:val="Font Style39"/>
    <w:qFormat/>
    <w:rsid w:val="00986055"/>
    <w:rPr>
      <w:rFonts w:ascii="Times New Roman" w:hAnsi="Times New Roman"/>
      <w:b/>
      <w:sz w:val="24"/>
    </w:rPr>
  </w:style>
  <w:style w:type="character" w:customStyle="1" w:styleId="FontStyle816">
    <w:name w:val="Font Style816"/>
    <w:qFormat/>
    <w:rsid w:val="00986055"/>
    <w:rPr>
      <w:rFonts w:ascii="Times New Roman" w:hAnsi="Times New Roman"/>
      <w:sz w:val="20"/>
    </w:rPr>
  </w:style>
  <w:style w:type="character" w:customStyle="1" w:styleId="EndnoteTextChar1">
    <w:name w:val="Endnote Text Char1"/>
    <w:qFormat/>
    <w:rsid w:val="00986055"/>
    <w:rPr>
      <w:rFonts w:ascii="Times New Roman" w:hAnsi="Times New Roman"/>
    </w:rPr>
  </w:style>
  <w:style w:type="character" w:customStyle="1" w:styleId="s7">
    <w:name w:val="s7"/>
    <w:qFormat/>
    <w:rsid w:val="00986055"/>
  </w:style>
  <w:style w:type="character" w:customStyle="1" w:styleId="s13">
    <w:name w:val="s13"/>
    <w:qFormat/>
    <w:rsid w:val="00986055"/>
  </w:style>
  <w:style w:type="character" w:customStyle="1" w:styleId="s14">
    <w:name w:val="s14"/>
    <w:qFormat/>
    <w:rsid w:val="00986055"/>
  </w:style>
  <w:style w:type="character" w:customStyle="1" w:styleId="s15">
    <w:name w:val="s15"/>
    <w:qFormat/>
    <w:rsid w:val="00986055"/>
  </w:style>
  <w:style w:type="character" w:customStyle="1" w:styleId="s9">
    <w:name w:val="s9"/>
    <w:qFormat/>
    <w:rsid w:val="00986055"/>
  </w:style>
  <w:style w:type="character" w:customStyle="1" w:styleId="712">
    <w:name w:val="Знак Знак71"/>
    <w:qFormat/>
    <w:rsid w:val="00986055"/>
    <w:rPr>
      <w:sz w:val="16"/>
      <w:lang w:val="ru-RU" w:eastAsia="ru-RU"/>
    </w:rPr>
  </w:style>
  <w:style w:type="character" w:customStyle="1" w:styleId="161">
    <w:name w:val="Знак Знак161"/>
    <w:qFormat/>
    <w:rsid w:val="00986055"/>
    <w:rPr>
      <w:rFonts w:ascii="Cambria" w:hAnsi="Cambria"/>
      <w:b/>
      <w:kern w:val="32"/>
      <w:sz w:val="32"/>
    </w:rPr>
  </w:style>
  <w:style w:type="character" w:customStyle="1" w:styleId="s4">
    <w:name w:val="s4"/>
    <w:qFormat/>
    <w:rsid w:val="00986055"/>
  </w:style>
  <w:style w:type="character" w:customStyle="1" w:styleId="3fd">
    <w:name w:val="Гиперссылка3"/>
    <w:qFormat/>
    <w:rsid w:val="00986055"/>
    <w:rPr>
      <w:color w:val="2C437A"/>
      <w:u w:val="none"/>
    </w:rPr>
  </w:style>
  <w:style w:type="character" w:customStyle="1" w:styleId="700">
    <w:name w:val="Знак Знак70"/>
    <w:qFormat/>
    <w:rsid w:val="00986055"/>
    <w:rPr>
      <w:rFonts w:ascii="Arial" w:hAnsi="Arial"/>
      <w:b/>
      <w:sz w:val="26"/>
    </w:rPr>
  </w:style>
  <w:style w:type="character" w:customStyle="1" w:styleId="69">
    <w:name w:val="Знак Знак69"/>
    <w:qFormat/>
    <w:rsid w:val="00986055"/>
    <w:rPr>
      <w:b/>
      <w:sz w:val="28"/>
    </w:rPr>
  </w:style>
  <w:style w:type="character" w:customStyle="1" w:styleId="68">
    <w:name w:val="Знак Знак68"/>
    <w:qFormat/>
    <w:rsid w:val="00986055"/>
    <w:rPr>
      <w:b/>
      <w:i/>
      <w:sz w:val="26"/>
    </w:rPr>
  </w:style>
  <w:style w:type="character" w:customStyle="1" w:styleId="Heading121">
    <w:name w:val="Heading 12 Знак Знак1"/>
    <w:qFormat/>
    <w:rsid w:val="00986055"/>
    <w:rPr>
      <w:rFonts w:ascii="Courier New" w:hAnsi="Courier New"/>
    </w:rPr>
  </w:style>
  <w:style w:type="character" w:customStyle="1" w:styleId="hps">
    <w:name w:val="hps"/>
    <w:qFormat/>
    <w:rsid w:val="00986055"/>
  </w:style>
  <w:style w:type="character" w:customStyle="1" w:styleId="HTML20">
    <w:name w:val="Стандартный HTML Знак2"/>
    <w:qFormat/>
    <w:locked/>
    <w:rsid w:val="00986055"/>
    <w:rPr>
      <w:rFonts w:ascii="Courier New" w:hAnsi="Courier New"/>
      <w:lang w:val="ru-RU" w:eastAsia="ru-RU"/>
    </w:rPr>
  </w:style>
  <w:style w:type="character" w:customStyle="1" w:styleId="11e">
    <w:name w:val="Знак11"/>
    <w:qFormat/>
    <w:rsid w:val="00986055"/>
    <w:rPr>
      <w:rFonts w:ascii="Arial" w:hAnsi="Arial"/>
      <w:b/>
      <w:kern w:val="32"/>
      <w:sz w:val="32"/>
      <w:lang w:val="ru-RU" w:eastAsia="ru-RU"/>
    </w:rPr>
  </w:style>
  <w:style w:type="character" w:customStyle="1" w:styleId="rubric2">
    <w:name w:val="rubric2"/>
    <w:qFormat/>
    <w:rsid w:val="00986055"/>
    <w:rPr>
      <w:shd w:val="clear" w:color="auto" w:fill="FFFFFF"/>
    </w:rPr>
  </w:style>
  <w:style w:type="character" w:customStyle="1" w:styleId="A10">
    <w:name w:val="A1"/>
    <w:qFormat/>
    <w:rsid w:val="00986055"/>
    <w:rPr>
      <w:rFonts w:ascii="Myriad Pro" w:hAnsi="Myriad Pro"/>
      <w:color w:val="000000"/>
      <w:sz w:val="20"/>
    </w:rPr>
  </w:style>
  <w:style w:type="character" w:customStyle="1" w:styleId="A31">
    <w:name w:val="A3"/>
    <w:qFormat/>
    <w:rsid w:val="00986055"/>
    <w:rPr>
      <w:rFonts w:ascii="Myriad Pro" w:hAnsi="Myriad Pro"/>
      <w:b/>
      <w:color w:val="000000"/>
      <w:sz w:val="30"/>
    </w:rPr>
  </w:style>
  <w:style w:type="character" w:customStyle="1" w:styleId="para6">
    <w:name w:val="para6"/>
    <w:qFormat/>
    <w:rsid w:val="00986055"/>
  </w:style>
  <w:style w:type="character" w:customStyle="1" w:styleId="FontStyle31">
    <w:name w:val="Font Style31"/>
    <w:qFormat/>
    <w:rsid w:val="00986055"/>
    <w:rPr>
      <w:rFonts w:ascii="Times New Roman" w:hAnsi="Times New Roman"/>
      <w:b/>
      <w:sz w:val="28"/>
    </w:rPr>
  </w:style>
  <w:style w:type="character" w:customStyle="1" w:styleId="342">
    <w:name w:val="Знак3 Знак Знак4"/>
    <w:qFormat/>
    <w:locked/>
    <w:rsid w:val="00986055"/>
    <w:rPr>
      <w:rFonts w:ascii="Courier New" w:hAnsi="Courier New"/>
      <w:lang w:val="ru-RU" w:eastAsia="ru-RU"/>
    </w:rPr>
  </w:style>
  <w:style w:type="character" w:customStyle="1" w:styleId="FontStyle30">
    <w:name w:val="Font Style30"/>
    <w:qFormat/>
    <w:rsid w:val="00986055"/>
    <w:rPr>
      <w:rFonts w:ascii="Times New Roman" w:hAnsi="Times New Roman"/>
      <w:sz w:val="22"/>
    </w:rPr>
  </w:style>
  <w:style w:type="character" w:customStyle="1" w:styleId="FontStyle32">
    <w:name w:val="Font Style32"/>
    <w:qFormat/>
    <w:rsid w:val="00986055"/>
    <w:rPr>
      <w:rFonts w:ascii="Times New Roman" w:hAnsi="Times New Roman"/>
      <w:i/>
      <w:sz w:val="26"/>
    </w:rPr>
  </w:style>
  <w:style w:type="character" w:customStyle="1" w:styleId="gray1">
    <w:name w:val="gray1"/>
    <w:qFormat/>
    <w:rsid w:val="00986055"/>
    <w:rPr>
      <w:color w:val="808080"/>
    </w:rPr>
  </w:style>
  <w:style w:type="character" w:customStyle="1" w:styleId="style161">
    <w:name w:val="style161"/>
    <w:qFormat/>
    <w:rsid w:val="00986055"/>
    <w:rPr>
      <w:rFonts w:ascii="Verdana" w:hAnsi="Verdana"/>
      <w:sz w:val="24"/>
    </w:rPr>
  </w:style>
  <w:style w:type="character" w:customStyle="1" w:styleId="description2">
    <w:name w:val="description2"/>
    <w:qFormat/>
    <w:rsid w:val="00986055"/>
    <w:rPr>
      <w:color w:val="000000"/>
      <w:sz w:val="20"/>
    </w:rPr>
  </w:style>
  <w:style w:type="character" w:customStyle="1" w:styleId="c17">
    <w:name w:val="c17"/>
    <w:qFormat/>
    <w:rsid w:val="00986055"/>
  </w:style>
  <w:style w:type="character" w:customStyle="1" w:styleId="searchhit">
    <w:name w:val="search_hit"/>
    <w:qFormat/>
    <w:rsid w:val="00986055"/>
  </w:style>
  <w:style w:type="character" w:customStyle="1" w:styleId="FontStyle111">
    <w:name w:val="Font Style111"/>
    <w:qFormat/>
    <w:rsid w:val="00986055"/>
    <w:rPr>
      <w:rFonts w:ascii="Century Schoolbook" w:hAnsi="Century Schoolbook"/>
      <w:sz w:val="18"/>
    </w:rPr>
  </w:style>
  <w:style w:type="character" w:customStyle="1" w:styleId="FontStyle136">
    <w:name w:val="Font Style136"/>
    <w:qFormat/>
    <w:rsid w:val="00986055"/>
    <w:rPr>
      <w:rFonts w:ascii="Century Schoolbook" w:hAnsi="Century Schoolbook"/>
      <w:b/>
      <w:sz w:val="18"/>
    </w:rPr>
  </w:style>
  <w:style w:type="character" w:customStyle="1" w:styleId="rl">
    <w:name w:val="rl"/>
    <w:qFormat/>
    <w:rsid w:val="00986055"/>
  </w:style>
  <w:style w:type="character" w:customStyle="1" w:styleId="NoBreak">
    <w:name w:val="_NoBreak"/>
    <w:qFormat/>
    <w:rsid w:val="00986055"/>
  </w:style>
  <w:style w:type="character" w:customStyle="1" w:styleId="mymarkfind">
    <w:name w:val="my_mark_find"/>
    <w:qFormat/>
    <w:rsid w:val="00986055"/>
  </w:style>
  <w:style w:type="character" w:customStyle="1" w:styleId="hl">
    <w:name w:val="hl"/>
    <w:qFormat/>
    <w:rsid w:val="00986055"/>
    <w:rPr>
      <w:rFonts w:ascii="Times New Roman" w:hAnsi="Times New Roman"/>
    </w:rPr>
  </w:style>
  <w:style w:type="character" w:customStyle="1" w:styleId="Arial16">
    <w:name w:val="Стиль Arial 16 пт полужирный"/>
    <w:qFormat/>
    <w:rsid w:val="00986055"/>
    <w:rPr>
      <w:rFonts w:ascii="Arial" w:hAnsi="Arial"/>
      <w:b/>
      <w:sz w:val="32"/>
    </w:rPr>
  </w:style>
  <w:style w:type="character" w:customStyle="1" w:styleId="b">
    <w:name w:val="b"/>
    <w:qFormat/>
    <w:rsid w:val="00986055"/>
  </w:style>
  <w:style w:type="character" w:customStyle="1" w:styleId="FontStyle61">
    <w:name w:val="Font Style61"/>
    <w:qFormat/>
    <w:rsid w:val="00986055"/>
    <w:rPr>
      <w:rFonts w:ascii="MS Reference Sans Serif" w:hAnsi="MS Reference Sans Serif"/>
      <w:sz w:val="12"/>
    </w:rPr>
  </w:style>
  <w:style w:type="character" w:customStyle="1" w:styleId="FontStyle60">
    <w:name w:val="Font Style60"/>
    <w:qFormat/>
    <w:rsid w:val="00986055"/>
    <w:rPr>
      <w:rFonts w:ascii="MS Reference Sans Serif" w:hAnsi="MS Reference Sans Serif"/>
      <w:sz w:val="16"/>
    </w:rPr>
  </w:style>
  <w:style w:type="character" w:customStyle="1" w:styleId="FontStyle79">
    <w:name w:val="Font Style79"/>
    <w:qFormat/>
    <w:rsid w:val="00986055"/>
    <w:rPr>
      <w:rFonts w:ascii="MS Reference Sans Serif" w:hAnsi="MS Reference Sans Serif"/>
      <w:sz w:val="22"/>
    </w:rPr>
  </w:style>
  <w:style w:type="character" w:customStyle="1" w:styleId="WW8Num2z1">
    <w:name w:val="WW8Num2z1"/>
    <w:qFormat/>
    <w:rsid w:val="00986055"/>
    <w:rPr>
      <w:rFonts w:ascii="Times New Roman" w:hAnsi="Times New Roman"/>
    </w:rPr>
  </w:style>
  <w:style w:type="character" w:customStyle="1" w:styleId="332">
    <w:name w:val="Знак3 Знак Знак3"/>
    <w:qFormat/>
    <w:locked/>
    <w:rsid w:val="00986055"/>
    <w:rPr>
      <w:rFonts w:ascii="Courier New" w:hAnsi="Courier New"/>
      <w:lang w:val="ru-RU" w:eastAsia="ru-RU"/>
    </w:rPr>
  </w:style>
  <w:style w:type="character" w:customStyle="1" w:styleId="WW8Num2z2">
    <w:name w:val="WW8Num2z2"/>
    <w:qFormat/>
    <w:rsid w:val="00986055"/>
    <w:rPr>
      <w:rFonts w:ascii="Wingdings" w:hAnsi="Wingdings"/>
    </w:rPr>
  </w:style>
  <w:style w:type="character" w:customStyle="1" w:styleId="WW8Num3z2">
    <w:name w:val="WW8Num3z2"/>
    <w:qFormat/>
    <w:rsid w:val="00986055"/>
    <w:rPr>
      <w:rFonts w:ascii="Wingdings" w:hAnsi="Wingdings"/>
    </w:rPr>
  </w:style>
  <w:style w:type="character" w:customStyle="1" w:styleId="WW8Num3z3">
    <w:name w:val="WW8Num3z3"/>
    <w:qFormat/>
    <w:rsid w:val="00986055"/>
    <w:rPr>
      <w:rFonts w:ascii="Symbol" w:hAnsi="Symbol"/>
    </w:rPr>
  </w:style>
  <w:style w:type="character" w:customStyle="1" w:styleId="WW8Num12z1">
    <w:name w:val="WW8Num12z1"/>
    <w:qFormat/>
    <w:rsid w:val="00986055"/>
    <w:rPr>
      <w:b/>
    </w:rPr>
  </w:style>
  <w:style w:type="character" w:customStyle="1" w:styleId="WW8Num12z5">
    <w:name w:val="WW8Num12z5"/>
    <w:qFormat/>
    <w:rsid w:val="00986055"/>
  </w:style>
  <w:style w:type="character" w:customStyle="1" w:styleId="WW8Num12z6">
    <w:name w:val="WW8Num12z6"/>
    <w:qFormat/>
    <w:rsid w:val="00986055"/>
  </w:style>
  <w:style w:type="character" w:customStyle="1" w:styleId="WW8Num12z7">
    <w:name w:val="WW8Num12z7"/>
    <w:qFormat/>
    <w:rsid w:val="00986055"/>
  </w:style>
  <w:style w:type="character" w:customStyle="1" w:styleId="WW8Num12z8">
    <w:name w:val="WW8Num12z8"/>
    <w:qFormat/>
    <w:rsid w:val="00986055"/>
  </w:style>
  <w:style w:type="character" w:customStyle="1" w:styleId="WW8Num17z2">
    <w:name w:val="WW8Num17z2"/>
    <w:qFormat/>
    <w:rsid w:val="00986055"/>
  </w:style>
  <w:style w:type="character" w:customStyle="1" w:styleId="WW8Num17z3">
    <w:name w:val="WW8Num17z3"/>
    <w:qFormat/>
    <w:rsid w:val="00986055"/>
  </w:style>
  <w:style w:type="character" w:customStyle="1" w:styleId="WW8Num17z4">
    <w:name w:val="WW8Num17z4"/>
    <w:qFormat/>
    <w:rsid w:val="00986055"/>
  </w:style>
  <w:style w:type="character" w:customStyle="1" w:styleId="WW8Num17z5">
    <w:name w:val="WW8Num17z5"/>
    <w:qFormat/>
    <w:rsid w:val="00986055"/>
  </w:style>
  <w:style w:type="character" w:customStyle="1" w:styleId="WW8Num17z6">
    <w:name w:val="WW8Num17z6"/>
    <w:qFormat/>
    <w:rsid w:val="00986055"/>
  </w:style>
  <w:style w:type="character" w:customStyle="1" w:styleId="WW8Num17z7">
    <w:name w:val="WW8Num17z7"/>
    <w:qFormat/>
    <w:rsid w:val="00986055"/>
  </w:style>
  <w:style w:type="character" w:customStyle="1" w:styleId="WW8Num17z8">
    <w:name w:val="WW8Num17z8"/>
    <w:qFormat/>
    <w:rsid w:val="00986055"/>
  </w:style>
  <w:style w:type="character" w:customStyle="1" w:styleId="WW8Num20z0">
    <w:name w:val="WW8Num20z0"/>
    <w:qFormat/>
    <w:rsid w:val="00986055"/>
  </w:style>
  <w:style w:type="character" w:customStyle="1" w:styleId="WW8Num21z0">
    <w:name w:val="WW8Num21z0"/>
    <w:qFormat/>
    <w:rsid w:val="00986055"/>
  </w:style>
  <w:style w:type="character" w:customStyle="1" w:styleId="WW8Num21z1">
    <w:name w:val="WW8Num21z1"/>
    <w:qFormat/>
    <w:rsid w:val="00986055"/>
  </w:style>
  <w:style w:type="character" w:customStyle="1" w:styleId="WW8Num21z2">
    <w:name w:val="WW8Num21z2"/>
    <w:qFormat/>
    <w:rsid w:val="00986055"/>
  </w:style>
  <w:style w:type="character" w:customStyle="1" w:styleId="WW8Num21z3">
    <w:name w:val="WW8Num21z3"/>
    <w:qFormat/>
    <w:rsid w:val="00986055"/>
  </w:style>
  <w:style w:type="character" w:customStyle="1" w:styleId="WW8Num21z4">
    <w:name w:val="WW8Num21z4"/>
    <w:qFormat/>
    <w:rsid w:val="00986055"/>
  </w:style>
  <w:style w:type="character" w:customStyle="1" w:styleId="WW8Num21z5">
    <w:name w:val="WW8Num21z5"/>
    <w:qFormat/>
    <w:rsid w:val="00986055"/>
  </w:style>
  <w:style w:type="character" w:customStyle="1" w:styleId="WW8Num21z6">
    <w:name w:val="WW8Num21z6"/>
    <w:qFormat/>
    <w:rsid w:val="00986055"/>
  </w:style>
  <w:style w:type="character" w:customStyle="1" w:styleId="WW8Num21z7">
    <w:name w:val="WW8Num21z7"/>
    <w:qFormat/>
    <w:rsid w:val="00986055"/>
  </w:style>
  <w:style w:type="character" w:customStyle="1" w:styleId="WW8Num21z8">
    <w:name w:val="WW8Num21z8"/>
    <w:qFormat/>
    <w:rsid w:val="00986055"/>
  </w:style>
  <w:style w:type="character" w:customStyle="1" w:styleId="WW8Num22z0">
    <w:name w:val="WW8Num22z0"/>
    <w:qFormat/>
    <w:rsid w:val="00986055"/>
    <w:rPr>
      <w:rFonts w:ascii="Symbol" w:hAnsi="Symbol"/>
    </w:rPr>
  </w:style>
  <w:style w:type="character" w:customStyle="1" w:styleId="WW8Num22z1">
    <w:name w:val="WW8Num22z1"/>
    <w:qFormat/>
    <w:rsid w:val="00986055"/>
    <w:rPr>
      <w:rFonts w:ascii="Courier New" w:hAnsi="Courier New"/>
    </w:rPr>
  </w:style>
  <w:style w:type="character" w:customStyle="1" w:styleId="WW8Num22z2">
    <w:name w:val="WW8Num22z2"/>
    <w:qFormat/>
    <w:rsid w:val="00986055"/>
    <w:rPr>
      <w:rFonts w:ascii="Wingdings" w:hAnsi="Wingdings"/>
    </w:rPr>
  </w:style>
  <w:style w:type="character" w:customStyle="1" w:styleId="WW8Num23z0">
    <w:name w:val="WW8Num23z0"/>
    <w:qFormat/>
    <w:rsid w:val="00986055"/>
  </w:style>
  <w:style w:type="character" w:customStyle="1" w:styleId="WW8Num23z1">
    <w:name w:val="WW8Num23z1"/>
    <w:qFormat/>
    <w:rsid w:val="00986055"/>
  </w:style>
  <w:style w:type="character" w:customStyle="1" w:styleId="WW8Num23z2">
    <w:name w:val="WW8Num23z2"/>
    <w:qFormat/>
    <w:rsid w:val="00986055"/>
  </w:style>
  <w:style w:type="character" w:customStyle="1" w:styleId="WW8Num23z3">
    <w:name w:val="WW8Num23z3"/>
    <w:qFormat/>
    <w:rsid w:val="00986055"/>
  </w:style>
  <w:style w:type="character" w:customStyle="1" w:styleId="WW8Num23z4">
    <w:name w:val="WW8Num23z4"/>
    <w:qFormat/>
    <w:rsid w:val="00986055"/>
  </w:style>
  <w:style w:type="character" w:customStyle="1" w:styleId="WW8Num23z5">
    <w:name w:val="WW8Num23z5"/>
    <w:qFormat/>
    <w:rsid w:val="00986055"/>
  </w:style>
  <w:style w:type="character" w:customStyle="1" w:styleId="WW8Num23z6">
    <w:name w:val="WW8Num23z6"/>
    <w:qFormat/>
    <w:rsid w:val="00986055"/>
  </w:style>
  <w:style w:type="character" w:customStyle="1" w:styleId="WW8Num23z7">
    <w:name w:val="WW8Num23z7"/>
    <w:qFormat/>
    <w:rsid w:val="00986055"/>
  </w:style>
  <w:style w:type="character" w:customStyle="1" w:styleId="WW8Num23z8">
    <w:name w:val="WW8Num23z8"/>
    <w:qFormat/>
    <w:rsid w:val="00986055"/>
  </w:style>
  <w:style w:type="character" w:customStyle="1" w:styleId="WW8Num24z0">
    <w:name w:val="WW8Num24z0"/>
    <w:qFormat/>
    <w:rsid w:val="00986055"/>
    <w:rPr>
      <w:rFonts w:ascii="Symbol" w:hAnsi="Symbol"/>
      <w:sz w:val="24"/>
    </w:rPr>
  </w:style>
  <w:style w:type="character" w:customStyle="1" w:styleId="WW8Num24z1">
    <w:name w:val="WW8Num24z1"/>
    <w:qFormat/>
    <w:rsid w:val="00986055"/>
    <w:rPr>
      <w:rFonts w:ascii="Courier New" w:hAnsi="Courier New"/>
    </w:rPr>
  </w:style>
  <w:style w:type="character" w:customStyle="1" w:styleId="WW8Num24z2">
    <w:name w:val="WW8Num24z2"/>
    <w:qFormat/>
    <w:rsid w:val="00986055"/>
    <w:rPr>
      <w:rFonts w:ascii="Wingdings" w:hAnsi="Wingdings"/>
    </w:rPr>
  </w:style>
  <w:style w:type="character" w:customStyle="1" w:styleId="WW8Num24z3">
    <w:name w:val="WW8Num24z3"/>
    <w:qFormat/>
    <w:rsid w:val="00986055"/>
    <w:rPr>
      <w:rFonts w:ascii="Symbol" w:hAnsi="Symbol"/>
    </w:rPr>
  </w:style>
  <w:style w:type="character" w:customStyle="1" w:styleId="WW8Num25z0">
    <w:name w:val="WW8Num25z0"/>
    <w:qFormat/>
    <w:rsid w:val="00986055"/>
    <w:rPr>
      <w:rFonts w:ascii="Symbol" w:hAnsi="Symbol"/>
      <w:color w:val="auto"/>
    </w:rPr>
  </w:style>
  <w:style w:type="character" w:customStyle="1" w:styleId="WW8Num25z1">
    <w:name w:val="WW8Num25z1"/>
    <w:qFormat/>
    <w:rsid w:val="00986055"/>
    <w:rPr>
      <w:rFonts w:ascii="Courier New" w:hAnsi="Courier New"/>
    </w:rPr>
  </w:style>
  <w:style w:type="character" w:customStyle="1" w:styleId="WW8Num25z2">
    <w:name w:val="WW8Num25z2"/>
    <w:qFormat/>
    <w:rsid w:val="00986055"/>
    <w:rPr>
      <w:rFonts w:ascii="Wingdings" w:hAnsi="Wingdings"/>
    </w:rPr>
  </w:style>
  <w:style w:type="character" w:customStyle="1" w:styleId="WW8Num25z3">
    <w:name w:val="WW8Num25z3"/>
    <w:qFormat/>
    <w:rsid w:val="00986055"/>
    <w:rPr>
      <w:rFonts w:ascii="Symbol" w:hAnsi="Symbol"/>
    </w:rPr>
  </w:style>
  <w:style w:type="character" w:customStyle="1" w:styleId="WW8Num26z0">
    <w:name w:val="WW8Num26z0"/>
    <w:qFormat/>
    <w:rsid w:val="00986055"/>
    <w:rPr>
      <w:rFonts w:ascii="Symbol" w:hAnsi="Symbol"/>
    </w:rPr>
  </w:style>
  <w:style w:type="character" w:customStyle="1" w:styleId="WW8Num26z1">
    <w:name w:val="WW8Num26z1"/>
    <w:qFormat/>
    <w:rsid w:val="00986055"/>
    <w:rPr>
      <w:rFonts w:ascii="Courier New" w:hAnsi="Courier New"/>
    </w:rPr>
  </w:style>
  <w:style w:type="character" w:customStyle="1" w:styleId="WW8Num26z2">
    <w:name w:val="WW8Num26z2"/>
    <w:qFormat/>
    <w:rsid w:val="00986055"/>
    <w:rPr>
      <w:rFonts w:ascii="Wingdings" w:hAnsi="Wingdings"/>
    </w:rPr>
  </w:style>
  <w:style w:type="character" w:customStyle="1" w:styleId="WW8Num27z0">
    <w:name w:val="WW8Num27z0"/>
    <w:qFormat/>
    <w:rsid w:val="00986055"/>
  </w:style>
  <w:style w:type="character" w:customStyle="1" w:styleId="WW8Num27z1">
    <w:name w:val="WW8Num27z1"/>
    <w:qFormat/>
    <w:rsid w:val="00986055"/>
  </w:style>
  <w:style w:type="character" w:customStyle="1" w:styleId="WW8Num27z2">
    <w:name w:val="WW8Num27z2"/>
    <w:qFormat/>
    <w:rsid w:val="00986055"/>
  </w:style>
  <w:style w:type="character" w:customStyle="1" w:styleId="WW8Num27z3">
    <w:name w:val="WW8Num27z3"/>
    <w:qFormat/>
    <w:rsid w:val="00986055"/>
  </w:style>
  <w:style w:type="character" w:customStyle="1" w:styleId="WW8Num27z4">
    <w:name w:val="WW8Num27z4"/>
    <w:qFormat/>
    <w:rsid w:val="00986055"/>
  </w:style>
  <w:style w:type="character" w:customStyle="1" w:styleId="WW8Num27z5">
    <w:name w:val="WW8Num27z5"/>
    <w:qFormat/>
    <w:rsid w:val="00986055"/>
  </w:style>
  <w:style w:type="character" w:customStyle="1" w:styleId="WW8Num27z6">
    <w:name w:val="WW8Num27z6"/>
    <w:qFormat/>
    <w:rsid w:val="00986055"/>
  </w:style>
  <w:style w:type="character" w:customStyle="1" w:styleId="WW8Num27z7">
    <w:name w:val="WW8Num27z7"/>
    <w:qFormat/>
    <w:rsid w:val="00986055"/>
  </w:style>
  <w:style w:type="character" w:customStyle="1" w:styleId="WW8Num27z8">
    <w:name w:val="WW8Num27z8"/>
    <w:qFormat/>
    <w:rsid w:val="00986055"/>
  </w:style>
  <w:style w:type="character" w:customStyle="1" w:styleId="WW8Num28z0">
    <w:name w:val="WW8Num28z0"/>
    <w:qFormat/>
    <w:rsid w:val="00986055"/>
  </w:style>
  <w:style w:type="character" w:customStyle="1" w:styleId="WW8Num28z1">
    <w:name w:val="WW8Num28z1"/>
    <w:qFormat/>
    <w:rsid w:val="00986055"/>
    <w:rPr>
      <w:rFonts w:ascii="Symbol" w:hAnsi="Symbol"/>
      <w:sz w:val="24"/>
    </w:rPr>
  </w:style>
  <w:style w:type="character" w:customStyle="1" w:styleId="WW8Num28z2">
    <w:name w:val="WW8Num28z2"/>
    <w:qFormat/>
    <w:rsid w:val="00986055"/>
  </w:style>
  <w:style w:type="character" w:customStyle="1" w:styleId="WW8Num28z3">
    <w:name w:val="WW8Num28z3"/>
    <w:qFormat/>
    <w:rsid w:val="00986055"/>
  </w:style>
  <w:style w:type="character" w:customStyle="1" w:styleId="WW8Num28z4">
    <w:name w:val="WW8Num28z4"/>
    <w:qFormat/>
    <w:rsid w:val="00986055"/>
  </w:style>
  <w:style w:type="character" w:customStyle="1" w:styleId="WW8Num28z5">
    <w:name w:val="WW8Num28z5"/>
    <w:qFormat/>
    <w:rsid w:val="00986055"/>
  </w:style>
  <w:style w:type="character" w:customStyle="1" w:styleId="WW8Num28z6">
    <w:name w:val="WW8Num28z6"/>
    <w:qFormat/>
    <w:rsid w:val="00986055"/>
  </w:style>
  <w:style w:type="character" w:customStyle="1" w:styleId="WW8Num28z7">
    <w:name w:val="WW8Num28z7"/>
    <w:qFormat/>
    <w:rsid w:val="00986055"/>
  </w:style>
  <w:style w:type="character" w:customStyle="1" w:styleId="WW8Num28z8">
    <w:name w:val="WW8Num28z8"/>
    <w:qFormat/>
    <w:rsid w:val="00986055"/>
  </w:style>
  <w:style w:type="character" w:customStyle="1" w:styleId="WW8Num29z0">
    <w:name w:val="WW8Num29z0"/>
    <w:qFormat/>
    <w:rsid w:val="00986055"/>
  </w:style>
  <w:style w:type="character" w:customStyle="1" w:styleId="WW8Num29z1">
    <w:name w:val="WW8Num29z1"/>
    <w:qFormat/>
    <w:rsid w:val="00986055"/>
  </w:style>
  <w:style w:type="character" w:customStyle="1" w:styleId="WW8Num29z2">
    <w:name w:val="WW8Num29z2"/>
    <w:qFormat/>
    <w:rsid w:val="00986055"/>
  </w:style>
  <w:style w:type="character" w:customStyle="1" w:styleId="WW8Num29z3">
    <w:name w:val="WW8Num29z3"/>
    <w:qFormat/>
    <w:rsid w:val="00986055"/>
  </w:style>
  <w:style w:type="character" w:customStyle="1" w:styleId="WW8Num29z4">
    <w:name w:val="WW8Num29z4"/>
    <w:qFormat/>
    <w:rsid w:val="00986055"/>
  </w:style>
  <w:style w:type="character" w:customStyle="1" w:styleId="WW8Num29z5">
    <w:name w:val="WW8Num29z5"/>
    <w:qFormat/>
    <w:rsid w:val="00986055"/>
  </w:style>
  <w:style w:type="character" w:customStyle="1" w:styleId="WW8Num29z6">
    <w:name w:val="WW8Num29z6"/>
    <w:qFormat/>
    <w:rsid w:val="00986055"/>
  </w:style>
  <w:style w:type="character" w:customStyle="1" w:styleId="WW8Num29z7">
    <w:name w:val="WW8Num29z7"/>
    <w:qFormat/>
    <w:rsid w:val="00986055"/>
  </w:style>
  <w:style w:type="character" w:customStyle="1" w:styleId="WW8Num29z8">
    <w:name w:val="WW8Num29z8"/>
    <w:qFormat/>
    <w:rsid w:val="00986055"/>
  </w:style>
  <w:style w:type="character" w:customStyle="1" w:styleId="WW8Num30z0">
    <w:name w:val="WW8Num30z0"/>
    <w:qFormat/>
    <w:rsid w:val="00986055"/>
    <w:rPr>
      <w:rFonts w:ascii="Wingdings" w:hAnsi="Wingdings"/>
    </w:rPr>
  </w:style>
  <w:style w:type="character" w:customStyle="1" w:styleId="WW8Num30z1">
    <w:name w:val="WW8Num30z1"/>
    <w:qFormat/>
    <w:rsid w:val="00986055"/>
    <w:rPr>
      <w:rFonts w:ascii="Courier New" w:hAnsi="Courier New"/>
    </w:rPr>
  </w:style>
  <w:style w:type="character" w:customStyle="1" w:styleId="WW8Num30z3">
    <w:name w:val="WW8Num30z3"/>
    <w:qFormat/>
    <w:rsid w:val="00986055"/>
    <w:rPr>
      <w:rFonts w:ascii="Symbol" w:hAnsi="Symbol"/>
    </w:rPr>
  </w:style>
  <w:style w:type="character" w:customStyle="1" w:styleId="WW8Num31z0">
    <w:name w:val="WW8Num31z0"/>
    <w:qFormat/>
    <w:rsid w:val="00986055"/>
    <w:rPr>
      <w:rFonts w:ascii="Wingdings" w:hAnsi="Wingdings"/>
    </w:rPr>
  </w:style>
  <w:style w:type="character" w:customStyle="1" w:styleId="WW8Num31z1">
    <w:name w:val="WW8Num31z1"/>
    <w:qFormat/>
    <w:rsid w:val="00986055"/>
    <w:rPr>
      <w:rFonts w:ascii="Courier New" w:hAnsi="Courier New"/>
    </w:rPr>
  </w:style>
  <w:style w:type="character" w:customStyle="1" w:styleId="WW8Num31z3">
    <w:name w:val="WW8Num31z3"/>
    <w:qFormat/>
    <w:rsid w:val="00986055"/>
    <w:rPr>
      <w:rFonts w:ascii="Symbol" w:hAnsi="Symbol"/>
    </w:rPr>
  </w:style>
  <w:style w:type="character" w:customStyle="1" w:styleId="WW8Num32z0">
    <w:name w:val="WW8Num32z0"/>
    <w:qFormat/>
    <w:rsid w:val="00986055"/>
  </w:style>
  <w:style w:type="character" w:customStyle="1" w:styleId="WW8Num32z1">
    <w:name w:val="WW8Num32z1"/>
    <w:qFormat/>
    <w:rsid w:val="00986055"/>
    <w:rPr>
      <w:rFonts w:ascii="Courier New" w:hAnsi="Courier New"/>
    </w:rPr>
  </w:style>
  <w:style w:type="character" w:customStyle="1" w:styleId="WW8Num32z2">
    <w:name w:val="WW8Num32z2"/>
    <w:qFormat/>
    <w:rsid w:val="00986055"/>
    <w:rPr>
      <w:rFonts w:ascii="Wingdings" w:hAnsi="Wingdings"/>
    </w:rPr>
  </w:style>
  <w:style w:type="character" w:customStyle="1" w:styleId="WW8Num32z3">
    <w:name w:val="WW8Num32z3"/>
    <w:qFormat/>
    <w:rsid w:val="00986055"/>
    <w:rPr>
      <w:rFonts w:ascii="Symbol" w:hAnsi="Symbol"/>
    </w:rPr>
  </w:style>
  <w:style w:type="character" w:customStyle="1" w:styleId="FontStyle310">
    <w:name w:val="Font Style310"/>
    <w:qFormat/>
    <w:rsid w:val="00986055"/>
    <w:rPr>
      <w:rFonts w:ascii="Times New Roman" w:hAnsi="Times New Roman"/>
      <w:sz w:val="18"/>
    </w:rPr>
  </w:style>
  <w:style w:type="character" w:customStyle="1" w:styleId="-0">
    <w:name w:val="Интернет-ссылка"/>
    <w:qFormat/>
    <w:rsid w:val="00986055"/>
    <w:rPr>
      <w:rFonts w:ascii="Times New Roman" w:hAnsi="Times New Roman"/>
      <w:color w:val="0000FF"/>
      <w:u w:val="single"/>
    </w:rPr>
  </w:style>
  <w:style w:type="character" w:customStyle="1" w:styleId="textmaincenter">
    <w:name w:val="textmain_center"/>
    <w:qFormat/>
    <w:rsid w:val="00986055"/>
  </w:style>
  <w:style w:type="character" w:customStyle="1" w:styleId="WW8Num2z3">
    <w:name w:val="WW8Num2z3"/>
    <w:qFormat/>
    <w:rsid w:val="00986055"/>
  </w:style>
  <w:style w:type="character" w:customStyle="1" w:styleId="WW8Num2z4">
    <w:name w:val="WW8Num2z4"/>
    <w:qFormat/>
    <w:rsid w:val="00986055"/>
  </w:style>
  <w:style w:type="character" w:customStyle="1" w:styleId="WW8Num2z5">
    <w:name w:val="WW8Num2z5"/>
    <w:qFormat/>
    <w:rsid w:val="00986055"/>
  </w:style>
  <w:style w:type="character" w:customStyle="1" w:styleId="WW8Num2z6">
    <w:name w:val="WW8Num2z6"/>
    <w:qFormat/>
    <w:rsid w:val="00986055"/>
  </w:style>
  <w:style w:type="character" w:customStyle="1" w:styleId="WW8Num2z7">
    <w:name w:val="WW8Num2z7"/>
    <w:qFormat/>
    <w:rsid w:val="00986055"/>
  </w:style>
  <w:style w:type="character" w:customStyle="1" w:styleId="WW8Num2z8">
    <w:name w:val="WW8Num2z8"/>
    <w:qFormat/>
    <w:rsid w:val="00986055"/>
  </w:style>
  <w:style w:type="character" w:customStyle="1" w:styleId="WW8Num3z4">
    <w:name w:val="WW8Num3z4"/>
    <w:qFormat/>
    <w:rsid w:val="00986055"/>
  </w:style>
  <w:style w:type="character" w:customStyle="1" w:styleId="WW8Num3z5">
    <w:name w:val="WW8Num3z5"/>
    <w:qFormat/>
    <w:rsid w:val="00986055"/>
  </w:style>
  <w:style w:type="character" w:customStyle="1" w:styleId="WW8Num3z6">
    <w:name w:val="WW8Num3z6"/>
    <w:qFormat/>
    <w:rsid w:val="00986055"/>
  </w:style>
  <w:style w:type="character" w:customStyle="1" w:styleId="WW8Num3z7">
    <w:name w:val="WW8Num3z7"/>
    <w:qFormat/>
    <w:rsid w:val="00986055"/>
  </w:style>
  <w:style w:type="character" w:customStyle="1" w:styleId="WW8Num3z8">
    <w:name w:val="WW8Num3z8"/>
    <w:qFormat/>
    <w:rsid w:val="00986055"/>
  </w:style>
  <w:style w:type="character" w:customStyle="1" w:styleId="afffffffff3">
    <w:name w:val="Стиль Обычный"/>
    <w:qFormat/>
    <w:rsid w:val="00986055"/>
    <w:rPr>
      <w:rFonts w:ascii="Times New Roman" w:hAnsi="Times New Roman"/>
      <w:sz w:val="24"/>
    </w:rPr>
  </w:style>
  <w:style w:type="character" w:customStyle="1" w:styleId="butback1">
    <w:name w:val="butback1"/>
    <w:qFormat/>
    <w:rsid w:val="00986055"/>
    <w:rPr>
      <w:rFonts w:ascii="Times New Roman" w:hAnsi="Times New Roman"/>
      <w:color w:val="666666"/>
    </w:rPr>
  </w:style>
  <w:style w:type="character" w:customStyle="1" w:styleId="FontStyle95">
    <w:name w:val="Font Style95"/>
    <w:qFormat/>
    <w:rsid w:val="00986055"/>
    <w:rPr>
      <w:rFonts w:ascii="Times New Roman" w:hAnsi="Times New Roman"/>
      <w:sz w:val="22"/>
    </w:rPr>
  </w:style>
  <w:style w:type="character" w:customStyle="1" w:styleId="FontStyle94">
    <w:name w:val="Font Style94"/>
    <w:qFormat/>
    <w:rsid w:val="00986055"/>
    <w:rPr>
      <w:rFonts w:ascii="Times New Roman" w:hAnsi="Times New Roman"/>
      <w:b/>
      <w:sz w:val="22"/>
    </w:rPr>
  </w:style>
  <w:style w:type="character" w:customStyle="1" w:styleId="FontStyle231">
    <w:name w:val="Font Style231"/>
    <w:qFormat/>
    <w:rsid w:val="00986055"/>
    <w:rPr>
      <w:rFonts w:ascii="Times New Roman" w:hAnsi="Times New Roman"/>
      <w:sz w:val="26"/>
    </w:rPr>
  </w:style>
  <w:style w:type="character" w:customStyle="1" w:styleId="FontStyle145">
    <w:name w:val="Font Style145"/>
    <w:qFormat/>
    <w:rsid w:val="00986055"/>
    <w:rPr>
      <w:rFonts w:ascii="Times New Roman" w:hAnsi="Times New Roman"/>
      <w:color w:val="000000"/>
      <w:sz w:val="18"/>
    </w:rPr>
  </w:style>
  <w:style w:type="character" w:customStyle="1" w:styleId="FontStyle215">
    <w:name w:val="Font Style215"/>
    <w:qFormat/>
    <w:rsid w:val="00986055"/>
    <w:rPr>
      <w:rFonts w:ascii="Times New Roman" w:hAnsi="Times New Roman"/>
      <w:b/>
      <w:color w:val="000000"/>
      <w:sz w:val="18"/>
    </w:rPr>
  </w:style>
  <w:style w:type="character" w:customStyle="1" w:styleId="FontStyle153">
    <w:name w:val="Font Style153"/>
    <w:qFormat/>
    <w:rsid w:val="00986055"/>
    <w:rPr>
      <w:rFonts w:ascii="Times New Roman" w:hAnsi="Times New Roman"/>
      <w:i/>
      <w:color w:val="000000"/>
      <w:sz w:val="18"/>
    </w:rPr>
  </w:style>
  <w:style w:type="character" w:customStyle="1" w:styleId="FontStyle173">
    <w:name w:val="Font Style173"/>
    <w:qFormat/>
    <w:rsid w:val="00986055"/>
    <w:rPr>
      <w:rFonts w:ascii="Times New Roman" w:hAnsi="Times New Roman"/>
      <w:i/>
      <w:color w:val="000000"/>
      <w:spacing w:val="20"/>
      <w:sz w:val="18"/>
    </w:rPr>
  </w:style>
  <w:style w:type="character" w:customStyle="1" w:styleId="b-serp-url">
    <w:name w:val="b-serp-url"/>
    <w:qFormat/>
    <w:rsid w:val="00986055"/>
  </w:style>
  <w:style w:type="character" w:customStyle="1" w:styleId="page">
    <w:name w:val="page"/>
    <w:rsid w:val="00986055"/>
    <w:rPr>
      <w:i/>
      <w:vanish/>
      <w:color w:val="00008B"/>
      <w:sz w:val="19"/>
      <w:bdr w:val="single" w:sz="4" w:space="0" w:color="C1C1C1"/>
    </w:rPr>
  </w:style>
  <w:style w:type="character" w:customStyle="1" w:styleId="current">
    <w:name w:val="current"/>
    <w:qFormat/>
    <w:rsid w:val="00986055"/>
  </w:style>
  <w:style w:type="character" w:customStyle="1" w:styleId="FontStyle235">
    <w:name w:val="Font Style235"/>
    <w:qFormat/>
    <w:rsid w:val="00986055"/>
    <w:rPr>
      <w:rFonts w:ascii="Arial" w:hAnsi="Arial"/>
      <w:b/>
      <w:sz w:val="18"/>
    </w:rPr>
  </w:style>
  <w:style w:type="character" w:customStyle="1" w:styleId="FontStyle255">
    <w:name w:val="Font Style255"/>
    <w:qFormat/>
    <w:rsid w:val="00986055"/>
    <w:rPr>
      <w:rFonts w:ascii="Times New Roman" w:hAnsi="Times New Roman"/>
      <w:b/>
      <w:i/>
      <w:sz w:val="20"/>
    </w:rPr>
  </w:style>
  <w:style w:type="character" w:customStyle="1" w:styleId="FontStyle256">
    <w:name w:val="Font Style256"/>
    <w:qFormat/>
    <w:rsid w:val="00986055"/>
    <w:rPr>
      <w:rFonts w:ascii="Times New Roman" w:hAnsi="Times New Roman"/>
      <w:b/>
      <w:sz w:val="20"/>
    </w:rPr>
  </w:style>
  <w:style w:type="character" w:customStyle="1" w:styleId="FontStyle240">
    <w:name w:val="Font Style240"/>
    <w:qFormat/>
    <w:rsid w:val="00986055"/>
    <w:rPr>
      <w:rFonts w:ascii="Times New Roman" w:hAnsi="Times New Roman"/>
      <w:sz w:val="18"/>
    </w:rPr>
  </w:style>
  <w:style w:type="character" w:customStyle="1" w:styleId="FontStyle253">
    <w:name w:val="Font Style253"/>
    <w:qFormat/>
    <w:rsid w:val="00986055"/>
    <w:rPr>
      <w:rFonts w:ascii="Times New Roman" w:hAnsi="Times New Roman"/>
      <w:i/>
      <w:sz w:val="18"/>
    </w:rPr>
  </w:style>
  <w:style w:type="character" w:customStyle="1" w:styleId="FontStyle234">
    <w:name w:val="Font Style234"/>
    <w:qFormat/>
    <w:rsid w:val="00986055"/>
    <w:rPr>
      <w:rFonts w:ascii="Arial" w:hAnsi="Arial"/>
      <w:b/>
      <w:sz w:val="16"/>
    </w:rPr>
  </w:style>
  <w:style w:type="character" w:customStyle="1" w:styleId="citation">
    <w:name w:val="citation"/>
    <w:qFormat/>
    <w:rsid w:val="00986055"/>
  </w:style>
  <w:style w:type="character" w:customStyle="1" w:styleId="xmlemitalic10">
    <w:name w:val="xmlemitalic1"/>
    <w:qFormat/>
    <w:rsid w:val="00986055"/>
  </w:style>
  <w:style w:type="character" w:customStyle="1" w:styleId="font23">
    <w:name w:val="font23"/>
    <w:qFormat/>
    <w:rsid w:val="00986055"/>
  </w:style>
  <w:style w:type="character" w:customStyle="1" w:styleId="texttext1">
    <w:name w:val="texttext1"/>
    <w:qFormat/>
    <w:rsid w:val="00986055"/>
    <w:rPr>
      <w:rFonts w:ascii="Verdana" w:hAnsi="Verdana"/>
      <w:color w:val="000000"/>
      <w:sz w:val="19"/>
      <w:u w:val="none"/>
    </w:rPr>
  </w:style>
  <w:style w:type="character" w:customStyle="1" w:styleId="FontStyle64">
    <w:name w:val="Font Style64"/>
    <w:qFormat/>
    <w:rsid w:val="00986055"/>
    <w:rPr>
      <w:rFonts w:ascii="Times New Roman" w:hAnsi="Times New Roman"/>
      <w:b/>
      <w:sz w:val="24"/>
    </w:rPr>
  </w:style>
  <w:style w:type="character" w:customStyle="1" w:styleId="authorabout">
    <w:name w:val="authorabout"/>
    <w:qFormat/>
    <w:rsid w:val="00986055"/>
    <w:rPr>
      <w:rFonts w:ascii="Times New Roman" w:hAnsi="Times New Roman"/>
    </w:rPr>
  </w:style>
  <w:style w:type="character" w:customStyle="1" w:styleId="textbf">
    <w:name w:val="textbf"/>
    <w:qFormat/>
    <w:rsid w:val="00986055"/>
    <w:rPr>
      <w:rFonts w:ascii="Times New Roman" w:hAnsi="Times New Roman"/>
    </w:rPr>
  </w:style>
  <w:style w:type="character" w:customStyle="1" w:styleId="textit">
    <w:name w:val="textit"/>
    <w:qFormat/>
    <w:rsid w:val="00986055"/>
    <w:rPr>
      <w:rFonts w:ascii="Times New Roman" w:hAnsi="Times New Roman"/>
    </w:rPr>
  </w:style>
  <w:style w:type="character" w:customStyle="1" w:styleId="textdoc1">
    <w:name w:val="textdoc1"/>
    <w:qFormat/>
    <w:rsid w:val="00986055"/>
    <w:rPr>
      <w:rFonts w:ascii="Times New Roman" w:hAnsi="Times New Roman"/>
    </w:rPr>
  </w:style>
  <w:style w:type="character" w:customStyle="1" w:styleId="IntenseEmphasis1">
    <w:name w:val="Intense Emphasis1"/>
    <w:uiPriority w:val="99"/>
    <w:rsid w:val="00986055"/>
    <w:rPr>
      <w:b/>
    </w:rPr>
  </w:style>
  <w:style w:type="character" w:customStyle="1" w:styleId="FontStyle52">
    <w:name w:val="Font Style52"/>
    <w:qFormat/>
    <w:rsid w:val="00986055"/>
    <w:rPr>
      <w:rFonts w:ascii="Times New Roman" w:hAnsi="Times New Roman"/>
      <w:sz w:val="20"/>
    </w:rPr>
  </w:style>
  <w:style w:type="character" w:customStyle="1" w:styleId="snsep">
    <w:name w:val="snsep"/>
    <w:qFormat/>
    <w:rsid w:val="00986055"/>
  </w:style>
  <w:style w:type="character" w:customStyle="1" w:styleId="mw-editsection">
    <w:name w:val="mw-editsection"/>
    <w:qFormat/>
    <w:rsid w:val="00986055"/>
  </w:style>
  <w:style w:type="character" w:customStyle="1" w:styleId="num0">
    <w:name w:val="num0"/>
    <w:qFormat/>
    <w:rsid w:val="00986055"/>
  </w:style>
  <w:style w:type="character" w:customStyle="1" w:styleId="copy3">
    <w:name w:val="copy3"/>
    <w:qFormat/>
    <w:rsid w:val="00986055"/>
    <w:rPr>
      <w:rFonts w:ascii="Times New Roman" w:hAnsi="Times New Roman"/>
    </w:rPr>
  </w:style>
  <w:style w:type="character" w:customStyle="1" w:styleId="style80">
    <w:name w:val="style8"/>
    <w:qFormat/>
    <w:rsid w:val="00986055"/>
    <w:rPr>
      <w:rFonts w:ascii="Times New Roman" w:hAnsi="Times New Roman"/>
    </w:rPr>
  </w:style>
  <w:style w:type="character" w:customStyle="1" w:styleId="512">
    <w:name w:val="Заголовок 5 Знак1"/>
    <w:qFormat/>
    <w:locked/>
    <w:rsid w:val="00986055"/>
    <w:rPr>
      <w:b/>
      <w:i/>
      <w:sz w:val="26"/>
    </w:rPr>
  </w:style>
  <w:style w:type="character" w:customStyle="1" w:styleId="afffffffff4">
    <w:name w:val="Выделение жирным"/>
    <w:qFormat/>
    <w:rsid w:val="00986055"/>
    <w:rPr>
      <w:b/>
    </w:rPr>
  </w:style>
  <w:style w:type="character" w:customStyle="1" w:styleId="ListLabel1">
    <w:name w:val="ListLabel 1"/>
    <w:qFormat/>
    <w:rsid w:val="00986055"/>
    <w:rPr>
      <w:color w:val="000000"/>
      <w:spacing w:val="0"/>
      <w:position w:val="0"/>
      <w:sz w:val="20"/>
      <w:u w:val="none"/>
      <w:vertAlign w:val="baseline"/>
    </w:rPr>
  </w:style>
  <w:style w:type="character" w:customStyle="1" w:styleId="ListLabel2">
    <w:name w:val="ListLabel 2"/>
    <w:qFormat/>
    <w:rsid w:val="00986055"/>
  </w:style>
  <w:style w:type="character" w:customStyle="1" w:styleId="ListLabel3">
    <w:name w:val="ListLabel 3"/>
    <w:qFormat/>
    <w:rsid w:val="00986055"/>
    <w:rPr>
      <w:b/>
    </w:rPr>
  </w:style>
  <w:style w:type="character" w:customStyle="1" w:styleId="ListLabel4">
    <w:name w:val="ListLabel 4"/>
    <w:qFormat/>
    <w:rsid w:val="00986055"/>
  </w:style>
  <w:style w:type="character" w:customStyle="1" w:styleId="ListLabel5">
    <w:name w:val="ListLabel 5"/>
    <w:qFormat/>
    <w:rsid w:val="00986055"/>
    <w:rPr>
      <w:color w:val="00000A"/>
    </w:rPr>
  </w:style>
  <w:style w:type="character" w:customStyle="1" w:styleId="ListLabel6">
    <w:name w:val="ListLabel 6"/>
    <w:qFormat/>
    <w:rsid w:val="00986055"/>
    <w:rPr>
      <w:sz w:val="20"/>
    </w:rPr>
  </w:style>
  <w:style w:type="character" w:customStyle="1" w:styleId="2ff9">
    <w:name w:val="Название Знак2"/>
    <w:qFormat/>
    <w:locked/>
    <w:rsid w:val="00986055"/>
    <w:rPr>
      <w:rFonts w:ascii="Mangal" w:hAnsi="Mangal"/>
      <w:i/>
      <w:color w:val="00000A"/>
      <w:sz w:val="24"/>
    </w:rPr>
  </w:style>
  <w:style w:type="character" w:customStyle="1" w:styleId="2ffa">
    <w:name w:val="Схема документа Знак2"/>
    <w:qFormat/>
    <w:locked/>
    <w:rsid w:val="00986055"/>
    <w:rPr>
      <w:rFonts w:ascii="Tahoma" w:hAnsi="Tahoma"/>
      <w:color w:val="00000A"/>
      <w:shd w:val="clear" w:color="auto" w:fill="000080"/>
    </w:rPr>
  </w:style>
  <w:style w:type="character" w:customStyle="1" w:styleId="324">
    <w:name w:val="Основной текст с отступом 3 Знак2"/>
    <w:qFormat/>
    <w:locked/>
    <w:rsid w:val="00986055"/>
    <w:rPr>
      <w:color w:val="00000A"/>
      <w:sz w:val="16"/>
      <w:lang w:val="ru-RU" w:eastAsia="ru-RU"/>
    </w:rPr>
  </w:style>
  <w:style w:type="character" w:customStyle="1" w:styleId="2ffb">
    <w:name w:val="Нижний колонтитул Знак2"/>
    <w:qFormat/>
    <w:locked/>
    <w:rsid w:val="00986055"/>
    <w:rPr>
      <w:sz w:val="24"/>
    </w:rPr>
  </w:style>
  <w:style w:type="character" w:customStyle="1" w:styleId="2ffc">
    <w:name w:val="Текст выноски Знак2"/>
    <w:qFormat/>
    <w:locked/>
    <w:rsid w:val="00986055"/>
    <w:rPr>
      <w:rFonts w:ascii="Tahoma" w:hAnsi="Tahoma"/>
      <w:color w:val="00000A"/>
      <w:sz w:val="16"/>
    </w:rPr>
  </w:style>
  <w:style w:type="character" w:customStyle="1" w:styleId="227">
    <w:name w:val="Основной текст 2 Знак2"/>
    <w:qFormat/>
    <w:locked/>
    <w:rsid w:val="00986055"/>
    <w:rPr>
      <w:sz w:val="24"/>
    </w:rPr>
  </w:style>
  <w:style w:type="character" w:customStyle="1" w:styleId="ft1834">
    <w:name w:val="ft1834"/>
    <w:qFormat/>
    <w:rsid w:val="00986055"/>
  </w:style>
  <w:style w:type="character" w:customStyle="1" w:styleId="ft1846">
    <w:name w:val="ft1846"/>
    <w:qFormat/>
    <w:rsid w:val="00986055"/>
  </w:style>
  <w:style w:type="character" w:customStyle="1" w:styleId="ft1850">
    <w:name w:val="ft1850"/>
    <w:qFormat/>
    <w:rsid w:val="00986055"/>
  </w:style>
  <w:style w:type="character" w:customStyle="1" w:styleId="ft1994">
    <w:name w:val="ft1994"/>
    <w:qFormat/>
    <w:rsid w:val="00986055"/>
  </w:style>
  <w:style w:type="character" w:customStyle="1" w:styleId="ft2006">
    <w:name w:val="ft2006"/>
    <w:qFormat/>
    <w:rsid w:val="00986055"/>
  </w:style>
  <w:style w:type="character" w:customStyle="1" w:styleId="ft2181">
    <w:name w:val="ft2181"/>
    <w:qFormat/>
    <w:rsid w:val="00986055"/>
  </w:style>
  <w:style w:type="character" w:customStyle="1" w:styleId="ft2193">
    <w:name w:val="ft2193"/>
    <w:qFormat/>
    <w:rsid w:val="00986055"/>
  </w:style>
  <w:style w:type="character" w:customStyle="1" w:styleId="ft2205">
    <w:name w:val="ft2205"/>
    <w:qFormat/>
    <w:rsid w:val="00986055"/>
  </w:style>
  <w:style w:type="character" w:customStyle="1" w:styleId="ft2213">
    <w:name w:val="ft2213"/>
    <w:qFormat/>
    <w:rsid w:val="00986055"/>
  </w:style>
  <w:style w:type="character" w:customStyle="1" w:styleId="editsection">
    <w:name w:val="editsection"/>
    <w:qFormat/>
    <w:rsid w:val="00986055"/>
  </w:style>
  <w:style w:type="character" w:customStyle="1" w:styleId="f1">
    <w:name w:val="f1"/>
    <w:qFormat/>
    <w:rsid w:val="00986055"/>
    <w:rPr>
      <w:rFonts w:ascii="Times New Roman" w:hAnsi="Times New Roman"/>
    </w:rPr>
  </w:style>
  <w:style w:type="character" w:customStyle="1" w:styleId="a11">
    <w:name w:val="a1"/>
    <w:qFormat/>
    <w:rsid w:val="00986055"/>
    <w:rPr>
      <w:rFonts w:ascii="Times New Roman" w:hAnsi="Times New Roman"/>
    </w:rPr>
  </w:style>
  <w:style w:type="character" w:customStyle="1" w:styleId="1fffffe">
    <w:name w:val="Сильное выделение1"/>
    <w:qFormat/>
    <w:rsid w:val="00986055"/>
    <w:rPr>
      <w:b/>
    </w:rPr>
  </w:style>
  <w:style w:type="character" w:customStyle="1" w:styleId="field-content">
    <w:name w:val="field-content"/>
    <w:qFormat/>
    <w:rsid w:val="00986055"/>
  </w:style>
  <w:style w:type="character" w:customStyle="1" w:styleId="reference-text">
    <w:name w:val="reference-text"/>
    <w:qFormat/>
    <w:rsid w:val="00986055"/>
  </w:style>
  <w:style w:type="table" w:customStyle="1" w:styleId="1ffffff">
    <w:name w:val="Сетка таблицы1"/>
    <w:rsid w:val="0098605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
    <w:name w:val="Сетка таблицы11"/>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b">
    <w:name w:val="Сетка таблицы12"/>
    <w:rsid w:val="00986055"/>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f2">
    <w:name w:val="Красная строка 21"/>
    <w:basedOn w:val="a8"/>
    <w:qFormat/>
    <w:rsid w:val="00986055"/>
    <w:pPr>
      <w:widowControl w:val="0"/>
      <w:suppressAutoHyphens/>
      <w:spacing w:before="0" w:beforeAutospacing="0" w:after="120" w:afterAutospacing="0"/>
      <w:ind w:left="283" w:firstLine="210"/>
    </w:pPr>
    <w:rPr>
      <w:rFonts w:eastAsia="MS PMincho" w:cs="Mangal"/>
      <w:kern w:val="2"/>
      <w:lang w:val="en-US" w:eastAsia="hi-IN" w:bidi="hi-IN"/>
    </w:rPr>
  </w:style>
  <w:style w:type="paragraph" w:customStyle="1" w:styleId="2ffd">
    <w:name w:val="Знак Знак Знак Знак Знак Знак2"/>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20">
    <w:name w:val="Знак Знак72"/>
    <w:uiPriority w:val="99"/>
    <w:qFormat/>
    <w:rsid w:val="00986055"/>
    <w:rPr>
      <w:sz w:val="16"/>
      <w:lang w:val="ru-RU" w:eastAsia="ru-RU"/>
    </w:rPr>
  </w:style>
  <w:style w:type="character" w:customStyle="1" w:styleId="1411">
    <w:name w:val="Знак Знак141"/>
    <w:uiPriority w:val="99"/>
    <w:qFormat/>
    <w:locked/>
    <w:rsid w:val="00986055"/>
    <w:rPr>
      <w:b/>
      <w:sz w:val="27"/>
      <w:lang w:val="ru-RU" w:eastAsia="ru-RU"/>
    </w:rPr>
  </w:style>
  <w:style w:type="character" w:customStyle="1" w:styleId="101">
    <w:name w:val="Знак Знак101"/>
    <w:uiPriority w:val="99"/>
    <w:qFormat/>
    <w:locked/>
    <w:rsid w:val="00986055"/>
    <w:rPr>
      <w:sz w:val="16"/>
      <w:lang w:val="ru-RU" w:eastAsia="ru-RU"/>
    </w:rPr>
  </w:style>
  <w:style w:type="character" w:customStyle="1" w:styleId="6100">
    <w:name w:val="Знак Знак610"/>
    <w:uiPriority w:val="99"/>
    <w:qFormat/>
    <w:rsid w:val="00986055"/>
    <w:rPr>
      <w:rFonts w:ascii="Arial" w:hAnsi="Arial"/>
      <w:b/>
      <w:i/>
      <w:sz w:val="28"/>
      <w:lang w:val="ru-RU" w:eastAsia="en-US"/>
    </w:rPr>
  </w:style>
  <w:style w:type="character" w:customStyle="1" w:styleId="162">
    <w:name w:val="Знак Знак162"/>
    <w:uiPriority w:val="99"/>
    <w:qFormat/>
    <w:locked/>
    <w:rsid w:val="00986055"/>
    <w:rPr>
      <w:b/>
      <w:caps/>
      <w:sz w:val="24"/>
      <w:lang w:val="ru-RU" w:eastAsia="ru-RU"/>
    </w:rPr>
  </w:style>
  <w:style w:type="character" w:customStyle="1" w:styleId="1ffffff0">
    <w:name w:val="Знак Знак Знак1"/>
    <w:rsid w:val="00986055"/>
    <w:rPr>
      <w:rFonts w:ascii="Times New Roman" w:hAnsi="Times New Roman"/>
      <w:b/>
      <w:caps/>
      <w:sz w:val="28"/>
    </w:rPr>
  </w:style>
  <w:style w:type="character" w:customStyle="1" w:styleId="251">
    <w:name w:val="Знак Знак251"/>
    <w:uiPriority w:val="99"/>
    <w:qFormat/>
    <w:rsid w:val="00986055"/>
    <w:rPr>
      <w:rFonts w:ascii="Times New Roman" w:hAnsi="Times New Roman"/>
      <w:b/>
      <w:sz w:val="28"/>
    </w:rPr>
  </w:style>
  <w:style w:type="character" w:customStyle="1" w:styleId="2210">
    <w:name w:val="Знак Знак221"/>
    <w:uiPriority w:val="99"/>
    <w:qFormat/>
    <w:rsid w:val="00986055"/>
    <w:rPr>
      <w:rFonts w:ascii="Times New Roman" w:hAnsi="Times New Roman"/>
      <w:sz w:val="24"/>
    </w:rPr>
  </w:style>
  <w:style w:type="character" w:customStyle="1" w:styleId="201">
    <w:name w:val="Знак Знак201"/>
    <w:uiPriority w:val="99"/>
    <w:qFormat/>
    <w:rsid w:val="00986055"/>
    <w:rPr>
      <w:rFonts w:ascii="Arial" w:hAnsi="Arial"/>
      <w:sz w:val="22"/>
    </w:rPr>
  </w:style>
  <w:style w:type="character" w:customStyle="1" w:styleId="191">
    <w:name w:val="Знак Знак191"/>
    <w:uiPriority w:val="99"/>
    <w:qFormat/>
    <w:rsid w:val="00986055"/>
    <w:rPr>
      <w:rFonts w:ascii="Times New Roman" w:hAnsi="Times New Roman"/>
      <w:sz w:val="16"/>
      <w:lang w:eastAsia="ru-RU"/>
    </w:rPr>
  </w:style>
  <w:style w:type="character" w:customStyle="1" w:styleId="181">
    <w:name w:val="Знак Знак181"/>
    <w:uiPriority w:val="99"/>
    <w:qFormat/>
    <w:rsid w:val="00986055"/>
    <w:rPr>
      <w:rFonts w:ascii="Courier New" w:hAnsi="Courier New"/>
    </w:rPr>
  </w:style>
  <w:style w:type="character" w:customStyle="1" w:styleId="171">
    <w:name w:val="Знак Знак171"/>
    <w:uiPriority w:val="99"/>
    <w:qFormat/>
    <w:rsid w:val="00986055"/>
    <w:rPr>
      <w:rFonts w:ascii="Times New Roman" w:hAnsi="Times New Roman"/>
      <w:sz w:val="24"/>
    </w:rPr>
  </w:style>
  <w:style w:type="character" w:customStyle="1" w:styleId="151">
    <w:name w:val="Знак Знак151"/>
    <w:uiPriority w:val="99"/>
    <w:qFormat/>
    <w:rsid w:val="00986055"/>
    <w:rPr>
      <w:b/>
      <w:sz w:val="28"/>
    </w:rPr>
  </w:style>
  <w:style w:type="character" w:customStyle="1" w:styleId="afffffffff5">
    <w:name w:val="Знак Знак"/>
    <w:rsid w:val="00986055"/>
    <w:rPr>
      <w:rFonts w:ascii="Times New Roman" w:hAnsi="Times New Roman"/>
      <w:lang w:eastAsia="en-US"/>
    </w:rPr>
  </w:style>
  <w:style w:type="paragraph" w:customStyle="1" w:styleId="1ffffff1">
    <w:name w:val="Заголовок оглавления1"/>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character" w:customStyle="1" w:styleId="4111">
    <w:name w:val="Знак Знак411"/>
    <w:uiPriority w:val="99"/>
    <w:qFormat/>
    <w:locked/>
    <w:rsid w:val="00986055"/>
    <w:rPr>
      <w:rFonts w:ascii="Arial" w:hAnsi="Arial"/>
      <w:b/>
      <w:i/>
      <w:sz w:val="28"/>
      <w:lang w:val="ru-RU" w:eastAsia="en-US"/>
    </w:rPr>
  </w:style>
  <w:style w:type="character" w:customStyle="1" w:styleId="1100">
    <w:name w:val="Знак Знак110"/>
    <w:uiPriority w:val="99"/>
    <w:qFormat/>
    <w:rsid w:val="00986055"/>
    <w:rPr>
      <w:rFonts w:ascii="Arial" w:hAnsi="Arial"/>
      <w:b/>
      <w:sz w:val="36"/>
      <w:lang w:val="ru-RU" w:eastAsia="en-US"/>
    </w:rPr>
  </w:style>
  <w:style w:type="character" w:customStyle="1" w:styleId="2310">
    <w:name w:val="Знак Знак23 Знак1"/>
    <w:aliases w:val="Знак Знак3 Знак1,Обычный (Web) Знак1,Знак Знак24 Знак1,Знак Знак26 Знак1,Обычный (веб) Знак Знак Знак1,Обычный (веб) Знак1,Знак Знак23 Знак2,Знак Знак3 Знак2,Обычный (веб) Знак Знак1,Текст Знак2 Знак,Знак3 Знак1 Знак, Знак Знак24 Знак"/>
    <w:uiPriority w:val="99"/>
    <w:qFormat/>
    <w:locked/>
    <w:rsid w:val="00986055"/>
    <w:rPr>
      <w:rFonts w:ascii="Tahoma" w:hAnsi="Tahoma"/>
      <w:sz w:val="16"/>
    </w:rPr>
  </w:style>
  <w:style w:type="paragraph" w:customStyle="1" w:styleId="3fe">
    <w:name w:val="Знак Знак Знак Знак Знак Знак Знак Знак Знак Знак Знак Знак Знак3"/>
    <w:basedOn w:val="a8"/>
    <w:uiPriority w:val="99"/>
    <w:qFormat/>
    <w:rsid w:val="00986055"/>
    <w:pPr>
      <w:spacing w:before="0" w:beforeAutospacing="0" w:after="160" w:afterAutospacing="0" w:line="240" w:lineRule="exact"/>
    </w:pPr>
    <w:rPr>
      <w:rFonts w:ascii="Verdana" w:hAnsi="Verdana"/>
      <w:lang w:val="en-US" w:eastAsia="en-US"/>
    </w:rPr>
  </w:style>
  <w:style w:type="paragraph" w:customStyle="1" w:styleId="318">
    <w:name w:val="Знак31"/>
    <w:basedOn w:val="a8"/>
    <w:uiPriority w:val="99"/>
    <w:qFormat/>
    <w:rsid w:val="00986055"/>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10">
    <w:name w:val="Знак Знак531"/>
    <w:uiPriority w:val="99"/>
    <w:qFormat/>
    <w:locked/>
    <w:rsid w:val="00986055"/>
    <w:rPr>
      <w:b/>
      <w:caps/>
      <w:sz w:val="24"/>
      <w:lang w:val="ru-RU" w:eastAsia="ru-RU"/>
    </w:rPr>
  </w:style>
  <w:style w:type="character" w:customStyle="1" w:styleId="1110">
    <w:name w:val="Знак1 Знак Знак11"/>
    <w:uiPriority w:val="99"/>
    <w:qFormat/>
    <w:locked/>
    <w:rsid w:val="00986055"/>
    <w:rPr>
      <w:rFonts w:ascii="Times New Roman" w:hAnsi="Times New Roman"/>
      <w:sz w:val="24"/>
      <w:lang w:eastAsia="ru-RU"/>
    </w:rPr>
  </w:style>
  <w:style w:type="character" w:customStyle="1" w:styleId="461">
    <w:name w:val="Знак Знак461"/>
    <w:uiPriority w:val="99"/>
    <w:qFormat/>
    <w:locked/>
    <w:rsid w:val="00986055"/>
    <w:rPr>
      <w:b/>
      <w:sz w:val="27"/>
      <w:lang w:val="ru-RU" w:eastAsia="ru-RU"/>
    </w:rPr>
  </w:style>
  <w:style w:type="character" w:customStyle="1" w:styleId="481">
    <w:name w:val="Знак Знак481"/>
    <w:uiPriority w:val="99"/>
    <w:qFormat/>
    <w:locked/>
    <w:rsid w:val="00986055"/>
    <w:rPr>
      <w:b/>
      <w:sz w:val="27"/>
      <w:lang w:val="ru-RU" w:eastAsia="ru-RU"/>
    </w:rPr>
  </w:style>
  <w:style w:type="character" w:customStyle="1" w:styleId="441">
    <w:name w:val="Знак Знак441"/>
    <w:uiPriority w:val="99"/>
    <w:qFormat/>
    <w:locked/>
    <w:rsid w:val="00986055"/>
    <w:rPr>
      <w:sz w:val="24"/>
    </w:rPr>
  </w:style>
  <w:style w:type="character" w:customStyle="1" w:styleId="5110">
    <w:name w:val="Знак Знак511"/>
    <w:uiPriority w:val="99"/>
    <w:qFormat/>
    <w:locked/>
    <w:rsid w:val="00986055"/>
    <w:rPr>
      <w:b/>
      <w:sz w:val="27"/>
      <w:lang w:val="ru-RU" w:eastAsia="ru-RU"/>
    </w:rPr>
  </w:style>
  <w:style w:type="character" w:customStyle="1" w:styleId="431">
    <w:name w:val="Знак Знак431"/>
    <w:uiPriority w:val="99"/>
    <w:qFormat/>
    <w:locked/>
    <w:rsid w:val="00986055"/>
    <w:rPr>
      <w:color w:val="000000"/>
      <w:sz w:val="24"/>
      <w:lang w:eastAsia="ru-RU"/>
    </w:rPr>
  </w:style>
  <w:style w:type="character" w:customStyle="1" w:styleId="421">
    <w:name w:val="Знак Знак421"/>
    <w:uiPriority w:val="99"/>
    <w:qFormat/>
    <w:rsid w:val="00986055"/>
    <w:rPr>
      <w:rFonts w:ascii="Times New Roman" w:hAnsi="Times New Roman"/>
      <w:sz w:val="16"/>
    </w:rPr>
  </w:style>
  <w:style w:type="character" w:customStyle="1" w:styleId="491">
    <w:name w:val="Знак Знак491"/>
    <w:uiPriority w:val="99"/>
    <w:qFormat/>
    <w:rsid w:val="00986055"/>
    <w:rPr>
      <w:rFonts w:ascii="Times New Roman" w:hAnsi="Times New Roman"/>
      <w:b/>
      <w:caps/>
      <w:sz w:val="24"/>
      <w:lang w:eastAsia="ru-RU"/>
    </w:rPr>
  </w:style>
  <w:style w:type="character" w:customStyle="1" w:styleId="471">
    <w:name w:val="Знак Знак471"/>
    <w:uiPriority w:val="99"/>
    <w:qFormat/>
    <w:rsid w:val="00986055"/>
    <w:rPr>
      <w:rFonts w:ascii="Times New Roman" w:hAnsi="Times New Roman"/>
      <w:b/>
      <w:sz w:val="27"/>
      <w:lang w:eastAsia="ru-RU"/>
    </w:rPr>
  </w:style>
  <w:style w:type="character" w:customStyle="1" w:styleId="451">
    <w:name w:val="Знак Знак451"/>
    <w:uiPriority w:val="99"/>
    <w:qFormat/>
    <w:rsid w:val="00986055"/>
    <w:rPr>
      <w:rFonts w:ascii="Times New Roman" w:hAnsi="Times New Roman"/>
      <w:b/>
      <w:i/>
      <w:sz w:val="26"/>
      <w:lang w:eastAsia="ru-RU"/>
    </w:rPr>
  </w:style>
  <w:style w:type="character" w:customStyle="1" w:styleId="521">
    <w:name w:val="Знак5 Знак Знак2"/>
    <w:aliases w:val="Знак5 Знак21"/>
    <w:locked/>
    <w:rsid w:val="00986055"/>
    <w:rPr>
      <w:sz w:val="16"/>
    </w:rPr>
  </w:style>
  <w:style w:type="character" w:customStyle="1" w:styleId="501">
    <w:name w:val="Знак Знак501"/>
    <w:uiPriority w:val="99"/>
    <w:qFormat/>
    <w:locked/>
    <w:rsid w:val="00986055"/>
    <w:rPr>
      <w:b/>
      <w:sz w:val="28"/>
      <w:lang w:val="ru-RU" w:eastAsia="ru-RU"/>
    </w:rPr>
  </w:style>
  <w:style w:type="character" w:customStyle="1" w:styleId="5210">
    <w:name w:val="Знак Знак521"/>
    <w:uiPriority w:val="99"/>
    <w:qFormat/>
    <w:rsid w:val="00986055"/>
    <w:rPr>
      <w:rFonts w:ascii="Arial" w:hAnsi="Arial"/>
      <w:b/>
      <w:i/>
      <w:sz w:val="28"/>
    </w:rPr>
  </w:style>
  <w:style w:type="character" w:customStyle="1" w:styleId="5111">
    <w:name w:val="Знак5 Знак Знак11"/>
    <w:uiPriority w:val="99"/>
    <w:qFormat/>
    <w:locked/>
    <w:rsid w:val="00986055"/>
    <w:rPr>
      <w:sz w:val="16"/>
      <w:lang w:val="ru-RU" w:eastAsia="ru-RU"/>
    </w:rPr>
  </w:style>
  <w:style w:type="character" w:customStyle="1" w:styleId="612">
    <w:name w:val="Знак6 Знак Знак1"/>
    <w:uiPriority w:val="99"/>
    <w:qFormat/>
    <w:rsid w:val="00986055"/>
    <w:rPr>
      <w:sz w:val="24"/>
      <w:lang w:val="ru-RU" w:eastAsia="ru-RU"/>
    </w:rPr>
  </w:style>
  <w:style w:type="character" w:customStyle="1" w:styleId="551">
    <w:name w:val="Знак Знак551"/>
    <w:uiPriority w:val="99"/>
    <w:qFormat/>
    <w:locked/>
    <w:rsid w:val="00986055"/>
    <w:rPr>
      <w:sz w:val="24"/>
      <w:lang w:val="ru-RU" w:eastAsia="ru-RU"/>
    </w:rPr>
  </w:style>
  <w:style w:type="character" w:customStyle="1" w:styleId="651">
    <w:name w:val="Знак Знак651"/>
    <w:uiPriority w:val="99"/>
    <w:qFormat/>
    <w:locked/>
    <w:rsid w:val="00986055"/>
    <w:rPr>
      <w:b/>
      <w:sz w:val="27"/>
      <w:lang w:val="ru-RU" w:eastAsia="ru-RU"/>
    </w:rPr>
  </w:style>
  <w:style w:type="character" w:customStyle="1" w:styleId="641">
    <w:name w:val="Знак Знак641"/>
    <w:uiPriority w:val="99"/>
    <w:qFormat/>
    <w:locked/>
    <w:rsid w:val="00986055"/>
    <w:rPr>
      <w:b/>
      <w:sz w:val="28"/>
      <w:lang w:val="ru-RU" w:eastAsia="ru-RU"/>
    </w:rPr>
  </w:style>
  <w:style w:type="character" w:customStyle="1" w:styleId="631">
    <w:name w:val="Знак Знак631"/>
    <w:uiPriority w:val="99"/>
    <w:qFormat/>
    <w:locked/>
    <w:rsid w:val="00986055"/>
    <w:rPr>
      <w:b/>
      <w:i/>
      <w:sz w:val="26"/>
      <w:lang w:val="ru-RU" w:eastAsia="ru-RU"/>
    </w:rPr>
  </w:style>
  <w:style w:type="character" w:customStyle="1" w:styleId="621">
    <w:name w:val="Знак Знак621"/>
    <w:uiPriority w:val="99"/>
    <w:qFormat/>
    <w:locked/>
    <w:rsid w:val="00986055"/>
    <w:rPr>
      <w:sz w:val="24"/>
      <w:lang w:val="ru-RU" w:eastAsia="ru-RU"/>
    </w:rPr>
  </w:style>
  <w:style w:type="character" w:customStyle="1" w:styleId="6110">
    <w:name w:val="Знак Знак611"/>
    <w:uiPriority w:val="99"/>
    <w:qFormat/>
    <w:locked/>
    <w:rsid w:val="00986055"/>
    <w:rPr>
      <w:sz w:val="24"/>
      <w:lang w:val="ru-RU" w:eastAsia="ru-RU"/>
    </w:rPr>
  </w:style>
  <w:style w:type="character" w:customStyle="1" w:styleId="601">
    <w:name w:val="Знак Знак601"/>
    <w:uiPriority w:val="99"/>
    <w:qFormat/>
    <w:locked/>
    <w:rsid w:val="00986055"/>
    <w:rPr>
      <w:i/>
      <w:sz w:val="24"/>
      <w:lang w:val="ru-RU" w:eastAsia="ru-RU"/>
    </w:rPr>
  </w:style>
  <w:style w:type="character" w:customStyle="1" w:styleId="591">
    <w:name w:val="Знак Знак591"/>
    <w:uiPriority w:val="99"/>
    <w:qFormat/>
    <w:locked/>
    <w:rsid w:val="00986055"/>
    <w:rPr>
      <w:rFonts w:ascii="Arial" w:hAnsi="Arial"/>
      <w:sz w:val="22"/>
      <w:lang w:val="ru-RU" w:eastAsia="ru-RU"/>
    </w:rPr>
  </w:style>
  <w:style w:type="character" w:customStyle="1" w:styleId="581">
    <w:name w:val="Знак Знак581"/>
    <w:uiPriority w:val="99"/>
    <w:qFormat/>
    <w:locked/>
    <w:rsid w:val="00986055"/>
    <w:rPr>
      <w:rFonts w:ascii="Courier New" w:hAnsi="Courier New"/>
      <w:lang w:val="ru-RU" w:eastAsia="ru-RU"/>
    </w:rPr>
  </w:style>
  <w:style w:type="character" w:customStyle="1" w:styleId="571">
    <w:name w:val="Знак Знак571"/>
    <w:uiPriority w:val="99"/>
    <w:qFormat/>
    <w:locked/>
    <w:rsid w:val="00986055"/>
    <w:rPr>
      <w:lang w:val="ru-RU" w:eastAsia="ru-RU"/>
    </w:rPr>
  </w:style>
  <w:style w:type="character" w:customStyle="1" w:styleId="561">
    <w:name w:val="Знак Знак561"/>
    <w:uiPriority w:val="99"/>
    <w:qFormat/>
    <w:locked/>
    <w:rsid w:val="00986055"/>
    <w:rPr>
      <w:sz w:val="24"/>
      <w:lang w:val="ru-RU" w:eastAsia="ru-RU"/>
    </w:rPr>
  </w:style>
  <w:style w:type="character" w:customStyle="1" w:styleId="541">
    <w:name w:val="Знак Знак541"/>
    <w:uiPriority w:val="99"/>
    <w:qFormat/>
    <w:locked/>
    <w:rsid w:val="00986055"/>
    <w:rPr>
      <w:sz w:val="24"/>
      <w:lang w:val="en-US" w:eastAsia="ru-RU"/>
    </w:rPr>
  </w:style>
  <w:style w:type="character" w:customStyle="1" w:styleId="671">
    <w:name w:val="Знак Знак671"/>
    <w:uiPriority w:val="99"/>
    <w:qFormat/>
    <w:rsid w:val="00986055"/>
    <w:rPr>
      <w:rFonts w:ascii="Arial" w:hAnsi="Arial"/>
      <w:b/>
      <w:sz w:val="26"/>
    </w:rPr>
  </w:style>
  <w:style w:type="character" w:customStyle="1" w:styleId="661">
    <w:name w:val="Знак Знак661"/>
    <w:uiPriority w:val="99"/>
    <w:qFormat/>
    <w:rsid w:val="00986055"/>
    <w:rPr>
      <w:b/>
      <w:sz w:val="28"/>
    </w:rPr>
  </w:style>
  <w:style w:type="character" w:customStyle="1" w:styleId="701">
    <w:name w:val="Знак Знак701"/>
    <w:uiPriority w:val="99"/>
    <w:qFormat/>
    <w:rsid w:val="00986055"/>
    <w:rPr>
      <w:rFonts w:ascii="Arial" w:hAnsi="Arial"/>
      <w:b/>
      <w:sz w:val="26"/>
    </w:rPr>
  </w:style>
  <w:style w:type="character" w:customStyle="1" w:styleId="691">
    <w:name w:val="Знак Знак691"/>
    <w:uiPriority w:val="99"/>
    <w:qFormat/>
    <w:rsid w:val="00986055"/>
    <w:rPr>
      <w:b/>
      <w:sz w:val="28"/>
    </w:rPr>
  </w:style>
  <w:style w:type="character" w:customStyle="1" w:styleId="681">
    <w:name w:val="Знак Знак681"/>
    <w:uiPriority w:val="99"/>
    <w:qFormat/>
    <w:rsid w:val="00986055"/>
    <w:rPr>
      <w:b/>
      <w:i/>
      <w:sz w:val="26"/>
    </w:rPr>
  </w:style>
  <w:style w:type="character" w:customStyle="1" w:styleId="afffffffff6">
    <w:name w:val="Название Знак"/>
    <w:aliases w:val="Заголовок Знак3"/>
    <w:qFormat/>
    <w:locked/>
    <w:rsid w:val="00986055"/>
    <w:rPr>
      <w:sz w:val="24"/>
      <w:lang w:val="en-US"/>
    </w:rPr>
  </w:style>
  <w:style w:type="character" w:customStyle="1" w:styleId="BodyTextIndent3Char">
    <w:name w:val="Body Text Indent 3 Char"/>
    <w:qFormat/>
    <w:locked/>
    <w:rsid w:val="00986055"/>
    <w:rPr>
      <w:rFonts w:ascii="Times New Roman" w:hAnsi="Times New Roman"/>
      <w:sz w:val="16"/>
    </w:rPr>
  </w:style>
  <w:style w:type="character" w:customStyle="1" w:styleId="BodyTextIndent2Char">
    <w:name w:val="Body Text Indent 2 Char"/>
    <w:qFormat/>
    <w:locked/>
    <w:rsid w:val="00986055"/>
    <w:rPr>
      <w:sz w:val="24"/>
    </w:rPr>
  </w:style>
  <w:style w:type="character" w:customStyle="1" w:styleId="2ffe">
    <w:name w:val="Текст сноски Знак2"/>
    <w:uiPriority w:val="99"/>
    <w:semiHidden/>
    <w:rsid w:val="00986055"/>
    <w:rPr>
      <w:rFonts w:ascii="Times New Roman" w:hAnsi="Times New Roman"/>
      <w:sz w:val="20"/>
    </w:rPr>
  </w:style>
  <w:style w:type="character" w:customStyle="1" w:styleId="FooterChar">
    <w:name w:val="Footer Char"/>
    <w:qFormat/>
    <w:locked/>
    <w:rsid w:val="00986055"/>
    <w:rPr>
      <w:sz w:val="24"/>
    </w:rPr>
  </w:style>
  <w:style w:type="character" w:customStyle="1" w:styleId="BodyText2Char">
    <w:name w:val="Body Text 2 Char"/>
    <w:qFormat/>
    <w:locked/>
    <w:rsid w:val="00986055"/>
  </w:style>
  <w:style w:type="character" w:customStyle="1" w:styleId="DocumentMapChar">
    <w:name w:val="Document Map Char"/>
    <w:qFormat/>
    <w:locked/>
    <w:rsid w:val="00986055"/>
    <w:rPr>
      <w:rFonts w:ascii="Tahoma" w:hAnsi="Tahoma"/>
    </w:rPr>
  </w:style>
  <w:style w:type="character" w:customStyle="1" w:styleId="HeaderChar">
    <w:name w:val="Header Char"/>
    <w:qFormat/>
    <w:locked/>
    <w:rsid w:val="00986055"/>
    <w:rPr>
      <w:sz w:val="24"/>
    </w:rPr>
  </w:style>
  <w:style w:type="paragraph" w:customStyle="1" w:styleId="83">
    <w:name w:val="Стиль8"/>
    <w:basedOn w:val="a8"/>
    <w:next w:val="afff1"/>
    <w:link w:val="3ff"/>
    <w:uiPriority w:val="99"/>
    <w:qFormat/>
    <w:rsid w:val="00986055"/>
    <w:pPr>
      <w:spacing w:before="0" w:beforeAutospacing="0" w:after="0" w:afterAutospacing="0"/>
      <w:jc w:val="center"/>
    </w:pPr>
    <w:rPr>
      <w:szCs w:val="20"/>
      <w:lang w:val="en-US"/>
    </w:rPr>
  </w:style>
  <w:style w:type="character" w:customStyle="1" w:styleId="3ff">
    <w:name w:val="Название Знак3"/>
    <w:link w:val="83"/>
    <w:uiPriority w:val="99"/>
    <w:locked/>
    <w:rsid w:val="00986055"/>
    <w:rPr>
      <w:rFonts w:ascii="Times New Roman" w:eastAsia="Calibri" w:hAnsi="Times New Roman" w:cs="Times New Roman"/>
      <w:sz w:val="24"/>
      <w:szCs w:val="20"/>
      <w:lang w:val="en-US"/>
    </w:rPr>
  </w:style>
  <w:style w:type="character" w:customStyle="1" w:styleId="TitleChar">
    <w:name w:val="Title Char"/>
    <w:qFormat/>
    <w:locked/>
    <w:rsid w:val="00986055"/>
    <w:rPr>
      <w:sz w:val="24"/>
      <w:lang w:val="en-US"/>
    </w:rPr>
  </w:style>
  <w:style w:type="paragraph" w:customStyle="1" w:styleId="3ff0">
    <w:name w:val="Абзац списка3"/>
    <w:basedOn w:val="a8"/>
    <w:link w:val="ListParagraphChar2"/>
    <w:uiPriority w:val="99"/>
    <w:qFormat/>
    <w:rsid w:val="00986055"/>
    <w:pPr>
      <w:spacing w:before="0" w:beforeAutospacing="0" w:after="0" w:afterAutospacing="0"/>
      <w:ind w:left="708"/>
    </w:pPr>
    <w:rPr>
      <w:sz w:val="20"/>
      <w:szCs w:val="20"/>
    </w:rPr>
  </w:style>
  <w:style w:type="character" w:customStyle="1" w:styleId="ListParagraphChar2">
    <w:name w:val="List Paragraph Char2"/>
    <w:link w:val="3ff0"/>
    <w:qFormat/>
    <w:locked/>
    <w:rsid w:val="00986055"/>
    <w:rPr>
      <w:rFonts w:ascii="Times New Roman" w:eastAsia="Calibri" w:hAnsi="Times New Roman" w:cs="Times New Roman"/>
      <w:sz w:val="20"/>
      <w:szCs w:val="20"/>
    </w:rPr>
  </w:style>
  <w:style w:type="character" w:customStyle="1" w:styleId="CommentTextChar">
    <w:name w:val="Comment Text Char"/>
    <w:qFormat/>
    <w:locked/>
    <w:rsid w:val="00986055"/>
    <w:rPr>
      <w:rFonts w:ascii="Times New Roman" w:hAnsi="Times New Roman"/>
      <w:sz w:val="20"/>
      <w:lang w:eastAsia="ru-RU"/>
    </w:rPr>
  </w:style>
  <w:style w:type="character" w:customStyle="1" w:styleId="730">
    <w:name w:val="Знак Знак73"/>
    <w:uiPriority w:val="99"/>
    <w:qFormat/>
    <w:rsid w:val="00986055"/>
    <w:rPr>
      <w:sz w:val="16"/>
      <w:lang w:val="ru-RU" w:eastAsia="ru-RU"/>
    </w:rPr>
  </w:style>
  <w:style w:type="character" w:customStyle="1" w:styleId="Heading1Char3">
    <w:name w:val="Heading 1 Char3"/>
    <w:aliases w:val="Знак Char3,Заголовок 1 Знак Знак Char2,Знак Заголовок 1 Char2"/>
    <w:qFormat/>
    <w:locked/>
    <w:rsid w:val="00986055"/>
    <w:rPr>
      <w:rFonts w:ascii="Cambria" w:hAnsi="Cambria"/>
      <w:b/>
      <w:kern w:val="32"/>
      <w:sz w:val="32"/>
    </w:rPr>
  </w:style>
  <w:style w:type="character" w:customStyle="1" w:styleId="BodyTextFirstIndentChar">
    <w:name w:val="Body Text First Indent Char"/>
    <w:qFormat/>
    <w:locked/>
    <w:rsid w:val="00986055"/>
    <w:rPr>
      <w:rFonts w:ascii="PragmaticaCTT" w:hAnsi="PragmaticaCTT"/>
      <w:sz w:val="24"/>
    </w:rPr>
  </w:style>
  <w:style w:type="character" w:customStyle="1" w:styleId="2fff">
    <w:name w:val="Слабое выделение2"/>
    <w:uiPriority w:val="99"/>
    <w:qFormat/>
    <w:rsid w:val="00986055"/>
    <w:rPr>
      <w:i/>
      <w:color w:val="808080"/>
    </w:rPr>
  </w:style>
  <w:style w:type="character" w:customStyle="1" w:styleId="3ff1">
    <w:name w:val="Знак Знак Знак3"/>
    <w:uiPriority w:val="99"/>
    <w:qFormat/>
    <w:rsid w:val="00986055"/>
    <w:rPr>
      <w:rFonts w:ascii="Times New Roman" w:hAnsi="Times New Roman"/>
      <w:b/>
      <w:caps/>
      <w:sz w:val="28"/>
    </w:rPr>
  </w:style>
  <w:style w:type="character" w:customStyle="1" w:styleId="SubtitleChar">
    <w:name w:val="Subtitle Char"/>
    <w:qFormat/>
    <w:locked/>
    <w:rsid w:val="00986055"/>
    <w:rPr>
      <w:rFonts w:ascii="Cambria" w:hAnsi="Cambria"/>
      <w:i/>
      <w:color w:val="4F81BD"/>
      <w:spacing w:val="15"/>
      <w:sz w:val="24"/>
    </w:rPr>
  </w:style>
  <w:style w:type="character" w:customStyle="1" w:styleId="BalloonTextChar">
    <w:name w:val="Balloon Text Char"/>
    <w:qFormat/>
    <w:locked/>
    <w:rsid w:val="00986055"/>
    <w:rPr>
      <w:rFonts w:ascii="Tahoma" w:hAnsi="Tahoma"/>
      <w:sz w:val="16"/>
    </w:rPr>
  </w:style>
  <w:style w:type="character" w:customStyle="1" w:styleId="HTMLAddressChar1">
    <w:name w:val="HTML Address Char1"/>
    <w:uiPriority w:val="99"/>
    <w:qFormat/>
    <w:locked/>
    <w:rsid w:val="00986055"/>
    <w:rPr>
      <w:i/>
      <w:sz w:val="24"/>
      <w:lang w:eastAsia="ru-RU"/>
    </w:rPr>
  </w:style>
  <w:style w:type="paragraph" w:customStyle="1" w:styleId="5a">
    <w:name w:val="Обычный5"/>
    <w:basedOn w:val="a8"/>
    <w:uiPriority w:val="99"/>
    <w:qFormat/>
    <w:rsid w:val="00986055"/>
    <w:rPr>
      <w:rFonts w:eastAsia="Times New Roman"/>
    </w:rPr>
  </w:style>
  <w:style w:type="character" w:customStyle="1" w:styleId="NoSpacingChar1">
    <w:name w:val="No Spacing Char1"/>
    <w:link w:val="2fff0"/>
    <w:qFormat/>
    <w:locked/>
    <w:rsid w:val="00986055"/>
    <w:rPr>
      <w:lang w:val="en-US"/>
    </w:rPr>
  </w:style>
  <w:style w:type="paragraph" w:customStyle="1" w:styleId="2fff0">
    <w:name w:val="Без интервала2"/>
    <w:link w:val="NoSpacingChar1"/>
    <w:uiPriority w:val="99"/>
    <w:qFormat/>
    <w:rsid w:val="00986055"/>
    <w:pPr>
      <w:spacing w:after="0" w:line="240" w:lineRule="auto"/>
    </w:pPr>
    <w:rPr>
      <w:lang w:val="en-US"/>
    </w:rPr>
  </w:style>
  <w:style w:type="paragraph" w:customStyle="1" w:styleId="21f3">
    <w:name w:val="Цитата 21"/>
    <w:basedOn w:val="a8"/>
    <w:next w:val="a8"/>
    <w:link w:val="QuoteChar"/>
    <w:qFormat/>
    <w:rsid w:val="00986055"/>
    <w:pPr>
      <w:spacing w:before="0" w:beforeAutospacing="0" w:after="0" w:afterAutospacing="0"/>
    </w:pPr>
    <w:rPr>
      <w:rFonts w:ascii="Calibri" w:eastAsia="Times New Roman" w:hAnsi="Calibri"/>
      <w:i/>
      <w:color w:val="000000"/>
      <w:sz w:val="20"/>
      <w:szCs w:val="20"/>
    </w:rPr>
  </w:style>
  <w:style w:type="character" w:customStyle="1" w:styleId="QuoteChar">
    <w:name w:val="Quote Char"/>
    <w:link w:val="21f3"/>
    <w:qFormat/>
    <w:locked/>
    <w:rsid w:val="00986055"/>
    <w:rPr>
      <w:rFonts w:ascii="Calibri" w:eastAsia="Times New Roman" w:hAnsi="Calibri" w:cs="Times New Roman"/>
      <w:i/>
      <w:color w:val="000000"/>
      <w:sz w:val="20"/>
      <w:szCs w:val="20"/>
    </w:rPr>
  </w:style>
  <w:style w:type="paragraph" w:customStyle="1" w:styleId="1ffffff2">
    <w:name w:val="Выделенная цитата1"/>
    <w:basedOn w:val="a8"/>
    <w:next w:val="a8"/>
    <w:link w:val="IntenseQuoteChar"/>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 w:val="20"/>
      <w:szCs w:val="20"/>
    </w:rPr>
  </w:style>
  <w:style w:type="character" w:customStyle="1" w:styleId="IntenseQuoteChar">
    <w:name w:val="Intense Quote Char"/>
    <w:link w:val="1ffffff2"/>
    <w:qFormat/>
    <w:locked/>
    <w:rsid w:val="00986055"/>
    <w:rPr>
      <w:rFonts w:ascii="Calibri" w:eastAsia="Times New Roman" w:hAnsi="Calibri" w:cs="Times New Roman"/>
      <w:b/>
      <w:i/>
      <w:color w:val="4F81BD"/>
      <w:sz w:val="20"/>
      <w:szCs w:val="20"/>
    </w:rPr>
  </w:style>
  <w:style w:type="paragraph" w:customStyle="1" w:styleId="1ffffff3">
    <w:name w:val="Заголовок оглавления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2fff1">
    <w:name w:val="Сильное выделение2"/>
    <w:uiPriority w:val="99"/>
    <w:qFormat/>
    <w:rsid w:val="00986055"/>
    <w:rPr>
      <w:b/>
      <w:i/>
      <w:color w:val="4F81BD"/>
    </w:rPr>
  </w:style>
  <w:style w:type="character" w:customStyle="1" w:styleId="1ffffff4">
    <w:name w:val="Слабая ссылка1"/>
    <w:uiPriority w:val="99"/>
    <w:qFormat/>
    <w:rsid w:val="00986055"/>
    <w:rPr>
      <w:smallCaps/>
      <w:color w:val="C0504D"/>
      <w:u w:val="single"/>
    </w:rPr>
  </w:style>
  <w:style w:type="character" w:customStyle="1" w:styleId="1ffffff5">
    <w:name w:val="Сильная ссылка1"/>
    <w:uiPriority w:val="99"/>
    <w:qFormat/>
    <w:rsid w:val="00986055"/>
    <w:rPr>
      <w:b/>
      <w:smallCaps/>
      <w:color w:val="C0504D"/>
      <w:spacing w:val="5"/>
      <w:u w:val="single"/>
    </w:rPr>
  </w:style>
  <w:style w:type="character" w:customStyle="1" w:styleId="1ffffff6">
    <w:name w:val="Название книги1"/>
    <w:uiPriority w:val="99"/>
    <w:qFormat/>
    <w:rsid w:val="00986055"/>
    <w:rPr>
      <w:b/>
      <w:smallCaps/>
      <w:spacing w:val="5"/>
    </w:rPr>
  </w:style>
  <w:style w:type="character" w:customStyle="1" w:styleId="1ffffff7">
    <w:name w:val="Замещающий текст1"/>
    <w:uiPriority w:val="99"/>
    <w:qFormat/>
    <w:rsid w:val="00986055"/>
    <w:rPr>
      <w:color w:val="808080"/>
    </w:rPr>
  </w:style>
  <w:style w:type="character" w:customStyle="1" w:styleId="MacroTextChar">
    <w:name w:val="Macro Text Char"/>
    <w:qFormat/>
    <w:locked/>
    <w:rsid w:val="00986055"/>
    <w:rPr>
      <w:rFonts w:ascii="Courier New" w:hAnsi="Courier New"/>
      <w:sz w:val="22"/>
      <w:lang w:val="en-US" w:eastAsia="en-US"/>
    </w:rPr>
  </w:style>
  <w:style w:type="paragraph" w:customStyle="1" w:styleId="2fff2">
    <w:name w:val="Подзаголовок2"/>
    <w:basedOn w:val="a8"/>
    <w:uiPriority w:val="99"/>
    <w:qFormat/>
    <w:rsid w:val="00986055"/>
    <w:pPr>
      <w:spacing w:before="0" w:beforeAutospacing="0" w:after="0" w:afterAutospacing="0" w:line="312" w:lineRule="auto"/>
    </w:pPr>
    <w:rPr>
      <w:rFonts w:ascii="Arial" w:eastAsia="Times New Roman" w:hAnsi="Arial" w:cs="Arial"/>
      <w:b/>
      <w:bCs/>
      <w:color w:val="000000"/>
      <w:sz w:val="20"/>
      <w:szCs w:val="20"/>
    </w:rPr>
  </w:style>
  <w:style w:type="character" w:customStyle="1" w:styleId="EndnoteTextChar">
    <w:name w:val="Endnote Text Char"/>
    <w:qFormat/>
    <w:locked/>
    <w:rsid w:val="00986055"/>
    <w:rPr>
      <w:color w:val="000000"/>
      <w:sz w:val="24"/>
    </w:rPr>
  </w:style>
  <w:style w:type="character" w:customStyle="1" w:styleId="1210">
    <w:name w:val="Знак1 Знак Знак21"/>
    <w:uiPriority w:val="99"/>
    <w:qFormat/>
    <w:locked/>
    <w:rsid w:val="00986055"/>
    <w:rPr>
      <w:sz w:val="24"/>
    </w:rPr>
  </w:style>
  <w:style w:type="character" w:customStyle="1" w:styleId="232">
    <w:name w:val="Основной текст 2 Знак3"/>
    <w:uiPriority w:val="99"/>
    <w:qFormat/>
    <w:rsid w:val="00986055"/>
    <w:rPr>
      <w:sz w:val="24"/>
    </w:rPr>
  </w:style>
  <w:style w:type="character" w:customStyle="1" w:styleId="2fff3">
    <w:name w:val="Красная строка Знак2"/>
    <w:uiPriority w:val="99"/>
    <w:rsid w:val="00986055"/>
  </w:style>
  <w:style w:type="character" w:customStyle="1" w:styleId="afffffffff7">
    <w:name w:val="Тело ИАК Знак"/>
    <w:link w:val="afffffffff8"/>
    <w:uiPriority w:val="99"/>
    <w:qFormat/>
    <w:locked/>
    <w:rsid w:val="00986055"/>
    <w:rPr>
      <w:sz w:val="28"/>
    </w:rPr>
  </w:style>
  <w:style w:type="paragraph" w:customStyle="1" w:styleId="afffffffff8">
    <w:name w:val="Тело ИАК"/>
    <w:basedOn w:val="a8"/>
    <w:link w:val="afffffffff7"/>
    <w:uiPriority w:val="99"/>
    <w:qFormat/>
    <w:rsid w:val="00986055"/>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9">
    <w:name w:val="кадр"/>
    <w:uiPriority w:val="99"/>
    <w:qFormat/>
    <w:rsid w:val="00986055"/>
  </w:style>
  <w:style w:type="paragraph" w:customStyle="1" w:styleId="96">
    <w:name w:val="Знак9"/>
    <w:basedOn w:val="a8"/>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useradditionalinfo1">
    <w:name w:val="useradditionalinfo1"/>
    <w:basedOn w:val="a8"/>
    <w:uiPriority w:val="99"/>
    <w:qFormat/>
    <w:rsid w:val="00986055"/>
    <w:pPr>
      <w:pBdr>
        <w:top w:val="dotted" w:sz="4" w:space="3" w:color="CCCCCC"/>
      </w:pBdr>
      <w:spacing w:beforeAutospacing="0" w:after="0" w:afterAutospacing="0"/>
    </w:pPr>
    <w:rPr>
      <w:rFonts w:eastAsia="Times New Roman"/>
    </w:rPr>
  </w:style>
  <w:style w:type="paragraph" w:customStyle="1" w:styleId="0752">
    <w:name w:val="Стиль Нумерованный список + сверху: (одинарная Авто  075 пт лини...2"/>
    <w:basedOn w:val="a"/>
    <w:uiPriority w:val="99"/>
    <w:qFormat/>
    <w:rsid w:val="00986055"/>
    <w:pPr>
      <w:numPr>
        <w:numId w:val="0"/>
      </w:numPr>
      <w:tabs>
        <w:tab w:val="left" w:pos="926"/>
      </w:tabs>
      <w:spacing w:before="0" w:beforeAutospacing="0" w:after="0" w:afterAutospacing="0"/>
      <w:ind w:left="926" w:hanging="360"/>
    </w:pPr>
    <w:rPr>
      <w:rFonts w:eastAsia="Times New Roman"/>
      <w:szCs w:val="20"/>
    </w:rPr>
  </w:style>
  <w:style w:type="paragraph" w:customStyle="1" w:styleId="0753">
    <w:name w:val="Стиль Нумерованный список + сверху: (одинарная Авто  075 пт лини...3"/>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4">
    <w:name w:val="Стиль Нумерованный список + сверху: (одинарная Авто  075 пт лини...4"/>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5">
    <w:name w:val="Стиль Нумерованный список + сверху: (одинарная Авто  075 пт лини...5"/>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8">
    <w:name w:val="Стиль Нумерованный список + сверху: (одинарная Авто  075 пт лини...8"/>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9">
    <w:name w:val="Стиль Нумерованный список + сверху: (одинарная Авто  075 пт лини...9"/>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0">
    <w:name w:val="Стиль Нумерованный список + сверху: (одинарная Авто  075 пт лини...10"/>
    <w:basedOn w:val="a"/>
    <w:uiPriority w:val="99"/>
    <w:qFormat/>
    <w:rsid w:val="00986055"/>
    <w:pPr>
      <w:numPr>
        <w:numId w:val="0"/>
      </w:numPr>
      <w:spacing w:before="0" w:beforeAutospacing="0" w:after="0" w:afterAutospacing="0"/>
      <w:ind w:left="360" w:hanging="360"/>
    </w:pPr>
    <w:rPr>
      <w:rFonts w:eastAsia="Times New Roman"/>
      <w:szCs w:val="20"/>
    </w:rPr>
  </w:style>
  <w:style w:type="paragraph" w:customStyle="1" w:styleId="07511">
    <w:name w:val="Стиль Нумерованный список + сверху: (одинарная Авто  075 пт лини...11"/>
    <w:basedOn w:val="a"/>
    <w:uiPriority w:val="99"/>
    <w:qFormat/>
    <w:rsid w:val="00986055"/>
    <w:pPr>
      <w:numPr>
        <w:numId w:val="0"/>
      </w:numPr>
      <w:spacing w:before="0" w:beforeAutospacing="0" w:after="0" w:afterAutospacing="0"/>
      <w:ind w:left="360" w:hanging="360"/>
    </w:pPr>
    <w:rPr>
      <w:rFonts w:eastAsia="Times New Roman"/>
      <w:szCs w:val="20"/>
    </w:rPr>
  </w:style>
  <w:style w:type="character" w:customStyle="1" w:styleId="76">
    <w:name w:val="Основной текст (7)_"/>
    <w:uiPriority w:val="99"/>
    <w:qFormat/>
    <w:locked/>
    <w:rsid w:val="00986055"/>
    <w:rPr>
      <w:b/>
      <w:i/>
    </w:rPr>
  </w:style>
  <w:style w:type="paragraph" w:customStyle="1" w:styleId="bloc">
    <w:name w:val="bloc"/>
    <w:basedOn w:val="a8"/>
    <w:uiPriority w:val="99"/>
    <w:qFormat/>
    <w:rsid w:val="00986055"/>
  </w:style>
  <w:style w:type="paragraph" w:customStyle="1" w:styleId="bordered">
    <w:name w:val="bordered"/>
    <w:basedOn w:val="a8"/>
    <w:uiPriority w:val="99"/>
    <w:qFormat/>
    <w:rsid w:val="00986055"/>
  </w:style>
  <w:style w:type="paragraph" w:customStyle="1" w:styleId="fr-collapsible-toggle">
    <w:name w:val="fr-collapsible-toggle"/>
    <w:basedOn w:val="a8"/>
    <w:uiPriority w:val="99"/>
    <w:qFormat/>
    <w:rsid w:val="00986055"/>
  </w:style>
  <w:style w:type="paragraph" w:customStyle="1" w:styleId="fr-collapsible-toggle-collapsed">
    <w:name w:val="fr-collapsible-toggle-collapsed"/>
    <w:basedOn w:val="a8"/>
    <w:uiPriority w:val="99"/>
    <w:qFormat/>
    <w:rsid w:val="00986055"/>
  </w:style>
  <w:style w:type="paragraph" w:customStyle="1" w:styleId="fr-collapsible-group-toogle-all">
    <w:name w:val="fr-collapsible-group-toogle-all"/>
    <w:basedOn w:val="a8"/>
    <w:uiPriority w:val="99"/>
    <w:qFormat/>
    <w:rsid w:val="00986055"/>
    <w:rPr>
      <w:sz w:val="18"/>
      <w:szCs w:val="18"/>
    </w:rPr>
  </w:style>
  <w:style w:type="paragraph" w:customStyle="1" w:styleId="toogleboxnew">
    <w:name w:val="toogleboxnew"/>
    <w:basedOn w:val="a8"/>
    <w:uiPriority w:val="99"/>
    <w:qFormat/>
    <w:rsid w:val="00986055"/>
    <w:pPr>
      <w:pBdr>
        <w:top w:val="single" w:sz="6" w:space="2" w:color="AAAAAA"/>
        <w:left w:val="single" w:sz="6" w:space="2" w:color="AAAAAA"/>
        <w:bottom w:val="single" w:sz="6" w:space="0" w:color="AAAAAA"/>
        <w:right w:val="single" w:sz="6" w:space="2" w:color="AAAAAA"/>
      </w:pBdr>
    </w:pPr>
  </w:style>
  <w:style w:type="paragraph" w:customStyle="1" w:styleId="toogleboxnewtitle">
    <w:name w:val="toogleboxnew_title"/>
    <w:basedOn w:val="a8"/>
    <w:uiPriority w:val="99"/>
    <w:qFormat/>
    <w:rsid w:val="00986055"/>
    <w:pPr>
      <w:shd w:val="clear" w:color="auto" w:fill="EFEFEF"/>
      <w:spacing w:before="0" w:beforeAutospacing="0" w:after="30" w:afterAutospacing="0"/>
      <w:jc w:val="center"/>
    </w:pPr>
    <w:rPr>
      <w:b/>
      <w:bCs/>
    </w:rPr>
  </w:style>
  <w:style w:type="paragraph" w:customStyle="1" w:styleId="navboxnew">
    <w:name w:val="navboxnew"/>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navboxnewtnavbar">
    <w:name w:val="navboxnew_tnavbar"/>
    <w:basedOn w:val="a8"/>
    <w:uiPriority w:val="99"/>
    <w:qFormat/>
    <w:rsid w:val="00986055"/>
    <w:pPr>
      <w:ind w:left="-1200"/>
    </w:pPr>
    <w:rPr>
      <w:sz w:val="19"/>
      <w:szCs w:val="19"/>
    </w:rPr>
  </w:style>
  <w:style w:type="paragraph" w:customStyle="1" w:styleId="navboxnewoldie">
    <w:name w:val="navboxnew_oldie"/>
    <w:basedOn w:val="a8"/>
    <w:uiPriority w:val="99"/>
    <w:qFormat/>
    <w:rsid w:val="00986055"/>
    <w:pPr>
      <w:pBdr>
        <w:top w:val="single" w:sz="6" w:space="3" w:color="AAAAAA"/>
        <w:left w:val="single" w:sz="6" w:space="3" w:color="AAAAAA"/>
        <w:bottom w:val="single" w:sz="6" w:space="2" w:color="AAAAAA"/>
        <w:right w:val="single" w:sz="6" w:space="3" w:color="AAAAAA"/>
      </w:pBdr>
      <w:shd w:val="clear" w:color="auto" w:fill="F9F9F9"/>
    </w:pPr>
  </w:style>
  <w:style w:type="paragraph" w:customStyle="1" w:styleId="mw-hiero-table">
    <w:name w:val="mw-hiero-table"/>
    <w:basedOn w:val="a8"/>
    <w:uiPriority w:val="99"/>
    <w:qFormat/>
    <w:rsid w:val="00986055"/>
  </w:style>
  <w:style w:type="paragraph" w:customStyle="1" w:styleId="mw-hiero-outer">
    <w:name w:val="mw-hiero-outer"/>
    <w:basedOn w:val="a8"/>
    <w:uiPriority w:val="99"/>
    <w:qFormat/>
    <w:rsid w:val="00986055"/>
  </w:style>
  <w:style w:type="paragraph" w:customStyle="1" w:styleId="mw-hiero-box">
    <w:name w:val="mw-hiero-box"/>
    <w:basedOn w:val="a8"/>
    <w:uiPriority w:val="99"/>
    <w:qFormat/>
    <w:rsid w:val="00986055"/>
    <w:pPr>
      <w:shd w:val="clear" w:color="auto" w:fill="000000"/>
    </w:pPr>
  </w:style>
  <w:style w:type="paragraph" w:customStyle="1" w:styleId="ui-helper-hidden">
    <w:name w:val="ui-helper-hidden"/>
    <w:basedOn w:val="a8"/>
    <w:uiPriority w:val="99"/>
    <w:qFormat/>
    <w:rsid w:val="00986055"/>
    <w:rPr>
      <w:vanish/>
    </w:rPr>
  </w:style>
  <w:style w:type="paragraph" w:customStyle="1" w:styleId="ui-helper-reset">
    <w:name w:val="ui-helper-reset"/>
    <w:basedOn w:val="a8"/>
    <w:uiPriority w:val="99"/>
    <w:qFormat/>
    <w:rsid w:val="00986055"/>
    <w:pPr>
      <w:spacing w:before="0" w:beforeAutospacing="0" w:after="0" w:afterAutospacing="0"/>
    </w:pPr>
  </w:style>
  <w:style w:type="paragraph" w:customStyle="1" w:styleId="ui-helper-clearfix">
    <w:name w:val="ui-helper-clearfix"/>
    <w:basedOn w:val="a8"/>
    <w:uiPriority w:val="99"/>
    <w:qFormat/>
    <w:rsid w:val="00986055"/>
  </w:style>
  <w:style w:type="paragraph" w:customStyle="1" w:styleId="ui-helper-zfix">
    <w:name w:val="ui-helper-zfix"/>
    <w:basedOn w:val="a8"/>
    <w:uiPriority w:val="99"/>
    <w:qFormat/>
    <w:rsid w:val="00986055"/>
  </w:style>
  <w:style w:type="paragraph" w:customStyle="1" w:styleId="ui-icon">
    <w:name w:val="ui-icon"/>
    <w:basedOn w:val="a8"/>
    <w:uiPriority w:val="99"/>
    <w:qFormat/>
    <w:rsid w:val="00986055"/>
    <w:pPr>
      <w:ind w:firstLine="7343"/>
    </w:pPr>
  </w:style>
  <w:style w:type="paragraph" w:customStyle="1" w:styleId="ui-widget-overlay">
    <w:name w:val="ui-widget-overlay"/>
    <w:basedOn w:val="a8"/>
    <w:uiPriority w:val="99"/>
    <w:qFormat/>
    <w:rsid w:val="00986055"/>
    <w:pPr>
      <w:shd w:val="clear" w:color="auto" w:fill="000000"/>
    </w:pPr>
  </w:style>
  <w:style w:type="paragraph" w:customStyle="1" w:styleId="ui-widget">
    <w:name w:val="ui-widget"/>
    <w:basedOn w:val="a8"/>
    <w:uiPriority w:val="99"/>
    <w:qFormat/>
    <w:rsid w:val="00986055"/>
    <w:rPr>
      <w:rFonts w:ascii="Arial" w:hAnsi="Arial" w:cs="Arial"/>
      <w:sz w:val="19"/>
      <w:szCs w:val="19"/>
    </w:rPr>
  </w:style>
  <w:style w:type="paragraph" w:customStyle="1" w:styleId="ui-widget-content">
    <w:name w:val="ui-widget-content"/>
    <w:basedOn w:val="a8"/>
    <w:uiPriority w:val="99"/>
    <w:qFormat/>
    <w:rsid w:val="00986055"/>
    <w:pPr>
      <w:pBdr>
        <w:top w:val="single" w:sz="6" w:space="0" w:color="CCCCCC"/>
        <w:left w:val="single" w:sz="6" w:space="0" w:color="CCCCCC"/>
        <w:bottom w:val="single" w:sz="6" w:space="0" w:color="CCCCCC"/>
        <w:right w:val="single" w:sz="6" w:space="0" w:color="CCCCCC"/>
      </w:pBdr>
    </w:pPr>
    <w:rPr>
      <w:color w:val="362B36"/>
    </w:rPr>
  </w:style>
  <w:style w:type="paragraph" w:customStyle="1" w:styleId="ui-widget-header">
    <w:name w:val="ui-widget-header"/>
    <w:basedOn w:val="a8"/>
    <w:uiPriority w:val="99"/>
    <w:qFormat/>
    <w:rsid w:val="00986055"/>
    <w:pPr>
      <w:pBdr>
        <w:bottom w:val="single" w:sz="6" w:space="0" w:color="BBBBBB"/>
      </w:pBdr>
      <w:shd w:val="clear" w:color="auto" w:fill="FFFFFF"/>
      <w:spacing w:line="240" w:lineRule="atLeast"/>
    </w:pPr>
    <w:rPr>
      <w:b/>
      <w:bCs/>
      <w:color w:val="222222"/>
    </w:rPr>
  </w:style>
  <w:style w:type="paragraph" w:customStyle="1" w:styleId="ui-state-default">
    <w:name w:val="ui-state-default"/>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
    <w:name w:val="ui-state-hover"/>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
    <w:name w:val="ui-state-focus"/>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
    <w:name w:val="ui-state-active"/>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
    <w:name w:val="ui-state-highlight"/>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
    <w:name w:val="ui-state-error"/>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
    <w:name w:val="ui-state-error-text"/>
    <w:basedOn w:val="a8"/>
    <w:uiPriority w:val="99"/>
    <w:qFormat/>
    <w:rsid w:val="00986055"/>
    <w:rPr>
      <w:color w:val="FFFFFF"/>
    </w:rPr>
  </w:style>
  <w:style w:type="paragraph" w:customStyle="1" w:styleId="ui-priority-primary">
    <w:name w:val="ui-priority-primary"/>
    <w:basedOn w:val="a8"/>
    <w:uiPriority w:val="99"/>
    <w:qFormat/>
    <w:rsid w:val="00986055"/>
    <w:rPr>
      <w:b/>
      <w:bCs/>
    </w:rPr>
  </w:style>
  <w:style w:type="paragraph" w:customStyle="1" w:styleId="ui-priority-secondary">
    <w:name w:val="ui-priority-secondary"/>
    <w:basedOn w:val="a8"/>
    <w:uiPriority w:val="99"/>
    <w:qFormat/>
    <w:rsid w:val="00986055"/>
  </w:style>
  <w:style w:type="paragraph" w:customStyle="1" w:styleId="ui-state-disabled">
    <w:name w:val="ui-state-disabled"/>
    <w:basedOn w:val="a8"/>
    <w:uiPriority w:val="99"/>
    <w:qFormat/>
    <w:rsid w:val="00986055"/>
  </w:style>
  <w:style w:type="paragraph" w:customStyle="1" w:styleId="ui-widget-shadow">
    <w:name w:val="ui-widget-shadow"/>
    <w:basedOn w:val="a8"/>
    <w:uiPriority w:val="99"/>
    <w:qFormat/>
    <w:rsid w:val="00986055"/>
    <w:pPr>
      <w:shd w:val="clear" w:color="auto" w:fill="000000"/>
      <w:spacing w:before="0" w:beforeAutospacing="0" w:after="0" w:afterAutospacing="0"/>
      <w:ind w:left="-105"/>
    </w:pPr>
  </w:style>
  <w:style w:type="paragraph" w:customStyle="1" w:styleId="ui-resizable-handle">
    <w:name w:val="ui-resizable-handle"/>
    <w:basedOn w:val="a8"/>
    <w:uiPriority w:val="99"/>
    <w:qFormat/>
    <w:rsid w:val="00986055"/>
    <w:rPr>
      <w:sz w:val="2"/>
      <w:szCs w:val="2"/>
    </w:rPr>
  </w:style>
  <w:style w:type="paragraph" w:customStyle="1" w:styleId="ui-resizable-n">
    <w:name w:val="ui-resizable-n"/>
    <w:basedOn w:val="a8"/>
    <w:uiPriority w:val="99"/>
    <w:qFormat/>
    <w:rsid w:val="00986055"/>
  </w:style>
  <w:style w:type="paragraph" w:customStyle="1" w:styleId="ui-resizable-s">
    <w:name w:val="ui-resizable-s"/>
    <w:basedOn w:val="a8"/>
    <w:uiPriority w:val="99"/>
    <w:qFormat/>
    <w:rsid w:val="00986055"/>
  </w:style>
  <w:style w:type="paragraph" w:customStyle="1" w:styleId="ui-resizable-e">
    <w:name w:val="ui-resizable-e"/>
    <w:basedOn w:val="a8"/>
    <w:uiPriority w:val="99"/>
    <w:qFormat/>
    <w:rsid w:val="00986055"/>
  </w:style>
  <w:style w:type="paragraph" w:customStyle="1" w:styleId="ui-resizable-w">
    <w:name w:val="ui-resizable-w"/>
    <w:basedOn w:val="a8"/>
    <w:uiPriority w:val="99"/>
    <w:qFormat/>
    <w:rsid w:val="00986055"/>
  </w:style>
  <w:style w:type="paragraph" w:customStyle="1" w:styleId="ui-resizable-se">
    <w:name w:val="ui-resizable-se"/>
    <w:basedOn w:val="a8"/>
    <w:uiPriority w:val="99"/>
    <w:qFormat/>
    <w:rsid w:val="00986055"/>
  </w:style>
  <w:style w:type="paragraph" w:customStyle="1" w:styleId="ui-resizable-sw">
    <w:name w:val="ui-resizable-sw"/>
    <w:basedOn w:val="a8"/>
    <w:uiPriority w:val="99"/>
    <w:qFormat/>
    <w:rsid w:val="00986055"/>
  </w:style>
  <w:style w:type="paragraph" w:customStyle="1" w:styleId="ui-resizable-nw">
    <w:name w:val="ui-resizable-nw"/>
    <w:basedOn w:val="a8"/>
    <w:uiPriority w:val="99"/>
    <w:qFormat/>
    <w:rsid w:val="00986055"/>
  </w:style>
  <w:style w:type="paragraph" w:customStyle="1" w:styleId="ui-resizable-ne">
    <w:name w:val="ui-resizable-ne"/>
    <w:basedOn w:val="a8"/>
    <w:uiPriority w:val="99"/>
    <w:qFormat/>
    <w:rsid w:val="00986055"/>
  </w:style>
  <w:style w:type="paragraph" w:customStyle="1" w:styleId="ui-button">
    <w:name w:val="ui-button"/>
    <w:basedOn w:val="a8"/>
    <w:uiPriority w:val="99"/>
    <w:qFormat/>
    <w:rsid w:val="00986055"/>
    <w:pPr>
      <w:ind w:right="24"/>
      <w:jc w:val="center"/>
    </w:pPr>
  </w:style>
  <w:style w:type="paragraph" w:customStyle="1" w:styleId="ui-button-icon-only">
    <w:name w:val="ui-button-icon-only"/>
    <w:basedOn w:val="a8"/>
    <w:uiPriority w:val="99"/>
    <w:qFormat/>
    <w:rsid w:val="00986055"/>
  </w:style>
  <w:style w:type="paragraph" w:customStyle="1" w:styleId="ui-button-icons-only">
    <w:name w:val="ui-button-icons-only"/>
    <w:basedOn w:val="a8"/>
    <w:uiPriority w:val="99"/>
    <w:qFormat/>
    <w:rsid w:val="00986055"/>
  </w:style>
  <w:style w:type="paragraph" w:customStyle="1" w:styleId="ui-buttonset">
    <w:name w:val="ui-buttonset"/>
    <w:basedOn w:val="a8"/>
    <w:uiPriority w:val="99"/>
    <w:qFormat/>
    <w:rsid w:val="00986055"/>
    <w:pPr>
      <w:ind w:right="105"/>
    </w:pPr>
  </w:style>
  <w:style w:type="paragraph" w:customStyle="1" w:styleId="ui-dialog">
    <w:name w:val="ui-dialog"/>
    <w:basedOn w:val="a8"/>
    <w:uiPriority w:val="99"/>
    <w:qFormat/>
    <w:rsid w:val="00986055"/>
  </w:style>
  <w:style w:type="paragraph" w:customStyle="1" w:styleId="suggestions">
    <w:name w:val="suggestions"/>
    <w:basedOn w:val="a8"/>
    <w:uiPriority w:val="99"/>
    <w:qFormat/>
    <w:rsid w:val="00986055"/>
    <w:pPr>
      <w:spacing w:before="0" w:beforeAutospacing="0" w:after="0" w:afterAutospacing="0"/>
      <w:ind w:right="-15"/>
    </w:pPr>
  </w:style>
  <w:style w:type="paragraph" w:customStyle="1" w:styleId="suggestions-special">
    <w:name w:val="suggestions-special"/>
    <w:basedOn w:val="a8"/>
    <w:uiPriority w:val="99"/>
    <w:qFormat/>
    <w:rsid w:val="00986055"/>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vanish/>
    </w:rPr>
  </w:style>
  <w:style w:type="paragraph" w:customStyle="1" w:styleId="suggestions-results">
    <w:name w:val="suggestions-results"/>
    <w:basedOn w:val="a8"/>
    <w:uiPriority w:val="99"/>
    <w:qFormat/>
    <w:rsid w:val="00986055"/>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style>
  <w:style w:type="paragraph" w:customStyle="1" w:styleId="suggestions-result">
    <w:name w:val="suggestions-result"/>
    <w:basedOn w:val="a8"/>
    <w:uiPriority w:val="99"/>
    <w:qFormat/>
    <w:rsid w:val="00986055"/>
    <w:pPr>
      <w:spacing w:before="0" w:beforeAutospacing="0" w:after="0" w:afterAutospacing="0" w:line="360" w:lineRule="atLeast"/>
    </w:pPr>
    <w:rPr>
      <w:color w:val="000000"/>
    </w:rPr>
  </w:style>
  <w:style w:type="paragraph" w:customStyle="1" w:styleId="suggestions-result-current">
    <w:name w:val="suggestions-result-current"/>
    <w:basedOn w:val="a8"/>
    <w:uiPriority w:val="99"/>
    <w:qFormat/>
    <w:rsid w:val="00986055"/>
    <w:pPr>
      <w:shd w:val="clear" w:color="auto" w:fill="4C59A6"/>
    </w:pPr>
    <w:rPr>
      <w:color w:val="FFFFFF"/>
    </w:rPr>
  </w:style>
  <w:style w:type="paragraph" w:customStyle="1" w:styleId="autoellipsis-matched">
    <w:name w:val="autoellipsis-matched"/>
    <w:basedOn w:val="a8"/>
    <w:uiPriority w:val="99"/>
    <w:qFormat/>
    <w:rsid w:val="00986055"/>
    <w:rPr>
      <w:b/>
      <w:bCs/>
    </w:rPr>
  </w:style>
  <w:style w:type="paragraph" w:customStyle="1" w:styleId="mwembedplayer">
    <w:name w:val="mwembedplayer"/>
    <w:basedOn w:val="a8"/>
    <w:uiPriority w:val="99"/>
    <w:qFormat/>
    <w:rsid w:val="00986055"/>
  </w:style>
  <w:style w:type="paragraph" w:customStyle="1" w:styleId="loadingspinner">
    <w:name w:val="loadingspinner"/>
    <w:basedOn w:val="a8"/>
    <w:uiPriority w:val="99"/>
    <w:qFormat/>
    <w:rsid w:val="00986055"/>
  </w:style>
  <w:style w:type="paragraph" w:customStyle="1" w:styleId="mw-imported-resource">
    <w:name w:val="mw-imported-resource"/>
    <w:basedOn w:val="a8"/>
    <w:uiPriority w:val="99"/>
    <w:qFormat/>
    <w:rsid w:val="00986055"/>
    <w:pPr>
      <w:pBdr>
        <w:top w:val="single" w:sz="6" w:space="0" w:color="000000"/>
        <w:left w:val="single" w:sz="6" w:space="0" w:color="000000"/>
        <w:bottom w:val="single" w:sz="6" w:space="0" w:color="000000"/>
        <w:right w:val="single" w:sz="6" w:space="0" w:color="000000"/>
      </w:pBdr>
    </w:pPr>
  </w:style>
  <w:style w:type="paragraph" w:customStyle="1" w:styleId="kaltura-icon">
    <w:name w:val="kaltura-icon"/>
    <w:basedOn w:val="a8"/>
    <w:uiPriority w:val="99"/>
    <w:qFormat/>
    <w:rsid w:val="00986055"/>
    <w:pPr>
      <w:spacing w:before="30" w:beforeAutospacing="0"/>
      <w:ind w:left="45"/>
    </w:pPr>
  </w:style>
  <w:style w:type="paragraph" w:customStyle="1" w:styleId="mw-fullscreen-overlay">
    <w:name w:val="mw-fullscreen-overlay"/>
    <w:basedOn w:val="a8"/>
    <w:uiPriority w:val="99"/>
    <w:qFormat/>
    <w:rsid w:val="00986055"/>
    <w:pPr>
      <w:shd w:val="clear" w:color="auto" w:fill="000000"/>
    </w:pPr>
  </w:style>
  <w:style w:type="paragraph" w:customStyle="1" w:styleId="play-btn-large">
    <w:name w:val="play-btn-large"/>
    <w:basedOn w:val="a8"/>
    <w:uiPriority w:val="99"/>
    <w:qFormat/>
    <w:rsid w:val="00986055"/>
  </w:style>
  <w:style w:type="paragraph" w:customStyle="1" w:styleId="carouselcontainer">
    <w:name w:val="carouselcontainer"/>
    <w:basedOn w:val="a8"/>
    <w:uiPriority w:val="99"/>
    <w:qFormat/>
    <w:rsid w:val="00986055"/>
  </w:style>
  <w:style w:type="paragraph" w:customStyle="1" w:styleId="carouselvideotitle">
    <w:name w:val="carouselvideotitle"/>
    <w:basedOn w:val="a8"/>
    <w:uiPriority w:val="99"/>
    <w:qFormat/>
    <w:rsid w:val="00986055"/>
    <w:rPr>
      <w:b/>
      <w:bCs/>
      <w:color w:val="FFFFFF"/>
    </w:rPr>
  </w:style>
  <w:style w:type="paragraph" w:customStyle="1" w:styleId="carouselvideotitletext">
    <w:name w:val="carouselvideotitletext"/>
    <w:basedOn w:val="a8"/>
    <w:uiPriority w:val="99"/>
    <w:qFormat/>
    <w:rsid w:val="00986055"/>
  </w:style>
  <w:style w:type="paragraph" w:customStyle="1" w:styleId="carouseltitleduration">
    <w:name w:val="carouseltitleduration"/>
    <w:basedOn w:val="a8"/>
    <w:uiPriority w:val="99"/>
    <w:qFormat/>
    <w:rsid w:val="00986055"/>
    <w:pPr>
      <w:shd w:val="clear" w:color="auto" w:fill="5A5A5A"/>
    </w:pPr>
    <w:rPr>
      <w:color w:val="D9D9D9"/>
      <w:sz w:val="20"/>
      <w:szCs w:val="20"/>
    </w:rPr>
  </w:style>
  <w:style w:type="paragraph" w:customStyle="1" w:styleId="carouselimgtitle">
    <w:name w:val="carouselimgtitle"/>
    <w:basedOn w:val="a8"/>
    <w:uiPriority w:val="99"/>
    <w:qFormat/>
    <w:rsid w:val="00986055"/>
    <w:pPr>
      <w:jc w:val="center"/>
    </w:pPr>
    <w:rPr>
      <w:color w:val="FFFFFF"/>
    </w:rPr>
  </w:style>
  <w:style w:type="paragraph" w:customStyle="1" w:styleId="carouselimgduration">
    <w:name w:val="carouselimgduration"/>
    <w:basedOn w:val="a8"/>
    <w:uiPriority w:val="99"/>
    <w:qFormat/>
    <w:rsid w:val="00986055"/>
    <w:rPr>
      <w:color w:val="FFFFFF"/>
    </w:rPr>
  </w:style>
  <w:style w:type="paragraph" w:customStyle="1" w:styleId="carouselprevbutton">
    <w:name w:val="carouselprevbutton"/>
    <w:basedOn w:val="a8"/>
    <w:uiPriority w:val="99"/>
    <w:qFormat/>
    <w:rsid w:val="00986055"/>
  </w:style>
  <w:style w:type="paragraph" w:customStyle="1" w:styleId="carouselnextbutton">
    <w:name w:val="carouselnextbutton"/>
    <w:basedOn w:val="a8"/>
    <w:uiPriority w:val="99"/>
    <w:qFormat/>
    <w:rsid w:val="00986055"/>
  </w:style>
  <w:style w:type="paragraph" w:customStyle="1" w:styleId="alert-container">
    <w:name w:val="alert-container"/>
    <w:basedOn w:val="a8"/>
    <w:uiPriority w:val="99"/>
    <w:qFormat/>
    <w:rsid w:val="00986055"/>
  </w:style>
  <w:style w:type="paragraph" w:customStyle="1" w:styleId="alert-title">
    <w:name w:val="alert-title"/>
    <w:basedOn w:val="a8"/>
    <w:uiPriority w:val="99"/>
    <w:qFormat/>
    <w:rsid w:val="00986055"/>
    <w:pPr>
      <w:pBdr>
        <w:bottom w:val="single" w:sz="6" w:space="4" w:color="D1D1D1"/>
      </w:pBdr>
      <w:shd w:val="clear" w:color="auto" w:fill="E6E6E6"/>
    </w:pPr>
    <w:rPr>
      <w:sz w:val="21"/>
      <w:szCs w:val="21"/>
    </w:rPr>
  </w:style>
  <w:style w:type="paragraph" w:customStyle="1" w:styleId="alert-message">
    <w:name w:val="alert-message"/>
    <w:basedOn w:val="a8"/>
    <w:uiPriority w:val="99"/>
    <w:qFormat/>
    <w:rsid w:val="00986055"/>
    <w:pPr>
      <w:jc w:val="center"/>
    </w:pPr>
    <w:rPr>
      <w:sz w:val="21"/>
      <w:szCs w:val="21"/>
    </w:rPr>
  </w:style>
  <w:style w:type="paragraph" w:customStyle="1" w:styleId="alert-buttons-container">
    <w:name w:val="alert-buttons-container"/>
    <w:basedOn w:val="a8"/>
    <w:uiPriority w:val="99"/>
    <w:qFormat/>
    <w:rsid w:val="00986055"/>
    <w:pPr>
      <w:jc w:val="center"/>
    </w:pPr>
  </w:style>
  <w:style w:type="paragraph" w:customStyle="1" w:styleId="alert-button">
    <w:name w:val="alert-button"/>
    <w:basedOn w:val="a8"/>
    <w:uiPriority w:val="99"/>
    <w:qFormat/>
    <w:rsid w:val="00986055"/>
    <w:pPr>
      <w:shd w:val="clear" w:color="auto" w:fill="474747"/>
    </w:pPr>
    <w:rPr>
      <w:color w:val="FFFFFF"/>
    </w:rPr>
  </w:style>
  <w:style w:type="paragraph" w:customStyle="1" w:styleId="mw-plusminus-pos">
    <w:name w:val="mw-plusminus-pos"/>
    <w:basedOn w:val="a8"/>
    <w:uiPriority w:val="99"/>
    <w:qFormat/>
    <w:rsid w:val="00986055"/>
    <w:rPr>
      <w:color w:val="00B000"/>
    </w:rPr>
  </w:style>
  <w:style w:type="paragraph" w:customStyle="1" w:styleId="mw-plusminus-neg">
    <w:name w:val="mw-plusminus-neg"/>
    <w:basedOn w:val="a8"/>
    <w:uiPriority w:val="99"/>
    <w:qFormat/>
    <w:rsid w:val="00986055"/>
    <w:rPr>
      <w:color w:val="FF2050"/>
    </w:rPr>
  </w:style>
  <w:style w:type="paragraph" w:customStyle="1" w:styleId="mw-plusminus-null">
    <w:name w:val="mw-plusminus-null"/>
    <w:basedOn w:val="a8"/>
    <w:uiPriority w:val="99"/>
    <w:qFormat/>
    <w:rsid w:val="00986055"/>
    <w:rPr>
      <w:color w:val="999999"/>
    </w:rPr>
  </w:style>
  <w:style w:type="paragraph" w:customStyle="1" w:styleId="mw-tag-markers">
    <w:name w:val="mw-tag-markers"/>
    <w:basedOn w:val="a8"/>
    <w:uiPriority w:val="99"/>
    <w:qFormat/>
    <w:rsid w:val="00986055"/>
    <w:rPr>
      <w:rFonts w:ascii="Arial" w:hAnsi="Arial" w:cs="Arial"/>
      <w:i/>
      <w:iCs/>
      <w:sz w:val="22"/>
      <w:szCs w:val="22"/>
    </w:rPr>
  </w:style>
  <w:style w:type="paragraph" w:customStyle="1" w:styleId="history-size">
    <w:name w:val="history-size"/>
    <w:basedOn w:val="a8"/>
    <w:uiPriority w:val="99"/>
    <w:qFormat/>
    <w:rsid w:val="00986055"/>
    <w:rPr>
      <w:sz w:val="19"/>
      <w:szCs w:val="19"/>
    </w:rPr>
  </w:style>
  <w:style w:type="paragraph" w:customStyle="1" w:styleId="mw-whatlinkshere-tools">
    <w:name w:val="mw-whatlinkshere-tools"/>
    <w:basedOn w:val="a8"/>
    <w:uiPriority w:val="99"/>
    <w:qFormat/>
    <w:rsid w:val="00986055"/>
    <w:rPr>
      <w:sz w:val="19"/>
      <w:szCs w:val="19"/>
    </w:rPr>
  </w:style>
  <w:style w:type="paragraph" w:customStyle="1" w:styleId="italique">
    <w:name w:val="italique"/>
    <w:basedOn w:val="a8"/>
    <w:uiPriority w:val="99"/>
    <w:qFormat/>
    <w:rsid w:val="00986055"/>
    <w:rPr>
      <w:i/>
      <w:iCs/>
    </w:rPr>
  </w:style>
  <w:style w:type="paragraph" w:customStyle="1" w:styleId="nowrap">
    <w:name w:val="nowrap"/>
    <w:basedOn w:val="a8"/>
    <w:uiPriority w:val="99"/>
    <w:qFormat/>
    <w:rsid w:val="00986055"/>
  </w:style>
  <w:style w:type="paragraph" w:customStyle="1" w:styleId="rcoptions">
    <w:name w:val="rcoptions"/>
    <w:basedOn w:val="a8"/>
    <w:uiPriority w:val="99"/>
    <w:qFormat/>
    <w:rsid w:val="00986055"/>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style>
  <w:style w:type="paragraph" w:customStyle="1" w:styleId="printcssonly">
    <w:name w:val="printcssonly"/>
    <w:basedOn w:val="a8"/>
    <w:uiPriority w:val="99"/>
    <w:qFormat/>
    <w:rsid w:val="00986055"/>
    <w:rPr>
      <w:vanish/>
    </w:rPr>
  </w:style>
  <w:style w:type="paragraph" w:customStyle="1" w:styleId="fieldsetlike">
    <w:name w:val="fieldsetlike"/>
    <w:basedOn w:val="a8"/>
    <w:uiPriority w:val="99"/>
    <w:qFormat/>
    <w:rsid w:val="00986055"/>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style>
  <w:style w:type="paragraph" w:customStyle="1" w:styleId="homonymie">
    <w:name w:val="homonymie"/>
    <w:basedOn w:val="a8"/>
    <w:uiPriority w:val="99"/>
    <w:qFormat/>
    <w:rsid w:val="00986055"/>
    <w:pPr>
      <w:pBdr>
        <w:bottom w:val="single" w:sz="6" w:space="6" w:color="AAAAAA"/>
      </w:pBdr>
      <w:shd w:val="clear" w:color="auto" w:fill="FFFFFF"/>
      <w:spacing w:before="0" w:beforeAutospacing="0" w:after="120" w:afterAutospacing="0"/>
    </w:pPr>
    <w:rPr>
      <w:i/>
      <w:iCs/>
    </w:rPr>
  </w:style>
  <w:style w:type="paragraph" w:customStyle="1" w:styleId="indicateur-langue">
    <w:name w:val="indicateur-langue"/>
    <w:basedOn w:val="a8"/>
    <w:uiPriority w:val="99"/>
    <w:qFormat/>
    <w:rsid w:val="00986055"/>
    <w:rPr>
      <w:rFonts w:ascii="Courier New" w:hAnsi="Courier New" w:cs="Courier New"/>
      <w:b/>
      <w:bCs/>
    </w:rPr>
  </w:style>
  <w:style w:type="paragraph" w:customStyle="1" w:styleId="romain">
    <w:name w:val="romain"/>
    <w:basedOn w:val="a8"/>
    <w:uiPriority w:val="99"/>
    <w:qFormat/>
    <w:rsid w:val="00986055"/>
    <w:rPr>
      <w:smallCaps/>
    </w:rPr>
  </w:style>
  <w:style w:type="paragraph" w:customStyle="1" w:styleId="reference">
    <w:name w:val="reference"/>
    <w:basedOn w:val="a8"/>
    <w:uiPriority w:val="99"/>
    <w:qFormat/>
    <w:rsid w:val="00986055"/>
    <w:rPr>
      <w:sz w:val="19"/>
      <w:szCs w:val="19"/>
    </w:rPr>
  </w:style>
  <w:style w:type="paragraph" w:customStyle="1" w:styleId="exposant">
    <w:name w:val="exposant"/>
    <w:basedOn w:val="a8"/>
    <w:uiPriority w:val="99"/>
    <w:qFormat/>
    <w:rsid w:val="00986055"/>
    <w:rPr>
      <w:sz w:val="19"/>
      <w:szCs w:val="19"/>
    </w:rPr>
  </w:style>
  <w:style w:type="paragraph" w:customStyle="1" w:styleId="mw-magiclink-isbn">
    <w:name w:val="mw-magiclink-isbn"/>
    <w:basedOn w:val="a8"/>
    <w:uiPriority w:val="99"/>
    <w:qFormat/>
    <w:rsid w:val="00986055"/>
  </w:style>
  <w:style w:type="paragraph" w:customStyle="1" w:styleId="biblist">
    <w:name w:val="biblist"/>
    <w:basedOn w:val="a8"/>
    <w:uiPriority w:val="99"/>
    <w:qFormat/>
    <w:rsid w:val="00986055"/>
  </w:style>
  <w:style w:type="paragraph" w:customStyle="1" w:styleId="wikinorme">
    <w:name w:val="wikinorme"/>
    <w:basedOn w:val="a8"/>
    <w:uiPriority w:val="99"/>
    <w:qFormat/>
    <w:rsid w:val="00986055"/>
    <w:rPr>
      <w:vanish/>
    </w:rPr>
  </w:style>
  <w:style w:type="paragraph" w:customStyle="1" w:styleId="bibtex">
    <w:name w:val="bibtex"/>
    <w:basedOn w:val="a8"/>
    <w:uiPriority w:val="99"/>
    <w:qFormat/>
    <w:rsid w:val="00986055"/>
    <w:rPr>
      <w:vanish/>
    </w:rPr>
  </w:style>
  <w:style w:type="paragraph" w:customStyle="1" w:styleId="isbd">
    <w:name w:val="isbd"/>
    <w:basedOn w:val="a8"/>
    <w:uiPriority w:val="99"/>
    <w:qFormat/>
    <w:rsid w:val="00986055"/>
    <w:rPr>
      <w:vanish/>
    </w:rPr>
  </w:style>
  <w:style w:type="paragraph" w:customStyle="1" w:styleId="iso690">
    <w:name w:val="iso690"/>
    <w:basedOn w:val="a8"/>
    <w:uiPriority w:val="99"/>
    <w:qFormat/>
    <w:rsid w:val="00986055"/>
    <w:rPr>
      <w:vanish/>
    </w:rPr>
  </w:style>
  <w:style w:type="paragraph" w:customStyle="1" w:styleId="specialbib">
    <w:name w:val="specialbib"/>
    <w:basedOn w:val="a8"/>
    <w:uiPriority w:val="99"/>
    <w:qFormat/>
    <w:rsid w:val="00986055"/>
    <w:rPr>
      <w:vanish/>
    </w:rPr>
  </w:style>
  <w:style w:type="paragraph" w:customStyle="1" w:styleId="citevirgule">
    <w:name w:val="cite_virgule"/>
    <w:basedOn w:val="a8"/>
    <w:uiPriority w:val="99"/>
    <w:qFormat/>
    <w:rsid w:val="00986055"/>
  </w:style>
  <w:style w:type="paragraph" w:customStyle="1" w:styleId="boite-sans-fond">
    <w:name w:val="boite-sans-fond"/>
    <w:basedOn w:val="a8"/>
    <w:uiPriority w:val="99"/>
    <w:qFormat/>
    <w:rsid w:val="00986055"/>
  </w:style>
  <w:style w:type="paragraph" w:customStyle="1" w:styleId="boite-grise">
    <w:name w:val="boite-grise"/>
    <w:basedOn w:val="a8"/>
    <w:uiPriority w:val="99"/>
    <w:qFormat/>
    <w:rsid w:val="00986055"/>
    <w:pPr>
      <w:shd w:val="clear" w:color="auto" w:fill="F9F9F9"/>
    </w:pPr>
  </w:style>
  <w:style w:type="paragraph" w:customStyle="1" w:styleId="bandeau-niveau-grave">
    <w:name w:val="bandeau-niveau-grave"/>
    <w:basedOn w:val="a8"/>
    <w:uiPriority w:val="99"/>
    <w:qFormat/>
    <w:rsid w:val="00986055"/>
    <w:pPr>
      <w:shd w:val="clear" w:color="auto" w:fill="FFCCCC"/>
    </w:pPr>
  </w:style>
  <w:style w:type="paragraph" w:customStyle="1" w:styleId="bandeau-niveau-modere">
    <w:name w:val="bandeau-niveau-modere"/>
    <w:basedOn w:val="a8"/>
    <w:uiPriority w:val="99"/>
    <w:qFormat/>
    <w:rsid w:val="00986055"/>
    <w:pPr>
      <w:shd w:val="clear" w:color="auto" w:fill="FFEEDD"/>
    </w:pPr>
  </w:style>
  <w:style w:type="paragraph" w:customStyle="1" w:styleId="bandeau-niveau-ebauche">
    <w:name w:val="bandeau-niveau-ebauche"/>
    <w:basedOn w:val="a8"/>
    <w:uiPriority w:val="99"/>
    <w:qFormat/>
    <w:rsid w:val="00986055"/>
    <w:pPr>
      <w:shd w:val="clear" w:color="auto" w:fill="FBFBFB"/>
    </w:pPr>
  </w:style>
  <w:style w:type="paragraph" w:customStyle="1" w:styleId="bandeau-niveau-information">
    <w:name w:val="bandeau-niveau-information"/>
    <w:basedOn w:val="a8"/>
    <w:uiPriority w:val="99"/>
    <w:qFormat/>
    <w:rsid w:val="00986055"/>
    <w:pPr>
      <w:shd w:val="clear" w:color="auto" w:fill="FBFBFB"/>
    </w:pPr>
  </w:style>
  <w:style w:type="paragraph" w:customStyle="1" w:styleId="bandeau">
    <w:name w:val="bandeau"/>
    <w:basedOn w:val="a8"/>
    <w:uiPriority w:val="99"/>
    <w:qFormat/>
    <w:rsid w:val="00986055"/>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style>
  <w:style w:type="paragraph" w:customStyle="1" w:styleId="bandeau-icone">
    <w:name w:val="bandeau-icone"/>
    <w:basedOn w:val="a8"/>
    <w:uiPriority w:val="99"/>
    <w:qFormat/>
    <w:rsid w:val="00986055"/>
    <w:pPr>
      <w:jc w:val="center"/>
    </w:pPr>
  </w:style>
  <w:style w:type="paragraph" w:customStyle="1" w:styleId="bandeau-titre">
    <w:name w:val="bandeau-titre"/>
    <w:basedOn w:val="a8"/>
    <w:uiPriority w:val="99"/>
    <w:qFormat/>
    <w:rsid w:val="00986055"/>
    <w:pPr>
      <w:spacing w:after="120" w:afterAutospacing="0" w:line="336" w:lineRule="atLeast"/>
    </w:pPr>
  </w:style>
  <w:style w:type="paragraph" w:customStyle="1" w:styleId="bandeau-texte">
    <w:name w:val="bandeau-texte"/>
    <w:basedOn w:val="a8"/>
    <w:uiPriority w:val="99"/>
    <w:qFormat/>
    <w:rsid w:val="00986055"/>
    <w:pPr>
      <w:spacing w:line="288" w:lineRule="atLeast"/>
    </w:pPr>
    <w:rPr>
      <w:sz w:val="22"/>
      <w:szCs w:val="22"/>
    </w:rPr>
  </w:style>
  <w:style w:type="paragraph" w:customStyle="1" w:styleId="indentation">
    <w:name w:val="indentation"/>
    <w:basedOn w:val="a8"/>
    <w:uiPriority w:val="99"/>
    <w:qFormat/>
    <w:rsid w:val="00986055"/>
    <w:pPr>
      <w:spacing w:line="360" w:lineRule="atLeast"/>
      <w:ind w:firstLine="345"/>
    </w:pPr>
  </w:style>
  <w:style w:type="paragraph" w:customStyle="1" w:styleId="loupe">
    <w:name w:val="loupe"/>
    <w:basedOn w:val="a8"/>
    <w:uiPriority w:val="99"/>
    <w:qFormat/>
    <w:rsid w:val="00986055"/>
    <w:pPr>
      <w:spacing w:line="360" w:lineRule="atLeast"/>
      <w:ind w:firstLine="345"/>
    </w:pPr>
  </w:style>
  <w:style w:type="paragraph" w:customStyle="1" w:styleId="general">
    <w:name w:val="general"/>
    <w:basedOn w:val="a8"/>
    <w:uiPriority w:val="99"/>
    <w:qFormat/>
    <w:rsid w:val="00986055"/>
    <w:pPr>
      <w:spacing w:line="360" w:lineRule="atLeast"/>
      <w:ind w:firstLine="345"/>
    </w:pPr>
  </w:style>
  <w:style w:type="paragraph" w:customStyle="1" w:styleId="accessibilite">
    <w:name w:val="accessibilite"/>
    <w:basedOn w:val="a8"/>
    <w:uiPriority w:val="99"/>
    <w:qFormat/>
    <w:rsid w:val="00986055"/>
    <w:pPr>
      <w:spacing w:line="360" w:lineRule="atLeast"/>
      <w:ind w:firstLine="345"/>
    </w:pPr>
  </w:style>
  <w:style w:type="paragraph" w:customStyle="1" w:styleId="etoile-or">
    <w:name w:val="etoile-or"/>
    <w:basedOn w:val="a8"/>
    <w:uiPriority w:val="99"/>
    <w:qFormat/>
    <w:rsid w:val="00986055"/>
    <w:pPr>
      <w:spacing w:line="360" w:lineRule="atLeast"/>
      <w:ind w:firstLine="345"/>
    </w:pPr>
  </w:style>
  <w:style w:type="paragraph" w:customStyle="1" w:styleId="etoile-argent">
    <w:name w:val="etoile-argent"/>
    <w:basedOn w:val="a8"/>
    <w:uiPriority w:val="99"/>
    <w:qFormat/>
    <w:rsid w:val="00986055"/>
    <w:pPr>
      <w:spacing w:line="360" w:lineRule="atLeast"/>
      <w:ind w:firstLine="345"/>
    </w:pPr>
  </w:style>
  <w:style w:type="paragraph" w:customStyle="1" w:styleId="categorie">
    <w:name w:val="categorie"/>
    <w:basedOn w:val="a8"/>
    <w:uiPriority w:val="99"/>
    <w:qFormat/>
    <w:rsid w:val="00986055"/>
    <w:pPr>
      <w:spacing w:line="360" w:lineRule="atLeast"/>
      <w:ind w:firstLine="345"/>
    </w:pPr>
  </w:style>
  <w:style w:type="paragraph" w:customStyle="1" w:styleId="recyclage">
    <w:name w:val="recyclage"/>
    <w:basedOn w:val="a8"/>
    <w:uiPriority w:val="99"/>
    <w:qFormat/>
    <w:rsid w:val="00986055"/>
    <w:pPr>
      <w:spacing w:line="360" w:lineRule="atLeast"/>
      <w:ind w:firstLine="345"/>
    </w:pPr>
  </w:style>
  <w:style w:type="paragraph" w:customStyle="1" w:styleId="archives">
    <w:name w:val="archives"/>
    <w:basedOn w:val="a8"/>
    <w:uiPriority w:val="99"/>
    <w:qFormat/>
    <w:rsid w:val="00986055"/>
    <w:pPr>
      <w:spacing w:line="360" w:lineRule="atLeast"/>
      <w:ind w:firstLine="345"/>
    </w:pPr>
  </w:style>
  <w:style w:type="paragraph" w:customStyle="1" w:styleId="conflit-edition">
    <w:name w:val="conflit-edition"/>
    <w:basedOn w:val="a8"/>
    <w:uiPriority w:val="99"/>
    <w:qFormat/>
    <w:rsid w:val="00986055"/>
    <w:pPr>
      <w:spacing w:line="360" w:lineRule="atLeast"/>
      <w:ind w:firstLine="345"/>
    </w:pPr>
  </w:style>
  <w:style w:type="paragraph" w:customStyle="1" w:styleId="sons">
    <w:name w:val="sons"/>
    <w:basedOn w:val="a8"/>
    <w:uiPriority w:val="99"/>
    <w:qFormat/>
    <w:rsid w:val="00986055"/>
    <w:pPr>
      <w:spacing w:line="360" w:lineRule="atLeast"/>
      <w:ind w:firstLine="345"/>
    </w:pPr>
  </w:style>
  <w:style w:type="paragraph" w:customStyle="1" w:styleId="videos">
    <w:name w:val="videos"/>
    <w:basedOn w:val="a8"/>
    <w:uiPriority w:val="99"/>
    <w:qFormat/>
    <w:rsid w:val="00986055"/>
    <w:pPr>
      <w:spacing w:line="360" w:lineRule="atLeast"/>
      <w:ind w:firstLine="345"/>
    </w:pPr>
  </w:style>
  <w:style w:type="paragraph" w:customStyle="1" w:styleId="incomplet">
    <w:name w:val="incomplet"/>
    <w:basedOn w:val="a8"/>
    <w:uiPriority w:val="99"/>
    <w:qFormat/>
    <w:rsid w:val="00986055"/>
    <w:pPr>
      <w:spacing w:line="360" w:lineRule="atLeast"/>
      <w:ind w:firstLine="345"/>
    </w:pPr>
  </w:style>
  <w:style w:type="paragraph" w:customStyle="1" w:styleId="sources">
    <w:name w:val="sources"/>
    <w:basedOn w:val="a8"/>
    <w:uiPriority w:val="99"/>
    <w:qFormat/>
    <w:rsid w:val="00986055"/>
    <w:pPr>
      <w:spacing w:line="360" w:lineRule="atLeast"/>
      <w:ind w:firstLine="345"/>
    </w:pPr>
  </w:style>
  <w:style w:type="paragraph" w:customStyle="1" w:styleId="important">
    <w:name w:val="important"/>
    <w:basedOn w:val="a8"/>
    <w:uiPriority w:val="99"/>
    <w:qFormat/>
    <w:rsid w:val="00986055"/>
    <w:pPr>
      <w:spacing w:line="360" w:lineRule="atLeast"/>
      <w:ind w:firstLine="345"/>
    </w:pPr>
  </w:style>
  <w:style w:type="paragraph" w:customStyle="1" w:styleId="en-travaux">
    <w:name w:val="en-travaux"/>
    <w:basedOn w:val="a8"/>
    <w:uiPriority w:val="99"/>
    <w:qFormat/>
    <w:rsid w:val="00986055"/>
    <w:pPr>
      <w:spacing w:line="360" w:lineRule="atLeast"/>
      <w:ind w:firstLine="345"/>
    </w:pPr>
  </w:style>
  <w:style w:type="paragraph" w:customStyle="1" w:styleId="incubator">
    <w:name w:val="incubator"/>
    <w:basedOn w:val="a8"/>
    <w:uiPriority w:val="99"/>
    <w:qFormat/>
    <w:rsid w:val="00986055"/>
    <w:pPr>
      <w:spacing w:line="360" w:lineRule="atLeast"/>
      <w:ind w:firstLine="345"/>
    </w:pPr>
  </w:style>
  <w:style w:type="paragraph" w:customStyle="1" w:styleId="extension">
    <w:name w:val="extension"/>
    <w:basedOn w:val="a8"/>
    <w:uiPriority w:val="99"/>
    <w:qFormat/>
    <w:rsid w:val="00986055"/>
    <w:pPr>
      <w:spacing w:line="360" w:lineRule="atLeast"/>
      <w:ind w:firstLine="345"/>
    </w:pPr>
  </w:style>
  <w:style w:type="paragraph" w:customStyle="1" w:styleId="wikispecies">
    <w:name w:val="wikispecies"/>
    <w:basedOn w:val="a8"/>
    <w:uiPriority w:val="99"/>
    <w:qFormat/>
    <w:rsid w:val="00986055"/>
    <w:pPr>
      <w:spacing w:line="360" w:lineRule="atLeast"/>
      <w:ind w:firstLine="345"/>
    </w:pPr>
  </w:style>
  <w:style w:type="paragraph" w:customStyle="1" w:styleId="metawiki">
    <w:name w:val="metawiki"/>
    <w:basedOn w:val="a8"/>
    <w:uiPriority w:val="99"/>
    <w:qFormat/>
    <w:rsid w:val="00986055"/>
    <w:pPr>
      <w:spacing w:line="360" w:lineRule="atLeast"/>
      <w:ind w:firstLine="345"/>
    </w:pPr>
  </w:style>
  <w:style w:type="paragraph" w:customStyle="1" w:styleId="wikiversity">
    <w:name w:val="wikiversity"/>
    <w:basedOn w:val="a8"/>
    <w:uiPriority w:val="99"/>
    <w:qFormat/>
    <w:rsid w:val="00986055"/>
    <w:pPr>
      <w:spacing w:line="360" w:lineRule="atLeast"/>
      <w:ind w:firstLine="345"/>
    </w:pPr>
  </w:style>
  <w:style w:type="paragraph" w:customStyle="1" w:styleId="wikipedia">
    <w:name w:val="wikipedia"/>
    <w:basedOn w:val="a8"/>
    <w:uiPriority w:val="99"/>
    <w:qFormat/>
    <w:rsid w:val="00986055"/>
    <w:pPr>
      <w:spacing w:line="360" w:lineRule="atLeast"/>
      <w:ind w:firstLine="345"/>
    </w:pPr>
  </w:style>
  <w:style w:type="paragraph" w:customStyle="1" w:styleId="wikibooks">
    <w:name w:val="wikibooks"/>
    <w:basedOn w:val="a8"/>
    <w:uiPriority w:val="99"/>
    <w:qFormat/>
    <w:rsid w:val="00986055"/>
    <w:pPr>
      <w:spacing w:line="360" w:lineRule="atLeast"/>
      <w:ind w:firstLine="345"/>
    </w:pPr>
  </w:style>
  <w:style w:type="paragraph" w:customStyle="1" w:styleId="wikinews">
    <w:name w:val="wikinews"/>
    <w:basedOn w:val="a8"/>
    <w:uiPriority w:val="99"/>
    <w:qFormat/>
    <w:rsid w:val="00986055"/>
    <w:pPr>
      <w:spacing w:line="360" w:lineRule="atLeast"/>
      <w:ind w:firstLine="345"/>
    </w:pPr>
  </w:style>
  <w:style w:type="paragraph" w:customStyle="1" w:styleId="wikiquote">
    <w:name w:val="wikiquote"/>
    <w:basedOn w:val="a8"/>
    <w:uiPriority w:val="99"/>
    <w:qFormat/>
    <w:rsid w:val="00986055"/>
    <w:pPr>
      <w:spacing w:line="360" w:lineRule="atLeast"/>
      <w:ind w:firstLine="345"/>
    </w:pPr>
  </w:style>
  <w:style w:type="paragraph" w:customStyle="1" w:styleId="wikisource">
    <w:name w:val="wikisource"/>
    <w:basedOn w:val="a8"/>
    <w:uiPriority w:val="99"/>
    <w:qFormat/>
    <w:rsid w:val="00986055"/>
    <w:pPr>
      <w:spacing w:line="360" w:lineRule="atLeast"/>
      <w:ind w:firstLine="345"/>
    </w:pPr>
  </w:style>
  <w:style w:type="paragraph" w:customStyle="1" w:styleId="commons">
    <w:name w:val="commons"/>
    <w:basedOn w:val="a8"/>
    <w:uiPriority w:val="99"/>
    <w:qFormat/>
    <w:rsid w:val="00986055"/>
    <w:pPr>
      <w:spacing w:line="360" w:lineRule="atLeast"/>
      <w:ind w:firstLine="345"/>
    </w:pPr>
  </w:style>
  <w:style w:type="paragraph" w:customStyle="1" w:styleId="wikimedia">
    <w:name w:val="wikimedia"/>
    <w:basedOn w:val="a8"/>
    <w:uiPriority w:val="99"/>
    <w:qFormat/>
    <w:rsid w:val="00986055"/>
    <w:pPr>
      <w:spacing w:line="360" w:lineRule="atLeast"/>
      <w:ind w:firstLine="345"/>
    </w:pPr>
  </w:style>
  <w:style w:type="paragraph" w:customStyle="1" w:styleId="wiktionary">
    <w:name w:val="wiktionary"/>
    <w:basedOn w:val="a8"/>
    <w:uiPriority w:val="99"/>
    <w:qFormat/>
    <w:rsid w:val="00986055"/>
    <w:pPr>
      <w:spacing w:line="360" w:lineRule="atLeast"/>
      <w:ind w:firstLine="345"/>
    </w:pPr>
  </w:style>
  <w:style w:type="paragraph" w:customStyle="1" w:styleId="wikidata">
    <w:name w:val="wikidata"/>
    <w:basedOn w:val="a8"/>
    <w:uiPriority w:val="99"/>
    <w:qFormat/>
    <w:rsid w:val="00986055"/>
    <w:pPr>
      <w:spacing w:line="360" w:lineRule="atLeast"/>
      <w:ind w:firstLine="345"/>
    </w:pPr>
  </w:style>
  <w:style w:type="paragraph" w:customStyle="1" w:styleId="wikivoyage">
    <w:name w:val="wikivoyage"/>
    <w:basedOn w:val="a8"/>
    <w:uiPriority w:val="99"/>
    <w:qFormat/>
    <w:rsid w:val="00986055"/>
    <w:pPr>
      <w:spacing w:line="360" w:lineRule="atLeast"/>
      <w:ind w:firstLine="345"/>
    </w:pPr>
  </w:style>
  <w:style w:type="paragraph" w:customStyle="1" w:styleId="grosse-icone">
    <w:name w:val="grosse-icone"/>
    <w:basedOn w:val="a8"/>
    <w:uiPriority w:val="99"/>
    <w:qFormat/>
    <w:rsid w:val="00986055"/>
  </w:style>
  <w:style w:type="paragraph" w:customStyle="1" w:styleId="alerte">
    <w:name w:val="alerte"/>
    <w:basedOn w:val="a8"/>
    <w:uiPriority w:val="99"/>
    <w:qFormat/>
    <w:rsid w:val="00986055"/>
    <w:pPr>
      <w:shd w:val="clear" w:color="auto" w:fill="FFFFDD"/>
      <w:spacing w:after="96" w:afterAutospacing="0"/>
    </w:pPr>
    <w:rPr>
      <w:i/>
      <w:iCs/>
    </w:rPr>
  </w:style>
  <w:style w:type="paragraph" w:customStyle="1" w:styleId="grave">
    <w:name w:val="grave"/>
    <w:basedOn w:val="a8"/>
    <w:uiPriority w:val="99"/>
    <w:qFormat/>
    <w:rsid w:val="00986055"/>
    <w:pPr>
      <w:pBdr>
        <w:top w:val="single" w:sz="6" w:space="0" w:color="FF9966"/>
        <w:left w:val="single" w:sz="6" w:space="0" w:color="FF9966"/>
        <w:bottom w:val="single" w:sz="6" w:space="0" w:color="FF9966"/>
        <w:right w:val="single" w:sz="6" w:space="0" w:color="FF9966"/>
      </w:pBdr>
    </w:pPr>
  </w:style>
  <w:style w:type="paragraph" w:customStyle="1" w:styleId="messagebox">
    <w:name w:val="messagebox"/>
    <w:basedOn w:val="a8"/>
    <w:uiPriority w:val="99"/>
    <w:qFormat/>
    <w:rsid w:val="00986055"/>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style>
  <w:style w:type="paragraph" w:customStyle="1" w:styleId="vectorbox">
    <w:name w:val="vectorbox"/>
    <w:basedOn w:val="a8"/>
    <w:uiPriority w:val="99"/>
    <w:qFormat/>
    <w:rsid w:val="00986055"/>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style>
  <w:style w:type="paragraph" w:customStyle="1" w:styleId="bandeau-portail-element">
    <w:name w:val="bandeau-portail-element"/>
    <w:basedOn w:val="a8"/>
    <w:uiPriority w:val="99"/>
    <w:qFormat/>
    <w:rsid w:val="00986055"/>
    <w:pPr>
      <w:ind w:left="360" w:right="360"/>
    </w:pPr>
  </w:style>
  <w:style w:type="paragraph" w:customStyle="1" w:styleId="bandeau-portail-icone">
    <w:name w:val="bandeau-portail-icone"/>
    <w:basedOn w:val="a8"/>
    <w:uiPriority w:val="99"/>
    <w:qFormat/>
    <w:rsid w:val="00986055"/>
    <w:pPr>
      <w:ind w:right="120"/>
    </w:pPr>
  </w:style>
  <w:style w:type="paragraph" w:customStyle="1" w:styleId="bandeau-portail-texte">
    <w:name w:val="bandeau-portail-texte"/>
    <w:basedOn w:val="a8"/>
    <w:uiPriority w:val="99"/>
    <w:qFormat/>
    <w:rsid w:val="00986055"/>
    <w:rPr>
      <w:b/>
      <w:bCs/>
    </w:rPr>
  </w:style>
  <w:style w:type="paragraph" w:customStyle="1" w:styleId="exemple">
    <w:name w:val="exemple"/>
    <w:basedOn w:val="a8"/>
    <w:uiPriority w:val="99"/>
    <w:qFormat/>
    <w:rsid w:val="00986055"/>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style>
  <w:style w:type="paragraph" w:customStyle="1" w:styleId="avanceboite">
    <w:name w:val="avance_boite"/>
    <w:basedOn w:val="a8"/>
    <w:uiPriority w:val="99"/>
    <w:qFormat/>
    <w:rsid w:val="00986055"/>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style>
  <w:style w:type="paragraph" w:customStyle="1" w:styleId="avancebarre">
    <w:name w:val="avance_barre"/>
    <w:basedOn w:val="a8"/>
    <w:uiPriority w:val="99"/>
    <w:qFormat/>
    <w:rsid w:val="00986055"/>
    <w:pPr>
      <w:shd w:val="clear" w:color="auto" w:fill="A0A0FF"/>
      <w:spacing w:before="0" w:beforeAutospacing="0" w:after="0" w:afterAutospacing="0"/>
    </w:pPr>
  </w:style>
  <w:style w:type="paragraph" w:customStyle="1" w:styleId="avancetexte">
    <w:name w:val="avance_texte"/>
    <w:basedOn w:val="a8"/>
    <w:uiPriority w:val="99"/>
    <w:qFormat/>
    <w:rsid w:val="00986055"/>
    <w:pPr>
      <w:spacing w:before="0" w:beforeAutospacing="0" w:after="0" w:afterAutospacing="0" w:line="240" w:lineRule="atLeast"/>
      <w:jc w:val="center"/>
    </w:pPr>
    <w:rPr>
      <w:sz w:val="21"/>
      <w:szCs w:val="21"/>
    </w:rPr>
  </w:style>
  <w:style w:type="paragraph" w:customStyle="1" w:styleId="mw-lag-warn-normal">
    <w:name w:val="mw-lag-warn-normal"/>
    <w:basedOn w:val="a8"/>
    <w:uiPriority w:val="99"/>
    <w:qFormat/>
    <w:rsid w:val="00986055"/>
    <w:rPr>
      <w:vanish/>
    </w:rPr>
  </w:style>
  <w:style w:type="paragraph" w:customStyle="1" w:styleId="mw-alerte">
    <w:name w:val="mw-alerte"/>
    <w:basedOn w:val="a8"/>
    <w:uiPriority w:val="99"/>
    <w:qFormat/>
    <w:rsid w:val="00986055"/>
    <w:pPr>
      <w:pBdr>
        <w:top w:val="single" w:sz="12" w:space="0" w:color="FF8C00"/>
        <w:left w:val="single" w:sz="12" w:space="0" w:color="FF8C00"/>
        <w:bottom w:val="single" w:sz="12" w:space="0" w:color="FF8C00"/>
        <w:right w:val="single" w:sz="12" w:space="0" w:color="FF8C00"/>
      </w:pBdr>
      <w:shd w:val="clear" w:color="auto" w:fill="FAEBD7"/>
    </w:pPr>
  </w:style>
  <w:style w:type="paragraph" w:customStyle="1" w:styleId="mw-toolbox">
    <w:name w:val="mw-toolbox"/>
    <w:basedOn w:val="a8"/>
    <w:uiPriority w:val="99"/>
    <w:qFormat/>
    <w:rsid w:val="00986055"/>
    <w:pPr>
      <w:pBdr>
        <w:top w:val="single" w:sz="6" w:space="3" w:color="B8B8B8"/>
        <w:left w:val="single" w:sz="6" w:space="12" w:color="B8B8B8"/>
        <w:bottom w:val="single" w:sz="6" w:space="3" w:color="B8B8B8"/>
        <w:right w:val="single" w:sz="6" w:space="12" w:color="B8B8B8"/>
      </w:pBdr>
      <w:shd w:val="clear" w:color="auto" w:fill="F8F8F8"/>
    </w:pPr>
    <w:rPr>
      <w:sz w:val="22"/>
      <w:szCs w:val="22"/>
    </w:rPr>
  </w:style>
  <w:style w:type="paragraph" w:customStyle="1" w:styleId="navboxtoggle">
    <w:name w:val="navboxtoggle"/>
    <w:basedOn w:val="a8"/>
    <w:uiPriority w:val="99"/>
    <w:qFormat/>
    <w:rsid w:val="00986055"/>
    <w:rPr>
      <w:sz w:val="22"/>
      <w:szCs w:val="22"/>
    </w:rPr>
  </w:style>
  <w:style w:type="paragraph" w:customStyle="1" w:styleId="navtoggle">
    <w:name w:val="navtoggle"/>
    <w:basedOn w:val="a8"/>
    <w:uiPriority w:val="99"/>
    <w:qFormat/>
    <w:rsid w:val="00986055"/>
    <w:rPr>
      <w:sz w:val="22"/>
      <w:szCs w:val="22"/>
    </w:rPr>
  </w:style>
  <w:style w:type="paragraph" w:customStyle="1" w:styleId="alternance">
    <w:name w:val="alternance"/>
    <w:basedOn w:val="a8"/>
    <w:uiPriority w:val="99"/>
    <w:qFormat/>
    <w:rsid w:val="00986055"/>
  </w:style>
  <w:style w:type="paragraph" w:customStyle="1" w:styleId="alternance2">
    <w:name w:val="alternance2"/>
    <w:basedOn w:val="a8"/>
    <w:uiPriority w:val="99"/>
    <w:qFormat/>
    <w:rsid w:val="00986055"/>
  </w:style>
  <w:style w:type="paragraph" w:customStyle="1" w:styleId="infobox">
    <w:name w:val="infobox"/>
    <w:basedOn w:val="a8"/>
    <w:uiPriority w:val="99"/>
    <w:qFormat/>
    <w:rsid w:val="00986055"/>
    <w:pPr>
      <w:shd w:val="clear" w:color="auto" w:fill="EEEEEE"/>
      <w:spacing w:before="0" w:beforeAutospacing="0" w:after="120" w:afterAutospacing="0"/>
      <w:ind w:left="240"/>
    </w:pPr>
    <w:rPr>
      <w:color w:val="000000"/>
      <w:sz w:val="23"/>
      <w:szCs w:val="23"/>
    </w:rPr>
  </w:style>
  <w:style w:type="paragraph" w:customStyle="1" w:styleId="globegris">
    <w:name w:val="globegris"/>
    <w:basedOn w:val="a8"/>
    <w:uiPriority w:val="99"/>
    <w:qFormat/>
    <w:rsid w:val="00986055"/>
  </w:style>
  <w:style w:type="paragraph" w:customStyle="1" w:styleId="assistant">
    <w:name w:val="assistant"/>
    <w:basedOn w:val="a8"/>
    <w:uiPriority w:val="99"/>
    <w:qFormat/>
    <w:rsid w:val="00986055"/>
  </w:style>
  <w:style w:type="paragraph" w:customStyle="1" w:styleId="headergris">
    <w:name w:val="headergris"/>
    <w:basedOn w:val="a8"/>
    <w:uiPriority w:val="99"/>
    <w:qFormat/>
    <w:rsid w:val="00986055"/>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b/>
      <w:bCs/>
      <w:color w:val="000000"/>
      <w:sz w:val="29"/>
      <w:szCs w:val="29"/>
    </w:rPr>
  </w:style>
  <w:style w:type="paragraph" w:customStyle="1" w:styleId="cadregris">
    <w:name w:val="cadregris"/>
    <w:basedOn w:val="a8"/>
    <w:uiPriority w:val="99"/>
    <w:qFormat/>
    <w:rsid w:val="00986055"/>
    <w:pPr>
      <w:pBdr>
        <w:top w:val="single" w:sz="6" w:space="5" w:color="AAAAAA"/>
        <w:left w:val="single" w:sz="6" w:space="5" w:color="AAAAAA"/>
        <w:bottom w:val="single" w:sz="6" w:space="5" w:color="AAAAAA"/>
        <w:right w:val="single" w:sz="6" w:space="5" w:color="AAAAAA"/>
      </w:pBdr>
      <w:shd w:val="clear" w:color="auto" w:fill="FCFCFC"/>
      <w:spacing w:after="144" w:afterAutospacing="0"/>
    </w:pPr>
  </w:style>
  <w:style w:type="paragraph" w:customStyle="1" w:styleId="accueilcadrelien">
    <w:name w:val="accueil_cadre_lien"/>
    <w:basedOn w:val="a8"/>
    <w:uiPriority w:val="99"/>
    <w:qFormat/>
    <w:rsid w:val="00986055"/>
    <w:pPr>
      <w:ind w:right="120"/>
      <w:jc w:val="right"/>
    </w:pPr>
    <w:rPr>
      <w:sz w:val="15"/>
      <w:szCs w:val="15"/>
    </w:rPr>
  </w:style>
  <w:style w:type="paragraph" w:customStyle="1" w:styleId="geo-default">
    <w:name w:val="geo-default"/>
    <w:basedOn w:val="a8"/>
    <w:uiPriority w:val="99"/>
    <w:qFormat/>
    <w:rsid w:val="00986055"/>
  </w:style>
  <w:style w:type="paragraph" w:customStyle="1" w:styleId="geo-nondefault">
    <w:name w:val="geo-nondefault"/>
    <w:basedOn w:val="a8"/>
    <w:uiPriority w:val="99"/>
    <w:qFormat/>
    <w:rsid w:val="00986055"/>
    <w:rPr>
      <w:vanish/>
    </w:rPr>
  </w:style>
  <w:style w:type="paragraph" w:customStyle="1" w:styleId="geo-dms">
    <w:name w:val="geo-dms"/>
    <w:basedOn w:val="a8"/>
    <w:uiPriority w:val="99"/>
    <w:qFormat/>
    <w:rsid w:val="00986055"/>
  </w:style>
  <w:style w:type="paragraph" w:customStyle="1" w:styleId="geo-dec">
    <w:name w:val="geo-dec"/>
    <w:basedOn w:val="a8"/>
    <w:uiPriority w:val="99"/>
    <w:qFormat/>
    <w:rsid w:val="00986055"/>
  </w:style>
  <w:style w:type="paragraph" w:customStyle="1" w:styleId="geo-multi-punct">
    <w:name w:val="geo-multi-punct"/>
    <w:basedOn w:val="a8"/>
    <w:uiPriority w:val="99"/>
    <w:qFormat/>
    <w:rsid w:val="00986055"/>
    <w:rPr>
      <w:vanish/>
    </w:rPr>
  </w:style>
  <w:style w:type="paragraph" w:customStyle="1" w:styleId="infoboxv2">
    <w:name w:val="infobox_v2"/>
    <w:basedOn w:val="a8"/>
    <w:uiPriority w:val="99"/>
    <w:qFormat/>
    <w:rsid w:val="00986055"/>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color w:val="000000"/>
      <w:sz w:val="22"/>
      <w:szCs w:val="22"/>
    </w:rPr>
  </w:style>
  <w:style w:type="paragraph" w:customStyle="1" w:styleId="taxoboxv3">
    <w:name w:val="taxobox_v3"/>
    <w:basedOn w:val="a8"/>
    <w:uiPriority w:val="99"/>
    <w:qFormat/>
    <w:rsid w:val="00986055"/>
  </w:style>
  <w:style w:type="paragraph" w:customStyle="1" w:styleId="degrade">
    <w:name w:val="degrade"/>
    <w:basedOn w:val="a8"/>
    <w:uiPriority w:val="99"/>
    <w:qFormat/>
    <w:rsid w:val="00986055"/>
  </w:style>
  <w:style w:type="paragraph" w:customStyle="1" w:styleId="degraderev">
    <w:name w:val="degrade_rev"/>
    <w:basedOn w:val="a8"/>
    <w:uiPriority w:val="99"/>
    <w:qFormat/>
    <w:rsid w:val="00986055"/>
  </w:style>
  <w:style w:type="paragraph" w:customStyle="1" w:styleId="ombre">
    <w:name w:val="ombre"/>
    <w:basedOn w:val="a8"/>
    <w:uiPriority w:val="99"/>
    <w:qFormat/>
    <w:rsid w:val="00986055"/>
  </w:style>
  <w:style w:type="paragraph" w:customStyle="1" w:styleId="ombrepale">
    <w:name w:val="ombre_pale"/>
    <w:basedOn w:val="a8"/>
    <w:uiPriority w:val="99"/>
    <w:qFormat/>
    <w:rsid w:val="00986055"/>
  </w:style>
  <w:style w:type="paragraph" w:customStyle="1" w:styleId="ombrebl">
    <w:name w:val="ombre_bl"/>
    <w:basedOn w:val="a8"/>
    <w:uiPriority w:val="99"/>
    <w:qFormat/>
    <w:rsid w:val="00986055"/>
  </w:style>
  <w:style w:type="paragraph" w:customStyle="1" w:styleId="ombreblpale">
    <w:name w:val="ombre_blpale"/>
    <w:basedOn w:val="a8"/>
    <w:uiPriority w:val="99"/>
    <w:qFormat/>
    <w:rsid w:val="00986055"/>
  </w:style>
  <w:style w:type="paragraph" w:customStyle="1" w:styleId="ombrerg">
    <w:name w:val="ombre_rg"/>
    <w:basedOn w:val="a8"/>
    <w:uiPriority w:val="99"/>
    <w:qFormat/>
    <w:rsid w:val="00986055"/>
  </w:style>
  <w:style w:type="paragraph" w:customStyle="1" w:styleId="ombrergpale">
    <w:name w:val="ombre_rgpale"/>
    <w:basedOn w:val="a8"/>
    <w:uiPriority w:val="99"/>
    <w:qFormat/>
    <w:rsid w:val="00986055"/>
  </w:style>
  <w:style w:type="paragraph" w:customStyle="1" w:styleId="hidden">
    <w:name w:val="hidden"/>
    <w:basedOn w:val="a8"/>
    <w:uiPriority w:val="99"/>
    <w:qFormat/>
    <w:rsid w:val="00986055"/>
  </w:style>
  <w:style w:type="paragraph" w:customStyle="1" w:styleId="cinema-bandeau">
    <w:name w:val="cinema-bandeau"/>
    <w:basedOn w:val="a8"/>
    <w:uiPriority w:val="99"/>
    <w:qFormat/>
    <w:rsid w:val="00986055"/>
  </w:style>
  <w:style w:type="paragraph" w:customStyle="1" w:styleId="mw-textarea-protected">
    <w:name w:val="mw-textarea-protected"/>
    <w:basedOn w:val="a8"/>
    <w:uiPriority w:val="99"/>
    <w:qFormat/>
    <w:rsid w:val="00986055"/>
    <w:pPr>
      <w:pBdr>
        <w:top w:val="single" w:sz="12" w:space="0" w:color="FF0000"/>
        <w:left w:val="single" w:sz="12" w:space="0" w:color="FF0000"/>
        <w:bottom w:val="single" w:sz="12" w:space="0" w:color="FF0000"/>
        <w:right w:val="single" w:sz="12" w:space="0" w:color="FF0000"/>
      </w:pBdr>
    </w:pPr>
    <w:rPr>
      <w:color w:val="000080"/>
    </w:rPr>
  </w:style>
  <w:style w:type="paragraph" w:customStyle="1" w:styleId="wikimagpictofond">
    <w:name w:val="wikimag_picto_fond"/>
    <w:basedOn w:val="a8"/>
    <w:uiPriority w:val="99"/>
    <w:qFormat/>
    <w:rsid w:val="00986055"/>
  </w:style>
  <w:style w:type="paragraph" w:customStyle="1" w:styleId="wikimagtitre">
    <w:name w:val="wikimag_titre"/>
    <w:basedOn w:val="a8"/>
    <w:uiPriority w:val="99"/>
    <w:qFormat/>
    <w:rsid w:val="00986055"/>
  </w:style>
  <w:style w:type="paragraph" w:customStyle="1" w:styleId="ui-button-large">
    <w:name w:val="ui-button-large"/>
    <w:basedOn w:val="a8"/>
    <w:uiPriority w:val="99"/>
    <w:qFormat/>
    <w:rsid w:val="00986055"/>
  </w:style>
  <w:style w:type="paragraph" w:customStyle="1" w:styleId="fr-collapsible-content">
    <w:name w:val="fr-collapsible-content"/>
    <w:basedOn w:val="a8"/>
    <w:uiPriority w:val="99"/>
    <w:qFormat/>
    <w:rsid w:val="00986055"/>
  </w:style>
  <w:style w:type="paragraph" w:customStyle="1" w:styleId="navboxnewtitle">
    <w:name w:val="navboxnew_title"/>
    <w:basedOn w:val="a8"/>
    <w:uiPriority w:val="99"/>
    <w:qFormat/>
    <w:rsid w:val="00986055"/>
  </w:style>
  <w:style w:type="paragraph" w:customStyle="1" w:styleId="navboxnewtitlesub">
    <w:name w:val="navboxnew_titlesub"/>
    <w:basedOn w:val="a8"/>
    <w:uiPriority w:val="99"/>
    <w:qFormat/>
    <w:rsid w:val="00986055"/>
  </w:style>
  <w:style w:type="paragraph" w:customStyle="1" w:styleId="navboxnewcell">
    <w:name w:val="navboxnew_cell"/>
    <w:basedOn w:val="a8"/>
    <w:uiPriority w:val="99"/>
    <w:qFormat/>
    <w:rsid w:val="00986055"/>
  </w:style>
  <w:style w:type="paragraph" w:customStyle="1" w:styleId="navboxnewth">
    <w:name w:val="navboxnew_th"/>
    <w:basedOn w:val="a8"/>
    <w:uiPriority w:val="99"/>
    <w:qFormat/>
    <w:rsid w:val="00986055"/>
  </w:style>
  <w:style w:type="paragraph" w:customStyle="1" w:styleId="impair">
    <w:name w:val="impair"/>
    <w:basedOn w:val="a8"/>
    <w:uiPriority w:val="99"/>
    <w:qFormat/>
    <w:rsid w:val="00986055"/>
  </w:style>
  <w:style w:type="paragraph" w:customStyle="1" w:styleId="pair">
    <w:name w:val="pair"/>
    <w:basedOn w:val="a8"/>
    <w:uiPriority w:val="99"/>
    <w:qFormat/>
    <w:rsid w:val="00986055"/>
  </w:style>
  <w:style w:type="paragraph" w:customStyle="1" w:styleId="navboxnewbanner">
    <w:name w:val="navboxnew_banner"/>
    <w:basedOn w:val="a8"/>
    <w:uiPriority w:val="99"/>
    <w:qFormat/>
    <w:rsid w:val="00986055"/>
  </w:style>
  <w:style w:type="paragraph" w:customStyle="1" w:styleId="navboxnewimage">
    <w:name w:val="navboxnew_image"/>
    <w:basedOn w:val="a8"/>
    <w:uiPriority w:val="99"/>
    <w:qFormat/>
    <w:rsid w:val="00986055"/>
  </w:style>
  <w:style w:type="paragraph" w:customStyle="1" w:styleId="navboxnewrow">
    <w:name w:val="navboxnew_row"/>
    <w:basedOn w:val="a8"/>
    <w:uiPriority w:val="99"/>
    <w:qFormat/>
    <w:rsid w:val="00986055"/>
  </w:style>
  <w:style w:type="paragraph" w:customStyle="1" w:styleId="navboxnewie">
    <w:name w:val="navboxnew_ie"/>
    <w:basedOn w:val="a8"/>
    <w:uiPriority w:val="99"/>
    <w:qFormat/>
    <w:rsid w:val="00986055"/>
  </w:style>
  <w:style w:type="paragraph" w:customStyle="1" w:styleId="navboxnewinline">
    <w:name w:val="navboxnew_inline"/>
    <w:basedOn w:val="a8"/>
    <w:uiPriority w:val="99"/>
    <w:qFormat/>
    <w:rsid w:val="00986055"/>
  </w:style>
  <w:style w:type="paragraph" w:customStyle="1" w:styleId="ui-button-text">
    <w:name w:val="ui-button-text"/>
    <w:basedOn w:val="a8"/>
    <w:uiPriority w:val="99"/>
    <w:qFormat/>
    <w:rsid w:val="00986055"/>
  </w:style>
  <w:style w:type="paragraph" w:customStyle="1" w:styleId="ui-dialog-titlebar">
    <w:name w:val="ui-dialog-titlebar"/>
    <w:basedOn w:val="a8"/>
    <w:uiPriority w:val="99"/>
    <w:qFormat/>
    <w:rsid w:val="00986055"/>
  </w:style>
  <w:style w:type="paragraph" w:customStyle="1" w:styleId="ui-dialog-title">
    <w:name w:val="ui-dialog-title"/>
    <w:basedOn w:val="a8"/>
    <w:uiPriority w:val="99"/>
    <w:qFormat/>
    <w:rsid w:val="00986055"/>
  </w:style>
  <w:style w:type="paragraph" w:customStyle="1" w:styleId="ui-dialog-titlebar-close">
    <w:name w:val="ui-dialog-titlebar-close"/>
    <w:basedOn w:val="a8"/>
    <w:uiPriority w:val="99"/>
    <w:qFormat/>
    <w:rsid w:val="00986055"/>
  </w:style>
  <w:style w:type="paragraph" w:customStyle="1" w:styleId="ui-dialog-content">
    <w:name w:val="ui-dialog-content"/>
    <w:basedOn w:val="a8"/>
    <w:uiPriority w:val="99"/>
    <w:qFormat/>
    <w:rsid w:val="00986055"/>
  </w:style>
  <w:style w:type="paragraph" w:customStyle="1" w:styleId="ui-dialog-buttonpane">
    <w:name w:val="ui-dialog-buttonpane"/>
    <w:basedOn w:val="a8"/>
    <w:uiPriority w:val="99"/>
    <w:qFormat/>
    <w:rsid w:val="00986055"/>
  </w:style>
  <w:style w:type="paragraph" w:customStyle="1" w:styleId="fr-collapsible-toggle-keyboard">
    <w:name w:val="fr-collapsible-toggle-keyboard"/>
    <w:basedOn w:val="a8"/>
    <w:uiPriority w:val="99"/>
    <w:qFormat/>
    <w:rsid w:val="00986055"/>
  </w:style>
  <w:style w:type="paragraph" w:customStyle="1" w:styleId="navboxnewlast">
    <w:name w:val="navboxnew_last"/>
    <w:basedOn w:val="a8"/>
    <w:uiPriority w:val="99"/>
    <w:qFormat/>
    <w:rsid w:val="00986055"/>
  </w:style>
  <w:style w:type="paragraph" w:customStyle="1" w:styleId="special-label">
    <w:name w:val="special-label"/>
    <w:basedOn w:val="a8"/>
    <w:uiPriority w:val="99"/>
    <w:qFormat/>
    <w:rsid w:val="00986055"/>
  </w:style>
  <w:style w:type="paragraph" w:customStyle="1" w:styleId="special-query">
    <w:name w:val="special-query"/>
    <w:basedOn w:val="a8"/>
    <w:uiPriority w:val="99"/>
    <w:qFormat/>
    <w:rsid w:val="00986055"/>
  </w:style>
  <w:style w:type="paragraph" w:customStyle="1" w:styleId="special-hover">
    <w:name w:val="special-hover"/>
    <w:basedOn w:val="a8"/>
    <w:uiPriority w:val="99"/>
    <w:qFormat/>
    <w:rsid w:val="00986055"/>
  </w:style>
  <w:style w:type="paragraph" w:customStyle="1" w:styleId="mw-specialpage-summary">
    <w:name w:val="mw-specialpage-summary"/>
    <w:basedOn w:val="a8"/>
    <w:uiPriority w:val="99"/>
    <w:qFormat/>
    <w:rsid w:val="00986055"/>
  </w:style>
  <w:style w:type="paragraph" w:customStyle="1" w:styleId="legendlike">
    <w:name w:val="legendlike"/>
    <w:basedOn w:val="a8"/>
    <w:uiPriority w:val="99"/>
    <w:qFormat/>
    <w:rsid w:val="00986055"/>
  </w:style>
  <w:style w:type="paragraph" w:customStyle="1" w:styleId="legendtextlike">
    <w:name w:val="legendtextlike"/>
    <w:basedOn w:val="a8"/>
    <w:uiPriority w:val="99"/>
    <w:qFormat/>
    <w:rsid w:val="00986055"/>
  </w:style>
  <w:style w:type="paragraph" w:customStyle="1" w:styleId="scrollbar">
    <w:name w:val="scrollbar"/>
    <w:basedOn w:val="a8"/>
    <w:uiPriority w:val="99"/>
    <w:qFormat/>
    <w:rsid w:val="00986055"/>
  </w:style>
  <w:style w:type="paragraph" w:customStyle="1" w:styleId="scrollbarcontainer">
    <w:name w:val="scrollbarcontainer"/>
    <w:basedOn w:val="a8"/>
    <w:uiPriority w:val="99"/>
    <w:qFormat/>
    <w:rsid w:val="00986055"/>
  </w:style>
  <w:style w:type="paragraph" w:customStyle="1" w:styleId="magnify">
    <w:name w:val="magnify"/>
    <w:basedOn w:val="a8"/>
    <w:uiPriority w:val="99"/>
    <w:qFormat/>
    <w:rsid w:val="00986055"/>
  </w:style>
  <w:style w:type="paragraph" w:customStyle="1" w:styleId="infoboximage">
    <w:name w:val="infoboximage"/>
    <w:basedOn w:val="a8"/>
    <w:uiPriority w:val="99"/>
    <w:qFormat/>
    <w:rsid w:val="00986055"/>
  </w:style>
  <w:style w:type="paragraph" w:customStyle="1" w:styleId="infoboxsoustitre">
    <w:name w:val="infoboxsoustitre"/>
    <w:basedOn w:val="a8"/>
    <w:uiPriority w:val="99"/>
    <w:qFormat/>
    <w:rsid w:val="00986055"/>
  </w:style>
  <w:style w:type="paragraph" w:customStyle="1" w:styleId="latitude">
    <w:name w:val="latitude"/>
    <w:basedOn w:val="a8"/>
    <w:uiPriority w:val="99"/>
    <w:qFormat/>
    <w:rsid w:val="00986055"/>
  </w:style>
  <w:style w:type="paragraph" w:customStyle="1" w:styleId="entete">
    <w:name w:val="entete"/>
    <w:basedOn w:val="a8"/>
    <w:uiPriority w:val="99"/>
    <w:qFormat/>
    <w:rsid w:val="00986055"/>
  </w:style>
  <w:style w:type="paragraph" w:customStyle="1" w:styleId="media">
    <w:name w:val="media"/>
    <w:basedOn w:val="a8"/>
    <w:uiPriority w:val="99"/>
    <w:qFormat/>
    <w:rsid w:val="00986055"/>
  </w:style>
  <w:style w:type="paragraph" w:customStyle="1" w:styleId="thumbimage">
    <w:name w:val="thumbimage"/>
    <w:basedOn w:val="a8"/>
    <w:uiPriority w:val="99"/>
    <w:qFormat/>
    <w:rsid w:val="00986055"/>
  </w:style>
  <w:style w:type="paragraph" w:customStyle="1" w:styleId="thumbinner">
    <w:name w:val="thumbinner"/>
    <w:basedOn w:val="a8"/>
    <w:uiPriority w:val="99"/>
    <w:qFormat/>
    <w:rsid w:val="00986055"/>
  </w:style>
  <w:style w:type="paragraph" w:customStyle="1" w:styleId="thumb">
    <w:name w:val="thumb"/>
    <w:basedOn w:val="a8"/>
    <w:uiPriority w:val="99"/>
    <w:qFormat/>
    <w:rsid w:val="00986055"/>
  </w:style>
  <w:style w:type="paragraph" w:customStyle="1" w:styleId="thumbcaption">
    <w:name w:val="thumbcaption"/>
    <w:basedOn w:val="a8"/>
    <w:uiPriority w:val="99"/>
    <w:qFormat/>
    <w:rsid w:val="00986055"/>
  </w:style>
  <w:style w:type="paragraph" w:customStyle="1" w:styleId="legend">
    <w:name w:val="legend"/>
    <w:basedOn w:val="a8"/>
    <w:uiPriority w:val="99"/>
    <w:qFormat/>
    <w:rsid w:val="00986055"/>
  </w:style>
  <w:style w:type="paragraph" w:customStyle="1" w:styleId="image2">
    <w:name w:val="image2"/>
    <w:basedOn w:val="a8"/>
    <w:uiPriority w:val="99"/>
    <w:qFormat/>
    <w:rsid w:val="00986055"/>
  </w:style>
  <w:style w:type="paragraph" w:customStyle="1" w:styleId="hr">
    <w:name w:val="hr"/>
    <w:basedOn w:val="a8"/>
    <w:uiPriority w:val="99"/>
    <w:qFormat/>
    <w:rsid w:val="00986055"/>
  </w:style>
  <w:style w:type="paragraph" w:customStyle="1" w:styleId="navbar">
    <w:name w:val="navbar"/>
    <w:basedOn w:val="a8"/>
    <w:uiPriority w:val="99"/>
    <w:qFormat/>
    <w:rsid w:val="00986055"/>
  </w:style>
  <w:style w:type="paragraph" w:customStyle="1" w:styleId="prevbloc">
    <w:name w:val="prev_bloc"/>
    <w:basedOn w:val="a8"/>
    <w:uiPriority w:val="99"/>
    <w:qFormat/>
    <w:rsid w:val="00986055"/>
  </w:style>
  <w:style w:type="paragraph" w:customStyle="1" w:styleId="nextbloc">
    <w:name w:val="next_bloc"/>
    <w:basedOn w:val="a8"/>
    <w:uiPriority w:val="99"/>
    <w:qFormat/>
    <w:rsid w:val="00986055"/>
  </w:style>
  <w:style w:type="paragraph" w:customStyle="1" w:styleId="imgtoogle">
    <w:name w:val="img_toogle"/>
    <w:basedOn w:val="a8"/>
    <w:uiPriority w:val="99"/>
    <w:qFormat/>
    <w:rsid w:val="00986055"/>
  </w:style>
  <w:style w:type="paragraph" w:customStyle="1" w:styleId="atoogle">
    <w:name w:val="a_toogle"/>
    <w:basedOn w:val="a8"/>
    <w:uiPriority w:val="99"/>
    <w:qFormat/>
    <w:rsid w:val="00986055"/>
  </w:style>
  <w:style w:type="paragraph" w:customStyle="1" w:styleId="geopoint">
    <w:name w:val="geopoint"/>
    <w:basedOn w:val="a8"/>
    <w:uiPriority w:val="99"/>
    <w:qFormat/>
    <w:rsid w:val="00986055"/>
  </w:style>
  <w:style w:type="paragraph" w:customStyle="1" w:styleId="titre">
    <w:name w:val="titre"/>
    <w:basedOn w:val="a8"/>
    <w:uiPriority w:val="99"/>
    <w:qFormat/>
    <w:rsid w:val="00986055"/>
  </w:style>
  <w:style w:type="paragraph" w:customStyle="1" w:styleId="ui-icon-closethick">
    <w:name w:val="ui-icon-closethick"/>
    <w:basedOn w:val="a8"/>
    <w:uiPriority w:val="99"/>
    <w:qFormat/>
    <w:rsid w:val="00986055"/>
  </w:style>
  <w:style w:type="paragraph" w:customStyle="1" w:styleId="taxoboxclassification">
    <w:name w:val="taxobox_classification"/>
    <w:basedOn w:val="a8"/>
    <w:uiPriority w:val="99"/>
    <w:qFormat/>
    <w:rsid w:val="00986055"/>
  </w:style>
  <w:style w:type="paragraph" w:customStyle="1" w:styleId="rnormal">
    <w:name w:val="rnormal"/>
    <w:basedOn w:val="a8"/>
    <w:uiPriority w:val="99"/>
    <w:qFormat/>
    <w:rsid w:val="00986055"/>
  </w:style>
  <w:style w:type="paragraph" w:customStyle="1" w:styleId="alert-text">
    <w:name w:val="alert-text"/>
    <w:basedOn w:val="a8"/>
    <w:uiPriority w:val="99"/>
    <w:qFormat/>
    <w:rsid w:val="00986055"/>
    <w:rPr>
      <w:color w:val="000000"/>
    </w:rPr>
  </w:style>
  <w:style w:type="paragraph" w:customStyle="1" w:styleId="regardsactu">
    <w:name w:val="regards_actu"/>
    <w:basedOn w:val="a8"/>
    <w:uiPriority w:val="99"/>
    <w:qFormat/>
    <w:rsid w:val="00986055"/>
  </w:style>
  <w:style w:type="paragraph" w:customStyle="1" w:styleId="mw-geshi">
    <w:name w:val="mw-geshi"/>
    <w:basedOn w:val="a8"/>
    <w:uiPriority w:val="99"/>
    <w:qFormat/>
    <w:rsid w:val="00986055"/>
    <w:rPr>
      <w:rFonts w:ascii="Courier New" w:hAnsi="Courier New" w:cs="Courier New"/>
    </w:rPr>
  </w:style>
  <w:style w:type="paragraph" w:customStyle="1" w:styleId="fr-collapsible-content1">
    <w:name w:val="fr-collapsible-content1"/>
    <w:basedOn w:val="a8"/>
    <w:uiPriority w:val="99"/>
    <w:qFormat/>
    <w:rsid w:val="00986055"/>
    <w:rPr>
      <w:sz w:val="22"/>
      <w:szCs w:val="22"/>
    </w:rPr>
  </w:style>
  <w:style w:type="paragraph" w:customStyle="1" w:styleId="fr-collapsible-toggle1">
    <w:name w:val="fr-collapsible-toggle1"/>
    <w:basedOn w:val="a8"/>
    <w:uiPriority w:val="99"/>
    <w:qFormat/>
    <w:rsid w:val="00986055"/>
    <w:rPr>
      <w:sz w:val="22"/>
      <w:szCs w:val="22"/>
    </w:rPr>
  </w:style>
  <w:style w:type="paragraph" w:customStyle="1" w:styleId="fr-collapsible-toggle2">
    <w:name w:val="fr-collapsible-toggle2"/>
    <w:basedOn w:val="a8"/>
    <w:uiPriority w:val="99"/>
    <w:qFormat/>
    <w:rsid w:val="00986055"/>
    <w:rPr>
      <w:sz w:val="22"/>
      <w:szCs w:val="22"/>
    </w:rPr>
  </w:style>
  <w:style w:type="paragraph" w:customStyle="1" w:styleId="fr-collapsible-toggle3">
    <w:name w:val="fr-collapsible-toggle3"/>
    <w:basedOn w:val="a8"/>
    <w:uiPriority w:val="99"/>
    <w:qFormat/>
    <w:rsid w:val="00986055"/>
    <w:rPr>
      <w:sz w:val="22"/>
      <w:szCs w:val="22"/>
    </w:rPr>
  </w:style>
  <w:style w:type="paragraph" w:customStyle="1" w:styleId="navboxnewtitle1">
    <w:name w:val="navboxnew_title1"/>
    <w:basedOn w:val="a8"/>
    <w:uiPriority w:val="99"/>
    <w:qFormat/>
    <w:rsid w:val="00986055"/>
    <w:pPr>
      <w:shd w:val="clear" w:color="auto" w:fill="CCCCFF"/>
      <w:spacing w:before="0" w:beforeAutospacing="0" w:after="30" w:afterAutospacing="0"/>
      <w:jc w:val="center"/>
    </w:pPr>
    <w:rPr>
      <w:b/>
      <w:bCs/>
    </w:rPr>
  </w:style>
  <w:style w:type="paragraph" w:customStyle="1" w:styleId="navboxnewtitlesub1">
    <w:name w:val="navboxnew_titlesub1"/>
    <w:basedOn w:val="a8"/>
    <w:uiPriority w:val="99"/>
    <w:qFormat/>
    <w:rsid w:val="00986055"/>
    <w:rPr>
      <w:sz w:val="19"/>
      <w:szCs w:val="19"/>
    </w:rPr>
  </w:style>
  <w:style w:type="paragraph" w:customStyle="1" w:styleId="fr-collapsible-content2">
    <w:name w:val="fr-collapsible-content2"/>
    <w:basedOn w:val="a8"/>
    <w:uiPriority w:val="99"/>
    <w:qFormat/>
    <w:rsid w:val="00986055"/>
    <w:rPr>
      <w:sz w:val="22"/>
      <w:szCs w:val="22"/>
    </w:rPr>
  </w:style>
  <w:style w:type="paragraph" w:customStyle="1" w:styleId="navboxnewcell1">
    <w:name w:val="navboxnew_cell1"/>
    <w:basedOn w:val="a8"/>
    <w:uiPriority w:val="99"/>
    <w:qFormat/>
    <w:rsid w:val="00986055"/>
    <w:pPr>
      <w:jc w:val="center"/>
    </w:pPr>
  </w:style>
  <w:style w:type="paragraph" w:customStyle="1" w:styleId="navboxnewth1">
    <w:name w:val="navboxnew_th1"/>
    <w:basedOn w:val="a8"/>
    <w:uiPriority w:val="99"/>
    <w:qFormat/>
    <w:rsid w:val="00986055"/>
    <w:pPr>
      <w:pBdr>
        <w:right w:val="single" w:sz="12" w:space="9" w:color="F9F9F9"/>
      </w:pBdr>
      <w:shd w:val="clear" w:color="auto" w:fill="DDDDFF"/>
    </w:pPr>
    <w:rPr>
      <w:b/>
      <w:bCs/>
    </w:rPr>
  </w:style>
  <w:style w:type="paragraph" w:customStyle="1" w:styleId="navboxnewlast1">
    <w:name w:val="navboxnew_last1"/>
    <w:basedOn w:val="a8"/>
    <w:uiPriority w:val="99"/>
    <w:qFormat/>
    <w:rsid w:val="00986055"/>
  </w:style>
  <w:style w:type="paragraph" w:customStyle="1" w:styleId="impair1">
    <w:name w:val="impair1"/>
    <w:basedOn w:val="a8"/>
    <w:uiPriority w:val="99"/>
    <w:qFormat/>
    <w:rsid w:val="00986055"/>
    <w:pPr>
      <w:shd w:val="clear" w:color="auto" w:fill="EEEEFF"/>
    </w:pPr>
  </w:style>
  <w:style w:type="paragraph" w:customStyle="1" w:styleId="pair1">
    <w:name w:val="pair1"/>
    <w:basedOn w:val="a8"/>
    <w:uiPriority w:val="99"/>
    <w:qFormat/>
    <w:rsid w:val="00986055"/>
    <w:pPr>
      <w:shd w:val="clear" w:color="auto" w:fill="F9F9F9"/>
    </w:pPr>
  </w:style>
  <w:style w:type="paragraph" w:customStyle="1" w:styleId="navboxnewbanner1">
    <w:name w:val="navboxnew_banner1"/>
    <w:basedOn w:val="a8"/>
    <w:uiPriority w:val="99"/>
    <w:qFormat/>
    <w:rsid w:val="00986055"/>
    <w:pPr>
      <w:shd w:val="clear" w:color="auto" w:fill="DDDDFF"/>
      <w:spacing w:before="0" w:beforeAutospacing="0" w:after="30" w:afterAutospacing="0"/>
      <w:jc w:val="center"/>
    </w:pPr>
  </w:style>
  <w:style w:type="paragraph" w:customStyle="1" w:styleId="navboxnewimage1">
    <w:name w:val="navboxnew_image1"/>
    <w:basedOn w:val="a8"/>
    <w:uiPriority w:val="99"/>
    <w:qFormat/>
    <w:rsid w:val="00986055"/>
  </w:style>
  <w:style w:type="paragraph" w:customStyle="1" w:styleId="navboxnewcell2">
    <w:name w:val="navboxnew_cell2"/>
    <w:basedOn w:val="a8"/>
    <w:uiPriority w:val="99"/>
    <w:qFormat/>
    <w:rsid w:val="00986055"/>
    <w:pPr>
      <w:jc w:val="center"/>
    </w:pPr>
  </w:style>
  <w:style w:type="paragraph" w:customStyle="1" w:styleId="navboxnewie1">
    <w:name w:val="navboxnew_ie1"/>
    <w:basedOn w:val="a8"/>
    <w:uiPriority w:val="99"/>
    <w:qFormat/>
    <w:rsid w:val="00986055"/>
  </w:style>
  <w:style w:type="paragraph" w:customStyle="1" w:styleId="navboxnewtitle2">
    <w:name w:val="navboxnew_title2"/>
    <w:basedOn w:val="a8"/>
    <w:uiPriority w:val="99"/>
    <w:qFormat/>
    <w:rsid w:val="00986055"/>
    <w:pPr>
      <w:shd w:val="clear" w:color="auto" w:fill="99CC99"/>
    </w:pPr>
  </w:style>
  <w:style w:type="paragraph" w:customStyle="1" w:styleId="navboxnewbanner2">
    <w:name w:val="navboxnew_banner2"/>
    <w:basedOn w:val="a8"/>
    <w:uiPriority w:val="99"/>
    <w:qFormat/>
    <w:rsid w:val="00986055"/>
    <w:pPr>
      <w:shd w:val="clear" w:color="auto" w:fill="99CC99"/>
    </w:pPr>
  </w:style>
  <w:style w:type="paragraph" w:customStyle="1" w:styleId="navboxnewth2">
    <w:name w:val="navboxnew_th2"/>
    <w:basedOn w:val="a8"/>
    <w:uiPriority w:val="99"/>
    <w:qFormat/>
    <w:rsid w:val="00986055"/>
    <w:pPr>
      <w:shd w:val="clear" w:color="auto" w:fill="B3D9B3"/>
    </w:pPr>
  </w:style>
  <w:style w:type="paragraph" w:customStyle="1" w:styleId="navboxnewtitle3">
    <w:name w:val="navboxnew_title3"/>
    <w:basedOn w:val="a8"/>
    <w:uiPriority w:val="99"/>
    <w:qFormat/>
    <w:rsid w:val="00986055"/>
    <w:pPr>
      <w:shd w:val="clear" w:color="auto" w:fill="DFEDFF"/>
    </w:pPr>
  </w:style>
  <w:style w:type="paragraph" w:customStyle="1" w:styleId="navboxnewbanner3">
    <w:name w:val="navboxnew_banner3"/>
    <w:basedOn w:val="a8"/>
    <w:uiPriority w:val="99"/>
    <w:qFormat/>
    <w:rsid w:val="00986055"/>
    <w:pPr>
      <w:shd w:val="clear" w:color="auto" w:fill="DFEDFF"/>
    </w:pPr>
  </w:style>
  <w:style w:type="paragraph" w:customStyle="1" w:styleId="navboxnewth3">
    <w:name w:val="navboxnew_th3"/>
    <w:basedOn w:val="a8"/>
    <w:uiPriority w:val="99"/>
    <w:qFormat/>
    <w:rsid w:val="00986055"/>
    <w:pPr>
      <w:shd w:val="clear" w:color="auto" w:fill="E7F2FF"/>
    </w:pPr>
  </w:style>
  <w:style w:type="paragraph" w:customStyle="1" w:styleId="fr-collapsible-toggle4">
    <w:name w:val="fr-collapsible-toggle4"/>
    <w:basedOn w:val="a8"/>
    <w:uiPriority w:val="99"/>
    <w:qFormat/>
    <w:rsid w:val="00986055"/>
    <w:rPr>
      <w:sz w:val="22"/>
      <w:szCs w:val="22"/>
    </w:rPr>
  </w:style>
  <w:style w:type="paragraph" w:customStyle="1" w:styleId="navboxnewtitle4">
    <w:name w:val="navboxnew_title4"/>
    <w:basedOn w:val="a8"/>
    <w:uiPriority w:val="99"/>
    <w:qFormat/>
    <w:rsid w:val="00986055"/>
    <w:pPr>
      <w:shd w:val="clear" w:color="auto" w:fill="CCCCFF"/>
      <w:spacing w:before="0" w:beforeAutospacing="0" w:after="30" w:afterAutospacing="0"/>
      <w:jc w:val="center"/>
    </w:pPr>
    <w:rPr>
      <w:b/>
      <w:bCs/>
    </w:rPr>
  </w:style>
  <w:style w:type="paragraph" w:customStyle="1" w:styleId="navboxnewtitlesub2">
    <w:name w:val="navboxnew_titlesub2"/>
    <w:basedOn w:val="a8"/>
    <w:uiPriority w:val="99"/>
    <w:qFormat/>
    <w:rsid w:val="00986055"/>
    <w:rPr>
      <w:sz w:val="19"/>
      <w:szCs w:val="19"/>
    </w:rPr>
  </w:style>
  <w:style w:type="paragraph" w:customStyle="1" w:styleId="fr-collapsible-content3">
    <w:name w:val="fr-collapsible-content3"/>
    <w:basedOn w:val="a8"/>
    <w:uiPriority w:val="99"/>
    <w:qFormat/>
    <w:rsid w:val="00986055"/>
    <w:rPr>
      <w:sz w:val="22"/>
      <w:szCs w:val="22"/>
    </w:rPr>
  </w:style>
  <w:style w:type="paragraph" w:customStyle="1" w:styleId="navboxnewrow1">
    <w:name w:val="navboxnew_row1"/>
    <w:basedOn w:val="a8"/>
    <w:uiPriority w:val="99"/>
    <w:qFormat/>
    <w:rsid w:val="00986055"/>
    <w:pPr>
      <w:shd w:val="clear" w:color="auto" w:fill="DDDDFF"/>
    </w:pPr>
  </w:style>
  <w:style w:type="paragraph" w:customStyle="1" w:styleId="navboxnewth4">
    <w:name w:val="navboxnew_th4"/>
    <w:basedOn w:val="a8"/>
    <w:uiPriority w:val="99"/>
    <w:qFormat/>
    <w:rsid w:val="00986055"/>
    <w:pPr>
      <w:pBdr>
        <w:top w:val="single" w:sz="12" w:space="0" w:color="F9F9F9"/>
      </w:pBdr>
      <w:jc w:val="center"/>
    </w:pPr>
    <w:rPr>
      <w:b/>
      <w:bCs/>
    </w:rPr>
  </w:style>
  <w:style w:type="paragraph" w:customStyle="1" w:styleId="navboxnewie2">
    <w:name w:val="navboxnew_ie2"/>
    <w:basedOn w:val="a8"/>
    <w:uiPriority w:val="99"/>
    <w:qFormat/>
    <w:rsid w:val="00986055"/>
    <w:pPr>
      <w:pBdr>
        <w:left w:val="single" w:sz="12" w:space="0" w:color="F9F9F9"/>
      </w:pBdr>
    </w:pPr>
  </w:style>
  <w:style w:type="paragraph" w:customStyle="1" w:styleId="navboxnewinline1">
    <w:name w:val="navboxnew_inline1"/>
    <w:basedOn w:val="a8"/>
    <w:uiPriority w:val="99"/>
    <w:qFormat/>
    <w:rsid w:val="00986055"/>
    <w:pPr>
      <w:shd w:val="clear" w:color="auto" w:fill="F9F9F9"/>
    </w:pPr>
  </w:style>
  <w:style w:type="paragraph" w:customStyle="1" w:styleId="navboxnewinline2">
    <w:name w:val="navboxnew_inline2"/>
    <w:basedOn w:val="a8"/>
    <w:uiPriority w:val="99"/>
    <w:qFormat/>
    <w:rsid w:val="00986055"/>
    <w:pPr>
      <w:shd w:val="clear" w:color="auto" w:fill="EEEEFF"/>
    </w:pPr>
  </w:style>
  <w:style w:type="paragraph" w:customStyle="1" w:styleId="navboxnewimage2">
    <w:name w:val="navboxnew_image2"/>
    <w:basedOn w:val="a8"/>
    <w:uiPriority w:val="99"/>
    <w:qFormat/>
    <w:rsid w:val="00986055"/>
    <w:rPr>
      <w:vanish/>
    </w:rPr>
  </w:style>
  <w:style w:type="paragraph" w:customStyle="1" w:styleId="navboxnewbanner4">
    <w:name w:val="navboxnew_banner4"/>
    <w:basedOn w:val="a8"/>
    <w:uiPriority w:val="99"/>
    <w:qFormat/>
    <w:rsid w:val="00986055"/>
    <w:pPr>
      <w:shd w:val="clear" w:color="auto" w:fill="CCCCFF"/>
      <w:spacing w:before="30" w:beforeAutospacing="0" w:after="0" w:afterAutospacing="0"/>
      <w:jc w:val="center"/>
    </w:pPr>
  </w:style>
  <w:style w:type="paragraph" w:customStyle="1" w:styleId="navboxnew1">
    <w:name w:val="navboxnew1"/>
    <w:basedOn w:val="a8"/>
    <w:uiPriority w:val="99"/>
    <w:qFormat/>
    <w:rsid w:val="00986055"/>
    <w:pPr>
      <w:shd w:val="clear" w:color="auto" w:fill="F9F9F9"/>
    </w:pPr>
  </w:style>
  <w:style w:type="paragraph" w:customStyle="1" w:styleId="play-btn-large1">
    <w:name w:val="play-btn-large1"/>
    <w:basedOn w:val="a8"/>
    <w:uiPriority w:val="99"/>
    <w:qFormat/>
    <w:rsid w:val="00986055"/>
    <w:pPr>
      <w:spacing w:before="0" w:beforeAutospacing="0"/>
      <w:ind w:left="-525"/>
    </w:pPr>
  </w:style>
  <w:style w:type="paragraph" w:customStyle="1" w:styleId="ui-widget1">
    <w:name w:val="ui-widget1"/>
    <w:basedOn w:val="a8"/>
    <w:uiPriority w:val="99"/>
    <w:qFormat/>
    <w:rsid w:val="00986055"/>
    <w:rPr>
      <w:rFonts w:ascii="Arial" w:hAnsi="Arial" w:cs="Arial"/>
    </w:rPr>
  </w:style>
  <w:style w:type="paragraph" w:customStyle="1" w:styleId="ui-state-default1">
    <w:name w:val="ui-state-default1"/>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default2">
    <w:name w:val="ui-state-default2"/>
    <w:basedOn w:val="a8"/>
    <w:uiPriority w:val="99"/>
    <w:qFormat/>
    <w:rsid w:val="00986055"/>
    <w:pPr>
      <w:pBdr>
        <w:top w:val="single" w:sz="6" w:space="0" w:color="AED0EA"/>
        <w:left w:val="single" w:sz="6" w:space="0" w:color="AED0EA"/>
        <w:bottom w:val="single" w:sz="6" w:space="0" w:color="AED0EA"/>
        <w:right w:val="single" w:sz="6" w:space="0" w:color="AED0EA"/>
      </w:pBdr>
      <w:shd w:val="clear" w:color="auto" w:fill="D7EBF9"/>
    </w:pPr>
    <w:rPr>
      <w:color w:val="2779AA"/>
    </w:rPr>
  </w:style>
  <w:style w:type="paragraph" w:customStyle="1" w:styleId="ui-state-hover1">
    <w:name w:val="ui-state-hover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hover2">
    <w:name w:val="ui-state-hover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1">
    <w:name w:val="ui-state-focus1"/>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focus2">
    <w:name w:val="ui-state-focus2"/>
    <w:basedOn w:val="a8"/>
    <w:uiPriority w:val="99"/>
    <w:qFormat/>
    <w:rsid w:val="00986055"/>
    <w:pPr>
      <w:pBdr>
        <w:top w:val="single" w:sz="6" w:space="0" w:color="74B2E2"/>
        <w:left w:val="single" w:sz="6" w:space="0" w:color="74B2E2"/>
        <w:bottom w:val="single" w:sz="6" w:space="0" w:color="74B2E2"/>
        <w:right w:val="single" w:sz="6" w:space="0" w:color="74B2E2"/>
      </w:pBdr>
      <w:shd w:val="clear" w:color="auto" w:fill="E4F1FB"/>
    </w:pPr>
    <w:rPr>
      <w:color w:val="0070A3"/>
    </w:rPr>
  </w:style>
  <w:style w:type="paragraph" w:customStyle="1" w:styleId="ui-state-active1">
    <w:name w:val="ui-state-active1"/>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active2">
    <w:name w:val="ui-state-active2"/>
    <w:basedOn w:val="a8"/>
    <w:uiPriority w:val="99"/>
    <w:qFormat/>
    <w:rsid w:val="00986055"/>
    <w:pPr>
      <w:pBdr>
        <w:top w:val="single" w:sz="6" w:space="0" w:color="CCCCCC"/>
        <w:left w:val="single" w:sz="6" w:space="0" w:color="CCCCCC"/>
        <w:bottom w:val="single" w:sz="6" w:space="0" w:color="CCCCCC"/>
        <w:right w:val="single" w:sz="6" w:space="0" w:color="CCCCCC"/>
      </w:pBdr>
      <w:shd w:val="clear" w:color="auto" w:fill="F0F0F0"/>
    </w:pPr>
    <w:rPr>
      <w:color w:val="000000"/>
    </w:rPr>
  </w:style>
  <w:style w:type="paragraph" w:customStyle="1" w:styleId="ui-state-highlight1">
    <w:name w:val="ui-state-highlight1"/>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highlight2">
    <w:name w:val="ui-state-highlight2"/>
    <w:basedOn w:val="a8"/>
    <w:uiPriority w:val="99"/>
    <w:qFormat/>
    <w:rsid w:val="00986055"/>
    <w:pPr>
      <w:pBdr>
        <w:top w:val="single" w:sz="6" w:space="0" w:color="F9DD34"/>
        <w:left w:val="single" w:sz="6" w:space="0" w:color="F9DD34"/>
        <w:bottom w:val="single" w:sz="6" w:space="0" w:color="F9DD34"/>
        <w:right w:val="single" w:sz="6" w:space="0" w:color="F9DD34"/>
      </w:pBdr>
    </w:pPr>
    <w:rPr>
      <w:color w:val="363636"/>
    </w:rPr>
  </w:style>
  <w:style w:type="paragraph" w:customStyle="1" w:styleId="ui-state-error1">
    <w:name w:val="ui-state-error1"/>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2">
    <w:name w:val="ui-state-error2"/>
    <w:basedOn w:val="a8"/>
    <w:uiPriority w:val="99"/>
    <w:qFormat/>
    <w:rsid w:val="00986055"/>
    <w:pPr>
      <w:pBdr>
        <w:top w:val="single" w:sz="6" w:space="0" w:color="CD0A0A"/>
        <w:left w:val="single" w:sz="6" w:space="0" w:color="CD0A0A"/>
        <w:bottom w:val="single" w:sz="6" w:space="0" w:color="CD0A0A"/>
        <w:right w:val="single" w:sz="6" w:space="0" w:color="CD0A0A"/>
      </w:pBdr>
      <w:shd w:val="clear" w:color="auto" w:fill="CD0A0A"/>
    </w:pPr>
    <w:rPr>
      <w:color w:val="FFFFFF"/>
    </w:rPr>
  </w:style>
  <w:style w:type="paragraph" w:customStyle="1" w:styleId="ui-state-error-text1">
    <w:name w:val="ui-state-error-text1"/>
    <w:basedOn w:val="a8"/>
    <w:uiPriority w:val="99"/>
    <w:qFormat/>
    <w:rsid w:val="00986055"/>
    <w:rPr>
      <w:color w:val="FFFFFF"/>
    </w:rPr>
  </w:style>
  <w:style w:type="paragraph" w:customStyle="1" w:styleId="ui-state-error-text2">
    <w:name w:val="ui-state-error-text2"/>
    <w:basedOn w:val="a8"/>
    <w:uiPriority w:val="99"/>
    <w:qFormat/>
    <w:rsid w:val="00986055"/>
    <w:rPr>
      <w:color w:val="FFFFFF"/>
    </w:rPr>
  </w:style>
  <w:style w:type="paragraph" w:customStyle="1" w:styleId="ui-priority-primary1">
    <w:name w:val="ui-priority-primary1"/>
    <w:basedOn w:val="a8"/>
    <w:uiPriority w:val="99"/>
    <w:qFormat/>
    <w:rsid w:val="00986055"/>
    <w:rPr>
      <w:b/>
      <w:bCs/>
    </w:rPr>
  </w:style>
  <w:style w:type="paragraph" w:customStyle="1" w:styleId="ui-priority-primary2">
    <w:name w:val="ui-priority-primary2"/>
    <w:basedOn w:val="a8"/>
    <w:uiPriority w:val="99"/>
    <w:qFormat/>
    <w:rsid w:val="00986055"/>
    <w:rPr>
      <w:b/>
      <w:bCs/>
    </w:rPr>
  </w:style>
  <w:style w:type="paragraph" w:customStyle="1" w:styleId="ui-priority-secondary1">
    <w:name w:val="ui-priority-secondary1"/>
    <w:basedOn w:val="a8"/>
    <w:uiPriority w:val="99"/>
    <w:qFormat/>
    <w:rsid w:val="00986055"/>
  </w:style>
  <w:style w:type="paragraph" w:customStyle="1" w:styleId="ui-priority-secondary2">
    <w:name w:val="ui-priority-secondary2"/>
    <w:basedOn w:val="a8"/>
    <w:uiPriority w:val="99"/>
    <w:qFormat/>
    <w:rsid w:val="00986055"/>
  </w:style>
  <w:style w:type="paragraph" w:customStyle="1" w:styleId="ui-state-disabled1">
    <w:name w:val="ui-state-disabled1"/>
    <w:basedOn w:val="a8"/>
    <w:uiPriority w:val="99"/>
    <w:qFormat/>
    <w:rsid w:val="00986055"/>
  </w:style>
  <w:style w:type="paragraph" w:customStyle="1" w:styleId="ui-state-disabled2">
    <w:name w:val="ui-state-disabled2"/>
    <w:basedOn w:val="a8"/>
    <w:uiPriority w:val="99"/>
    <w:qFormat/>
    <w:rsid w:val="00986055"/>
  </w:style>
  <w:style w:type="paragraph" w:customStyle="1" w:styleId="ui-icon1">
    <w:name w:val="ui-icon1"/>
    <w:basedOn w:val="a8"/>
    <w:uiPriority w:val="99"/>
    <w:qFormat/>
    <w:rsid w:val="00986055"/>
    <w:pPr>
      <w:ind w:firstLine="7343"/>
    </w:pPr>
  </w:style>
  <w:style w:type="paragraph" w:customStyle="1" w:styleId="ui-icon2">
    <w:name w:val="ui-icon2"/>
    <w:basedOn w:val="a8"/>
    <w:uiPriority w:val="99"/>
    <w:qFormat/>
    <w:rsid w:val="00986055"/>
    <w:pPr>
      <w:ind w:firstLine="7343"/>
    </w:pPr>
  </w:style>
  <w:style w:type="paragraph" w:customStyle="1" w:styleId="ui-icon3">
    <w:name w:val="ui-icon3"/>
    <w:basedOn w:val="a8"/>
    <w:uiPriority w:val="99"/>
    <w:qFormat/>
    <w:rsid w:val="00986055"/>
    <w:pPr>
      <w:ind w:firstLine="7343"/>
    </w:pPr>
  </w:style>
  <w:style w:type="paragraph" w:customStyle="1" w:styleId="ui-icon4">
    <w:name w:val="ui-icon4"/>
    <w:basedOn w:val="a8"/>
    <w:uiPriority w:val="99"/>
    <w:qFormat/>
    <w:rsid w:val="00986055"/>
    <w:pPr>
      <w:ind w:firstLine="7343"/>
    </w:pPr>
  </w:style>
  <w:style w:type="paragraph" w:customStyle="1" w:styleId="ui-icon5">
    <w:name w:val="ui-icon5"/>
    <w:basedOn w:val="a8"/>
    <w:uiPriority w:val="99"/>
    <w:qFormat/>
    <w:rsid w:val="00986055"/>
    <w:pPr>
      <w:ind w:firstLine="7343"/>
    </w:pPr>
  </w:style>
  <w:style w:type="paragraph" w:customStyle="1" w:styleId="ui-icon6">
    <w:name w:val="ui-icon6"/>
    <w:basedOn w:val="a8"/>
    <w:uiPriority w:val="99"/>
    <w:qFormat/>
    <w:rsid w:val="00986055"/>
    <w:pPr>
      <w:ind w:firstLine="7343"/>
    </w:pPr>
  </w:style>
  <w:style w:type="paragraph" w:customStyle="1" w:styleId="ui-icon7">
    <w:name w:val="ui-icon7"/>
    <w:basedOn w:val="a8"/>
    <w:uiPriority w:val="99"/>
    <w:qFormat/>
    <w:rsid w:val="00986055"/>
    <w:pPr>
      <w:ind w:firstLine="7343"/>
    </w:pPr>
  </w:style>
  <w:style w:type="paragraph" w:customStyle="1" w:styleId="ui-icon8">
    <w:name w:val="ui-icon8"/>
    <w:basedOn w:val="a8"/>
    <w:uiPriority w:val="99"/>
    <w:qFormat/>
    <w:rsid w:val="00986055"/>
    <w:pPr>
      <w:ind w:firstLine="7343"/>
    </w:pPr>
  </w:style>
  <w:style w:type="paragraph" w:customStyle="1" w:styleId="ui-icon9">
    <w:name w:val="ui-icon9"/>
    <w:basedOn w:val="a8"/>
    <w:uiPriority w:val="99"/>
    <w:qFormat/>
    <w:rsid w:val="00986055"/>
    <w:pPr>
      <w:ind w:firstLine="7343"/>
    </w:pPr>
  </w:style>
  <w:style w:type="paragraph" w:customStyle="1" w:styleId="ui-resizable-handle1">
    <w:name w:val="ui-resizable-handle1"/>
    <w:basedOn w:val="a8"/>
    <w:uiPriority w:val="99"/>
    <w:qFormat/>
    <w:rsid w:val="00986055"/>
    <w:rPr>
      <w:vanish/>
      <w:sz w:val="2"/>
      <w:szCs w:val="2"/>
    </w:rPr>
  </w:style>
  <w:style w:type="paragraph" w:customStyle="1" w:styleId="ui-resizable-handle2">
    <w:name w:val="ui-resizable-handle2"/>
    <w:basedOn w:val="a8"/>
    <w:uiPriority w:val="99"/>
    <w:qFormat/>
    <w:rsid w:val="00986055"/>
    <w:rPr>
      <w:vanish/>
      <w:sz w:val="2"/>
      <w:szCs w:val="2"/>
    </w:rPr>
  </w:style>
  <w:style w:type="paragraph" w:customStyle="1" w:styleId="ui-button-text1">
    <w:name w:val="ui-button-text1"/>
    <w:basedOn w:val="a8"/>
    <w:uiPriority w:val="99"/>
    <w:qFormat/>
    <w:rsid w:val="00986055"/>
  </w:style>
  <w:style w:type="paragraph" w:customStyle="1" w:styleId="ui-button-text2">
    <w:name w:val="ui-button-text2"/>
    <w:basedOn w:val="a8"/>
    <w:uiPriority w:val="99"/>
    <w:qFormat/>
    <w:rsid w:val="00986055"/>
  </w:style>
  <w:style w:type="paragraph" w:customStyle="1" w:styleId="ui-button-text3">
    <w:name w:val="ui-button-text3"/>
    <w:basedOn w:val="a8"/>
    <w:uiPriority w:val="99"/>
    <w:qFormat/>
    <w:rsid w:val="00986055"/>
    <w:pPr>
      <w:ind w:firstLine="11919"/>
    </w:pPr>
  </w:style>
  <w:style w:type="paragraph" w:customStyle="1" w:styleId="ui-button-text4">
    <w:name w:val="ui-button-text4"/>
    <w:basedOn w:val="a8"/>
    <w:uiPriority w:val="99"/>
    <w:qFormat/>
    <w:rsid w:val="00986055"/>
    <w:pPr>
      <w:ind w:firstLine="11919"/>
    </w:pPr>
  </w:style>
  <w:style w:type="paragraph" w:customStyle="1" w:styleId="ui-button-text5">
    <w:name w:val="ui-button-text5"/>
    <w:basedOn w:val="a8"/>
    <w:uiPriority w:val="99"/>
    <w:qFormat/>
    <w:rsid w:val="00986055"/>
  </w:style>
  <w:style w:type="paragraph" w:customStyle="1" w:styleId="ui-button-text6">
    <w:name w:val="ui-button-text6"/>
    <w:basedOn w:val="a8"/>
    <w:uiPriority w:val="99"/>
    <w:qFormat/>
    <w:rsid w:val="00986055"/>
  </w:style>
  <w:style w:type="paragraph" w:customStyle="1" w:styleId="ui-button-text7">
    <w:name w:val="ui-button-text7"/>
    <w:basedOn w:val="a8"/>
    <w:uiPriority w:val="99"/>
    <w:qFormat/>
    <w:rsid w:val="00986055"/>
  </w:style>
  <w:style w:type="paragraph" w:customStyle="1" w:styleId="ui-icon10">
    <w:name w:val="ui-icon10"/>
    <w:basedOn w:val="a8"/>
    <w:uiPriority w:val="99"/>
    <w:qFormat/>
    <w:rsid w:val="00986055"/>
    <w:pPr>
      <w:spacing w:before="0" w:beforeAutospacing="0"/>
      <w:ind w:left="-120" w:firstLine="7343"/>
    </w:pPr>
  </w:style>
  <w:style w:type="paragraph" w:customStyle="1" w:styleId="ui-icon11">
    <w:name w:val="ui-icon11"/>
    <w:basedOn w:val="a8"/>
    <w:uiPriority w:val="99"/>
    <w:qFormat/>
    <w:rsid w:val="00986055"/>
    <w:pPr>
      <w:spacing w:before="0" w:beforeAutospacing="0"/>
      <w:ind w:firstLine="7343"/>
    </w:pPr>
  </w:style>
  <w:style w:type="paragraph" w:customStyle="1" w:styleId="ui-icon12">
    <w:name w:val="ui-icon12"/>
    <w:basedOn w:val="a8"/>
    <w:uiPriority w:val="99"/>
    <w:qFormat/>
    <w:rsid w:val="00986055"/>
    <w:pPr>
      <w:spacing w:before="0" w:beforeAutospacing="0"/>
      <w:ind w:firstLine="7343"/>
    </w:pPr>
  </w:style>
  <w:style w:type="paragraph" w:customStyle="1" w:styleId="ui-icon13">
    <w:name w:val="ui-icon13"/>
    <w:basedOn w:val="a8"/>
    <w:uiPriority w:val="99"/>
    <w:qFormat/>
    <w:rsid w:val="00986055"/>
    <w:pPr>
      <w:spacing w:before="0" w:beforeAutospacing="0"/>
      <w:ind w:firstLine="7343"/>
    </w:pPr>
  </w:style>
  <w:style w:type="paragraph" w:customStyle="1" w:styleId="ui-icon14">
    <w:name w:val="ui-icon14"/>
    <w:basedOn w:val="a8"/>
    <w:uiPriority w:val="99"/>
    <w:qFormat/>
    <w:rsid w:val="00986055"/>
    <w:pPr>
      <w:spacing w:before="0" w:beforeAutospacing="0"/>
      <w:ind w:firstLine="7343"/>
    </w:pPr>
  </w:style>
  <w:style w:type="paragraph" w:customStyle="1" w:styleId="ui-icon15">
    <w:name w:val="ui-icon15"/>
    <w:basedOn w:val="a8"/>
    <w:uiPriority w:val="99"/>
    <w:qFormat/>
    <w:rsid w:val="00986055"/>
    <w:pPr>
      <w:spacing w:before="0" w:beforeAutospacing="0"/>
      <w:ind w:firstLine="7343"/>
    </w:pPr>
  </w:style>
  <w:style w:type="paragraph" w:customStyle="1" w:styleId="ui-button1">
    <w:name w:val="ui-button1"/>
    <w:basedOn w:val="a8"/>
    <w:uiPriority w:val="99"/>
    <w:qFormat/>
    <w:rsid w:val="00986055"/>
    <w:pPr>
      <w:ind w:right="-72"/>
      <w:jc w:val="center"/>
    </w:pPr>
  </w:style>
  <w:style w:type="paragraph" w:customStyle="1" w:styleId="ui-button2">
    <w:name w:val="ui-button2"/>
    <w:basedOn w:val="a8"/>
    <w:uiPriority w:val="99"/>
    <w:qFormat/>
    <w:rsid w:val="00986055"/>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style>
  <w:style w:type="paragraph" w:customStyle="1" w:styleId="ui-button3">
    <w:name w:val="ui-button3"/>
    <w:basedOn w:val="a8"/>
    <w:uiPriority w:val="99"/>
    <w:qFormat/>
    <w:rsid w:val="00986055"/>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style>
  <w:style w:type="paragraph" w:customStyle="1" w:styleId="ui-button-large1">
    <w:name w:val="ui-button-large1"/>
    <w:basedOn w:val="a8"/>
    <w:uiPriority w:val="99"/>
    <w:qFormat/>
    <w:rsid w:val="00986055"/>
  </w:style>
  <w:style w:type="paragraph" w:customStyle="1" w:styleId="ui-icon16">
    <w:name w:val="ui-icon16"/>
    <w:basedOn w:val="a8"/>
    <w:uiPriority w:val="99"/>
    <w:qFormat/>
    <w:rsid w:val="00986055"/>
    <w:pPr>
      <w:ind w:firstLine="7343"/>
    </w:pPr>
  </w:style>
  <w:style w:type="paragraph" w:customStyle="1" w:styleId="ui-icon17">
    <w:name w:val="ui-icon17"/>
    <w:basedOn w:val="a8"/>
    <w:uiPriority w:val="99"/>
    <w:qFormat/>
    <w:rsid w:val="00986055"/>
    <w:pPr>
      <w:ind w:firstLine="7343"/>
    </w:pPr>
  </w:style>
  <w:style w:type="paragraph" w:customStyle="1" w:styleId="ui-icon18">
    <w:name w:val="ui-icon18"/>
    <w:basedOn w:val="a8"/>
    <w:uiPriority w:val="99"/>
    <w:qFormat/>
    <w:rsid w:val="00986055"/>
    <w:pPr>
      <w:ind w:firstLine="7343"/>
    </w:pPr>
  </w:style>
  <w:style w:type="paragraph" w:customStyle="1" w:styleId="ui-icon19">
    <w:name w:val="ui-icon19"/>
    <w:basedOn w:val="a8"/>
    <w:uiPriority w:val="99"/>
    <w:qFormat/>
    <w:rsid w:val="00986055"/>
    <w:pPr>
      <w:ind w:firstLine="7343"/>
    </w:pPr>
  </w:style>
  <w:style w:type="paragraph" w:customStyle="1" w:styleId="ui-dialog-titlebar1">
    <w:name w:val="ui-dialog-titlebar1"/>
    <w:basedOn w:val="a8"/>
    <w:uiPriority w:val="99"/>
    <w:qFormat/>
    <w:rsid w:val="00986055"/>
  </w:style>
  <w:style w:type="paragraph" w:customStyle="1" w:styleId="ui-dialog-title1">
    <w:name w:val="ui-dialog-title1"/>
    <w:basedOn w:val="a8"/>
    <w:uiPriority w:val="99"/>
    <w:qFormat/>
    <w:rsid w:val="00986055"/>
    <w:pPr>
      <w:spacing w:before="0" w:beforeAutospacing="0" w:after="0" w:afterAutospacing="0"/>
    </w:pPr>
  </w:style>
  <w:style w:type="paragraph" w:customStyle="1" w:styleId="ui-dialog-titlebar-close1">
    <w:name w:val="ui-dialog-titlebar-close1"/>
    <w:basedOn w:val="a8"/>
    <w:uiPriority w:val="99"/>
    <w:qFormat/>
    <w:rsid w:val="00986055"/>
    <w:pPr>
      <w:spacing w:before="0" w:beforeAutospacing="0" w:after="0" w:afterAutospacing="0"/>
    </w:pPr>
  </w:style>
  <w:style w:type="paragraph" w:customStyle="1" w:styleId="ui-dialog-titlebar-close2">
    <w:name w:val="ui-dialog-titlebar-close2"/>
    <w:basedOn w:val="a8"/>
    <w:uiPriority w:val="99"/>
    <w:qFormat/>
    <w:rsid w:val="00986055"/>
    <w:pPr>
      <w:spacing w:before="0" w:beforeAutospacing="0" w:after="0" w:afterAutospacing="0"/>
    </w:pPr>
  </w:style>
  <w:style w:type="paragraph" w:customStyle="1" w:styleId="ui-dialog-content1">
    <w:name w:val="ui-dialog-content1"/>
    <w:basedOn w:val="a8"/>
    <w:uiPriority w:val="99"/>
    <w:qFormat/>
    <w:rsid w:val="00986055"/>
  </w:style>
  <w:style w:type="paragraph" w:customStyle="1" w:styleId="ui-dialog-buttonpane1">
    <w:name w:val="ui-dialog-buttonpane1"/>
    <w:basedOn w:val="a8"/>
    <w:uiPriority w:val="99"/>
    <w:qFormat/>
    <w:rsid w:val="00986055"/>
    <w:pPr>
      <w:spacing w:before="120" w:beforeAutospacing="0" w:after="0" w:afterAutospacing="0"/>
    </w:pPr>
  </w:style>
  <w:style w:type="paragraph" w:customStyle="1" w:styleId="ui-resizable-se1">
    <w:name w:val="ui-resizable-se1"/>
    <w:basedOn w:val="a8"/>
    <w:uiPriority w:val="99"/>
    <w:qFormat/>
    <w:rsid w:val="00986055"/>
  </w:style>
  <w:style w:type="paragraph" w:customStyle="1" w:styleId="ui-dialog-titlebar-close3">
    <w:name w:val="ui-dialog-titlebar-close3"/>
    <w:basedOn w:val="a8"/>
    <w:uiPriority w:val="99"/>
    <w:qFormat/>
    <w:rsid w:val="00986055"/>
    <w:pPr>
      <w:spacing w:before="0" w:beforeAutospacing="0" w:after="0" w:afterAutospacing="0"/>
    </w:pPr>
  </w:style>
  <w:style w:type="paragraph" w:customStyle="1" w:styleId="ui-dialog-titlebar2">
    <w:name w:val="ui-dialog-titlebar2"/>
    <w:basedOn w:val="a8"/>
    <w:uiPriority w:val="99"/>
    <w:qFormat/>
    <w:rsid w:val="00986055"/>
  </w:style>
  <w:style w:type="paragraph" w:customStyle="1" w:styleId="ui-widget-header1">
    <w:name w:val="ui-widget-header1"/>
    <w:basedOn w:val="a8"/>
    <w:uiPriority w:val="99"/>
    <w:qFormat/>
    <w:rsid w:val="00986055"/>
    <w:pPr>
      <w:pBdr>
        <w:bottom w:val="single" w:sz="6" w:space="0" w:color="BBBBBB"/>
      </w:pBdr>
      <w:shd w:val="clear" w:color="auto" w:fill="F0F0F0"/>
      <w:spacing w:line="240" w:lineRule="atLeast"/>
    </w:pPr>
    <w:rPr>
      <w:b/>
      <w:bCs/>
      <w:color w:val="222222"/>
    </w:rPr>
  </w:style>
  <w:style w:type="paragraph" w:customStyle="1" w:styleId="ui-icon-closethick1">
    <w:name w:val="ui-icon-closethick1"/>
    <w:basedOn w:val="a8"/>
    <w:uiPriority w:val="99"/>
    <w:qFormat/>
    <w:rsid w:val="00986055"/>
  </w:style>
  <w:style w:type="paragraph" w:customStyle="1" w:styleId="ui-dialog-buttonpane2">
    <w:name w:val="ui-dialog-buttonpane2"/>
    <w:basedOn w:val="a8"/>
    <w:uiPriority w:val="99"/>
    <w:qFormat/>
    <w:rsid w:val="00986055"/>
    <w:pPr>
      <w:spacing w:before="0" w:beforeAutospacing="0" w:after="0" w:afterAutospacing="0"/>
    </w:pPr>
  </w:style>
  <w:style w:type="paragraph" w:customStyle="1" w:styleId="special-label1">
    <w:name w:val="special-label1"/>
    <w:basedOn w:val="a8"/>
    <w:uiPriority w:val="99"/>
    <w:qFormat/>
    <w:rsid w:val="00986055"/>
    <w:rPr>
      <w:color w:val="808080"/>
    </w:rPr>
  </w:style>
  <w:style w:type="paragraph" w:customStyle="1" w:styleId="special-query1">
    <w:name w:val="special-query1"/>
    <w:basedOn w:val="a8"/>
    <w:uiPriority w:val="99"/>
    <w:qFormat/>
    <w:rsid w:val="00986055"/>
    <w:rPr>
      <w:i/>
      <w:iCs/>
      <w:color w:val="000000"/>
    </w:rPr>
  </w:style>
  <w:style w:type="paragraph" w:customStyle="1" w:styleId="special-hover1">
    <w:name w:val="special-hover1"/>
    <w:basedOn w:val="a8"/>
    <w:uiPriority w:val="99"/>
    <w:qFormat/>
    <w:rsid w:val="00986055"/>
    <w:pPr>
      <w:shd w:val="clear" w:color="auto" w:fill="C0C0C0"/>
    </w:pPr>
  </w:style>
  <w:style w:type="paragraph" w:customStyle="1" w:styleId="special-label2">
    <w:name w:val="special-label2"/>
    <w:basedOn w:val="a8"/>
    <w:uiPriority w:val="99"/>
    <w:qFormat/>
    <w:rsid w:val="00986055"/>
    <w:rPr>
      <w:color w:val="FFFFFF"/>
    </w:rPr>
  </w:style>
  <w:style w:type="paragraph" w:customStyle="1" w:styleId="special-query2">
    <w:name w:val="special-query2"/>
    <w:basedOn w:val="a8"/>
    <w:uiPriority w:val="99"/>
    <w:qFormat/>
    <w:rsid w:val="00986055"/>
    <w:rPr>
      <w:color w:val="FFFFFF"/>
    </w:rPr>
  </w:style>
  <w:style w:type="paragraph" w:customStyle="1" w:styleId="mw-specialpage-summary1">
    <w:name w:val="mw-specialpage-summary1"/>
    <w:basedOn w:val="a8"/>
    <w:uiPriority w:val="99"/>
    <w:qFormat/>
    <w:rsid w:val="00986055"/>
    <w:rPr>
      <w:vanish/>
    </w:rPr>
  </w:style>
  <w:style w:type="paragraph" w:customStyle="1" w:styleId="editsection1">
    <w:name w:val="editsection1"/>
    <w:basedOn w:val="a8"/>
    <w:uiPriority w:val="99"/>
    <w:qFormat/>
    <w:rsid w:val="00986055"/>
    <w:rPr>
      <w:sz w:val="20"/>
      <w:szCs w:val="20"/>
    </w:rPr>
  </w:style>
  <w:style w:type="paragraph" w:customStyle="1" w:styleId="mw-headline1">
    <w:name w:val="mw-headline1"/>
    <w:basedOn w:val="a8"/>
    <w:uiPriority w:val="99"/>
    <w:qFormat/>
    <w:rsid w:val="00986055"/>
    <w:pPr>
      <w:ind w:right="72"/>
    </w:pPr>
  </w:style>
  <w:style w:type="paragraph" w:customStyle="1" w:styleId="legendlike1">
    <w:name w:val="legendlike1"/>
    <w:basedOn w:val="a8"/>
    <w:uiPriority w:val="99"/>
    <w:qFormat/>
    <w:rsid w:val="00986055"/>
    <w:pPr>
      <w:spacing w:before="0" w:beforeAutospacing="0"/>
    </w:pPr>
  </w:style>
  <w:style w:type="paragraph" w:customStyle="1" w:styleId="legendtextlike1">
    <w:name w:val="legendtextlike1"/>
    <w:basedOn w:val="a8"/>
    <w:uiPriority w:val="99"/>
    <w:qFormat/>
    <w:rsid w:val="00986055"/>
    <w:pPr>
      <w:shd w:val="clear" w:color="auto" w:fill="FFFFFF"/>
    </w:pPr>
  </w:style>
  <w:style w:type="paragraph" w:customStyle="1" w:styleId="scrollbar1">
    <w:name w:val="scrollbar1"/>
    <w:basedOn w:val="a8"/>
    <w:uiPriority w:val="99"/>
    <w:qFormat/>
    <w:rsid w:val="00986055"/>
  </w:style>
  <w:style w:type="paragraph" w:customStyle="1" w:styleId="scrollbarcontainer1">
    <w:name w:val="scrollbarcontainer1"/>
    <w:basedOn w:val="a8"/>
    <w:uiPriority w:val="99"/>
    <w:qFormat/>
    <w:rsid w:val="00986055"/>
  </w:style>
  <w:style w:type="paragraph" w:customStyle="1" w:styleId="magnify1">
    <w:name w:val="magnify1"/>
    <w:basedOn w:val="a8"/>
    <w:uiPriority w:val="99"/>
    <w:qFormat/>
    <w:rsid w:val="00986055"/>
    <w:rPr>
      <w:vanish/>
    </w:rPr>
  </w:style>
  <w:style w:type="paragraph" w:customStyle="1" w:styleId="infoboximage1">
    <w:name w:val="infoboximage1"/>
    <w:basedOn w:val="a8"/>
    <w:uiPriority w:val="99"/>
    <w:qFormat/>
    <w:rsid w:val="00986055"/>
    <w:pPr>
      <w:shd w:val="clear" w:color="auto" w:fill="FFFFFF"/>
      <w:spacing w:before="0" w:beforeAutospacing="0"/>
      <w:jc w:val="center"/>
    </w:pPr>
    <w:rPr>
      <w:color w:val="000000"/>
    </w:rPr>
  </w:style>
  <w:style w:type="paragraph" w:customStyle="1" w:styleId="infoboxsoustitre1">
    <w:name w:val="infoboxsoustitre1"/>
    <w:basedOn w:val="a8"/>
    <w:uiPriority w:val="99"/>
    <w:qFormat/>
    <w:rsid w:val="00986055"/>
    <w:pPr>
      <w:spacing w:line="480" w:lineRule="auto"/>
      <w:jc w:val="center"/>
    </w:pPr>
    <w:rPr>
      <w:b/>
      <w:bCs/>
      <w:color w:val="000000"/>
      <w:sz w:val="28"/>
      <w:szCs w:val="28"/>
    </w:rPr>
  </w:style>
  <w:style w:type="paragraph" w:customStyle="1" w:styleId="latitude1">
    <w:name w:val="latitude1"/>
    <w:basedOn w:val="a8"/>
    <w:uiPriority w:val="99"/>
    <w:qFormat/>
    <w:rsid w:val="00986055"/>
  </w:style>
  <w:style w:type="paragraph" w:customStyle="1" w:styleId="entete1">
    <w:name w:val="entete1"/>
    <w:basedOn w:val="a8"/>
    <w:uiPriority w:val="99"/>
    <w:qFormat/>
    <w:rsid w:val="00986055"/>
    <w:pPr>
      <w:spacing w:line="288" w:lineRule="atLeast"/>
      <w:jc w:val="center"/>
    </w:pPr>
    <w:rPr>
      <w:b/>
      <w:bCs/>
      <w:color w:val="000000"/>
      <w:sz w:val="36"/>
      <w:szCs w:val="36"/>
    </w:rPr>
  </w:style>
  <w:style w:type="paragraph" w:customStyle="1" w:styleId="media1">
    <w:name w:val="media1"/>
    <w:basedOn w:val="a8"/>
    <w:uiPriority w:val="99"/>
    <w:qFormat/>
    <w:rsid w:val="00986055"/>
    <w:pPr>
      <w:jc w:val="center"/>
    </w:pPr>
    <w:rPr>
      <w:b/>
      <w:bCs/>
      <w:color w:val="000000"/>
    </w:rPr>
  </w:style>
  <w:style w:type="paragraph" w:customStyle="1" w:styleId="entete2">
    <w:name w:val="entete2"/>
    <w:basedOn w:val="a8"/>
    <w:uiPriority w:val="99"/>
    <w:qFormat/>
    <w:rsid w:val="00986055"/>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b/>
      <w:bCs/>
      <w:sz w:val="34"/>
      <w:szCs w:val="34"/>
    </w:rPr>
  </w:style>
  <w:style w:type="paragraph" w:customStyle="1" w:styleId="thumbimage1">
    <w:name w:val="thumbimage1"/>
    <w:basedOn w:val="a8"/>
    <w:uiPriority w:val="99"/>
    <w:qFormat/>
    <w:rsid w:val="00986055"/>
  </w:style>
  <w:style w:type="paragraph" w:customStyle="1" w:styleId="thumbinner1">
    <w:name w:val="thumbinner1"/>
    <w:basedOn w:val="a8"/>
    <w:uiPriority w:val="99"/>
    <w:qFormat/>
    <w:rsid w:val="00986055"/>
  </w:style>
  <w:style w:type="paragraph" w:customStyle="1" w:styleId="thumb1">
    <w:name w:val="thumb1"/>
    <w:basedOn w:val="a8"/>
    <w:uiPriority w:val="99"/>
    <w:qFormat/>
    <w:rsid w:val="00986055"/>
  </w:style>
  <w:style w:type="paragraph" w:customStyle="1" w:styleId="thumbcaption1">
    <w:name w:val="thumbcaption1"/>
    <w:basedOn w:val="a8"/>
    <w:uiPriority w:val="99"/>
    <w:qFormat/>
    <w:rsid w:val="00986055"/>
    <w:rPr>
      <w:vanish/>
    </w:rPr>
  </w:style>
  <w:style w:type="paragraph" w:customStyle="1" w:styleId="legend1">
    <w:name w:val="legend1"/>
    <w:basedOn w:val="a8"/>
    <w:uiPriority w:val="99"/>
    <w:qFormat/>
    <w:rsid w:val="00986055"/>
    <w:pPr>
      <w:spacing w:before="75" w:beforeAutospacing="0" w:after="120" w:afterAutospacing="0"/>
      <w:jc w:val="center"/>
    </w:pPr>
    <w:rPr>
      <w:sz w:val="22"/>
      <w:szCs w:val="22"/>
    </w:rPr>
  </w:style>
  <w:style w:type="paragraph" w:customStyle="1" w:styleId="image21">
    <w:name w:val="image21"/>
    <w:basedOn w:val="a8"/>
    <w:uiPriority w:val="99"/>
    <w:qFormat/>
    <w:rsid w:val="00986055"/>
    <w:pPr>
      <w:jc w:val="center"/>
    </w:pPr>
  </w:style>
  <w:style w:type="paragraph" w:customStyle="1" w:styleId="bloc1">
    <w:name w:val="bloc1"/>
    <w:basedOn w:val="a8"/>
    <w:uiPriority w:val="99"/>
    <w:qFormat/>
    <w:rsid w:val="00986055"/>
    <w:pPr>
      <w:shd w:val="clear" w:color="auto" w:fill="DFEDFF"/>
      <w:spacing w:before="75" w:beforeAutospacing="0" w:after="75" w:afterAutospacing="0" w:line="264" w:lineRule="atLeast"/>
      <w:jc w:val="center"/>
    </w:pPr>
    <w:rPr>
      <w:b/>
      <w:bCs/>
    </w:rPr>
  </w:style>
  <w:style w:type="paragraph" w:customStyle="1" w:styleId="bordered1">
    <w:name w:val="bordered1"/>
    <w:basedOn w:val="a8"/>
    <w:uiPriority w:val="99"/>
    <w:qFormat/>
    <w:rsid w:val="00986055"/>
    <w:pPr>
      <w:pBdr>
        <w:top w:val="single" w:sz="6" w:space="0" w:color="DFEDFF"/>
        <w:bottom w:val="single" w:sz="6" w:space="0" w:color="DFEDFF"/>
      </w:pBdr>
      <w:spacing w:before="0" w:beforeAutospacing="0" w:after="75" w:afterAutospacing="0" w:line="264" w:lineRule="atLeast"/>
      <w:jc w:val="center"/>
    </w:pPr>
    <w:rPr>
      <w:b/>
      <w:bCs/>
    </w:rPr>
  </w:style>
  <w:style w:type="paragraph" w:customStyle="1" w:styleId="hr1">
    <w:name w:val="hr1"/>
    <w:basedOn w:val="a8"/>
    <w:uiPriority w:val="99"/>
    <w:qFormat/>
    <w:rsid w:val="00986055"/>
    <w:pPr>
      <w:shd w:val="clear" w:color="auto" w:fill="DFEDFF"/>
      <w:spacing w:before="75" w:beforeAutospacing="0" w:after="75" w:afterAutospacing="0" w:line="15" w:lineRule="atLeast"/>
    </w:pPr>
    <w:rPr>
      <w:sz w:val="2"/>
      <w:szCs w:val="2"/>
    </w:rPr>
  </w:style>
  <w:style w:type="paragraph" w:customStyle="1" w:styleId="navbar1">
    <w:name w:val="navbar1"/>
    <w:basedOn w:val="a8"/>
    <w:uiPriority w:val="99"/>
    <w:qFormat/>
    <w:rsid w:val="00986055"/>
    <w:pPr>
      <w:spacing w:before="0" w:beforeAutospacing="0" w:after="0" w:afterAutospacing="0"/>
      <w:jc w:val="right"/>
    </w:pPr>
    <w:rPr>
      <w:sz w:val="19"/>
      <w:szCs w:val="19"/>
    </w:rPr>
  </w:style>
  <w:style w:type="paragraph" w:customStyle="1" w:styleId="prevbloc1">
    <w:name w:val="prev_bloc1"/>
    <w:basedOn w:val="a8"/>
    <w:uiPriority w:val="99"/>
    <w:qFormat/>
    <w:rsid w:val="00986055"/>
  </w:style>
  <w:style w:type="paragraph" w:customStyle="1" w:styleId="nextbloc1">
    <w:name w:val="next_bloc1"/>
    <w:basedOn w:val="a8"/>
    <w:uiPriority w:val="99"/>
    <w:qFormat/>
    <w:rsid w:val="00986055"/>
    <w:pPr>
      <w:jc w:val="right"/>
    </w:pPr>
  </w:style>
  <w:style w:type="paragraph" w:customStyle="1" w:styleId="entete3">
    <w:name w:val="entete3"/>
    <w:basedOn w:val="a8"/>
    <w:uiPriority w:val="99"/>
    <w:qFormat/>
    <w:rsid w:val="00986055"/>
  </w:style>
  <w:style w:type="paragraph" w:customStyle="1" w:styleId="bloc2">
    <w:name w:val="bloc2"/>
    <w:basedOn w:val="a8"/>
    <w:uiPriority w:val="99"/>
    <w:qFormat/>
    <w:rsid w:val="00986055"/>
  </w:style>
  <w:style w:type="paragraph" w:customStyle="1" w:styleId="taxoboxclassification1">
    <w:name w:val="taxobox_classification1"/>
    <w:basedOn w:val="a8"/>
    <w:uiPriority w:val="99"/>
    <w:qFormat/>
    <w:rsid w:val="00986055"/>
    <w:rPr>
      <w:i/>
      <w:iCs/>
    </w:rPr>
  </w:style>
  <w:style w:type="paragraph" w:customStyle="1" w:styleId="rnormal1">
    <w:name w:val="rnormal1"/>
    <w:basedOn w:val="a8"/>
    <w:uiPriority w:val="99"/>
    <w:qFormat/>
    <w:rsid w:val="00986055"/>
  </w:style>
  <w:style w:type="paragraph" w:customStyle="1" w:styleId="imgtoogle1">
    <w:name w:val="img_toogle1"/>
    <w:basedOn w:val="a8"/>
    <w:uiPriority w:val="99"/>
    <w:qFormat/>
    <w:rsid w:val="00986055"/>
  </w:style>
  <w:style w:type="paragraph" w:customStyle="1" w:styleId="atoogle1">
    <w:name w:val="a_toogle1"/>
    <w:basedOn w:val="a8"/>
    <w:uiPriority w:val="99"/>
    <w:qFormat/>
    <w:rsid w:val="00986055"/>
    <w:pPr>
      <w:jc w:val="center"/>
    </w:pPr>
    <w:rPr>
      <w:sz w:val="23"/>
      <w:szCs w:val="23"/>
    </w:rPr>
  </w:style>
  <w:style w:type="paragraph" w:customStyle="1" w:styleId="geopoint1">
    <w:name w:val="geopoint1"/>
    <w:basedOn w:val="a8"/>
    <w:uiPriority w:val="99"/>
    <w:qFormat/>
    <w:rsid w:val="00986055"/>
    <w:pPr>
      <w:pBdr>
        <w:top w:val="single" w:sz="6" w:space="0" w:color="000000"/>
        <w:left w:val="single" w:sz="6" w:space="0" w:color="000000"/>
        <w:bottom w:val="single" w:sz="6" w:space="0" w:color="000000"/>
        <w:right w:val="single" w:sz="6" w:space="0" w:color="000000"/>
      </w:pBdr>
      <w:shd w:val="clear" w:color="auto" w:fill="FF0000"/>
    </w:pPr>
    <w:rPr>
      <w:sz w:val="2"/>
      <w:szCs w:val="2"/>
    </w:rPr>
  </w:style>
  <w:style w:type="paragraph" w:customStyle="1" w:styleId="thumbinner2">
    <w:name w:val="thumbinner2"/>
    <w:basedOn w:val="a8"/>
    <w:uiPriority w:val="99"/>
    <w:qFormat/>
    <w:rsid w:val="00986055"/>
    <w:pPr>
      <w:spacing w:before="0" w:beforeAutospacing="0" w:after="0" w:afterAutospacing="0"/>
    </w:pPr>
  </w:style>
  <w:style w:type="paragraph" w:customStyle="1" w:styleId="titre1">
    <w:name w:val="titre1"/>
    <w:basedOn w:val="a8"/>
    <w:uiPriority w:val="99"/>
    <w:qFormat/>
    <w:rsid w:val="00986055"/>
    <w:pPr>
      <w:spacing w:before="48" w:beforeAutospacing="0" w:after="48" w:afterAutospacing="0"/>
      <w:jc w:val="center"/>
    </w:pPr>
  </w:style>
  <w:style w:type="paragraph" w:customStyle="1" w:styleId="e6e73">
    <w:name w:val="¶e6e7аголовок 3"/>
    <w:basedOn w:val="a8"/>
    <w:next w:val="a8"/>
    <w:uiPriority w:val="99"/>
    <w:qFormat/>
    <w:rsid w:val="00986055"/>
    <w:pPr>
      <w:keepNext/>
      <w:widowControl w:val="0"/>
      <w:tabs>
        <w:tab w:val="left" w:pos="794"/>
      </w:tabs>
      <w:snapToGrid w:val="0"/>
      <w:spacing w:before="0" w:beforeAutospacing="0" w:after="0" w:afterAutospacing="0"/>
      <w:ind w:left="794" w:hanging="397"/>
    </w:pPr>
    <w:rPr>
      <w:rFonts w:ascii="Arial" w:eastAsia="Times New Roman" w:hAnsi="Arial"/>
      <w:szCs w:val="20"/>
      <w:lang w:val="en-US"/>
    </w:rPr>
  </w:style>
  <w:style w:type="paragraph" w:customStyle="1" w:styleId="Normalnormal">
    <w:name w:val="Normal.normal"/>
    <w:uiPriority w:val="99"/>
    <w:qFormat/>
    <w:rsid w:val="00986055"/>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8"/>
    <w:uiPriority w:val="99"/>
    <w:qFormat/>
    <w:rsid w:val="00986055"/>
    <w:pPr>
      <w:suppressAutoHyphens/>
      <w:spacing w:before="280" w:beforeAutospacing="0" w:after="280" w:afterAutospacing="0"/>
    </w:pPr>
    <w:rPr>
      <w:rFonts w:eastAsia="Times New Roman"/>
      <w:lang w:eastAsia="ar-SA"/>
    </w:rPr>
  </w:style>
  <w:style w:type="paragraph" w:customStyle="1" w:styleId="l1">
    <w:name w:val="l1"/>
    <w:basedOn w:val="a8"/>
    <w:uiPriority w:val="99"/>
    <w:qFormat/>
    <w:rsid w:val="00986055"/>
    <w:rPr>
      <w:rFonts w:eastAsia="Times New Roman"/>
    </w:rPr>
  </w:style>
  <w:style w:type="character" w:customStyle="1" w:styleId="afffffffffa">
    <w:name w:val="Подпись к таблице_"/>
    <w:link w:val="afffffffffb"/>
    <w:uiPriority w:val="99"/>
    <w:qFormat/>
    <w:locked/>
    <w:rsid w:val="00986055"/>
    <w:rPr>
      <w:sz w:val="17"/>
      <w:shd w:val="clear" w:color="auto" w:fill="FFFFFF"/>
    </w:rPr>
  </w:style>
  <w:style w:type="paragraph" w:customStyle="1" w:styleId="afffffffffb">
    <w:name w:val="Подпись к таблице"/>
    <w:basedOn w:val="a8"/>
    <w:link w:val="afffffffffa"/>
    <w:uiPriority w:val="99"/>
    <w:qFormat/>
    <w:rsid w:val="00986055"/>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a">
    <w:name w:val="Основной текст (6)_"/>
    <w:link w:val="6b"/>
    <w:uiPriority w:val="99"/>
    <w:qFormat/>
    <w:locked/>
    <w:rsid w:val="00986055"/>
    <w:rPr>
      <w:sz w:val="14"/>
      <w:shd w:val="clear" w:color="auto" w:fill="FFFFFF"/>
    </w:rPr>
  </w:style>
  <w:style w:type="paragraph" w:customStyle="1" w:styleId="6b">
    <w:name w:val="Основной текст (6)"/>
    <w:basedOn w:val="a8"/>
    <w:link w:val="6a"/>
    <w:uiPriority w:val="99"/>
    <w:qFormat/>
    <w:rsid w:val="00986055"/>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2">
    <w:name w:val="Заголовок 3 уровня"/>
    <w:basedOn w:val="afffff4"/>
    <w:uiPriority w:val="99"/>
    <w:qFormat/>
    <w:rsid w:val="00986055"/>
    <w:pPr>
      <w:ind w:firstLine="0"/>
      <w:jc w:val="center"/>
    </w:pPr>
    <w:rPr>
      <w:rFonts w:ascii="Times New Roman" w:hAnsi="Times New Roman"/>
      <w:b/>
      <w:sz w:val="20"/>
    </w:rPr>
  </w:style>
  <w:style w:type="character" w:customStyle="1" w:styleId="nameautor4">
    <w:name w:val="name_autor4"/>
    <w:uiPriority w:val="99"/>
    <w:qFormat/>
    <w:rsid w:val="00986055"/>
    <w:rPr>
      <w:sz w:val="22"/>
    </w:rPr>
  </w:style>
  <w:style w:type="character" w:customStyle="1" w:styleId="useremail">
    <w:name w:val="useremail"/>
    <w:uiPriority w:val="99"/>
    <w:qFormat/>
    <w:rsid w:val="00986055"/>
    <w:rPr>
      <w:b/>
      <w:color w:val="555555"/>
    </w:rPr>
  </w:style>
  <w:style w:type="character" w:customStyle="1" w:styleId="sel1">
    <w:name w:val="sel1"/>
    <w:uiPriority w:val="99"/>
    <w:qFormat/>
    <w:rsid w:val="00986055"/>
    <w:rPr>
      <w:shd w:val="clear" w:color="auto" w:fill="000000"/>
    </w:rPr>
  </w:style>
  <w:style w:type="character" w:customStyle="1" w:styleId="1ffffff8">
    <w:name w:val="Основной текст + Курсив1"/>
    <w:uiPriority w:val="99"/>
    <w:qFormat/>
    <w:rsid w:val="00986055"/>
    <w:rPr>
      <w:rFonts w:ascii="SimSun" w:eastAsia="SimSun" w:hAnsi="SimSun"/>
      <w:i/>
      <w:lang w:val="ru-RU" w:eastAsia="zh-CN"/>
    </w:rPr>
  </w:style>
  <w:style w:type="character" w:customStyle="1" w:styleId="4f">
    <w:name w:val="Основной текст + Полужирный4"/>
    <w:aliases w:val="Курсив4,Основной текст + 12 pt4,Интервал 1 pt4,Основной текст + 96,5 pt7"/>
    <w:uiPriority w:val="99"/>
    <w:qFormat/>
    <w:rsid w:val="00986055"/>
    <w:rPr>
      <w:rFonts w:ascii="Times New Roman" w:hAnsi="Times New Roman"/>
      <w:b/>
      <w:i/>
      <w:spacing w:val="0"/>
      <w:sz w:val="20"/>
    </w:rPr>
  </w:style>
  <w:style w:type="character" w:customStyle="1" w:styleId="sel11">
    <w:name w:val="sel11"/>
    <w:uiPriority w:val="99"/>
    <w:qFormat/>
    <w:rsid w:val="00986055"/>
    <w:rPr>
      <w:b/>
    </w:rPr>
  </w:style>
  <w:style w:type="character" w:customStyle="1" w:styleId="bodyouter">
    <w:name w:val="body_outer"/>
    <w:uiPriority w:val="99"/>
    <w:qFormat/>
    <w:rsid w:val="00986055"/>
  </w:style>
  <w:style w:type="character" w:customStyle="1" w:styleId="at3">
    <w:name w:val="at3"/>
    <w:uiPriority w:val="99"/>
    <w:qFormat/>
    <w:rsid w:val="00986055"/>
    <w:rPr>
      <w:b/>
      <w:i/>
      <w:color w:val="00008B"/>
      <w:u w:val="single"/>
    </w:rPr>
  </w:style>
  <w:style w:type="character" w:customStyle="1" w:styleId="415">
    <w:name w:val="Знак4 Знак Знак1"/>
    <w:locked/>
    <w:rsid w:val="00986055"/>
    <w:rPr>
      <w:rFonts w:ascii="Arial" w:hAnsi="Arial"/>
      <w:b/>
      <w:kern w:val="32"/>
      <w:sz w:val="32"/>
      <w:lang w:val="ru-RU" w:eastAsia="ru-RU"/>
    </w:rPr>
  </w:style>
  <w:style w:type="character" w:customStyle="1" w:styleId="21f4">
    <w:name w:val="Знак2 Знак Знак1"/>
    <w:qFormat/>
    <w:locked/>
    <w:rsid w:val="00986055"/>
    <w:rPr>
      <w:b/>
      <w:sz w:val="27"/>
      <w:lang w:val="ru-RU" w:eastAsia="ru-RU"/>
    </w:rPr>
  </w:style>
  <w:style w:type="character" w:customStyle="1" w:styleId="ilad">
    <w:name w:val="il_ad"/>
    <w:uiPriority w:val="99"/>
    <w:qFormat/>
    <w:rsid w:val="00986055"/>
  </w:style>
  <w:style w:type="character" w:customStyle="1" w:styleId="tooltipextranews">
    <w:name w:val="tooltip_extranews"/>
    <w:uiPriority w:val="99"/>
    <w:qFormat/>
    <w:rsid w:val="00986055"/>
    <w:rPr>
      <w:rFonts w:ascii="Times New Roman" w:hAnsi="Times New Roman"/>
    </w:rPr>
  </w:style>
  <w:style w:type="character" w:customStyle="1" w:styleId="citecrochet1">
    <w:name w:val="cite_crochet1"/>
    <w:uiPriority w:val="99"/>
    <w:qFormat/>
    <w:rsid w:val="00986055"/>
    <w:rPr>
      <w:rFonts w:ascii="Times New Roman" w:hAnsi="Times New Roman"/>
      <w:vanish/>
    </w:rPr>
  </w:style>
  <w:style w:type="character" w:customStyle="1" w:styleId="nowrap1">
    <w:name w:val="nowrap1"/>
    <w:uiPriority w:val="99"/>
    <w:qFormat/>
    <w:rsid w:val="00986055"/>
    <w:rPr>
      <w:rFonts w:ascii="Times New Roman" w:hAnsi="Times New Roman"/>
    </w:rPr>
  </w:style>
  <w:style w:type="character" w:customStyle="1" w:styleId="needref">
    <w:name w:val="need_ref"/>
    <w:uiPriority w:val="99"/>
    <w:qFormat/>
    <w:rsid w:val="00986055"/>
    <w:rPr>
      <w:rFonts w:ascii="Times New Roman" w:hAnsi="Times New Roman"/>
    </w:rPr>
  </w:style>
  <w:style w:type="character" w:customStyle="1" w:styleId="up">
    <w:name w:val="up"/>
    <w:uiPriority w:val="99"/>
    <w:qFormat/>
    <w:rsid w:val="00986055"/>
    <w:rPr>
      <w:rFonts w:ascii="Times New Roman" w:hAnsi="Times New Roman"/>
    </w:rPr>
  </w:style>
  <w:style w:type="character" w:customStyle="1" w:styleId="down">
    <w:name w:val="down"/>
    <w:uiPriority w:val="99"/>
    <w:qFormat/>
    <w:rsid w:val="00986055"/>
    <w:rPr>
      <w:rFonts w:ascii="Times New Roman" w:hAnsi="Times New Roman"/>
    </w:rPr>
  </w:style>
  <w:style w:type="character" w:customStyle="1" w:styleId="ref">
    <w:name w:val="ref"/>
    <w:uiPriority w:val="99"/>
    <w:qFormat/>
    <w:rsid w:val="00986055"/>
    <w:rPr>
      <w:rFonts w:ascii="Times New Roman" w:hAnsi="Times New Roman"/>
    </w:rPr>
  </w:style>
  <w:style w:type="character" w:customStyle="1" w:styleId="up1">
    <w:name w:val="up1"/>
    <w:uiPriority w:val="99"/>
    <w:qFormat/>
    <w:rsid w:val="00986055"/>
    <w:rPr>
      <w:rFonts w:ascii="Times New Roman" w:hAnsi="Times New Roman"/>
      <w:color w:val="0645AD"/>
    </w:rPr>
  </w:style>
  <w:style w:type="character" w:customStyle="1" w:styleId="down1">
    <w:name w:val="down1"/>
    <w:uiPriority w:val="99"/>
    <w:qFormat/>
    <w:rsid w:val="00986055"/>
    <w:rPr>
      <w:rFonts w:ascii="Times New Roman" w:hAnsi="Times New Roman"/>
      <w:color w:val="0645AD"/>
    </w:rPr>
  </w:style>
  <w:style w:type="character" w:customStyle="1" w:styleId="up2">
    <w:name w:val="up2"/>
    <w:uiPriority w:val="99"/>
    <w:qFormat/>
    <w:rsid w:val="00986055"/>
    <w:rPr>
      <w:rFonts w:ascii="Times New Roman" w:hAnsi="Times New Roman"/>
      <w:vanish/>
    </w:rPr>
  </w:style>
  <w:style w:type="character" w:customStyle="1" w:styleId="down2">
    <w:name w:val="down2"/>
    <w:uiPriority w:val="99"/>
    <w:qFormat/>
    <w:rsid w:val="00986055"/>
    <w:rPr>
      <w:rFonts w:ascii="Times New Roman" w:hAnsi="Times New Roman"/>
      <w:vanish/>
    </w:rPr>
  </w:style>
  <w:style w:type="character" w:customStyle="1" w:styleId="toctoggle">
    <w:name w:val="toctoggle"/>
    <w:uiPriority w:val="99"/>
    <w:qFormat/>
    <w:rsid w:val="00986055"/>
    <w:rPr>
      <w:rFonts w:ascii="Times New Roman" w:hAnsi="Times New Roman"/>
    </w:rPr>
  </w:style>
  <w:style w:type="character" w:customStyle="1" w:styleId="tocnumber">
    <w:name w:val="tocnumber"/>
    <w:uiPriority w:val="99"/>
    <w:qFormat/>
    <w:rsid w:val="00986055"/>
    <w:rPr>
      <w:rFonts w:ascii="Times New Roman" w:hAnsi="Times New Roman"/>
    </w:rPr>
  </w:style>
  <w:style w:type="character" w:customStyle="1" w:styleId="romain1">
    <w:name w:val="romain1"/>
    <w:uiPriority w:val="99"/>
    <w:qFormat/>
    <w:rsid w:val="00986055"/>
    <w:rPr>
      <w:rFonts w:ascii="Times New Roman" w:hAnsi="Times New Roman"/>
      <w:smallCaps/>
    </w:rPr>
  </w:style>
  <w:style w:type="character" w:customStyle="1" w:styleId="editsection2">
    <w:name w:val="editsection2"/>
    <w:uiPriority w:val="99"/>
    <w:qFormat/>
    <w:rsid w:val="00986055"/>
    <w:rPr>
      <w:rFonts w:ascii="Times New Roman" w:hAnsi="Times New Roman"/>
    </w:rPr>
  </w:style>
  <w:style w:type="character" w:customStyle="1" w:styleId="mw-headline2">
    <w:name w:val="mw-headline2"/>
    <w:uiPriority w:val="99"/>
    <w:qFormat/>
    <w:rsid w:val="00986055"/>
    <w:rPr>
      <w:rFonts w:ascii="Times New Roman" w:hAnsi="Times New Roman"/>
    </w:rPr>
  </w:style>
  <w:style w:type="character" w:customStyle="1" w:styleId="750">
    <w:name w:val="Основной текст (7)5"/>
    <w:uiPriority w:val="99"/>
    <w:qFormat/>
    <w:rsid w:val="00986055"/>
    <w:rPr>
      <w:rFonts w:ascii="Times New Roman" w:hAnsi="Times New Roman"/>
      <w:spacing w:val="0"/>
      <w:sz w:val="20"/>
    </w:rPr>
  </w:style>
  <w:style w:type="character" w:customStyle="1" w:styleId="term1">
    <w:name w:val="term1"/>
    <w:uiPriority w:val="99"/>
    <w:qFormat/>
    <w:rsid w:val="00986055"/>
    <w:rPr>
      <w:b/>
      <w:i/>
      <w:color w:val="121F48"/>
    </w:rPr>
  </w:style>
  <w:style w:type="character" w:customStyle="1" w:styleId="fontstyle290">
    <w:name w:val="fontstyle29"/>
    <w:uiPriority w:val="99"/>
    <w:qFormat/>
    <w:rsid w:val="00986055"/>
    <w:rPr>
      <w:rFonts w:ascii="Times New Roman" w:hAnsi="Times New Roman"/>
    </w:rPr>
  </w:style>
  <w:style w:type="character" w:customStyle="1" w:styleId="4f0">
    <w:name w:val="Знак4 Знак Знак"/>
    <w:qFormat/>
    <w:locked/>
    <w:rsid w:val="00986055"/>
    <w:rPr>
      <w:rFonts w:ascii="Arial" w:hAnsi="Arial"/>
      <w:b/>
      <w:kern w:val="32"/>
      <w:sz w:val="32"/>
      <w:lang w:val="ru-RU" w:eastAsia="ru-RU"/>
    </w:rPr>
  </w:style>
  <w:style w:type="character" w:customStyle="1" w:styleId="2fff4">
    <w:name w:val="Знак2 Знак Знак"/>
    <w:semiHidden/>
    <w:qFormat/>
    <w:locked/>
    <w:rsid w:val="00986055"/>
    <w:rPr>
      <w:rFonts w:ascii="Arial" w:hAnsi="Arial"/>
      <w:b/>
      <w:sz w:val="26"/>
      <w:lang w:val="ru-RU" w:eastAsia="ru-RU"/>
    </w:rPr>
  </w:style>
  <w:style w:type="character" w:customStyle="1" w:styleId="-FN">
    <w:name w:val="Текст сноски-FN Знак Знак Знак"/>
    <w:uiPriority w:val="99"/>
    <w:semiHidden/>
    <w:qFormat/>
    <w:locked/>
    <w:rsid w:val="00986055"/>
    <w:rPr>
      <w:lang w:eastAsia="ru-RU"/>
    </w:rPr>
  </w:style>
  <w:style w:type="character" w:customStyle="1" w:styleId="style50">
    <w:name w:val="style5"/>
    <w:uiPriority w:val="99"/>
    <w:qFormat/>
    <w:rsid w:val="00986055"/>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986055"/>
    <w:rPr>
      <w:lang w:val="ru-RU" w:eastAsia="ru-RU"/>
    </w:rPr>
  </w:style>
  <w:style w:type="character" w:customStyle="1" w:styleId="gapspan">
    <w:name w:val="gapspan"/>
    <w:uiPriority w:val="99"/>
    <w:qFormat/>
    <w:rsid w:val="00986055"/>
  </w:style>
  <w:style w:type="character" w:customStyle="1" w:styleId="721">
    <w:name w:val="Основной текст (7)2"/>
    <w:uiPriority w:val="99"/>
    <w:qFormat/>
    <w:rsid w:val="00986055"/>
    <w:rPr>
      <w:rFonts w:ascii="Times New Roman" w:hAnsi="Times New Roman"/>
      <w:spacing w:val="0"/>
      <w:sz w:val="20"/>
    </w:rPr>
  </w:style>
  <w:style w:type="character" w:customStyle="1" w:styleId="760">
    <w:name w:val="Основной текст (7)6"/>
    <w:uiPriority w:val="99"/>
    <w:qFormat/>
    <w:rsid w:val="00986055"/>
    <w:rPr>
      <w:rFonts w:ascii="Times New Roman" w:hAnsi="Times New Roman"/>
      <w:spacing w:val="0"/>
      <w:sz w:val="20"/>
    </w:rPr>
  </w:style>
  <w:style w:type="character" w:customStyle="1" w:styleId="Absatz-Standardschriftart">
    <w:name w:val="Absatz-Standardschriftart"/>
    <w:uiPriority w:val="99"/>
    <w:qFormat/>
    <w:rsid w:val="00986055"/>
  </w:style>
  <w:style w:type="character" w:customStyle="1" w:styleId="WW-Absatz-Standardschriftart">
    <w:name w:val="WW-Absatz-Standardschriftart"/>
    <w:uiPriority w:val="99"/>
    <w:qFormat/>
    <w:rsid w:val="00986055"/>
  </w:style>
  <w:style w:type="character" w:customStyle="1" w:styleId="FontStyle150">
    <w:name w:val="Font Style15"/>
    <w:qFormat/>
    <w:rsid w:val="00986055"/>
    <w:rPr>
      <w:rFonts w:ascii="Times New Roman" w:hAnsi="Times New Roman"/>
      <w:sz w:val="10"/>
    </w:rPr>
  </w:style>
  <w:style w:type="character" w:customStyle="1" w:styleId="FontStyle23">
    <w:name w:val="Font Style23"/>
    <w:uiPriority w:val="99"/>
    <w:qFormat/>
    <w:rsid w:val="00986055"/>
    <w:rPr>
      <w:rFonts w:ascii="Times New Roman" w:hAnsi="Times New Roman"/>
      <w:b/>
      <w:sz w:val="20"/>
    </w:rPr>
  </w:style>
  <w:style w:type="character" w:customStyle="1" w:styleId="b-serp-urlitem">
    <w:name w:val="b-serp-url__item"/>
    <w:uiPriority w:val="99"/>
    <w:qFormat/>
    <w:rsid w:val="00986055"/>
    <w:rPr>
      <w:rFonts w:ascii="Times New Roman" w:hAnsi="Times New Roman"/>
    </w:rPr>
  </w:style>
  <w:style w:type="character" w:customStyle="1" w:styleId="79">
    <w:name w:val="Основной текст (7)9"/>
    <w:uiPriority w:val="99"/>
    <w:qFormat/>
    <w:rsid w:val="00986055"/>
    <w:rPr>
      <w:rFonts w:ascii="Times New Roman" w:hAnsi="Times New Roman"/>
      <w:spacing w:val="0"/>
      <w:sz w:val="20"/>
    </w:rPr>
  </w:style>
  <w:style w:type="character" w:customStyle="1" w:styleId="afffffffffc">
    <w:name w:val="пример"/>
    <w:uiPriority w:val="99"/>
    <w:qFormat/>
    <w:rsid w:val="00986055"/>
    <w:rPr>
      <w:rFonts w:ascii="Times New Roman" w:hAnsi="Times New Roman"/>
    </w:rPr>
  </w:style>
  <w:style w:type="character" w:customStyle="1" w:styleId="first-letter">
    <w:name w:val="first-letter"/>
    <w:uiPriority w:val="99"/>
    <w:qFormat/>
    <w:rsid w:val="00986055"/>
  </w:style>
  <w:style w:type="character" w:customStyle="1" w:styleId="indicateur-langue1">
    <w:name w:val="indicateur-langue1"/>
    <w:uiPriority w:val="99"/>
    <w:qFormat/>
    <w:rsid w:val="00986055"/>
    <w:rPr>
      <w:rFonts w:ascii="Courier New" w:hAnsi="Courier New"/>
      <w:b/>
      <w:sz w:val="24"/>
    </w:rPr>
  </w:style>
  <w:style w:type="character" w:customStyle="1" w:styleId="italique1">
    <w:name w:val="italique1"/>
    <w:uiPriority w:val="99"/>
    <w:qFormat/>
    <w:rsid w:val="00986055"/>
    <w:rPr>
      <w:i/>
    </w:rPr>
  </w:style>
  <w:style w:type="character" w:customStyle="1" w:styleId="hl21">
    <w:name w:val="hl21"/>
    <w:uiPriority w:val="99"/>
    <w:qFormat/>
    <w:rsid w:val="00986055"/>
    <w:rPr>
      <w:b/>
      <w:sz w:val="24"/>
    </w:rPr>
  </w:style>
  <w:style w:type="character" w:customStyle="1" w:styleId="m1">
    <w:name w:val="m1"/>
    <w:uiPriority w:val="99"/>
    <w:qFormat/>
    <w:rsid w:val="00986055"/>
    <w:rPr>
      <w:rFonts w:ascii="Tahoma" w:hAnsi="Tahoma"/>
      <w:sz w:val="18"/>
      <w:u w:val="none"/>
    </w:rPr>
  </w:style>
  <w:style w:type="character" w:customStyle="1" w:styleId="trd12">
    <w:name w:val="trd12"/>
    <w:uiPriority w:val="99"/>
    <w:qFormat/>
    <w:rsid w:val="00986055"/>
  </w:style>
  <w:style w:type="character" w:customStyle="1" w:styleId="mr1">
    <w:name w:val="mr1"/>
    <w:uiPriority w:val="99"/>
    <w:qFormat/>
    <w:rsid w:val="00986055"/>
    <w:rPr>
      <w:rFonts w:ascii="Tahoma" w:hAnsi="Tahoma"/>
      <w:color w:val="800000"/>
      <w:sz w:val="18"/>
      <w:u w:val="none"/>
    </w:rPr>
  </w:style>
  <w:style w:type="character" w:customStyle="1" w:styleId="trd121">
    <w:name w:val="trd121"/>
    <w:uiPriority w:val="99"/>
    <w:qFormat/>
    <w:rsid w:val="00986055"/>
    <w:rPr>
      <w:rFonts w:ascii="Arial" w:hAnsi="Arial"/>
      <w:b/>
      <w:color w:val="800000"/>
      <w:sz w:val="18"/>
      <w:u w:val="none"/>
    </w:rPr>
  </w:style>
  <w:style w:type="character" w:customStyle="1" w:styleId="hlnormal">
    <w:name w:val="hlnormal"/>
    <w:uiPriority w:val="99"/>
    <w:qFormat/>
    <w:rsid w:val="00986055"/>
  </w:style>
  <w:style w:type="character" w:customStyle="1" w:styleId="bod1">
    <w:name w:val="bod1"/>
    <w:uiPriority w:val="99"/>
    <w:qFormat/>
    <w:rsid w:val="00986055"/>
  </w:style>
  <w:style w:type="paragraph" w:customStyle="1" w:styleId="911">
    <w:name w:val="Знак9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uiPriority w:val="99"/>
    <w:qFormat/>
    <w:locked/>
    <w:rsid w:val="00986055"/>
    <w:rPr>
      <w:rFonts w:ascii="Arial" w:hAnsi="Arial"/>
      <w:b/>
      <w:kern w:val="32"/>
      <w:sz w:val="32"/>
      <w:lang w:val="ru-RU" w:eastAsia="ru-RU"/>
    </w:rPr>
  </w:style>
  <w:style w:type="character" w:customStyle="1" w:styleId="2112">
    <w:name w:val="Знак2 Знак Знак11"/>
    <w:uiPriority w:val="99"/>
    <w:qFormat/>
    <w:locked/>
    <w:rsid w:val="00986055"/>
    <w:rPr>
      <w:b/>
      <w:sz w:val="27"/>
      <w:lang w:val="ru-RU" w:eastAsia="ru-RU"/>
    </w:rPr>
  </w:style>
  <w:style w:type="character" w:customStyle="1" w:styleId="422">
    <w:name w:val="Знак4 Знак Знак2"/>
    <w:locked/>
    <w:rsid w:val="00986055"/>
    <w:rPr>
      <w:rFonts w:ascii="Arial" w:hAnsi="Arial"/>
      <w:b/>
      <w:kern w:val="32"/>
      <w:sz w:val="32"/>
      <w:lang w:val="ru-RU" w:eastAsia="ru-RU"/>
    </w:rPr>
  </w:style>
  <w:style w:type="character" w:customStyle="1" w:styleId="228">
    <w:name w:val="Знак2 Знак Знак2"/>
    <w:qFormat/>
    <w:locked/>
    <w:rsid w:val="00986055"/>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Знак Знак24 Char2,Знак Знак23 Char2,Знак Знак24 Char21,Знак Знак23 Char21,Текст Знак2 Char,Знак3 Знак1 Char"/>
    <w:uiPriority w:val="99"/>
    <w:qFormat/>
    <w:locked/>
    <w:rsid w:val="00986055"/>
    <w:rPr>
      <w:rFonts w:ascii="Times New Roman" w:hAnsi="Times New Roman"/>
      <w:sz w:val="24"/>
      <w:lang w:eastAsia="ru-RU"/>
    </w:rPr>
  </w:style>
  <w:style w:type="character" w:customStyle="1" w:styleId="spellingerror">
    <w:name w:val="spellingerror"/>
    <w:uiPriority w:val="99"/>
    <w:qFormat/>
    <w:rsid w:val="00986055"/>
  </w:style>
  <w:style w:type="character" w:customStyle="1" w:styleId="contextualspellingandgrammarerror">
    <w:name w:val="contextualspellingandgrammarerror"/>
    <w:uiPriority w:val="99"/>
    <w:qFormat/>
    <w:rsid w:val="00986055"/>
  </w:style>
  <w:style w:type="character" w:customStyle="1" w:styleId="normaltextrun1">
    <w:name w:val="normaltextrun1"/>
    <w:uiPriority w:val="99"/>
    <w:qFormat/>
    <w:rsid w:val="00986055"/>
  </w:style>
  <w:style w:type="character" w:customStyle="1" w:styleId="eop">
    <w:name w:val="eop"/>
    <w:uiPriority w:val="99"/>
    <w:qFormat/>
    <w:rsid w:val="00986055"/>
  </w:style>
  <w:style w:type="character" w:customStyle="1" w:styleId="FontStyle182">
    <w:name w:val="Font Style182"/>
    <w:qFormat/>
    <w:rsid w:val="00986055"/>
    <w:rPr>
      <w:rFonts w:ascii="Times New Roman" w:hAnsi="Times New Roman"/>
      <w:sz w:val="18"/>
    </w:rPr>
  </w:style>
  <w:style w:type="paragraph" w:customStyle="1" w:styleId="Style2134">
    <w:name w:val="_Style 2134"/>
    <w:basedOn w:val="a8"/>
    <w:next w:val="afff1"/>
    <w:uiPriority w:val="99"/>
    <w:qFormat/>
    <w:rsid w:val="00986055"/>
    <w:pPr>
      <w:spacing w:before="0" w:beforeAutospacing="0" w:after="0" w:afterAutospacing="0"/>
      <w:jc w:val="center"/>
    </w:pPr>
    <w:rPr>
      <w:sz w:val="28"/>
      <w:lang w:val="en-US"/>
    </w:rPr>
  </w:style>
  <w:style w:type="paragraph" w:customStyle="1" w:styleId="6c">
    <w:name w:val="Обычный6"/>
    <w:basedOn w:val="a8"/>
    <w:uiPriority w:val="99"/>
    <w:qFormat/>
    <w:rsid w:val="00986055"/>
  </w:style>
  <w:style w:type="paragraph" w:customStyle="1" w:styleId="3ff3">
    <w:name w:val="Подзаголовок3"/>
    <w:basedOn w:val="a8"/>
    <w:qFormat/>
    <w:rsid w:val="00986055"/>
    <w:pPr>
      <w:spacing w:before="0" w:beforeAutospacing="0" w:after="0" w:afterAutospacing="0" w:line="312" w:lineRule="auto"/>
    </w:pPr>
    <w:rPr>
      <w:rFonts w:ascii="Arial" w:hAnsi="Arial" w:cs="Arial"/>
      <w:b/>
      <w:bCs/>
      <w:color w:val="000000"/>
      <w:sz w:val="20"/>
      <w:szCs w:val="20"/>
    </w:rPr>
  </w:style>
  <w:style w:type="character" w:customStyle="1" w:styleId="afffffffffd">
    <w:name w:val="Без интервала Знак"/>
    <w:link w:val="afffffffffe"/>
    <w:qFormat/>
    <w:locked/>
    <w:rsid w:val="00986055"/>
    <w:rPr>
      <w:lang w:val="en-US"/>
    </w:rPr>
  </w:style>
  <w:style w:type="paragraph" w:styleId="afffffffffe">
    <w:name w:val="No Spacing"/>
    <w:link w:val="afffffffffd"/>
    <w:qFormat/>
    <w:rsid w:val="00986055"/>
    <w:pPr>
      <w:spacing w:beforeAutospacing="1" w:after="0" w:afterAutospacing="1" w:line="240" w:lineRule="auto"/>
    </w:pPr>
    <w:rPr>
      <w:lang w:val="en-US"/>
    </w:rPr>
  </w:style>
  <w:style w:type="character" w:customStyle="1" w:styleId="affffffffff">
    <w:name w:val="Абзац списка Знак"/>
    <w:link w:val="affffffffff0"/>
    <w:uiPriority w:val="99"/>
    <w:qFormat/>
    <w:locked/>
    <w:rsid w:val="00986055"/>
    <w:rPr>
      <w:sz w:val="24"/>
    </w:rPr>
  </w:style>
  <w:style w:type="paragraph" w:styleId="affffffffff0">
    <w:name w:val="List Paragraph"/>
    <w:basedOn w:val="a8"/>
    <w:link w:val="affffffffff"/>
    <w:uiPriority w:val="99"/>
    <w:qFormat/>
    <w:rsid w:val="00986055"/>
    <w:pPr>
      <w:ind w:left="720"/>
      <w:contextualSpacing/>
    </w:pPr>
    <w:rPr>
      <w:rFonts w:asciiTheme="minorHAnsi" w:eastAsiaTheme="minorHAnsi" w:hAnsiTheme="minorHAnsi" w:cstheme="minorBidi"/>
      <w:szCs w:val="22"/>
      <w:lang w:eastAsia="en-US"/>
    </w:rPr>
  </w:style>
  <w:style w:type="character" w:styleId="affffffffff1">
    <w:name w:val="Placeholder Text"/>
    <w:qFormat/>
    <w:rsid w:val="00986055"/>
    <w:rPr>
      <w:rFonts w:cs="Times New Roman"/>
      <w:color w:val="808080"/>
    </w:rPr>
  </w:style>
  <w:style w:type="character" w:styleId="affffffffff2">
    <w:name w:val="Subtle Emphasis"/>
    <w:qFormat/>
    <w:rsid w:val="00986055"/>
    <w:rPr>
      <w:rFonts w:cs="Times New Roman"/>
      <w:i/>
      <w:color w:val="808080"/>
    </w:rPr>
  </w:style>
  <w:style w:type="character" w:styleId="affffffffff3">
    <w:name w:val="Intense Emphasis"/>
    <w:qFormat/>
    <w:rsid w:val="00986055"/>
    <w:rPr>
      <w:rFonts w:cs="Times New Roman"/>
      <w:b/>
      <w:i/>
      <w:color w:val="4F81BD"/>
    </w:rPr>
  </w:style>
  <w:style w:type="character" w:styleId="affffffffff4">
    <w:name w:val="Subtle Reference"/>
    <w:qFormat/>
    <w:rsid w:val="00986055"/>
    <w:rPr>
      <w:rFonts w:cs="Times New Roman"/>
      <w:smallCaps/>
      <w:color w:val="C0504D"/>
      <w:u w:val="single"/>
    </w:rPr>
  </w:style>
  <w:style w:type="character" w:styleId="affffffffff5">
    <w:name w:val="Intense Reference"/>
    <w:qFormat/>
    <w:rsid w:val="00986055"/>
    <w:rPr>
      <w:rFonts w:cs="Times New Roman"/>
      <w:b/>
      <w:smallCaps/>
      <w:color w:val="C0504D"/>
      <w:spacing w:val="5"/>
      <w:u w:val="single"/>
    </w:rPr>
  </w:style>
  <w:style w:type="character" w:styleId="affffffffff6">
    <w:name w:val="Book Title"/>
    <w:qFormat/>
    <w:rsid w:val="00986055"/>
    <w:rPr>
      <w:rFonts w:cs="Times New Roman"/>
      <w:b/>
      <w:smallCaps/>
      <w:spacing w:val="5"/>
    </w:rPr>
  </w:style>
  <w:style w:type="paragraph" w:styleId="2fff5">
    <w:name w:val="Quote"/>
    <w:basedOn w:val="a8"/>
    <w:next w:val="a8"/>
    <w:link w:val="2fff6"/>
    <w:qFormat/>
    <w:rsid w:val="00986055"/>
    <w:pPr>
      <w:spacing w:before="200" w:after="160"/>
      <w:ind w:left="864" w:right="864"/>
      <w:jc w:val="center"/>
    </w:pPr>
    <w:rPr>
      <w:rFonts w:ascii="Calibri" w:hAnsi="Calibri"/>
      <w:i/>
      <w:color w:val="000000"/>
      <w:szCs w:val="20"/>
    </w:rPr>
  </w:style>
  <w:style w:type="character" w:customStyle="1" w:styleId="2fff6">
    <w:name w:val="Цитата 2 Знак"/>
    <w:basedOn w:val="a9"/>
    <w:link w:val="2fff5"/>
    <w:qFormat/>
    <w:rsid w:val="00986055"/>
    <w:rPr>
      <w:rFonts w:ascii="Calibri" w:eastAsia="Calibri" w:hAnsi="Calibri" w:cs="Times New Roman"/>
      <w:i/>
      <w:color w:val="000000"/>
      <w:sz w:val="24"/>
      <w:szCs w:val="20"/>
    </w:rPr>
  </w:style>
  <w:style w:type="paragraph" w:styleId="affffffffff7">
    <w:name w:val="Intense Quote"/>
    <w:basedOn w:val="a8"/>
    <w:next w:val="a8"/>
    <w:link w:val="affffffffff8"/>
    <w:qFormat/>
    <w:rsid w:val="00986055"/>
    <w:pPr>
      <w:pBdr>
        <w:top w:val="single" w:sz="4" w:space="10" w:color="5B9BD5"/>
        <w:bottom w:val="single" w:sz="4" w:space="10" w:color="5B9BD5"/>
      </w:pBdr>
      <w:spacing w:before="360" w:after="360"/>
      <w:ind w:left="864" w:right="864"/>
      <w:jc w:val="center"/>
    </w:pPr>
    <w:rPr>
      <w:rFonts w:ascii="Calibri" w:hAnsi="Calibri"/>
      <w:b/>
      <w:i/>
      <w:color w:val="4F81BD"/>
      <w:szCs w:val="20"/>
    </w:rPr>
  </w:style>
  <w:style w:type="character" w:customStyle="1" w:styleId="affffffffff8">
    <w:name w:val="Выделенная цитата Знак"/>
    <w:basedOn w:val="a9"/>
    <w:link w:val="affffffffff7"/>
    <w:qFormat/>
    <w:rsid w:val="00986055"/>
    <w:rPr>
      <w:rFonts w:ascii="Calibri" w:eastAsia="Calibri" w:hAnsi="Calibri" w:cs="Times New Roman"/>
      <w:b/>
      <w:i/>
      <w:color w:val="4F81BD"/>
      <w:sz w:val="24"/>
      <w:szCs w:val="20"/>
    </w:rPr>
  </w:style>
  <w:style w:type="paragraph" w:styleId="affffffffff9">
    <w:name w:val="TOC Heading"/>
    <w:basedOn w:val="1c"/>
    <w:next w:val="a8"/>
    <w:qFormat/>
    <w:rsid w:val="00986055"/>
    <w:pPr>
      <w:keepNext/>
      <w:keepLines/>
      <w:spacing w:before="480" w:beforeAutospacing="0" w:after="0" w:afterAutospacing="0"/>
      <w:ind w:left="0"/>
      <w:outlineLvl w:val="9"/>
    </w:pPr>
    <w:rPr>
      <w:rFonts w:ascii="Cambria" w:hAnsi="Cambria" w:cs="Arial"/>
      <w:b/>
      <w:bCs/>
      <w:caps/>
      <w:color w:val="365F91"/>
      <w:kern w:val="32"/>
      <w:sz w:val="28"/>
      <w:szCs w:val="28"/>
    </w:rPr>
  </w:style>
  <w:style w:type="paragraph" w:customStyle="1" w:styleId="6d">
    <w:name w:val="Обычный6"/>
    <w:basedOn w:val="a8"/>
    <w:uiPriority w:val="99"/>
    <w:qFormat/>
    <w:rsid w:val="00986055"/>
  </w:style>
  <w:style w:type="paragraph" w:customStyle="1" w:styleId="3ff4">
    <w:name w:val="Подзаголовок3"/>
    <w:basedOn w:val="a8"/>
    <w:uiPriority w:val="99"/>
    <w:qFormat/>
    <w:rsid w:val="00986055"/>
    <w:pPr>
      <w:spacing w:before="0" w:beforeAutospacing="0" w:after="0" w:afterAutospacing="0" w:line="312" w:lineRule="auto"/>
    </w:pPr>
    <w:rPr>
      <w:rFonts w:ascii="Arial" w:hAnsi="Arial" w:cs="Arial"/>
      <w:b/>
      <w:bCs/>
      <w:color w:val="000000"/>
      <w:sz w:val="20"/>
      <w:szCs w:val="20"/>
    </w:rPr>
  </w:style>
  <w:style w:type="paragraph" w:customStyle="1" w:styleId="3ff5">
    <w:name w:val="3"/>
    <w:basedOn w:val="a8"/>
    <w:next w:val="afff1"/>
    <w:uiPriority w:val="99"/>
    <w:qFormat/>
    <w:rsid w:val="00986055"/>
    <w:pPr>
      <w:spacing w:before="0" w:beforeAutospacing="0" w:after="0" w:afterAutospacing="0"/>
      <w:jc w:val="center"/>
    </w:pPr>
    <w:rPr>
      <w:sz w:val="28"/>
      <w:lang w:val="en-US"/>
    </w:rPr>
  </w:style>
  <w:style w:type="paragraph" w:customStyle="1" w:styleId="77">
    <w:name w:val="Обычный7"/>
    <w:uiPriority w:val="99"/>
    <w:qFormat/>
    <w:rsid w:val="00986055"/>
    <w:pPr>
      <w:widowControl w:val="0"/>
      <w:snapToGrid w:val="0"/>
      <w:spacing w:before="100" w:after="100" w:line="240" w:lineRule="auto"/>
    </w:pPr>
    <w:rPr>
      <w:rFonts w:ascii="Times New Roman" w:eastAsia="Times New Roman" w:hAnsi="Times New Roman" w:cs="Times New Roman"/>
      <w:sz w:val="24"/>
      <w:szCs w:val="20"/>
      <w:lang w:eastAsia="ru-RU"/>
    </w:rPr>
  </w:style>
  <w:style w:type="paragraph" w:customStyle="1" w:styleId="msonormal0">
    <w:name w:val="msonormal"/>
    <w:basedOn w:val="a8"/>
    <w:qFormat/>
    <w:rsid w:val="00986055"/>
    <w:rPr>
      <w:rFonts w:eastAsia="Times New Roman"/>
    </w:rPr>
  </w:style>
  <w:style w:type="character" w:customStyle="1" w:styleId="2fff7">
    <w:name w:val="Заголовок Знак2"/>
    <w:uiPriority w:val="99"/>
    <w:qFormat/>
    <w:locked/>
    <w:rsid w:val="00986055"/>
    <w:rPr>
      <w:rFonts w:ascii="Times New Roman" w:hAnsi="Times New Roman" w:cs="Times New Roman" w:hint="default"/>
      <w:sz w:val="24"/>
      <w:szCs w:val="24"/>
      <w:lang w:val="en-US"/>
    </w:rPr>
  </w:style>
  <w:style w:type="character" w:customStyle="1" w:styleId="229">
    <w:name w:val="Цитата 2 Знак2"/>
    <w:uiPriority w:val="99"/>
    <w:rsid w:val="00986055"/>
    <w:rPr>
      <w:rFonts w:ascii="Times New Roman" w:hAnsi="Times New Roman"/>
      <w:i/>
      <w:iCs/>
      <w:color w:val="000000"/>
      <w:sz w:val="24"/>
      <w:szCs w:val="24"/>
    </w:rPr>
  </w:style>
  <w:style w:type="character" w:customStyle="1" w:styleId="2fff8">
    <w:name w:val="Выделенная цитата Знак2"/>
    <w:uiPriority w:val="99"/>
    <w:rsid w:val="00986055"/>
    <w:rPr>
      <w:rFonts w:ascii="Times New Roman" w:hAnsi="Times New Roman"/>
      <w:b/>
      <w:bCs/>
      <w:i/>
      <w:iCs/>
      <w:color w:val="4F81BD"/>
      <w:sz w:val="24"/>
      <w:szCs w:val="24"/>
    </w:rPr>
  </w:style>
  <w:style w:type="table" w:customStyle="1" w:styleId="2fff9">
    <w:name w:val="Сетка таблицы2"/>
    <w:basedOn w:val="aa"/>
    <w:rsid w:val="00986055"/>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f1">
    <w:name w:val="Заголовок Знак4"/>
    <w:locked/>
    <w:rsid w:val="00986055"/>
    <w:rPr>
      <w:rFonts w:ascii="Times New Roman" w:eastAsia="Calibri" w:hAnsi="Times New Roman" w:cs="Times New Roman"/>
      <w:sz w:val="24"/>
      <w:szCs w:val="20"/>
      <w:lang w:val="en-US" w:eastAsia="ru-RU"/>
    </w:rPr>
  </w:style>
  <w:style w:type="character" w:customStyle="1" w:styleId="CommentSubjectChar">
    <w:name w:val="Comment Subject Char"/>
    <w:qFormat/>
    <w:locked/>
    <w:rsid w:val="00986055"/>
    <w:rPr>
      <w:rFonts w:ascii="Times New Roman" w:eastAsia="Calibri" w:hAnsi="Times New Roman" w:cs="Times New Roman"/>
      <w:b/>
      <w:sz w:val="20"/>
      <w:szCs w:val="20"/>
      <w:lang w:eastAsia="ru-RU"/>
    </w:rPr>
  </w:style>
  <w:style w:type="character" w:customStyle="1" w:styleId="z-TopofFormChar">
    <w:name w:val="z-Top of Form Char"/>
    <w:uiPriority w:val="99"/>
    <w:locked/>
    <w:rsid w:val="00986055"/>
    <w:rPr>
      <w:rFonts w:ascii="Arial" w:hAnsi="Arial" w:cs="Arial"/>
      <w:b/>
      <w:sz w:val="20"/>
    </w:rPr>
  </w:style>
  <w:style w:type="character" w:customStyle="1" w:styleId="z-BottomofFormChar">
    <w:name w:val="z-Bottom of Form Char"/>
    <w:uiPriority w:val="99"/>
    <w:locked/>
    <w:rsid w:val="00986055"/>
    <w:rPr>
      <w:rFonts w:ascii="Arial" w:hAnsi="Arial" w:cs="Arial"/>
      <w:vanish/>
      <w:sz w:val="16"/>
      <w:lang w:eastAsia="ru-RU"/>
    </w:rPr>
  </w:style>
  <w:style w:type="character" w:customStyle="1" w:styleId="252">
    <w:name w:val="Знак Знак252"/>
    <w:uiPriority w:val="99"/>
    <w:qFormat/>
    <w:locked/>
    <w:rsid w:val="00986055"/>
    <w:rPr>
      <w:rFonts w:ascii="Times New Roman" w:hAnsi="Times New Roman"/>
      <w:b/>
      <w:sz w:val="28"/>
    </w:rPr>
  </w:style>
  <w:style w:type="character" w:customStyle="1" w:styleId="2220">
    <w:name w:val="Знак Знак222"/>
    <w:uiPriority w:val="99"/>
    <w:qFormat/>
    <w:locked/>
    <w:rsid w:val="00986055"/>
    <w:rPr>
      <w:rFonts w:ascii="Times New Roman" w:hAnsi="Times New Roman"/>
      <w:sz w:val="20"/>
      <w:lang w:eastAsia="ru-RU"/>
    </w:rPr>
  </w:style>
  <w:style w:type="character" w:customStyle="1" w:styleId="2113">
    <w:name w:val="Знак Знак211"/>
    <w:uiPriority w:val="99"/>
    <w:qFormat/>
    <w:locked/>
    <w:rsid w:val="00986055"/>
    <w:rPr>
      <w:rFonts w:ascii="Calibri" w:hAnsi="Calibri"/>
      <w:i/>
      <w:sz w:val="24"/>
    </w:rPr>
  </w:style>
  <w:style w:type="character" w:customStyle="1" w:styleId="202">
    <w:name w:val="Знак Знак202"/>
    <w:uiPriority w:val="99"/>
    <w:qFormat/>
    <w:locked/>
    <w:rsid w:val="00986055"/>
    <w:rPr>
      <w:rFonts w:ascii="Arial" w:hAnsi="Arial"/>
      <w:lang w:eastAsia="ru-RU"/>
    </w:rPr>
  </w:style>
  <w:style w:type="character" w:customStyle="1" w:styleId="3210">
    <w:name w:val="Знак3 Знак Знак Знак21"/>
    <w:aliases w:val="Текст сноски Знак26,Текст сноски Знак1 Знак16,Текст сноски Знак Знак Знак17,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locked/>
    <w:rsid w:val="00986055"/>
    <w:rPr>
      <w:rFonts w:ascii="Arial" w:hAnsi="Arial"/>
      <w:b/>
      <w:kern w:val="32"/>
      <w:sz w:val="32"/>
    </w:rPr>
  </w:style>
  <w:style w:type="character" w:customStyle="1" w:styleId="233">
    <w:name w:val="Знак2 Знак Знак3"/>
    <w:uiPriority w:val="99"/>
    <w:qFormat/>
    <w:locked/>
    <w:rsid w:val="00986055"/>
    <w:rPr>
      <w:rFonts w:ascii="Arial" w:hAnsi="Arial"/>
      <w:b/>
      <w:sz w:val="26"/>
    </w:rPr>
  </w:style>
  <w:style w:type="character" w:customStyle="1" w:styleId="533">
    <w:name w:val="Знак5 Знак Знак3"/>
    <w:uiPriority w:val="99"/>
    <w:qFormat/>
    <w:locked/>
    <w:rsid w:val="00986055"/>
    <w:rPr>
      <w:rFonts w:ascii="Times New Roman" w:hAnsi="Times New Roman"/>
      <w:sz w:val="16"/>
    </w:rPr>
  </w:style>
  <w:style w:type="character" w:customStyle="1" w:styleId="192">
    <w:name w:val="Знак Знак192"/>
    <w:uiPriority w:val="99"/>
    <w:qFormat/>
    <w:locked/>
    <w:rsid w:val="00986055"/>
    <w:rPr>
      <w:rFonts w:ascii="Calibri" w:hAnsi="Calibri"/>
      <w:sz w:val="16"/>
    </w:rPr>
  </w:style>
  <w:style w:type="character" w:customStyle="1" w:styleId="Heading123">
    <w:name w:val="Heading 12 Знак Знак3"/>
    <w:uiPriority w:val="99"/>
    <w:locked/>
    <w:rsid w:val="00986055"/>
    <w:rPr>
      <w:rFonts w:ascii="Courier New" w:hAnsi="Courier New"/>
      <w:sz w:val="20"/>
    </w:rPr>
  </w:style>
  <w:style w:type="character" w:customStyle="1" w:styleId="182">
    <w:name w:val="Знак Знак182"/>
    <w:uiPriority w:val="99"/>
    <w:qFormat/>
    <w:locked/>
    <w:rsid w:val="00986055"/>
    <w:rPr>
      <w:rFonts w:ascii="Times New Roman" w:hAnsi="Times New Roman"/>
      <w:sz w:val="24"/>
    </w:rPr>
  </w:style>
  <w:style w:type="character" w:customStyle="1" w:styleId="1ffffff9">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986055"/>
    <w:rPr>
      <w:rFonts w:ascii="Courier New" w:hAnsi="Courier New"/>
      <w:color w:val="000000"/>
      <w:sz w:val="24"/>
    </w:rPr>
  </w:style>
  <w:style w:type="character" w:customStyle="1" w:styleId="152">
    <w:name w:val="Знак1 Знак Знак5"/>
    <w:uiPriority w:val="99"/>
    <w:locked/>
    <w:rsid w:val="00986055"/>
    <w:rPr>
      <w:rFonts w:ascii="Times New Roman" w:hAnsi="Times New Roman"/>
      <w:sz w:val="24"/>
    </w:rPr>
  </w:style>
  <w:style w:type="character" w:customStyle="1" w:styleId="172">
    <w:name w:val="Знак Знак172"/>
    <w:uiPriority w:val="99"/>
    <w:qFormat/>
    <w:locked/>
    <w:rsid w:val="00986055"/>
    <w:rPr>
      <w:rFonts w:ascii="Times New Roman" w:hAnsi="Times New Roman"/>
      <w:sz w:val="24"/>
    </w:rPr>
  </w:style>
  <w:style w:type="character" w:customStyle="1" w:styleId="163">
    <w:name w:val="Знак Знак163"/>
    <w:uiPriority w:val="99"/>
    <w:qFormat/>
    <w:locked/>
    <w:rsid w:val="00986055"/>
    <w:rPr>
      <w:rFonts w:ascii="Times New Roman" w:hAnsi="Times New Roman"/>
      <w:sz w:val="24"/>
    </w:rPr>
  </w:style>
  <w:style w:type="character" w:customStyle="1" w:styleId="1520">
    <w:name w:val="Знак Знак152"/>
    <w:uiPriority w:val="99"/>
    <w:qFormat/>
    <w:locked/>
    <w:rsid w:val="00986055"/>
    <w:rPr>
      <w:rFonts w:ascii="Tahoma" w:hAnsi="Tahoma"/>
      <w:sz w:val="20"/>
      <w:shd w:val="clear" w:color="auto" w:fill="000080"/>
    </w:rPr>
  </w:style>
  <w:style w:type="character" w:customStyle="1" w:styleId="1420">
    <w:name w:val="Знак Знак142"/>
    <w:uiPriority w:val="99"/>
    <w:qFormat/>
    <w:locked/>
    <w:rsid w:val="00986055"/>
    <w:rPr>
      <w:rFonts w:ascii="Times New Roman" w:hAnsi="Times New Roman"/>
      <w:sz w:val="24"/>
    </w:rPr>
  </w:style>
  <w:style w:type="character" w:customStyle="1" w:styleId="1310">
    <w:name w:val="Знак Знак131"/>
    <w:uiPriority w:val="99"/>
    <w:qFormat/>
    <w:locked/>
    <w:rsid w:val="00986055"/>
    <w:rPr>
      <w:rFonts w:ascii="Times New Roman" w:hAnsi="Times New Roman"/>
      <w:sz w:val="24"/>
      <w:lang w:val="en-US"/>
    </w:rPr>
  </w:style>
  <w:style w:type="character" w:customStyle="1" w:styleId="1111">
    <w:name w:val="Знак Знак111"/>
    <w:uiPriority w:val="99"/>
    <w:qFormat/>
    <w:locked/>
    <w:rsid w:val="00986055"/>
    <w:rPr>
      <w:sz w:val="16"/>
    </w:rPr>
  </w:style>
  <w:style w:type="character" w:customStyle="1" w:styleId="1211">
    <w:name w:val="Знак Знак121"/>
    <w:uiPriority w:val="99"/>
    <w:qFormat/>
    <w:locked/>
    <w:rsid w:val="00986055"/>
    <w:rPr>
      <w:rFonts w:ascii="Times New Roman" w:hAnsi="Times New Roman"/>
      <w:sz w:val="20"/>
      <w:lang w:eastAsia="ru-RU"/>
    </w:rPr>
  </w:style>
  <w:style w:type="character" w:customStyle="1" w:styleId="912">
    <w:name w:val="Знак Знак91"/>
    <w:uiPriority w:val="99"/>
    <w:qFormat/>
    <w:locked/>
    <w:rsid w:val="00986055"/>
    <w:rPr>
      <w:rFonts w:ascii="Times New Roman" w:hAnsi="Times New Roman"/>
      <w:sz w:val="24"/>
    </w:rPr>
  </w:style>
  <w:style w:type="character" w:customStyle="1" w:styleId="813">
    <w:name w:val="Знак Знак81"/>
    <w:uiPriority w:val="99"/>
    <w:locked/>
    <w:rsid w:val="00986055"/>
    <w:rPr>
      <w:rFonts w:ascii="PragmaticaCTT" w:hAnsi="PragmaticaCTT"/>
      <w:b/>
      <w:sz w:val="24"/>
      <w:lang w:eastAsia="ru-RU"/>
    </w:rPr>
  </w:style>
  <w:style w:type="character" w:customStyle="1" w:styleId="761">
    <w:name w:val="Знак Знак76"/>
    <w:uiPriority w:val="99"/>
    <w:qFormat/>
    <w:locked/>
    <w:rsid w:val="00986055"/>
    <w:rPr>
      <w:rFonts w:ascii="Times New Roman" w:hAnsi="Times New Roman"/>
      <w:sz w:val="24"/>
    </w:rPr>
  </w:style>
  <w:style w:type="character" w:customStyle="1" w:styleId="6120">
    <w:name w:val="Знак Знак612"/>
    <w:uiPriority w:val="99"/>
    <w:qFormat/>
    <w:locked/>
    <w:rsid w:val="00986055"/>
    <w:rPr>
      <w:rFonts w:ascii="Tahoma" w:hAnsi="Tahoma"/>
      <w:sz w:val="16"/>
      <w:lang w:eastAsia="ru-RU"/>
    </w:rPr>
  </w:style>
  <w:style w:type="character" w:customStyle="1" w:styleId="5100">
    <w:name w:val="Знак Знак510"/>
    <w:uiPriority w:val="99"/>
    <w:locked/>
    <w:rsid w:val="00986055"/>
    <w:rPr>
      <w:rFonts w:ascii="Courier New" w:hAnsi="Courier New"/>
      <w:sz w:val="20"/>
      <w:lang w:eastAsia="ru-RU"/>
    </w:rPr>
  </w:style>
  <w:style w:type="character" w:customStyle="1" w:styleId="4100">
    <w:name w:val="Знак Знак410"/>
    <w:uiPriority w:val="99"/>
    <w:locked/>
    <w:rsid w:val="00986055"/>
    <w:rPr>
      <w:i/>
      <w:sz w:val="24"/>
      <w:lang w:eastAsia="ru-RU"/>
    </w:rPr>
  </w:style>
  <w:style w:type="character" w:customStyle="1" w:styleId="2101">
    <w:name w:val="Знак Знак210"/>
    <w:uiPriority w:val="99"/>
    <w:locked/>
    <w:rsid w:val="00986055"/>
    <w:rPr>
      <w:rFonts w:ascii="Arial" w:hAnsi="Arial"/>
      <w:vanish/>
      <w:sz w:val="16"/>
      <w:lang w:eastAsia="ru-RU"/>
    </w:rPr>
  </w:style>
  <w:style w:type="character" w:customStyle="1" w:styleId="751">
    <w:name w:val="Знак Знак75"/>
    <w:uiPriority w:val="99"/>
    <w:locked/>
    <w:rsid w:val="00986055"/>
    <w:rPr>
      <w:rFonts w:ascii="Times New Roman" w:hAnsi="Times New Roman"/>
      <w:color w:val="000000"/>
      <w:sz w:val="20"/>
    </w:rPr>
  </w:style>
  <w:style w:type="character" w:customStyle="1" w:styleId="Heading122">
    <w:name w:val="Heading 12 Знак Знак2"/>
    <w:qFormat/>
    <w:rsid w:val="00986055"/>
    <w:rPr>
      <w:rFonts w:ascii="Courier New" w:hAnsi="Courier New"/>
    </w:rPr>
  </w:style>
  <w:style w:type="character" w:customStyle="1" w:styleId="21f5">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986055"/>
  </w:style>
  <w:style w:type="character" w:customStyle="1" w:styleId="173">
    <w:name w:val="Тема примечания Знак17"/>
    <w:uiPriority w:val="99"/>
    <w:semiHidden/>
    <w:qFormat/>
    <w:rsid w:val="00986055"/>
    <w:rPr>
      <w:b/>
      <w:lang w:val="ru-RU" w:eastAsia="ru-RU"/>
    </w:rPr>
  </w:style>
  <w:style w:type="character" w:customStyle="1" w:styleId="164">
    <w:name w:val="Тема примечания Знак16"/>
    <w:uiPriority w:val="99"/>
    <w:semiHidden/>
    <w:qFormat/>
    <w:rsid w:val="00986055"/>
    <w:rPr>
      <w:b/>
      <w:lang w:val="ru-RU" w:eastAsia="ru-RU"/>
    </w:rPr>
  </w:style>
  <w:style w:type="character" w:customStyle="1" w:styleId="153">
    <w:name w:val="Тема примечания Знак15"/>
    <w:uiPriority w:val="99"/>
    <w:qFormat/>
    <w:rsid w:val="00986055"/>
    <w:rPr>
      <w:b/>
      <w:lang w:val="ru-RU" w:eastAsia="ru-RU"/>
    </w:rPr>
  </w:style>
  <w:style w:type="character" w:customStyle="1" w:styleId="148">
    <w:name w:val="Тема примечания Знак14"/>
    <w:uiPriority w:val="99"/>
    <w:semiHidden/>
    <w:qFormat/>
    <w:rsid w:val="00986055"/>
    <w:rPr>
      <w:b/>
      <w:lang w:val="ru-RU" w:eastAsia="ru-RU"/>
    </w:rPr>
  </w:style>
  <w:style w:type="character" w:customStyle="1" w:styleId="138">
    <w:name w:val="Тема примечания Знак13"/>
    <w:uiPriority w:val="99"/>
    <w:semiHidden/>
    <w:qFormat/>
    <w:rsid w:val="00986055"/>
    <w:rPr>
      <w:b/>
      <w:lang w:val="ru-RU" w:eastAsia="ru-RU"/>
    </w:rPr>
  </w:style>
  <w:style w:type="character" w:customStyle="1" w:styleId="12c">
    <w:name w:val="Тема примечания Знак12"/>
    <w:uiPriority w:val="99"/>
    <w:qFormat/>
    <w:rsid w:val="00986055"/>
    <w:rPr>
      <w:b/>
      <w:lang w:val="ru-RU" w:eastAsia="ru-RU"/>
    </w:rPr>
  </w:style>
  <w:style w:type="character" w:customStyle="1" w:styleId="11f0">
    <w:name w:val="Тема примечания Знак11"/>
    <w:uiPriority w:val="99"/>
    <w:qFormat/>
    <w:rsid w:val="00986055"/>
    <w:rPr>
      <w:b/>
      <w:lang w:val="ru-RU" w:eastAsia="ru-RU"/>
    </w:rPr>
  </w:style>
  <w:style w:type="character" w:customStyle="1" w:styleId="HTML17">
    <w:name w:val="Адрес HTML Знак17"/>
    <w:uiPriority w:val="99"/>
    <w:semiHidden/>
    <w:qFormat/>
    <w:rsid w:val="00986055"/>
    <w:rPr>
      <w:i/>
      <w:sz w:val="24"/>
    </w:rPr>
  </w:style>
  <w:style w:type="character" w:customStyle="1" w:styleId="HTML16">
    <w:name w:val="Адрес HTML Знак16"/>
    <w:uiPriority w:val="99"/>
    <w:semiHidden/>
    <w:qFormat/>
    <w:rsid w:val="00986055"/>
    <w:rPr>
      <w:i/>
      <w:sz w:val="24"/>
    </w:rPr>
  </w:style>
  <w:style w:type="character" w:customStyle="1" w:styleId="HTML15">
    <w:name w:val="Адрес HTML Знак15"/>
    <w:uiPriority w:val="99"/>
    <w:qFormat/>
    <w:rsid w:val="00986055"/>
    <w:rPr>
      <w:i/>
      <w:sz w:val="24"/>
    </w:rPr>
  </w:style>
  <w:style w:type="character" w:customStyle="1" w:styleId="HTML14">
    <w:name w:val="Адрес HTML Знак14"/>
    <w:uiPriority w:val="99"/>
    <w:qFormat/>
    <w:rsid w:val="00986055"/>
    <w:rPr>
      <w:i/>
      <w:sz w:val="24"/>
    </w:rPr>
  </w:style>
  <w:style w:type="character" w:customStyle="1" w:styleId="HTML13">
    <w:name w:val="Адрес HTML Знак13"/>
    <w:uiPriority w:val="99"/>
    <w:semiHidden/>
    <w:qFormat/>
    <w:rsid w:val="00986055"/>
    <w:rPr>
      <w:i/>
      <w:sz w:val="24"/>
    </w:rPr>
  </w:style>
  <w:style w:type="character" w:customStyle="1" w:styleId="HTML120">
    <w:name w:val="Адрес HTML Знак12"/>
    <w:uiPriority w:val="99"/>
    <w:qFormat/>
    <w:rsid w:val="00986055"/>
    <w:rPr>
      <w:i/>
      <w:sz w:val="22"/>
    </w:rPr>
  </w:style>
  <w:style w:type="character" w:customStyle="1" w:styleId="174">
    <w:name w:val="Выделенная цитата Знак17"/>
    <w:uiPriority w:val="99"/>
    <w:qFormat/>
    <w:rsid w:val="00986055"/>
    <w:rPr>
      <w:i/>
      <w:color w:val="4472C4"/>
      <w:sz w:val="24"/>
    </w:rPr>
  </w:style>
  <w:style w:type="character" w:customStyle="1" w:styleId="165">
    <w:name w:val="Выделенная цитата Знак16"/>
    <w:uiPriority w:val="99"/>
    <w:qFormat/>
    <w:rsid w:val="00986055"/>
    <w:rPr>
      <w:i/>
      <w:color w:val="4472C4"/>
      <w:sz w:val="24"/>
    </w:rPr>
  </w:style>
  <w:style w:type="character" w:customStyle="1" w:styleId="154">
    <w:name w:val="Выделенная цитата Знак15"/>
    <w:uiPriority w:val="99"/>
    <w:qFormat/>
    <w:rsid w:val="00986055"/>
    <w:rPr>
      <w:i/>
      <w:color w:val="4472C4"/>
      <w:sz w:val="24"/>
    </w:rPr>
  </w:style>
  <w:style w:type="character" w:customStyle="1" w:styleId="149">
    <w:name w:val="Выделенная цитата Знак14"/>
    <w:uiPriority w:val="99"/>
    <w:qFormat/>
    <w:rsid w:val="00986055"/>
    <w:rPr>
      <w:i/>
      <w:color w:val="4472C4"/>
      <w:sz w:val="24"/>
    </w:rPr>
  </w:style>
  <w:style w:type="character" w:customStyle="1" w:styleId="139">
    <w:name w:val="Выделенная цитата Знак13"/>
    <w:uiPriority w:val="99"/>
    <w:qFormat/>
    <w:rsid w:val="00986055"/>
    <w:rPr>
      <w:i/>
      <w:color w:val="4472C4"/>
      <w:sz w:val="24"/>
    </w:rPr>
  </w:style>
  <w:style w:type="character" w:customStyle="1" w:styleId="12d">
    <w:name w:val="Выделенная цитата Знак12"/>
    <w:uiPriority w:val="99"/>
    <w:qFormat/>
    <w:rsid w:val="00986055"/>
    <w:rPr>
      <w:i/>
      <w:color w:val="4472C4"/>
      <w:sz w:val="24"/>
    </w:rPr>
  </w:style>
  <w:style w:type="character" w:customStyle="1" w:styleId="HTML110">
    <w:name w:val="Адрес HTML Знак11"/>
    <w:uiPriority w:val="99"/>
    <w:qFormat/>
    <w:rsid w:val="00986055"/>
    <w:rPr>
      <w:rFonts w:ascii="Times New Roman" w:hAnsi="Times New Roman"/>
      <w:i/>
      <w:sz w:val="24"/>
    </w:rPr>
  </w:style>
  <w:style w:type="character" w:customStyle="1" w:styleId="3112">
    <w:name w:val="Знак3 Знак Знак11"/>
    <w:aliases w:val="Знак3 Знак Знак Знак12"/>
    <w:uiPriority w:val="99"/>
    <w:qFormat/>
    <w:locked/>
    <w:rsid w:val="00986055"/>
    <w:rPr>
      <w:rFonts w:ascii="Arial" w:hAnsi="Arial"/>
      <w:b/>
      <w:i/>
      <w:sz w:val="28"/>
      <w:lang w:val="ru-RU" w:eastAsia="en-US"/>
    </w:rPr>
  </w:style>
  <w:style w:type="character" w:customStyle="1" w:styleId="11f1">
    <w:name w:val="Выделенная цитата Знак11"/>
    <w:uiPriority w:val="99"/>
    <w:qFormat/>
    <w:rsid w:val="00986055"/>
    <w:rPr>
      <w:b/>
      <w:i/>
      <w:color w:val="4F81BD"/>
      <w:sz w:val="24"/>
    </w:rPr>
  </w:style>
  <w:style w:type="character" w:customStyle="1" w:styleId="2114">
    <w:name w:val="Цитата 2 Знак11"/>
    <w:uiPriority w:val="99"/>
    <w:qFormat/>
    <w:rsid w:val="00986055"/>
    <w:rPr>
      <w:i/>
      <w:color w:val="404040"/>
      <w:sz w:val="24"/>
    </w:rPr>
  </w:style>
  <w:style w:type="character" w:customStyle="1" w:styleId="1ffffffa">
    <w:name w:val="Неразрешенное упоминание1"/>
    <w:uiPriority w:val="99"/>
    <w:semiHidden/>
    <w:qFormat/>
    <w:rsid w:val="00986055"/>
    <w:rPr>
      <w:color w:val="605E5C"/>
      <w:shd w:val="clear" w:color="auto" w:fill="E1DFDD"/>
    </w:rPr>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986055"/>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986055"/>
  </w:style>
  <w:style w:type="character" w:customStyle="1" w:styleId="193">
    <w:name w:val="Тема примечания Знак19"/>
    <w:uiPriority w:val="99"/>
    <w:qFormat/>
    <w:rsid w:val="00986055"/>
    <w:rPr>
      <w:b/>
      <w:lang w:val="ru-RU" w:eastAsia="ru-RU"/>
    </w:rPr>
  </w:style>
  <w:style w:type="character" w:customStyle="1" w:styleId="183">
    <w:name w:val="Тема примечания Знак18"/>
    <w:uiPriority w:val="99"/>
    <w:semiHidden/>
    <w:qFormat/>
    <w:rsid w:val="00986055"/>
    <w:rPr>
      <w:b/>
      <w:lang w:val="ru-RU" w:eastAsia="ru-RU"/>
    </w:rPr>
  </w:style>
  <w:style w:type="character" w:customStyle="1" w:styleId="HTML19">
    <w:name w:val="Адрес HTML Знак19"/>
    <w:uiPriority w:val="99"/>
    <w:qFormat/>
    <w:rsid w:val="00986055"/>
    <w:rPr>
      <w:i/>
      <w:sz w:val="24"/>
    </w:rPr>
  </w:style>
  <w:style w:type="character" w:customStyle="1" w:styleId="HTML18">
    <w:name w:val="Адрес HTML Знак18"/>
    <w:uiPriority w:val="99"/>
    <w:semiHidden/>
    <w:qFormat/>
    <w:rsid w:val="00986055"/>
    <w:rPr>
      <w:i/>
      <w:sz w:val="24"/>
    </w:rPr>
  </w:style>
  <w:style w:type="character" w:customStyle="1" w:styleId="1220">
    <w:name w:val="Знак1 Знак Знак22"/>
    <w:uiPriority w:val="99"/>
    <w:qFormat/>
    <w:locked/>
    <w:rsid w:val="00986055"/>
    <w:rPr>
      <w:sz w:val="24"/>
    </w:rPr>
  </w:style>
  <w:style w:type="character" w:customStyle="1" w:styleId="194">
    <w:name w:val="Выделенная цитата Знак19"/>
    <w:uiPriority w:val="99"/>
    <w:qFormat/>
    <w:rsid w:val="00986055"/>
    <w:rPr>
      <w:i/>
      <w:color w:val="4472C4"/>
      <w:sz w:val="24"/>
    </w:rPr>
  </w:style>
  <w:style w:type="character" w:customStyle="1" w:styleId="184">
    <w:name w:val="Выделенная цитата Знак18"/>
    <w:uiPriority w:val="99"/>
    <w:qFormat/>
    <w:rsid w:val="00986055"/>
    <w:rPr>
      <w:i/>
      <w:color w:val="4472C4"/>
      <w:sz w:val="24"/>
    </w:rPr>
  </w:style>
  <w:style w:type="paragraph" w:customStyle="1" w:styleId="3ff6">
    <w:name w:val="Знак Знак Знак Знак Знак Знак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02">
    <w:name w:val="Знак Знак102"/>
    <w:uiPriority w:val="99"/>
    <w:qFormat/>
    <w:locked/>
    <w:rsid w:val="00986055"/>
    <w:rPr>
      <w:sz w:val="16"/>
      <w:lang w:val="ru-RU" w:eastAsia="ru-RU"/>
    </w:rPr>
  </w:style>
  <w:style w:type="character" w:customStyle="1" w:styleId="4f2">
    <w:name w:val="Знак Знак Знак4"/>
    <w:uiPriority w:val="99"/>
    <w:qFormat/>
    <w:rsid w:val="00986055"/>
    <w:rPr>
      <w:rFonts w:ascii="Times New Roman" w:hAnsi="Times New Roman"/>
      <w:b/>
      <w:caps/>
      <w:sz w:val="28"/>
    </w:rPr>
  </w:style>
  <w:style w:type="character" w:customStyle="1" w:styleId="4120">
    <w:name w:val="Знак Знак412"/>
    <w:uiPriority w:val="99"/>
    <w:qFormat/>
    <w:locked/>
    <w:rsid w:val="00986055"/>
    <w:rPr>
      <w:rFonts w:ascii="Arial" w:hAnsi="Arial"/>
      <w:b/>
      <w:i/>
      <w:sz w:val="28"/>
      <w:lang w:val="ru-RU" w:eastAsia="en-US"/>
    </w:rPr>
  </w:style>
  <w:style w:type="paragraph" w:customStyle="1" w:styleId="4f3">
    <w:name w:val="Знак Знак Знак Знак Знак Знак Знак Знак Знак Знак Знак Знак Знак4"/>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25">
    <w:name w:val="Знак32"/>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20">
    <w:name w:val="Знак Знак532"/>
    <w:uiPriority w:val="99"/>
    <w:qFormat/>
    <w:locked/>
    <w:rsid w:val="00986055"/>
    <w:rPr>
      <w:b/>
      <w:caps/>
      <w:sz w:val="24"/>
      <w:lang w:val="ru-RU" w:eastAsia="ru-RU"/>
    </w:rPr>
  </w:style>
  <w:style w:type="character" w:customStyle="1" w:styleId="2fffa">
    <w:name w:val="Без интервала Знак2"/>
    <w:uiPriority w:val="99"/>
    <w:qFormat/>
    <w:locked/>
    <w:rsid w:val="00986055"/>
    <w:rPr>
      <w:sz w:val="24"/>
      <w:lang w:eastAsia="en-US"/>
    </w:rPr>
  </w:style>
  <w:style w:type="character" w:customStyle="1" w:styleId="1120">
    <w:name w:val="Знак1 Знак Знак12"/>
    <w:uiPriority w:val="99"/>
    <w:qFormat/>
    <w:locked/>
    <w:rsid w:val="00986055"/>
    <w:rPr>
      <w:rFonts w:ascii="Times New Roman" w:hAnsi="Times New Roman"/>
      <w:sz w:val="24"/>
      <w:lang w:eastAsia="ru-RU"/>
    </w:rPr>
  </w:style>
  <w:style w:type="character" w:customStyle="1" w:styleId="462">
    <w:name w:val="Знак Знак462"/>
    <w:uiPriority w:val="99"/>
    <w:qFormat/>
    <w:locked/>
    <w:rsid w:val="00986055"/>
    <w:rPr>
      <w:b/>
      <w:sz w:val="27"/>
      <w:lang w:val="ru-RU" w:eastAsia="ru-RU"/>
    </w:rPr>
  </w:style>
  <w:style w:type="character" w:customStyle="1" w:styleId="482">
    <w:name w:val="Знак Знак482"/>
    <w:uiPriority w:val="99"/>
    <w:qFormat/>
    <w:locked/>
    <w:rsid w:val="00986055"/>
    <w:rPr>
      <w:b/>
      <w:sz w:val="27"/>
      <w:lang w:val="ru-RU" w:eastAsia="ru-RU"/>
    </w:rPr>
  </w:style>
  <w:style w:type="character" w:customStyle="1" w:styleId="442">
    <w:name w:val="Знак Знак442"/>
    <w:uiPriority w:val="99"/>
    <w:qFormat/>
    <w:locked/>
    <w:rsid w:val="00986055"/>
    <w:rPr>
      <w:sz w:val="24"/>
    </w:rPr>
  </w:style>
  <w:style w:type="character" w:customStyle="1" w:styleId="5120">
    <w:name w:val="Знак Знак512"/>
    <w:uiPriority w:val="99"/>
    <w:qFormat/>
    <w:locked/>
    <w:rsid w:val="00986055"/>
    <w:rPr>
      <w:b/>
      <w:sz w:val="27"/>
      <w:lang w:val="ru-RU" w:eastAsia="ru-RU"/>
    </w:rPr>
  </w:style>
  <w:style w:type="character" w:customStyle="1" w:styleId="432">
    <w:name w:val="Знак Знак432"/>
    <w:uiPriority w:val="99"/>
    <w:qFormat/>
    <w:locked/>
    <w:rsid w:val="00986055"/>
    <w:rPr>
      <w:color w:val="000000"/>
      <w:sz w:val="24"/>
      <w:lang w:eastAsia="ru-RU"/>
    </w:rPr>
  </w:style>
  <w:style w:type="character" w:customStyle="1" w:styleId="4220">
    <w:name w:val="Знак Знак422"/>
    <w:uiPriority w:val="99"/>
    <w:qFormat/>
    <w:rsid w:val="00986055"/>
    <w:rPr>
      <w:rFonts w:ascii="Times New Roman" w:hAnsi="Times New Roman"/>
      <w:sz w:val="16"/>
    </w:rPr>
  </w:style>
  <w:style w:type="character" w:customStyle="1" w:styleId="492">
    <w:name w:val="Знак Знак492"/>
    <w:uiPriority w:val="99"/>
    <w:qFormat/>
    <w:rsid w:val="00986055"/>
    <w:rPr>
      <w:rFonts w:ascii="Times New Roman" w:hAnsi="Times New Roman"/>
      <w:b/>
      <w:caps/>
      <w:sz w:val="24"/>
      <w:lang w:eastAsia="ru-RU"/>
    </w:rPr>
  </w:style>
  <w:style w:type="character" w:customStyle="1" w:styleId="472">
    <w:name w:val="Знак Знак472"/>
    <w:uiPriority w:val="99"/>
    <w:qFormat/>
    <w:rsid w:val="00986055"/>
    <w:rPr>
      <w:rFonts w:ascii="Times New Roman" w:hAnsi="Times New Roman"/>
      <w:b/>
      <w:sz w:val="27"/>
      <w:lang w:eastAsia="ru-RU"/>
    </w:rPr>
  </w:style>
  <w:style w:type="character" w:customStyle="1" w:styleId="452">
    <w:name w:val="Знак Знак452"/>
    <w:uiPriority w:val="99"/>
    <w:qFormat/>
    <w:rsid w:val="00986055"/>
    <w:rPr>
      <w:rFonts w:ascii="Times New Roman" w:hAnsi="Times New Roman"/>
      <w:b/>
      <w:i/>
      <w:sz w:val="26"/>
      <w:lang w:eastAsia="ru-RU"/>
    </w:rPr>
  </w:style>
  <w:style w:type="character" w:customStyle="1" w:styleId="502">
    <w:name w:val="Знак Знак502"/>
    <w:uiPriority w:val="99"/>
    <w:qFormat/>
    <w:locked/>
    <w:rsid w:val="00986055"/>
    <w:rPr>
      <w:b/>
      <w:sz w:val="28"/>
      <w:lang w:val="ru-RU" w:eastAsia="ru-RU"/>
    </w:rPr>
  </w:style>
  <w:style w:type="character" w:customStyle="1" w:styleId="522">
    <w:name w:val="Знак Знак522"/>
    <w:uiPriority w:val="99"/>
    <w:qFormat/>
    <w:rsid w:val="00986055"/>
    <w:rPr>
      <w:rFonts w:ascii="Arial" w:hAnsi="Arial"/>
      <w:b/>
      <w:i/>
      <w:sz w:val="28"/>
    </w:rPr>
  </w:style>
  <w:style w:type="character" w:customStyle="1" w:styleId="5121">
    <w:name w:val="Знак5 Знак Знак12"/>
    <w:uiPriority w:val="99"/>
    <w:qFormat/>
    <w:locked/>
    <w:rsid w:val="00986055"/>
    <w:rPr>
      <w:sz w:val="16"/>
      <w:lang w:val="ru-RU" w:eastAsia="ru-RU"/>
    </w:rPr>
  </w:style>
  <w:style w:type="character" w:customStyle="1" w:styleId="622">
    <w:name w:val="Знак6 Знак Знак2"/>
    <w:uiPriority w:val="99"/>
    <w:qFormat/>
    <w:rsid w:val="00986055"/>
    <w:rPr>
      <w:sz w:val="24"/>
      <w:lang w:val="ru-RU" w:eastAsia="ru-RU"/>
    </w:rPr>
  </w:style>
  <w:style w:type="character" w:customStyle="1" w:styleId="1230">
    <w:name w:val="Знак1 Знак Знак23"/>
    <w:uiPriority w:val="99"/>
    <w:qFormat/>
    <w:locked/>
    <w:rsid w:val="00986055"/>
    <w:rPr>
      <w:sz w:val="24"/>
    </w:rPr>
  </w:style>
  <w:style w:type="character" w:customStyle="1" w:styleId="203">
    <w:name w:val="Знак Знак203"/>
    <w:uiPriority w:val="99"/>
    <w:qFormat/>
    <w:rsid w:val="00986055"/>
    <w:rPr>
      <w:rFonts w:ascii="Arial" w:hAnsi="Arial"/>
      <w:sz w:val="22"/>
    </w:rPr>
  </w:style>
  <w:style w:type="paragraph" w:customStyle="1" w:styleId="4f4">
    <w:name w:val="Знак Знак Знак Знак Знак Знак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30">
    <w:name w:val="Знак Знак143"/>
    <w:uiPriority w:val="99"/>
    <w:qFormat/>
    <w:locked/>
    <w:rsid w:val="00986055"/>
    <w:rPr>
      <w:b/>
      <w:sz w:val="27"/>
      <w:lang w:val="ru-RU" w:eastAsia="ru-RU"/>
    </w:rPr>
  </w:style>
  <w:style w:type="character" w:customStyle="1" w:styleId="103">
    <w:name w:val="Знак Знак103"/>
    <w:uiPriority w:val="99"/>
    <w:qFormat/>
    <w:locked/>
    <w:rsid w:val="00986055"/>
    <w:rPr>
      <w:sz w:val="16"/>
      <w:lang w:val="ru-RU" w:eastAsia="ru-RU"/>
    </w:rPr>
  </w:style>
  <w:style w:type="character" w:customStyle="1" w:styleId="613">
    <w:name w:val="Знак Знак613"/>
    <w:uiPriority w:val="99"/>
    <w:qFormat/>
    <w:rsid w:val="00986055"/>
    <w:rPr>
      <w:rFonts w:ascii="Arial" w:hAnsi="Arial"/>
      <w:b/>
      <w:i/>
      <w:sz w:val="28"/>
      <w:lang w:val="ru-RU" w:eastAsia="en-US"/>
    </w:rPr>
  </w:style>
  <w:style w:type="character" w:customStyle="1" w:styleId="1640">
    <w:name w:val="Знак Знак164"/>
    <w:uiPriority w:val="99"/>
    <w:qFormat/>
    <w:locked/>
    <w:rsid w:val="00986055"/>
    <w:rPr>
      <w:b/>
      <w:caps/>
      <w:sz w:val="24"/>
      <w:lang w:val="ru-RU" w:eastAsia="ru-RU"/>
    </w:rPr>
  </w:style>
  <w:style w:type="character" w:customStyle="1" w:styleId="5b">
    <w:name w:val="Знак Знак Знак5"/>
    <w:uiPriority w:val="99"/>
    <w:qFormat/>
    <w:rsid w:val="00986055"/>
    <w:rPr>
      <w:rFonts w:ascii="Times New Roman" w:hAnsi="Times New Roman"/>
      <w:b/>
      <w:caps/>
      <w:sz w:val="28"/>
    </w:rPr>
  </w:style>
  <w:style w:type="character" w:customStyle="1" w:styleId="253">
    <w:name w:val="Знак Знак253"/>
    <w:uiPriority w:val="99"/>
    <w:qFormat/>
    <w:rsid w:val="00986055"/>
    <w:rPr>
      <w:rFonts w:ascii="Times New Roman" w:hAnsi="Times New Roman"/>
      <w:b/>
      <w:sz w:val="28"/>
    </w:rPr>
  </w:style>
  <w:style w:type="character" w:customStyle="1" w:styleId="2230">
    <w:name w:val="Знак Знак223"/>
    <w:uiPriority w:val="99"/>
    <w:qFormat/>
    <w:rsid w:val="00986055"/>
    <w:rPr>
      <w:rFonts w:ascii="Times New Roman" w:hAnsi="Times New Roman"/>
      <w:sz w:val="24"/>
    </w:rPr>
  </w:style>
  <w:style w:type="character" w:customStyle="1" w:styleId="1930">
    <w:name w:val="Знак Знак193"/>
    <w:uiPriority w:val="99"/>
    <w:qFormat/>
    <w:rsid w:val="00986055"/>
    <w:rPr>
      <w:rFonts w:ascii="Times New Roman" w:hAnsi="Times New Roman"/>
      <w:sz w:val="16"/>
      <w:lang w:eastAsia="ru-RU"/>
    </w:rPr>
  </w:style>
  <w:style w:type="character" w:customStyle="1" w:styleId="1830">
    <w:name w:val="Знак Знак183"/>
    <w:uiPriority w:val="99"/>
    <w:qFormat/>
    <w:rsid w:val="00986055"/>
    <w:rPr>
      <w:rFonts w:ascii="Courier New" w:hAnsi="Courier New"/>
    </w:rPr>
  </w:style>
  <w:style w:type="character" w:customStyle="1" w:styleId="1730">
    <w:name w:val="Знак Знак173"/>
    <w:uiPriority w:val="99"/>
    <w:qFormat/>
    <w:rsid w:val="00986055"/>
    <w:rPr>
      <w:rFonts w:ascii="Times New Roman" w:hAnsi="Times New Roman"/>
      <w:sz w:val="24"/>
    </w:rPr>
  </w:style>
  <w:style w:type="character" w:customStyle="1" w:styleId="1530">
    <w:name w:val="Знак Знак153"/>
    <w:uiPriority w:val="99"/>
    <w:qFormat/>
    <w:rsid w:val="00986055"/>
    <w:rPr>
      <w:b/>
      <w:sz w:val="28"/>
    </w:rPr>
  </w:style>
  <w:style w:type="character" w:customStyle="1" w:styleId="4130">
    <w:name w:val="Знак Знак413"/>
    <w:uiPriority w:val="99"/>
    <w:qFormat/>
    <w:locked/>
    <w:rsid w:val="00986055"/>
    <w:rPr>
      <w:rFonts w:ascii="Arial" w:hAnsi="Arial"/>
      <w:b/>
      <w:i/>
      <w:sz w:val="28"/>
      <w:lang w:val="ru-RU" w:eastAsia="en-US"/>
    </w:rPr>
  </w:style>
  <w:style w:type="character" w:customStyle="1" w:styleId="2340">
    <w:name w:val="Знак Знак23 Знак4"/>
    <w:aliases w:val="Знак Знак3 Знак4"/>
    <w:uiPriority w:val="99"/>
    <w:qFormat/>
    <w:locked/>
    <w:rsid w:val="00986055"/>
    <w:rPr>
      <w:rFonts w:ascii="Tahoma" w:hAnsi="Tahoma"/>
      <w:sz w:val="16"/>
    </w:rPr>
  </w:style>
  <w:style w:type="paragraph" w:customStyle="1" w:styleId="5c">
    <w:name w:val="Знак Знак Знак Знак Знак Знак Знак Знак Знак Знак Знак Знак Знак5"/>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33">
    <w:name w:val="Знак33"/>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30">
    <w:name w:val="Знак Знак533"/>
    <w:uiPriority w:val="99"/>
    <w:qFormat/>
    <w:locked/>
    <w:rsid w:val="00986055"/>
    <w:rPr>
      <w:b/>
      <w:caps/>
      <w:sz w:val="24"/>
      <w:lang w:val="ru-RU" w:eastAsia="ru-RU"/>
    </w:rPr>
  </w:style>
  <w:style w:type="character" w:customStyle="1" w:styleId="3ff7">
    <w:name w:val="Без интервала Знак3"/>
    <w:uiPriority w:val="99"/>
    <w:qFormat/>
    <w:locked/>
    <w:rsid w:val="00986055"/>
    <w:rPr>
      <w:sz w:val="24"/>
      <w:lang w:eastAsia="en-US"/>
    </w:rPr>
  </w:style>
  <w:style w:type="character" w:customStyle="1" w:styleId="1130">
    <w:name w:val="Знак1 Знак Знак13"/>
    <w:uiPriority w:val="99"/>
    <w:qFormat/>
    <w:locked/>
    <w:rsid w:val="00986055"/>
    <w:rPr>
      <w:rFonts w:ascii="Times New Roman" w:hAnsi="Times New Roman"/>
      <w:sz w:val="24"/>
      <w:lang w:eastAsia="ru-RU"/>
    </w:rPr>
  </w:style>
  <w:style w:type="character" w:customStyle="1" w:styleId="463">
    <w:name w:val="Знак Знак463"/>
    <w:uiPriority w:val="99"/>
    <w:qFormat/>
    <w:locked/>
    <w:rsid w:val="00986055"/>
    <w:rPr>
      <w:b/>
      <w:sz w:val="27"/>
      <w:lang w:val="ru-RU" w:eastAsia="ru-RU"/>
    </w:rPr>
  </w:style>
  <w:style w:type="character" w:customStyle="1" w:styleId="483">
    <w:name w:val="Знак Знак483"/>
    <w:uiPriority w:val="99"/>
    <w:qFormat/>
    <w:locked/>
    <w:rsid w:val="00986055"/>
    <w:rPr>
      <w:b/>
      <w:sz w:val="27"/>
      <w:lang w:val="ru-RU" w:eastAsia="ru-RU"/>
    </w:rPr>
  </w:style>
  <w:style w:type="character" w:customStyle="1" w:styleId="443">
    <w:name w:val="Знак Знак443"/>
    <w:uiPriority w:val="99"/>
    <w:qFormat/>
    <w:locked/>
    <w:rsid w:val="00986055"/>
    <w:rPr>
      <w:sz w:val="24"/>
    </w:rPr>
  </w:style>
  <w:style w:type="character" w:customStyle="1" w:styleId="513">
    <w:name w:val="Знак Знак513"/>
    <w:uiPriority w:val="99"/>
    <w:qFormat/>
    <w:locked/>
    <w:rsid w:val="00986055"/>
    <w:rPr>
      <w:b/>
      <w:sz w:val="27"/>
      <w:lang w:val="ru-RU" w:eastAsia="ru-RU"/>
    </w:rPr>
  </w:style>
  <w:style w:type="character" w:customStyle="1" w:styleId="433">
    <w:name w:val="Знак Знак433"/>
    <w:uiPriority w:val="99"/>
    <w:qFormat/>
    <w:locked/>
    <w:rsid w:val="00986055"/>
    <w:rPr>
      <w:color w:val="000000"/>
      <w:sz w:val="24"/>
      <w:lang w:eastAsia="ru-RU"/>
    </w:rPr>
  </w:style>
  <w:style w:type="character" w:customStyle="1" w:styleId="423">
    <w:name w:val="Знак Знак423"/>
    <w:uiPriority w:val="99"/>
    <w:qFormat/>
    <w:rsid w:val="00986055"/>
    <w:rPr>
      <w:rFonts w:ascii="Times New Roman" w:hAnsi="Times New Roman"/>
      <w:sz w:val="16"/>
    </w:rPr>
  </w:style>
  <w:style w:type="character" w:customStyle="1" w:styleId="493">
    <w:name w:val="Знак Знак493"/>
    <w:uiPriority w:val="99"/>
    <w:qFormat/>
    <w:rsid w:val="00986055"/>
    <w:rPr>
      <w:rFonts w:ascii="Times New Roman" w:hAnsi="Times New Roman"/>
      <w:b/>
      <w:caps/>
      <w:sz w:val="24"/>
      <w:lang w:eastAsia="ru-RU"/>
    </w:rPr>
  </w:style>
  <w:style w:type="character" w:customStyle="1" w:styleId="473">
    <w:name w:val="Знак Знак473"/>
    <w:uiPriority w:val="99"/>
    <w:qFormat/>
    <w:rsid w:val="00986055"/>
    <w:rPr>
      <w:rFonts w:ascii="Times New Roman" w:hAnsi="Times New Roman"/>
      <w:b/>
      <w:sz w:val="27"/>
      <w:lang w:eastAsia="ru-RU"/>
    </w:rPr>
  </w:style>
  <w:style w:type="character" w:customStyle="1" w:styleId="453">
    <w:name w:val="Знак Знак453"/>
    <w:uiPriority w:val="99"/>
    <w:qFormat/>
    <w:rsid w:val="00986055"/>
    <w:rPr>
      <w:rFonts w:ascii="Times New Roman" w:hAnsi="Times New Roman"/>
      <w:b/>
      <w:i/>
      <w:sz w:val="26"/>
      <w:lang w:eastAsia="ru-RU"/>
    </w:rPr>
  </w:style>
  <w:style w:type="character" w:customStyle="1" w:styleId="542">
    <w:name w:val="Знак5 Знак Знак4"/>
    <w:aliases w:val=" Знак5 Знак3"/>
    <w:qFormat/>
    <w:locked/>
    <w:rsid w:val="00986055"/>
    <w:rPr>
      <w:sz w:val="16"/>
    </w:rPr>
  </w:style>
  <w:style w:type="character" w:customStyle="1" w:styleId="503">
    <w:name w:val="Знак Знак503"/>
    <w:uiPriority w:val="99"/>
    <w:qFormat/>
    <w:locked/>
    <w:rsid w:val="00986055"/>
    <w:rPr>
      <w:b/>
      <w:sz w:val="28"/>
      <w:lang w:val="ru-RU" w:eastAsia="ru-RU"/>
    </w:rPr>
  </w:style>
  <w:style w:type="character" w:customStyle="1" w:styleId="523">
    <w:name w:val="Знак Знак523"/>
    <w:uiPriority w:val="99"/>
    <w:qFormat/>
    <w:rsid w:val="00986055"/>
    <w:rPr>
      <w:rFonts w:ascii="Arial" w:hAnsi="Arial"/>
      <w:b/>
      <w:i/>
      <w:sz w:val="28"/>
    </w:rPr>
  </w:style>
  <w:style w:type="character" w:customStyle="1" w:styleId="5130">
    <w:name w:val="Знак5 Знак Знак13"/>
    <w:uiPriority w:val="99"/>
    <w:qFormat/>
    <w:locked/>
    <w:rsid w:val="00986055"/>
    <w:rPr>
      <w:sz w:val="16"/>
      <w:lang w:val="ru-RU" w:eastAsia="ru-RU"/>
    </w:rPr>
  </w:style>
  <w:style w:type="character" w:customStyle="1" w:styleId="632">
    <w:name w:val="Знак6 Знак Знак3"/>
    <w:uiPriority w:val="99"/>
    <w:qFormat/>
    <w:rsid w:val="00986055"/>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986055"/>
    <w:rPr>
      <w:sz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986055"/>
  </w:style>
  <w:style w:type="character" w:customStyle="1" w:styleId="242">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986055"/>
  </w:style>
  <w:style w:type="character" w:customStyle="1" w:styleId="1112">
    <w:name w:val="Тема примечания Знак111"/>
    <w:uiPriority w:val="99"/>
    <w:qFormat/>
    <w:rsid w:val="00986055"/>
    <w:rPr>
      <w:b/>
      <w:lang w:val="ru-RU" w:eastAsia="ru-RU"/>
    </w:rPr>
  </w:style>
  <w:style w:type="character" w:customStyle="1" w:styleId="1101">
    <w:name w:val="Тема примечания Знак110"/>
    <w:uiPriority w:val="99"/>
    <w:semiHidden/>
    <w:qFormat/>
    <w:rsid w:val="00986055"/>
    <w:rPr>
      <w:b/>
      <w:lang w:val="ru-RU" w:eastAsia="ru-RU"/>
    </w:rPr>
  </w:style>
  <w:style w:type="character" w:customStyle="1" w:styleId="HTML111">
    <w:name w:val="Адрес HTML Знак111"/>
    <w:uiPriority w:val="99"/>
    <w:qFormat/>
    <w:rsid w:val="00986055"/>
    <w:rPr>
      <w:i/>
      <w:sz w:val="24"/>
    </w:rPr>
  </w:style>
  <w:style w:type="character" w:customStyle="1" w:styleId="HTML1100">
    <w:name w:val="Адрес HTML Знак110"/>
    <w:uiPriority w:val="99"/>
    <w:semiHidden/>
    <w:qFormat/>
    <w:rsid w:val="00986055"/>
    <w:rPr>
      <w:i/>
      <w:sz w:val="24"/>
    </w:rPr>
  </w:style>
  <w:style w:type="character" w:customStyle="1" w:styleId="1113">
    <w:name w:val="Выделенная цитата Знак111"/>
    <w:uiPriority w:val="99"/>
    <w:qFormat/>
    <w:rsid w:val="00986055"/>
    <w:rPr>
      <w:i/>
      <w:color w:val="4472C4"/>
      <w:sz w:val="24"/>
    </w:rPr>
  </w:style>
  <w:style w:type="character" w:customStyle="1" w:styleId="1102">
    <w:name w:val="Выделенная цитата Знак110"/>
    <w:uiPriority w:val="99"/>
    <w:qFormat/>
    <w:rsid w:val="00986055"/>
    <w:rPr>
      <w:i/>
      <w:color w:val="4472C4"/>
      <w:sz w:val="24"/>
    </w:rPr>
  </w:style>
  <w:style w:type="character" w:customStyle="1" w:styleId="3140">
    <w:name w:val="Основной текст 3 Знак14"/>
    <w:aliases w:val="Знак5 Знак13"/>
    <w:uiPriority w:val="99"/>
    <w:semiHidden/>
    <w:qFormat/>
    <w:rsid w:val="00986055"/>
    <w:rPr>
      <w:sz w:val="16"/>
    </w:rPr>
  </w:style>
  <w:style w:type="character" w:customStyle="1" w:styleId="3130">
    <w:name w:val="Основной текст 3 Знак13"/>
    <w:aliases w:val="Знак5 Знак12"/>
    <w:uiPriority w:val="99"/>
    <w:qFormat/>
    <w:rsid w:val="00986055"/>
    <w:rPr>
      <w:sz w:val="16"/>
    </w:rPr>
  </w:style>
  <w:style w:type="character" w:customStyle="1" w:styleId="3120">
    <w:name w:val="Основной текст 3 Знак12"/>
    <w:aliases w:val="Знак5 Знак11"/>
    <w:uiPriority w:val="99"/>
    <w:qFormat/>
    <w:rsid w:val="00986055"/>
    <w:rPr>
      <w:sz w:val="16"/>
    </w:rPr>
  </w:style>
  <w:style w:type="character" w:customStyle="1" w:styleId="1140">
    <w:name w:val="Тема примечания Знак114"/>
    <w:uiPriority w:val="99"/>
    <w:semiHidden/>
    <w:qFormat/>
    <w:rsid w:val="00986055"/>
    <w:rPr>
      <w:b/>
      <w:lang w:val="ru-RU" w:eastAsia="ru-RU"/>
    </w:rPr>
  </w:style>
  <w:style w:type="character" w:customStyle="1" w:styleId="1131">
    <w:name w:val="Тема примечания Знак113"/>
    <w:uiPriority w:val="99"/>
    <w:semiHidden/>
    <w:qFormat/>
    <w:rsid w:val="00986055"/>
    <w:rPr>
      <w:b/>
      <w:lang w:val="ru-RU" w:eastAsia="ru-RU"/>
    </w:rPr>
  </w:style>
  <w:style w:type="character" w:customStyle="1" w:styleId="1121">
    <w:name w:val="Тема примечания Знак112"/>
    <w:uiPriority w:val="99"/>
    <w:semiHidden/>
    <w:qFormat/>
    <w:rsid w:val="00986055"/>
    <w:rPr>
      <w:b/>
      <w:lang w:val="ru-RU" w:eastAsia="ru-RU"/>
    </w:rPr>
  </w:style>
  <w:style w:type="character" w:customStyle="1" w:styleId="HTML114">
    <w:name w:val="Адрес HTML Знак114"/>
    <w:uiPriority w:val="99"/>
    <w:semiHidden/>
    <w:qFormat/>
    <w:rsid w:val="00986055"/>
    <w:rPr>
      <w:i/>
      <w:sz w:val="24"/>
    </w:rPr>
  </w:style>
  <w:style w:type="character" w:customStyle="1" w:styleId="HTML113">
    <w:name w:val="Адрес HTML Знак113"/>
    <w:uiPriority w:val="99"/>
    <w:semiHidden/>
    <w:qFormat/>
    <w:rsid w:val="00986055"/>
    <w:rPr>
      <w:i/>
      <w:sz w:val="24"/>
    </w:rPr>
  </w:style>
  <w:style w:type="character" w:customStyle="1" w:styleId="HTML112">
    <w:name w:val="Адрес HTML Знак112"/>
    <w:uiPriority w:val="99"/>
    <w:semiHidden/>
    <w:qFormat/>
    <w:rsid w:val="00986055"/>
    <w:rPr>
      <w:i/>
      <w:sz w:val="24"/>
    </w:rPr>
  </w:style>
  <w:style w:type="character" w:customStyle="1" w:styleId="1240">
    <w:name w:val="Знак1 Знак Знак24"/>
    <w:uiPriority w:val="99"/>
    <w:qFormat/>
    <w:locked/>
    <w:rsid w:val="00986055"/>
    <w:rPr>
      <w:sz w:val="24"/>
    </w:rPr>
  </w:style>
  <w:style w:type="character" w:customStyle="1" w:styleId="1141">
    <w:name w:val="Выделенная цитата Знак114"/>
    <w:uiPriority w:val="99"/>
    <w:qFormat/>
    <w:rsid w:val="00986055"/>
    <w:rPr>
      <w:i/>
      <w:color w:val="4472C4"/>
      <w:sz w:val="24"/>
    </w:rPr>
  </w:style>
  <w:style w:type="character" w:customStyle="1" w:styleId="1132">
    <w:name w:val="Выделенная цитата Знак113"/>
    <w:uiPriority w:val="99"/>
    <w:qFormat/>
    <w:rsid w:val="00986055"/>
    <w:rPr>
      <w:i/>
      <w:color w:val="4472C4"/>
      <w:sz w:val="24"/>
    </w:rPr>
  </w:style>
  <w:style w:type="character" w:customStyle="1" w:styleId="1122">
    <w:name w:val="Выделенная цитата Знак112"/>
    <w:uiPriority w:val="99"/>
    <w:qFormat/>
    <w:rsid w:val="00986055"/>
    <w:rPr>
      <w:i/>
      <w:color w:val="4472C4"/>
      <w:sz w:val="24"/>
    </w:rPr>
  </w:style>
  <w:style w:type="paragraph" w:customStyle="1" w:styleId="5d">
    <w:name w:val="Знак Знак Знак Знак Знак Знак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40">
    <w:name w:val="Знак Знак144"/>
    <w:uiPriority w:val="99"/>
    <w:qFormat/>
    <w:locked/>
    <w:rsid w:val="00986055"/>
    <w:rPr>
      <w:b/>
      <w:sz w:val="27"/>
      <w:lang w:val="ru-RU" w:eastAsia="ru-RU"/>
    </w:rPr>
  </w:style>
  <w:style w:type="character" w:customStyle="1" w:styleId="104">
    <w:name w:val="Знак Знак104"/>
    <w:uiPriority w:val="99"/>
    <w:qFormat/>
    <w:locked/>
    <w:rsid w:val="00986055"/>
    <w:rPr>
      <w:sz w:val="16"/>
      <w:lang w:val="ru-RU" w:eastAsia="ru-RU"/>
    </w:rPr>
  </w:style>
  <w:style w:type="character" w:customStyle="1" w:styleId="614">
    <w:name w:val="Знак Знак614"/>
    <w:uiPriority w:val="99"/>
    <w:qFormat/>
    <w:rsid w:val="00986055"/>
    <w:rPr>
      <w:rFonts w:ascii="Arial" w:hAnsi="Arial"/>
      <w:b/>
      <w:i/>
      <w:sz w:val="28"/>
      <w:lang w:val="ru-RU" w:eastAsia="en-US"/>
    </w:rPr>
  </w:style>
  <w:style w:type="character" w:customStyle="1" w:styleId="1650">
    <w:name w:val="Знак Знак165"/>
    <w:uiPriority w:val="99"/>
    <w:qFormat/>
    <w:locked/>
    <w:rsid w:val="00986055"/>
    <w:rPr>
      <w:b/>
      <w:caps/>
      <w:sz w:val="24"/>
      <w:lang w:val="ru-RU" w:eastAsia="ru-RU"/>
    </w:rPr>
  </w:style>
  <w:style w:type="character" w:customStyle="1" w:styleId="6e">
    <w:name w:val="Знак Знак Знак6"/>
    <w:uiPriority w:val="99"/>
    <w:qFormat/>
    <w:rsid w:val="00986055"/>
    <w:rPr>
      <w:rFonts w:ascii="Times New Roman" w:hAnsi="Times New Roman"/>
      <w:b/>
      <w:caps/>
      <w:sz w:val="28"/>
    </w:rPr>
  </w:style>
  <w:style w:type="character" w:customStyle="1" w:styleId="2540">
    <w:name w:val="Знак Знак254"/>
    <w:uiPriority w:val="99"/>
    <w:qFormat/>
    <w:rsid w:val="00986055"/>
    <w:rPr>
      <w:rFonts w:ascii="Times New Roman" w:hAnsi="Times New Roman"/>
      <w:b/>
      <w:sz w:val="28"/>
    </w:rPr>
  </w:style>
  <w:style w:type="character" w:customStyle="1" w:styleId="2240">
    <w:name w:val="Знак Знак224"/>
    <w:uiPriority w:val="99"/>
    <w:qFormat/>
    <w:rsid w:val="00986055"/>
    <w:rPr>
      <w:rFonts w:ascii="Times New Roman" w:hAnsi="Times New Roman"/>
      <w:sz w:val="24"/>
    </w:rPr>
  </w:style>
  <w:style w:type="character" w:customStyle="1" w:styleId="204">
    <w:name w:val="Знак Знак204"/>
    <w:uiPriority w:val="99"/>
    <w:qFormat/>
    <w:rsid w:val="00986055"/>
    <w:rPr>
      <w:rFonts w:ascii="Arial" w:hAnsi="Arial"/>
      <w:sz w:val="22"/>
    </w:rPr>
  </w:style>
  <w:style w:type="character" w:customStyle="1" w:styleId="1940">
    <w:name w:val="Знак Знак194"/>
    <w:uiPriority w:val="99"/>
    <w:qFormat/>
    <w:rsid w:val="00986055"/>
    <w:rPr>
      <w:rFonts w:ascii="Times New Roman" w:hAnsi="Times New Roman"/>
      <w:sz w:val="16"/>
      <w:lang w:eastAsia="ru-RU"/>
    </w:rPr>
  </w:style>
  <w:style w:type="character" w:customStyle="1" w:styleId="1840">
    <w:name w:val="Знак Знак184"/>
    <w:uiPriority w:val="99"/>
    <w:qFormat/>
    <w:rsid w:val="00986055"/>
    <w:rPr>
      <w:rFonts w:ascii="Courier New" w:hAnsi="Courier New"/>
    </w:rPr>
  </w:style>
  <w:style w:type="character" w:customStyle="1" w:styleId="1740">
    <w:name w:val="Знак Знак174"/>
    <w:uiPriority w:val="99"/>
    <w:qFormat/>
    <w:rsid w:val="00986055"/>
    <w:rPr>
      <w:rFonts w:ascii="Times New Roman" w:hAnsi="Times New Roman"/>
      <w:sz w:val="24"/>
    </w:rPr>
  </w:style>
  <w:style w:type="character" w:customStyle="1" w:styleId="1540">
    <w:name w:val="Знак Знак154"/>
    <w:uiPriority w:val="99"/>
    <w:qFormat/>
    <w:rsid w:val="00986055"/>
    <w:rPr>
      <w:b/>
      <w:sz w:val="28"/>
    </w:rPr>
  </w:style>
  <w:style w:type="character" w:customStyle="1" w:styleId="4140">
    <w:name w:val="Знак Знак414"/>
    <w:uiPriority w:val="99"/>
    <w:qFormat/>
    <w:locked/>
    <w:rsid w:val="00986055"/>
    <w:rPr>
      <w:rFonts w:ascii="Arial" w:hAnsi="Arial"/>
      <w:b/>
      <w:i/>
      <w:sz w:val="28"/>
      <w:lang w:val="ru-RU" w:eastAsia="en-US"/>
    </w:rPr>
  </w:style>
  <w:style w:type="character" w:customStyle="1" w:styleId="235">
    <w:name w:val="Знак Знак23 Знак5"/>
    <w:aliases w:val="Знак Знак3 Знак5"/>
    <w:uiPriority w:val="99"/>
    <w:qFormat/>
    <w:locked/>
    <w:rsid w:val="00986055"/>
    <w:rPr>
      <w:rFonts w:ascii="Tahoma" w:hAnsi="Tahoma"/>
      <w:sz w:val="16"/>
    </w:rPr>
  </w:style>
  <w:style w:type="paragraph" w:customStyle="1" w:styleId="6f">
    <w:name w:val="Знак Знак Знак Знак Знак Знак Знак Знак Знак Знак Знак Знак Знак6"/>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43">
    <w:name w:val="Знак34"/>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4">
    <w:name w:val="Знак Знак534"/>
    <w:uiPriority w:val="99"/>
    <w:qFormat/>
    <w:locked/>
    <w:rsid w:val="00986055"/>
    <w:rPr>
      <w:b/>
      <w:caps/>
      <w:sz w:val="24"/>
      <w:lang w:val="ru-RU" w:eastAsia="ru-RU"/>
    </w:rPr>
  </w:style>
  <w:style w:type="character" w:customStyle="1" w:styleId="4f5">
    <w:name w:val="Без интервала Знак4"/>
    <w:uiPriority w:val="99"/>
    <w:qFormat/>
    <w:locked/>
    <w:rsid w:val="00986055"/>
    <w:rPr>
      <w:sz w:val="24"/>
      <w:lang w:eastAsia="en-US"/>
    </w:rPr>
  </w:style>
  <w:style w:type="character" w:customStyle="1" w:styleId="1142">
    <w:name w:val="Знак1 Знак Знак14"/>
    <w:uiPriority w:val="99"/>
    <w:qFormat/>
    <w:locked/>
    <w:rsid w:val="00986055"/>
    <w:rPr>
      <w:rFonts w:ascii="Times New Roman" w:hAnsi="Times New Roman"/>
      <w:sz w:val="24"/>
      <w:lang w:eastAsia="ru-RU"/>
    </w:rPr>
  </w:style>
  <w:style w:type="character" w:customStyle="1" w:styleId="464">
    <w:name w:val="Знак Знак464"/>
    <w:uiPriority w:val="99"/>
    <w:qFormat/>
    <w:locked/>
    <w:rsid w:val="00986055"/>
    <w:rPr>
      <w:b/>
      <w:sz w:val="27"/>
      <w:lang w:val="ru-RU" w:eastAsia="ru-RU"/>
    </w:rPr>
  </w:style>
  <w:style w:type="character" w:customStyle="1" w:styleId="484">
    <w:name w:val="Знак Знак484"/>
    <w:uiPriority w:val="99"/>
    <w:qFormat/>
    <w:locked/>
    <w:rsid w:val="00986055"/>
    <w:rPr>
      <w:b/>
      <w:sz w:val="27"/>
      <w:lang w:val="ru-RU" w:eastAsia="ru-RU"/>
    </w:rPr>
  </w:style>
  <w:style w:type="character" w:customStyle="1" w:styleId="444">
    <w:name w:val="Знак Знак444"/>
    <w:uiPriority w:val="99"/>
    <w:qFormat/>
    <w:locked/>
    <w:rsid w:val="00986055"/>
    <w:rPr>
      <w:sz w:val="24"/>
    </w:rPr>
  </w:style>
  <w:style w:type="character" w:customStyle="1" w:styleId="514">
    <w:name w:val="Знак Знак514"/>
    <w:uiPriority w:val="99"/>
    <w:qFormat/>
    <w:locked/>
    <w:rsid w:val="00986055"/>
    <w:rPr>
      <w:b/>
      <w:sz w:val="27"/>
      <w:lang w:val="ru-RU" w:eastAsia="ru-RU"/>
    </w:rPr>
  </w:style>
  <w:style w:type="character" w:customStyle="1" w:styleId="434">
    <w:name w:val="Знак Знак434"/>
    <w:uiPriority w:val="99"/>
    <w:qFormat/>
    <w:locked/>
    <w:rsid w:val="00986055"/>
    <w:rPr>
      <w:color w:val="000000"/>
      <w:sz w:val="24"/>
      <w:lang w:eastAsia="ru-RU"/>
    </w:rPr>
  </w:style>
  <w:style w:type="character" w:customStyle="1" w:styleId="424">
    <w:name w:val="Знак Знак424"/>
    <w:uiPriority w:val="99"/>
    <w:qFormat/>
    <w:rsid w:val="00986055"/>
    <w:rPr>
      <w:rFonts w:ascii="Times New Roman" w:hAnsi="Times New Roman"/>
      <w:sz w:val="16"/>
    </w:rPr>
  </w:style>
  <w:style w:type="character" w:customStyle="1" w:styleId="494">
    <w:name w:val="Знак Знак494"/>
    <w:uiPriority w:val="99"/>
    <w:qFormat/>
    <w:rsid w:val="00986055"/>
    <w:rPr>
      <w:rFonts w:ascii="Times New Roman" w:hAnsi="Times New Roman"/>
      <w:b/>
      <w:caps/>
      <w:sz w:val="24"/>
      <w:lang w:eastAsia="ru-RU"/>
    </w:rPr>
  </w:style>
  <w:style w:type="character" w:customStyle="1" w:styleId="474">
    <w:name w:val="Знак Знак474"/>
    <w:uiPriority w:val="99"/>
    <w:qFormat/>
    <w:rsid w:val="00986055"/>
    <w:rPr>
      <w:rFonts w:ascii="Times New Roman" w:hAnsi="Times New Roman"/>
      <w:b/>
      <w:sz w:val="27"/>
      <w:lang w:eastAsia="ru-RU"/>
    </w:rPr>
  </w:style>
  <w:style w:type="character" w:customStyle="1" w:styleId="454">
    <w:name w:val="Знак Знак454"/>
    <w:uiPriority w:val="99"/>
    <w:qFormat/>
    <w:rsid w:val="00986055"/>
    <w:rPr>
      <w:rFonts w:ascii="Times New Roman" w:hAnsi="Times New Roman"/>
      <w:b/>
      <w:i/>
      <w:sz w:val="26"/>
      <w:lang w:eastAsia="ru-RU"/>
    </w:rPr>
  </w:style>
  <w:style w:type="character" w:customStyle="1" w:styleId="552">
    <w:name w:val="Знак5 Знак Знак5"/>
    <w:uiPriority w:val="99"/>
    <w:qFormat/>
    <w:locked/>
    <w:rsid w:val="00986055"/>
    <w:rPr>
      <w:sz w:val="16"/>
    </w:rPr>
  </w:style>
  <w:style w:type="character" w:customStyle="1" w:styleId="504">
    <w:name w:val="Знак Знак504"/>
    <w:uiPriority w:val="99"/>
    <w:qFormat/>
    <w:locked/>
    <w:rsid w:val="00986055"/>
    <w:rPr>
      <w:b/>
      <w:sz w:val="28"/>
      <w:lang w:val="ru-RU" w:eastAsia="ru-RU"/>
    </w:rPr>
  </w:style>
  <w:style w:type="character" w:customStyle="1" w:styleId="524">
    <w:name w:val="Знак Знак524"/>
    <w:uiPriority w:val="99"/>
    <w:qFormat/>
    <w:rsid w:val="00986055"/>
    <w:rPr>
      <w:rFonts w:ascii="Arial" w:hAnsi="Arial"/>
      <w:b/>
      <w:i/>
      <w:sz w:val="28"/>
    </w:rPr>
  </w:style>
  <w:style w:type="character" w:customStyle="1" w:styleId="5140">
    <w:name w:val="Знак5 Знак Знак14"/>
    <w:uiPriority w:val="99"/>
    <w:qFormat/>
    <w:locked/>
    <w:rsid w:val="00986055"/>
    <w:rPr>
      <w:sz w:val="16"/>
      <w:lang w:val="ru-RU" w:eastAsia="ru-RU"/>
    </w:rPr>
  </w:style>
  <w:style w:type="character" w:customStyle="1" w:styleId="642">
    <w:name w:val="Знак6 Знак Знак4"/>
    <w:uiPriority w:val="99"/>
    <w:qFormat/>
    <w:rsid w:val="00986055"/>
    <w:rPr>
      <w:sz w:val="24"/>
      <w:lang w:val="ru-RU" w:eastAsia="ru-RU"/>
    </w:rPr>
  </w:style>
  <w:style w:type="character" w:customStyle="1" w:styleId="1150">
    <w:name w:val="Тема примечания Знак115"/>
    <w:uiPriority w:val="99"/>
    <w:semiHidden/>
    <w:qFormat/>
    <w:rsid w:val="00986055"/>
    <w:rPr>
      <w:b/>
      <w:lang w:val="ru-RU" w:eastAsia="ru-RU"/>
    </w:rPr>
  </w:style>
  <w:style w:type="character" w:customStyle="1" w:styleId="HTML115">
    <w:name w:val="Адрес HTML Знак115"/>
    <w:uiPriority w:val="99"/>
    <w:semiHidden/>
    <w:qFormat/>
    <w:rsid w:val="00986055"/>
    <w:rPr>
      <w:i/>
      <w:sz w:val="24"/>
    </w:rPr>
  </w:style>
  <w:style w:type="character" w:customStyle="1" w:styleId="1151">
    <w:name w:val="Выделенная цитата Знак115"/>
    <w:uiPriority w:val="99"/>
    <w:qFormat/>
    <w:rsid w:val="00986055"/>
    <w:rPr>
      <w:i/>
      <w:color w:val="4472C4"/>
      <w:sz w:val="24"/>
    </w:rPr>
  </w:style>
  <w:style w:type="character" w:customStyle="1" w:styleId="205">
    <w:name w:val="Знак Знак205"/>
    <w:uiPriority w:val="99"/>
    <w:qFormat/>
    <w:rsid w:val="00986055"/>
    <w:rPr>
      <w:rFonts w:ascii="Arial" w:hAnsi="Arial"/>
      <w:sz w:val="22"/>
    </w:rPr>
  </w:style>
  <w:style w:type="character" w:customStyle="1" w:styleId="1250">
    <w:name w:val="Знак1 Знак Знак25"/>
    <w:uiPriority w:val="99"/>
    <w:qFormat/>
    <w:locked/>
    <w:rsid w:val="00986055"/>
    <w:rPr>
      <w:sz w:val="24"/>
    </w:rPr>
  </w:style>
  <w:style w:type="character" w:customStyle="1" w:styleId="206">
    <w:name w:val="Знак Знак206"/>
    <w:uiPriority w:val="99"/>
    <w:qFormat/>
    <w:rsid w:val="00986055"/>
    <w:rPr>
      <w:rFonts w:ascii="Arial" w:hAnsi="Arial"/>
      <w:sz w:val="22"/>
    </w:rPr>
  </w:style>
  <w:style w:type="paragraph" w:customStyle="1" w:styleId="6f0">
    <w:name w:val="Знак Знак Знак Знак Знак Знак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1450">
    <w:name w:val="Знак Знак145"/>
    <w:uiPriority w:val="99"/>
    <w:qFormat/>
    <w:locked/>
    <w:rsid w:val="00986055"/>
    <w:rPr>
      <w:b/>
      <w:sz w:val="27"/>
      <w:lang w:val="ru-RU" w:eastAsia="ru-RU"/>
    </w:rPr>
  </w:style>
  <w:style w:type="character" w:customStyle="1" w:styleId="105">
    <w:name w:val="Знак Знак105"/>
    <w:uiPriority w:val="99"/>
    <w:qFormat/>
    <w:locked/>
    <w:rsid w:val="00986055"/>
    <w:rPr>
      <w:sz w:val="16"/>
      <w:lang w:val="ru-RU" w:eastAsia="ru-RU"/>
    </w:rPr>
  </w:style>
  <w:style w:type="character" w:customStyle="1" w:styleId="615">
    <w:name w:val="Знак Знак615"/>
    <w:uiPriority w:val="99"/>
    <w:qFormat/>
    <w:rsid w:val="00986055"/>
    <w:rPr>
      <w:rFonts w:ascii="Arial" w:hAnsi="Arial"/>
      <w:b/>
      <w:i/>
      <w:sz w:val="28"/>
      <w:lang w:val="ru-RU" w:eastAsia="en-US"/>
    </w:rPr>
  </w:style>
  <w:style w:type="character" w:customStyle="1" w:styleId="166">
    <w:name w:val="Знак Знак166"/>
    <w:uiPriority w:val="99"/>
    <w:qFormat/>
    <w:locked/>
    <w:rsid w:val="00986055"/>
    <w:rPr>
      <w:b/>
      <w:caps/>
      <w:sz w:val="24"/>
      <w:lang w:val="ru-RU" w:eastAsia="ru-RU"/>
    </w:rPr>
  </w:style>
  <w:style w:type="character" w:customStyle="1" w:styleId="78">
    <w:name w:val="Знак Знак Знак7"/>
    <w:uiPriority w:val="99"/>
    <w:qFormat/>
    <w:rsid w:val="00986055"/>
    <w:rPr>
      <w:rFonts w:ascii="Times New Roman" w:hAnsi="Times New Roman"/>
      <w:b/>
      <w:caps/>
      <w:sz w:val="28"/>
    </w:rPr>
  </w:style>
  <w:style w:type="character" w:customStyle="1" w:styleId="255">
    <w:name w:val="Знак Знак255"/>
    <w:uiPriority w:val="99"/>
    <w:qFormat/>
    <w:rsid w:val="00986055"/>
    <w:rPr>
      <w:rFonts w:ascii="Times New Roman" w:hAnsi="Times New Roman"/>
      <w:b/>
      <w:sz w:val="28"/>
    </w:rPr>
  </w:style>
  <w:style w:type="character" w:customStyle="1" w:styleId="2250">
    <w:name w:val="Знак Знак225"/>
    <w:uiPriority w:val="99"/>
    <w:qFormat/>
    <w:rsid w:val="00986055"/>
    <w:rPr>
      <w:rFonts w:ascii="Times New Roman" w:hAnsi="Times New Roman"/>
      <w:sz w:val="24"/>
    </w:rPr>
  </w:style>
  <w:style w:type="character" w:customStyle="1" w:styleId="195">
    <w:name w:val="Знак Знак195"/>
    <w:uiPriority w:val="99"/>
    <w:qFormat/>
    <w:rsid w:val="00986055"/>
    <w:rPr>
      <w:rFonts w:ascii="Times New Roman" w:hAnsi="Times New Roman"/>
      <w:sz w:val="16"/>
      <w:lang w:eastAsia="ru-RU"/>
    </w:rPr>
  </w:style>
  <w:style w:type="character" w:customStyle="1" w:styleId="185">
    <w:name w:val="Знак Знак185"/>
    <w:uiPriority w:val="99"/>
    <w:qFormat/>
    <w:rsid w:val="00986055"/>
    <w:rPr>
      <w:rFonts w:ascii="Courier New" w:hAnsi="Courier New"/>
    </w:rPr>
  </w:style>
  <w:style w:type="character" w:customStyle="1" w:styleId="175">
    <w:name w:val="Знак Знак175"/>
    <w:uiPriority w:val="99"/>
    <w:qFormat/>
    <w:rsid w:val="00986055"/>
    <w:rPr>
      <w:rFonts w:ascii="Times New Roman" w:hAnsi="Times New Roman"/>
      <w:sz w:val="24"/>
    </w:rPr>
  </w:style>
  <w:style w:type="character" w:customStyle="1" w:styleId="155">
    <w:name w:val="Знак Знак155"/>
    <w:uiPriority w:val="99"/>
    <w:qFormat/>
    <w:rsid w:val="00986055"/>
    <w:rPr>
      <w:b/>
      <w:sz w:val="28"/>
    </w:rPr>
  </w:style>
  <w:style w:type="character" w:customStyle="1" w:styleId="4150">
    <w:name w:val="Знак Знак415"/>
    <w:uiPriority w:val="99"/>
    <w:qFormat/>
    <w:locked/>
    <w:rsid w:val="00986055"/>
    <w:rPr>
      <w:rFonts w:ascii="Arial" w:hAnsi="Arial"/>
      <w:b/>
      <w:i/>
      <w:sz w:val="28"/>
      <w:lang w:val="ru-RU" w:eastAsia="en-US"/>
    </w:rPr>
  </w:style>
  <w:style w:type="character" w:customStyle="1" w:styleId="236">
    <w:name w:val="Знак Знак23 Знак6"/>
    <w:aliases w:val="Знак Знак3 Знак6"/>
    <w:uiPriority w:val="99"/>
    <w:qFormat/>
    <w:locked/>
    <w:rsid w:val="00986055"/>
    <w:rPr>
      <w:rFonts w:ascii="Tahoma" w:hAnsi="Tahoma"/>
      <w:sz w:val="16"/>
    </w:rPr>
  </w:style>
  <w:style w:type="paragraph" w:customStyle="1" w:styleId="7a">
    <w:name w:val="Знак Знак Знак Знак Знак Знак Знак Знак Знак Знак Знак Знак Знак7"/>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52">
    <w:name w:val="Знак35"/>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5">
    <w:name w:val="Знак Знак535"/>
    <w:uiPriority w:val="99"/>
    <w:qFormat/>
    <w:locked/>
    <w:rsid w:val="00986055"/>
    <w:rPr>
      <w:b/>
      <w:caps/>
      <w:sz w:val="24"/>
      <w:lang w:val="ru-RU" w:eastAsia="ru-RU"/>
    </w:rPr>
  </w:style>
  <w:style w:type="character" w:customStyle="1" w:styleId="5e">
    <w:name w:val="Без интервала Знак5"/>
    <w:uiPriority w:val="99"/>
    <w:qFormat/>
    <w:locked/>
    <w:rsid w:val="00986055"/>
    <w:rPr>
      <w:sz w:val="24"/>
      <w:lang w:eastAsia="en-US"/>
    </w:rPr>
  </w:style>
  <w:style w:type="character" w:customStyle="1" w:styleId="1152">
    <w:name w:val="Знак1 Знак Знак15"/>
    <w:uiPriority w:val="99"/>
    <w:qFormat/>
    <w:locked/>
    <w:rsid w:val="00986055"/>
    <w:rPr>
      <w:rFonts w:ascii="Times New Roman" w:hAnsi="Times New Roman"/>
      <w:sz w:val="24"/>
      <w:lang w:eastAsia="ru-RU"/>
    </w:rPr>
  </w:style>
  <w:style w:type="character" w:customStyle="1" w:styleId="465">
    <w:name w:val="Знак Знак465"/>
    <w:uiPriority w:val="99"/>
    <w:qFormat/>
    <w:locked/>
    <w:rsid w:val="00986055"/>
    <w:rPr>
      <w:b/>
      <w:sz w:val="27"/>
      <w:lang w:val="ru-RU" w:eastAsia="ru-RU"/>
    </w:rPr>
  </w:style>
  <w:style w:type="character" w:customStyle="1" w:styleId="485">
    <w:name w:val="Знак Знак485"/>
    <w:uiPriority w:val="99"/>
    <w:qFormat/>
    <w:locked/>
    <w:rsid w:val="00986055"/>
    <w:rPr>
      <w:b/>
      <w:sz w:val="27"/>
      <w:lang w:val="ru-RU" w:eastAsia="ru-RU"/>
    </w:rPr>
  </w:style>
  <w:style w:type="character" w:customStyle="1" w:styleId="445">
    <w:name w:val="Знак Знак445"/>
    <w:uiPriority w:val="99"/>
    <w:qFormat/>
    <w:locked/>
    <w:rsid w:val="00986055"/>
    <w:rPr>
      <w:sz w:val="24"/>
    </w:rPr>
  </w:style>
  <w:style w:type="character" w:customStyle="1" w:styleId="515">
    <w:name w:val="Знак Знак515"/>
    <w:uiPriority w:val="99"/>
    <w:qFormat/>
    <w:locked/>
    <w:rsid w:val="00986055"/>
    <w:rPr>
      <w:b/>
      <w:sz w:val="27"/>
      <w:lang w:val="ru-RU" w:eastAsia="ru-RU"/>
    </w:rPr>
  </w:style>
  <w:style w:type="character" w:customStyle="1" w:styleId="435">
    <w:name w:val="Знак Знак435"/>
    <w:uiPriority w:val="99"/>
    <w:qFormat/>
    <w:locked/>
    <w:rsid w:val="00986055"/>
    <w:rPr>
      <w:color w:val="000000"/>
      <w:sz w:val="24"/>
      <w:lang w:eastAsia="ru-RU"/>
    </w:rPr>
  </w:style>
  <w:style w:type="character" w:customStyle="1" w:styleId="425">
    <w:name w:val="Знак Знак425"/>
    <w:uiPriority w:val="99"/>
    <w:qFormat/>
    <w:rsid w:val="00986055"/>
    <w:rPr>
      <w:rFonts w:ascii="Times New Roman" w:hAnsi="Times New Roman"/>
      <w:sz w:val="16"/>
    </w:rPr>
  </w:style>
  <w:style w:type="character" w:customStyle="1" w:styleId="495">
    <w:name w:val="Знак Знак495"/>
    <w:uiPriority w:val="99"/>
    <w:qFormat/>
    <w:rsid w:val="00986055"/>
    <w:rPr>
      <w:rFonts w:ascii="Times New Roman" w:hAnsi="Times New Roman"/>
      <w:b/>
      <w:caps/>
      <w:sz w:val="24"/>
      <w:lang w:eastAsia="ru-RU"/>
    </w:rPr>
  </w:style>
  <w:style w:type="character" w:customStyle="1" w:styleId="475">
    <w:name w:val="Знак Знак475"/>
    <w:uiPriority w:val="99"/>
    <w:qFormat/>
    <w:rsid w:val="00986055"/>
    <w:rPr>
      <w:rFonts w:ascii="Times New Roman" w:hAnsi="Times New Roman"/>
      <w:b/>
      <w:sz w:val="27"/>
      <w:lang w:eastAsia="ru-RU"/>
    </w:rPr>
  </w:style>
  <w:style w:type="character" w:customStyle="1" w:styleId="455">
    <w:name w:val="Знак Знак455"/>
    <w:uiPriority w:val="99"/>
    <w:qFormat/>
    <w:rsid w:val="00986055"/>
    <w:rPr>
      <w:rFonts w:ascii="Times New Roman" w:hAnsi="Times New Roman"/>
      <w:b/>
      <w:i/>
      <w:sz w:val="26"/>
      <w:lang w:eastAsia="ru-RU"/>
    </w:rPr>
  </w:style>
  <w:style w:type="character" w:customStyle="1" w:styleId="562">
    <w:name w:val="Знак5 Знак Знак6"/>
    <w:uiPriority w:val="99"/>
    <w:qFormat/>
    <w:locked/>
    <w:rsid w:val="00986055"/>
    <w:rPr>
      <w:sz w:val="16"/>
    </w:rPr>
  </w:style>
  <w:style w:type="character" w:customStyle="1" w:styleId="505">
    <w:name w:val="Знак Знак505"/>
    <w:uiPriority w:val="99"/>
    <w:qFormat/>
    <w:locked/>
    <w:rsid w:val="00986055"/>
    <w:rPr>
      <w:b/>
      <w:sz w:val="28"/>
      <w:lang w:val="ru-RU" w:eastAsia="ru-RU"/>
    </w:rPr>
  </w:style>
  <w:style w:type="character" w:customStyle="1" w:styleId="525">
    <w:name w:val="Знак Знак525"/>
    <w:uiPriority w:val="99"/>
    <w:qFormat/>
    <w:rsid w:val="00986055"/>
    <w:rPr>
      <w:rFonts w:ascii="Arial" w:hAnsi="Arial"/>
      <w:b/>
      <w:i/>
      <w:sz w:val="28"/>
    </w:rPr>
  </w:style>
  <w:style w:type="character" w:customStyle="1" w:styleId="5150">
    <w:name w:val="Знак5 Знак Знак15"/>
    <w:uiPriority w:val="99"/>
    <w:qFormat/>
    <w:locked/>
    <w:rsid w:val="00986055"/>
    <w:rPr>
      <w:sz w:val="16"/>
      <w:lang w:val="ru-RU" w:eastAsia="ru-RU"/>
    </w:rPr>
  </w:style>
  <w:style w:type="character" w:customStyle="1" w:styleId="652">
    <w:name w:val="Знак6 Знак Знак5"/>
    <w:uiPriority w:val="99"/>
    <w:qFormat/>
    <w:rsid w:val="00986055"/>
    <w:rPr>
      <w:sz w:val="24"/>
      <w:lang w:val="ru-RU" w:eastAsia="ru-RU"/>
    </w:rPr>
  </w:style>
  <w:style w:type="character" w:customStyle="1" w:styleId="1170">
    <w:name w:val="Тема примечания Знак117"/>
    <w:uiPriority w:val="99"/>
    <w:qFormat/>
    <w:rsid w:val="00986055"/>
    <w:rPr>
      <w:b/>
      <w:lang w:val="ru-RU" w:eastAsia="ru-RU"/>
    </w:rPr>
  </w:style>
  <w:style w:type="character" w:customStyle="1" w:styleId="1160">
    <w:name w:val="Тема примечания Знак116"/>
    <w:uiPriority w:val="99"/>
    <w:semiHidden/>
    <w:qFormat/>
    <w:rsid w:val="00986055"/>
    <w:rPr>
      <w:b/>
      <w:lang w:val="ru-RU" w:eastAsia="ru-RU"/>
    </w:rPr>
  </w:style>
  <w:style w:type="character" w:customStyle="1" w:styleId="HTML117">
    <w:name w:val="Адрес HTML Знак117"/>
    <w:uiPriority w:val="99"/>
    <w:qFormat/>
    <w:rsid w:val="00986055"/>
    <w:rPr>
      <w:i/>
      <w:sz w:val="24"/>
    </w:rPr>
  </w:style>
  <w:style w:type="character" w:customStyle="1" w:styleId="HTML116">
    <w:name w:val="Адрес HTML Знак116"/>
    <w:uiPriority w:val="99"/>
    <w:semiHidden/>
    <w:qFormat/>
    <w:rsid w:val="00986055"/>
    <w:rPr>
      <w:i/>
      <w:sz w:val="24"/>
    </w:rPr>
  </w:style>
  <w:style w:type="character" w:customStyle="1" w:styleId="1171">
    <w:name w:val="Выделенная цитата Знак117"/>
    <w:uiPriority w:val="99"/>
    <w:qFormat/>
    <w:rsid w:val="00986055"/>
    <w:rPr>
      <w:i/>
      <w:color w:val="4472C4"/>
      <w:sz w:val="24"/>
    </w:rPr>
  </w:style>
  <w:style w:type="character" w:customStyle="1" w:styleId="1161">
    <w:name w:val="Выделенная цитата Знак116"/>
    <w:uiPriority w:val="99"/>
    <w:qFormat/>
    <w:rsid w:val="00986055"/>
    <w:rPr>
      <w:i/>
      <w:color w:val="4472C4"/>
      <w:sz w:val="24"/>
    </w:rPr>
  </w:style>
  <w:style w:type="character" w:customStyle="1" w:styleId="207">
    <w:name w:val="Знак Знак207"/>
    <w:uiPriority w:val="99"/>
    <w:qFormat/>
    <w:rsid w:val="00986055"/>
    <w:rPr>
      <w:rFonts w:ascii="Arial" w:hAnsi="Arial"/>
      <w:sz w:val="22"/>
    </w:rPr>
  </w:style>
  <w:style w:type="character" w:customStyle="1" w:styleId="1260">
    <w:name w:val="Знак1 Знак Знак26"/>
    <w:uiPriority w:val="99"/>
    <w:locked/>
    <w:rsid w:val="00986055"/>
    <w:rPr>
      <w:sz w:val="24"/>
    </w:rPr>
  </w:style>
  <w:style w:type="paragraph" w:customStyle="1" w:styleId="7b">
    <w:name w:val="Знак Знак Знак Знак Знак Знак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80">
    <w:name w:val="Знак Знак78"/>
    <w:uiPriority w:val="99"/>
    <w:qFormat/>
    <w:rsid w:val="00986055"/>
    <w:rPr>
      <w:sz w:val="16"/>
      <w:lang w:val="ru-RU" w:eastAsia="ru-RU"/>
    </w:rPr>
  </w:style>
  <w:style w:type="character" w:customStyle="1" w:styleId="1460">
    <w:name w:val="Знак Знак146"/>
    <w:uiPriority w:val="99"/>
    <w:qFormat/>
    <w:locked/>
    <w:rsid w:val="00986055"/>
    <w:rPr>
      <w:b/>
      <w:sz w:val="27"/>
      <w:lang w:val="ru-RU" w:eastAsia="ru-RU"/>
    </w:rPr>
  </w:style>
  <w:style w:type="character" w:customStyle="1" w:styleId="106">
    <w:name w:val="Знак Знак106"/>
    <w:uiPriority w:val="99"/>
    <w:qFormat/>
    <w:locked/>
    <w:rsid w:val="00986055"/>
    <w:rPr>
      <w:sz w:val="16"/>
      <w:lang w:val="ru-RU" w:eastAsia="ru-RU"/>
    </w:rPr>
  </w:style>
  <w:style w:type="character" w:customStyle="1" w:styleId="616">
    <w:name w:val="Знак Знак616"/>
    <w:uiPriority w:val="99"/>
    <w:qFormat/>
    <w:rsid w:val="00986055"/>
    <w:rPr>
      <w:rFonts w:ascii="Arial" w:hAnsi="Arial"/>
      <w:b/>
      <w:i/>
      <w:sz w:val="28"/>
      <w:lang w:val="ru-RU" w:eastAsia="en-US"/>
    </w:rPr>
  </w:style>
  <w:style w:type="character" w:customStyle="1" w:styleId="167">
    <w:name w:val="Знак Знак167"/>
    <w:uiPriority w:val="99"/>
    <w:qFormat/>
    <w:locked/>
    <w:rsid w:val="00986055"/>
    <w:rPr>
      <w:b/>
      <w:caps/>
      <w:sz w:val="24"/>
      <w:lang w:val="ru-RU" w:eastAsia="ru-RU"/>
    </w:rPr>
  </w:style>
  <w:style w:type="character" w:customStyle="1" w:styleId="84">
    <w:name w:val="Знак Знак Знак8"/>
    <w:uiPriority w:val="99"/>
    <w:qFormat/>
    <w:rsid w:val="00986055"/>
    <w:rPr>
      <w:rFonts w:ascii="Times New Roman" w:hAnsi="Times New Roman"/>
      <w:b/>
      <w:caps/>
      <w:sz w:val="28"/>
    </w:rPr>
  </w:style>
  <w:style w:type="character" w:customStyle="1" w:styleId="256">
    <w:name w:val="Знак Знак256"/>
    <w:uiPriority w:val="99"/>
    <w:qFormat/>
    <w:rsid w:val="00986055"/>
    <w:rPr>
      <w:rFonts w:ascii="Times New Roman" w:hAnsi="Times New Roman"/>
      <w:b/>
      <w:sz w:val="28"/>
    </w:rPr>
  </w:style>
  <w:style w:type="character" w:customStyle="1" w:styleId="2260">
    <w:name w:val="Знак Знак226"/>
    <w:uiPriority w:val="99"/>
    <w:qFormat/>
    <w:rsid w:val="00986055"/>
    <w:rPr>
      <w:rFonts w:ascii="Times New Roman" w:hAnsi="Times New Roman"/>
      <w:sz w:val="24"/>
    </w:rPr>
  </w:style>
  <w:style w:type="character" w:customStyle="1" w:styleId="196">
    <w:name w:val="Знак Знак196"/>
    <w:uiPriority w:val="99"/>
    <w:qFormat/>
    <w:rsid w:val="00986055"/>
    <w:rPr>
      <w:rFonts w:ascii="Times New Roman" w:hAnsi="Times New Roman"/>
      <w:sz w:val="16"/>
      <w:lang w:eastAsia="ru-RU"/>
    </w:rPr>
  </w:style>
  <w:style w:type="character" w:customStyle="1" w:styleId="186">
    <w:name w:val="Знак Знак186"/>
    <w:uiPriority w:val="99"/>
    <w:qFormat/>
    <w:rsid w:val="00986055"/>
    <w:rPr>
      <w:rFonts w:ascii="Courier New" w:hAnsi="Courier New"/>
    </w:rPr>
  </w:style>
  <w:style w:type="character" w:customStyle="1" w:styleId="176">
    <w:name w:val="Знак Знак176"/>
    <w:uiPriority w:val="99"/>
    <w:qFormat/>
    <w:rsid w:val="00986055"/>
    <w:rPr>
      <w:rFonts w:ascii="Times New Roman" w:hAnsi="Times New Roman"/>
      <w:sz w:val="24"/>
    </w:rPr>
  </w:style>
  <w:style w:type="character" w:customStyle="1" w:styleId="156">
    <w:name w:val="Знак Знак156"/>
    <w:uiPriority w:val="99"/>
    <w:qFormat/>
    <w:rsid w:val="00986055"/>
    <w:rPr>
      <w:b/>
      <w:sz w:val="28"/>
    </w:rPr>
  </w:style>
  <w:style w:type="character" w:customStyle="1" w:styleId="416">
    <w:name w:val="Знак Знак416"/>
    <w:uiPriority w:val="99"/>
    <w:qFormat/>
    <w:locked/>
    <w:rsid w:val="00986055"/>
    <w:rPr>
      <w:rFonts w:ascii="Arial" w:hAnsi="Arial"/>
      <w:b/>
      <w:i/>
      <w:sz w:val="28"/>
      <w:lang w:val="ru-RU" w:eastAsia="en-US"/>
    </w:rPr>
  </w:style>
  <w:style w:type="character" w:customStyle="1" w:styleId="237">
    <w:name w:val="Знак Знак23 Знак7"/>
    <w:aliases w:val="Знак Знак3 Знак7"/>
    <w:uiPriority w:val="99"/>
    <w:qFormat/>
    <w:locked/>
    <w:rsid w:val="00986055"/>
    <w:rPr>
      <w:rFonts w:ascii="Tahoma" w:hAnsi="Tahoma"/>
      <w:sz w:val="16"/>
    </w:rPr>
  </w:style>
  <w:style w:type="paragraph" w:customStyle="1" w:styleId="86">
    <w:name w:val="Знак Знак Знак Знак Знак Знак Знак Знак Знак Знак Знак Знак Знак8"/>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61">
    <w:name w:val="Знак36"/>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6">
    <w:name w:val="Знак Знак536"/>
    <w:uiPriority w:val="99"/>
    <w:qFormat/>
    <w:locked/>
    <w:rsid w:val="00986055"/>
    <w:rPr>
      <w:b/>
      <w:caps/>
      <w:sz w:val="24"/>
      <w:lang w:val="ru-RU" w:eastAsia="ru-RU"/>
    </w:rPr>
  </w:style>
  <w:style w:type="character" w:customStyle="1" w:styleId="6f1">
    <w:name w:val="Без интервала Знак6"/>
    <w:qFormat/>
    <w:locked/>
    <w:rsid w:val="00986055"/>
    <w:rPr>
      <w:sz w:val="24"/>
      <w:lang w:eastAsia="en-US"/>
    </w:rPr>
  </w:style>
  <w:style w:type="character" w:customStyle="1" w:styleId="1162">
    <w:name w:val="Знак1 Знак Знак16"/>
    <w:locked/>
    <w:rsid w:val="00986055"/>
    <w:rPr>
      <w:rFonts w:ascii="Times New Roman" w:hAnsi="Times New Roman"/>
      <w:sz w:val="24"/>
      <w:lang w:eastAsia="ru-RU"/>
    </w:rPr>
  </w:style>
  <w:style w:type="character" w:customStyle="1" w:styleId="466">
    <w:name w:val="Знак Знак466"/>
    <w:uiPriority w:val="99"/>
    <w:qFormat/>
    <w:locked/>
    <w:rsid w:val="00986055"/>
    <w:rPr>
      <w:b/>
      <w:sz w:val="27"/>
      <w:lang w:val="ru-RU" w:eastAsia="ru-RU"/>
    </w:rPr>
  </w:style>
  <w:style w:type="character" w:customStyle="1" w:styleId="486">
    <w:name w:val="Знак Знак486"/>
    <w:uiPriority w:val="99"/>
    <w:qFormat/>
    <w:locked/>
    <w:rsid w:val="00986055"/>
    <w:rPr>
      <w:b/>
      <w:sz w:val="27"/>
      <w:lang w:val="ru-RU" w:eastAsia="ru-RU"/>
    </w:rPr>
  </w:style>
  <w:style w:type="character" w:customStyle="1" w:styleId="446">
    <w:name w:val="Знак Знак446"/>
    <w:uiPriority w:val="99"/>
    <w:qFormat/>
    <w:locked/>
    <w:rsid w:val="00986055"/>
    <w:rPr>
      <w:sz w:val="24"/>
    </w:rPr>
  </w:style>
  <w:style w:type="character" w:customStyle="1" w:styleId="516">
    <w:name w:val="Знак Знак516"/>
    <w:uiPriority w:val="99"/>
    <w:qFormat/>
    <w:locked/>
    <w:rsid w:val="00986055"/>
    <w:rPr>
      <w:b/>
      <w:sz w:val="27"/>
      <w:lang w:val="ru-RU" w:eastAsia="ru-RU"/>
    </w:rPr>
  </w:style>
  <w:style w:type="character" w:customStyle="1" w:styleId="436">
    <w:name w:val="Знак Знак436"/>
    <w:uiPriority w:val="99"/>
    <w:qFormat/>
    <w:locked/>
    <w:rsid w:val="00986055"/>
    <w:rPr>
      <w:color w:val="000000"/>
      <w:sz w:val="24"/>
      <w:lang w:eastAsia="ru-RU"/>
    </w:rPr>
  </w:style>
  <w:style w:type="character" w:customStyle="1" w:styleId="426">
    <w:name w:val="Знак Знак426"/>
    <w:uiPriority w:val="99"/>
    <w:qFormat/>
    <w:rsid w:val="00986055"/>
    <w:rPr>
      <w:rFonts w:ascii="Times New Roman" w:hAnsi="Times New Roman"/>
      <w:sz w:val="16"/>
    </w:rPr>
  </w:style>
  <w:style w:type="character" w:customStyle="1" w:styleId="496">
    <w:name w:val="Знак Знак496"/>
    <w:uiPriority w:val="99"/>
    <w:qFormat/>
    <w:rsid w:val="00986055"/>
    <w:rPr>
      <w:rFonts w:ascii="Times New Roman" w:hAnsi="Times New Roman"/>
      <w:b/>
      <w:caps/>
      <w:sz w:val="24"/>
      <w:lang w:eastAsia="ru-RU"/>
    </w:rPr>
  </w:style>
  <w:style w:type="character" w:customStyle="1" w:styleId="476">
    <w:name w:val="Знак Знак476"/>
    <w:uiPriority w:val="99"/>
    <w:qFormat/>
    <w:rsid w:val="00986055"/>
    <w:rPr>
      <w:rFonts w:ascii="Times New Roman" w:hAnsi="Times New Roman"/>
      <w:b/>
      <w:sz w:val="27"/>
      <w:lang w:eastAsia="ru-RU"/>
    </w:rPr>
  </w:style>
  <w:style w:type="character" w:customStyle="1" w:styleId="456">
    <w:name w:val="Знак Знак456"/>
    <w:uiPriority w:val="99"/>
    <w:qFormat/>
    <w:rsid w:val="00986055"/>
    <w:rPr>
      <w:rFonts w:ascii="Times New Roman" w:hAnsi="Times New Roman"/>
      <w:b/>
      <w:i/>
      <w:sz w:val="26"/>
      <w:lang w:eastAsia="ru-RU"/>
    </w:rPr>
  </w:style>
  <w:style w:type="character" w:customStyle="1" w:styleId="572">
    <w:name w:val="Знак5 Знак Знак7"/>
    <w:uiPriority w:val="99"/>
    <w:qFormat/>
    <w:locked/>
    <w:rsid w:val="00986055"/>
    <w:rPr>
      <w:sz w:val="16"/>
    </w:rPr>
  </w:style>
  <w:style w:type="character" w:customStyle="1" w:styleId="506">
    <w:name w:val="Знак Знак506"/>
    <w:uiPriority w:val="99"/>
    <w:qFormat/>
    <w:locked/>
    <w:rsid w:val="00986055"/>
    <w:rPr>
      <w:b/>
      <w:sz w:val="28"/>
      <w:lang w:val="ru-RU" w:eastAsia="ru-RU"/>
    </w:rPr>
  </w:style>
  <w:style w:type="character" w:customStyle="1" w:styleId="526">
    <w:name w:val="Знак Знак526"/>
    <w:uiPriority w:val="99"/>
    <w:qFormat/>
    <w:rsid w:val="00986055"/>
    <w:rPr>
      <w:rFonts w:ascii="Arial" w:hAnsi="Arial"/>
      <w:b/>
      <w:i/>
      <w:sz w:val="28"/>
    </w:rPr>
  </w:style>
  <w:style w:type="character" w:customStyle="1" w:styleId="5160">
    <w:name w:val="Знак5 Знак Знак16"/>
    <w:locked/>
    <w:rsid w:val="00986055"/>
    <w:rPr>
      <w:sz w:val="16"/>
      <w:lang w:val="ru-RU" w:eastAsia="ru-RU"/>
    </w:rPr>
  </w:style>
  <w:style w:type="character" w:customStyle="1" w:styleId="660">
    <w:name w:val="Знак6 Знак Знак6"/>
    <w:uiPriority w:val="99"/>
    <w:qFormat/>
    <w:rsid w:val="00986055"/>
    <w:rPr>
      <w:sz w:val="24"/>
      <w:lang w:val="ru-RU" w:eastAsia="ru-RU"/>
    </w:rPr>
  </w:style>
  <w:style w:type="character" w:customStyle="1" w:styleId="1190">
    <w:name w:val="Тема примечания Знак119"/>
    <w:uiPriority w:val="99"/>
    <w:semiHidden/>
    <w:qFormat/>
    <w:rsid w:val="00986055"/>
    <w:rPr>
      <w:b/>
      <w:lang w:val="ru-RU" w:eastAsia="ru-RU"/>
    </w:rPr>
  </w:style>
  <w:style w:type="character" w:customStyle="1" w:styleId="1180">
    <w:name w:val="Тема примечания Знак118"/>
    <w:uiPriority w:val="99"/>
    <w:semiHidden/>
    <w:qFormat/>
    <w:rsid w:val="00986055"/>
    <w:rPr>
      <w:b/>
      <w:lang w:val="ru-RU" w:eastAsia="ru-RU"/>
    </w:rPr>
  </w:style>
  <w:style w:type="character" w:customStyle="1" w:styleId="HTML119">
    <w:name w:val="Адрес HTML Знак119"/>
    <w:uiPriority w:val="99"/>
    <w:semiHidden/>
    <w:qFormat/>
    <w:rsid w:val="00986055"/>
    <w:rPr>
      <w:i/>
      <w:sz w:val="24"/>
    </w:rPr>
  </w:style>
  <w:style w:type="character" w:customStyle="1" w:styleId="HTML118">
    <w:name w:val="Адрес HTML Знак118"/>
    <w:uiPriority w:val="99"/>
    <w:semiHidden/>
    <w:qFormat/>
    <w:rsid w:val="00986055"/>
    <w:rPr>
      <w:i/>
      <w:sz w:val="24"/>
    </w:rPr>
  </w:style>
  <w:style w:type="character" w:customStyle="1" w:styleId="1191">
    <w:name w:val="Выделенная цитата Знак119"/>
    <w:uiPriority w:val="99"/>
    <w:qFormat/>
    <w:rsid w:val="00986055"/>
    <w:rPr>
      <w:i/>
      <w:color w:val="4472C4"/>
      <w:sz w:val="24"/>
    </w:rPr>
  </w:style>
  <w:style w:type="character" w:customStyle="1" w:styleId="1181">
    <w:name w:val="Выделенная цитата Знак118"/>
    <w:uiPriority w:val="99"/>
    <w:qFormat/>
    <w:rsid w:val="00986055"/>
    <w:rPr>
      <w:i/>
      <w:color w:val="4472C4"/>
      <w:sz w:val="24"/>
    </w:rPr>
  </w:style>
  <w:style w:type="character" w:customStyle="1" w:styleId="208">
    <w:name w:val="Знак Знак208"/>
    <w:uiPriority w:val="99"/>
    <w:qFormat/>
    <w:rsid w:val="00986055"/>
    <w:rPr>
      <w:rFonts w:ascii="Arial" w:hAnsi="Arial"/>
      <w:sz w:val="22"/>
    </w:rPr>
  </w:style>
  <w:style w:type="character" w:customStyle="1" w:styleId="1271">
    <w:name w:val="Знак1 Знак Знак27"/>
    <w:uiPriority w:val="99"/>
    <w:locked/>
    <w:rsid w:val="00986055"/>
    <w:rPr>
      <w:sz w:val="24"/>
    </w:rPr>
  </w:style>
  <w:style w:type="character" w:customStyle="1" w:styleId="209">
    <w:name w:val="Знак Знак209"/>
    <w:uiPriority w:val="99"/>
    <w:qFormat/>
    <w:rsid w:val="00986055"/>
    <w:rPr>
      <w:rFonts w:ascii="Arial" w:hAnsi="Arial"/>
      <w:sz w:val="22"/>
    </w:rPr>
  </w:style>
  <w:style w:type="paragraph" w:customStyle="1" w:styleId="87">
    <w:name w:val="Знак Знак Знак Знак Знак Знак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90">
    <w:name w:val="Знак Знак79"/>
    <w:uiPriority w:val="99"/>
    <w:qFormat/>
    <w:rsid w:val="00986055"/>
    <w:rPr>
      <w:sz w:val="16"/>
      <w:lang w:val="ru-RU" w:eastAsia="ru-RU"/>
    </w:rPr>
  </w:style>
  <w:style w:type="character" w:customStyle="1" w:styleId="1470">
    <w:name w:val="Знак Знак147"/>
    <w:uiPriority w:val="99"/>
    <w:qFormat/>
    <w:locked/>
    <w:rsid w:val="00986055"/>
    <w:rPr>
      <w:b/>
      <w:sz w:val="27"/>
      <w:lang w:val="ru-RU" w:eastAsia="ru-RU"/>
    </w:rPr>
  </w:style>
  <w:style w:type="character" w:customStyle="1" w:styleId="107">
    <w:name w:val="Знак Знак107"/>
    <w:uiPriority w:val="99"/>
    <w:qFormat/>
    <w:locked/>
    <w:rsid w:val="00986055"/>
    <w:rPr>
      <w:sz w:val="16"/>
      <w:lang w:val="ru-RU" w:eastAsia="ru-RU"/>
    </w:rPr>
  </w:style>
  <w:style w:type="character" w:customStyle="1" w:styleId="617">
    <w:name w:val="Знак Знак617"/>
    <w:uiPriority w:val="99"/>
    <w:qFormat/>
    <w:rsid w:val="00986055"/>
    <w:rPr>
      <w:rFonts w:ascii="Arial" w:hAnsi="Arial"/>
      <w:b/>
      <w:i/>
      <w:sz w:val="28"/>
      <w:lang w:val="ru-RU" w:eastAsia="en-US"/>
    </w:rPr>
  </w:style>
  <w:style w:type="character" w:customStyle="1" w:styleId="168">
    <w:name w:val="Знак Знак168"/>
    <w:uiPriority w:val="99"/>
    <w:qFormat/>
    <w:locked/>
    <w:rsid w:val="00986055"/>
    <w:rPr>
      <w:b/>
      <w:caps/>
      <w:sz w:val="24"/>
      <w:lang w:val="ru-RU" w:eastAsia="ru-RU"/>
    </w:rPr>
  </w:style>
  <w:style w:type="character" w:customStyle="1" w:styleId="97">
    <w:name w:val="Знак Знак Знак9"/>
    <w:uiPriority w:val="99"/>
    <w:qFormat/>
    <w:rsid w:val="00986055"/>
    <w:rPr>
      <w:rFonts w:ascii="Times New Roman" w:hAnsi="Times New Roman"/>
      <w:b/>
      <w:caps/>
      <w:sz w:val="28"/>
    </w:rPr>
  </w:style>
  <w:style w:type="character" w:customStyle="1" w:styleId="257">
    <w:name w:val="Знак Знак257"/>
    <w:uiPriority w:val="99"/>
    <w:qFormat/>
    <w:rsid w:val="00986055"/>
    <w:rPr>
      <w:rFonts w:ascii="Times New Roman" w:hAnsi="Times New Roman"/>
      <w:b/>
      <w:sz w:val="28"/>
    </w:rPr>
  </w:style>
  <w:style w:type="character" w:customStyle="1" w:styleId="2270">
    <w:name w:val="Знак Знак227"/>
    <w:uiPriority w:val="99"/>
    <w:qFormat/>
    <w:rsid w:val="00986055"/>
    <w:rPr>
      <w:rFonts w:ascii="Times New Roman" w:hAnsi="Times New Roman"/>
      <w:sz w:val="24"/>
    </w:rPr>
  </w:style>
  <w:style w:type="character" w:customStyle="1" w:styleId="197">
    <w:name w:val="Знак Знак197"/>
    <w:uiPriority w:val="99"/>
    <w:qFormat/>
    <w:rsid w:val="00986055"/>
    <w:rPr>
      <w:rFonts w:ascii="Times New Roman" w:hAnsi="Times New Roman"/>
      <w:sz w:val="16"/>
      <w:lang w:eastAsia="ru-RU"/>
    </w:rPr>
  </w:style>
  <w:style w:type="character" w:customStyle="1" w:styleId="187">
    <w:name w:val="Знак Знак187"/>
    <w:uiPriority w:val="99"/>
    <w:qFormat/>
    <w:rsid w:val="00986055"/>
    <w:rPr>
      <w:rFonts w:ascii="Courier New" w:hAnsi="Courier New"/>
    </w:rPr>
  </w:style>
  <w:style w:type="character" w:customStyle="1" w:styleId="177">
    <w:name w:val="Знак Знак177"/>
    <w:uiPriority w:val="99"/>
    <w:qFormat/>
    <w:rsid w:val="00986055"/>
    <w:rPr>
      <w:rFonts w:ascii="Times New Roman" w:hAnsi="Times New Roman"/>
      <w:sz w:val="24"/>
    </w:rPr>
  </w:style>
  <w:style w:type="character" w:customStyle="1" w:styleId="157">
    <w:name w:val="Знак Знак157"/>
    <w:uiPriority w:val="99"/>
    <w:qFormat/>
    <w:rsid w:val="00986055"/>
    <w:rPr>
      <w:b/>
      <w:sz w:val="28"/>
    </w:rPr>
  </w:style>
  <w:style w:type="character" w:customStyle="1" w:styleId="417">
    <w:name w:val="Знак Знак417"/>
    <w:uiPriority w:val="99"/>
    <w:qFormat/>
    <w:locked/>
    <w:rsid w:val="00986055"/>
    <w:rPr>
      <w:rFonts w:ascii="Arial" w:hAnsi="Arial"/>
      <w:b/>
      <w:i/>
      <w:sz w:val="28"/>
      <w:lang w:val="ru-RU" w:eastAsia="en-US"/>
    </w:rPr>
  </w:style>
  <w:style w:type="character" w:customStyle="1" w:styleId="238">
    <w:name w:val="Знак Знак23 Знак8"/>
    <w:aliases w:val="Знак Знак3 Знак8"/>
    <w:uiPriority w:val="99"/>
    <w:locked/>
    <w:rsid w:val="00986055"/>
    <w:rPr>
      <w:rFonts w:ascii="Tahoma" w:hAnsi="Tahoma"/>
      <w:sz w:val="16"/>
    </w:rPr>
  </w:style>
  <w:style w:type="paragraph" w:customStyle="1" w:styleId="98">
    <w:name w:val="Знак Знак Знак Знак Знак Знак Знак Знак Знак Знак Знак Знак Знак9"/>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71">
    <w:name w:val="Знак37"/>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7">
    <w:name w:val="Знак Знак537"/>
    <w:uiPriority w:val="99"/>
    <w:qFormat/>
    <w:locked/>
    <w:rsid w:val="00986055"/>
    <w:rPr>
      <w:b/>
      <w:caps/>
      <w:sz w:val="24"/>
      <w:lang w:val="ru-RU" w:eastAsia="ru-RU"/>
    </w:rPr>
  </w:style>
  <w:style w:type="character" w:customStyle="1" w:styleId="7c">
    <w:name w:val="Без интервала Знак7"/>
    <w:uiPriority w:val="99"/>
    <w:locked/>
    <w:rsid w:val="00986055"/>
    <w:rPr>
      <w:sz w:val="24"/>
      <w:lang w:eastAsia="en-US"/>
    </w:rPr>
  </w:style>
  <w:style w:type="character" w:customStyle="1" w:styleId="1172">
    <w:name w:val="Знак1 Знак Знак17"/>
    <w:uiPriority w:val="99"/>
    <w:qFormat/>
    <w:locked/>
    <w:rsid w:val="00986055"/>
    <w:rPr>
      <w:rFonts w:ascii="Times New Roman" w:hAnsi="Times New Roman"/>
      <w:sz w:val="24"/>
      <w:lang w:eastAsia="ru-RU"/>
    </w:rPr>
  </w:style>
  <w:style w:type="character" w:customStyle="1" w:styleId="467">
    <w:name w:val="Знак Знак467"/>
    <w:uiPriority w:val="99"/>
    <w:qFormat/>
    <w:locked/>
    <w:rsid w:val="00986055"/>
    <w:rPr>
      <w:b/>
      <w:sz w:val="27"/>
      <w:lang w:val="ru-RU" w:eastAsia="ru-RU"/>
    </w:rPr>
  </w:style>
  <w:style w:type="character" w:customStyle="1" w:styleId="487">
    <w:name w:val="Знак Знак487"/>
    <w:uiPriority w:val="99"/>
    <w:qFormat/>
    <w:locked/>
    <w:rsid w:val="00986055"/>
    <w:rPr>
      <w:b/>
      <w:sz w:val="27"/>
      <w:lang w:val="ru-RU" w:eastAsia="ru-RU"/>
    </w:rPr>
  </w:style>
  <w:style w:type="character" w:customStyle="1" w:styleId="447">
    <w:name w:val="Знак Знак447"/>
    <w:uiPriority w:val="99"/>
    <w:qFormat/>
    <w:locked/>
    <w:rsid w:val="00986055"/>
    <w:rPr>
      <w:sz w:val="24"/>
    </w:rPr>
  </w:style>
  <w:style w:type="character" w:customStyle="1" w:styleId="517">
    <w:name w:val="Знак Знак517"/>
    <w:uiPriority w:val="99"/>
    <w:qFormat/>
    <w:locked/>
    <w:rsid w:val="00986055"/>
    <w:rPr>
      <w:b/>
      <w:sz w:val="27"/>
      <w:lang w:val="ru-RU" w:eastAsia="ru-RU"/>
    </w:rPr>
  </w:style>
  <w:style w:type="character" w:customStyle="1" w:styleId="437">
    <w:name w:val="Знак Знак437"/>
    <w:uiPriority w:val="99"/>
    <w:qFormat/>
    <w:locked/>
    <w:rsid w:val="00986055"/>
    <w:rPr>
      <w:color w:val="000000"/>
      <w:sz w:val="24"/>
      <w:lang w:eastAsia="ru-RU"/>
    </w:rPr>
  </w:style>
  <w:style w:type="character" w:customStyle="1" w:styleId="427">
    <w:name w:val="Знак Знак427"/>
    <w:uiPriority w:val="99"/>
    <w:qFormat/>
    <w:rsid w:val="00986055"/>
    <w:rPr>
      <w:rFonts w:ascii="Times New Roman" w:hAnsi="Times New Roman"/>
      <w:sz w:val="16"/>
    </w:rPr>
  </w:style>
  <w:style w:type="character" w:customStyle="1" w:styleId="497">
    <w:name w:val="Знак Знак497"/>
    <w:uiPriority w:val="99"/>
    <w:qFormat/>
    <w:rsid w:val="00986055"/>
    <w:rPr>
      <w:rFonts w:ascii="Times New Roman" w:hAnsi="Times New Roman"/>
      <w:b/>
      <w:caps/>
      <w:sz w:val="24"/>
      <w:lang w:eastAsia="ru-RU"/>
    </w:rPr>
  </w:style>
  <w:style w:type="character" w:customStyle="1" w:styleId="477">
    <w:name w:val="Знак Знак477"/>
    <w:uiPriority w:val="99"/>
    <w:qFormat/>
    <w:rsid w:val="00986055"/>
    <w:rPr>
      <w:rFonts w:ascii="Times New Roman" w:hAnsi="Times New Roman"/>
      <w:b/>
      <w:sz w:val="27"/>
      <w:lang w:eastAsia="ru-RU"/>
    </w:rPr>
  </w:style>
  <w:style w:type="character" w:customStyle="1" w:styleId="457">
    <w:name w:val="Знак Знак457"/>
    <w:uiPriority w:val="99"/>
    <w:qFormat/>
    <w:rsid w:val="00986055"/>
    <w:rPr>
      <w:rFonts w:ascii="Times New Roman" w:hAnsi="Times New Roman"/>
      <w:b/>
      <w:i/>
      <w:sz w:val="26"/>
      <w:lang w:eastAsia="ru-RU"/>
    </w:rPr>
  </w:style>
  <w:style w:type="character" w:customStyle="1" w:styleId="582">
    <w:name w:val="Знак5 Знак Знак8"/>
    <w:uiPriority w:val="99"/>
    <w:qFormat/>
    <w:locked/>
    <w:rsid w:val="00986055"/>
    <w:rPr>
      <w:sz w:val="16"/>
    </w:rPr>
  </w:style>
  <w:style w:type="character" w:customStyle="1" w:styleId="507">
    <w:name w:val="Знак Знак507"/>
    <w:uiPriority w:val="99"/>
    <w:qFormat/>
    <w:locked/>
    <w:rsid w:val="00986055"/>
    <w:rPr>
      <w:b/>
      <w:sz w:val="28"/>
      <w:lang w:val="ru-RU" w:eastAsia="ru-RU"/>
    </w:rPr>
  </w:style>
  <w:style w:type="character" w:customStyle="1" w:styleId="527">
    <w:name w:val="Знак Знак527"/>
    <w:uiPriority w:val="99"/>
    <w:qFormat/>
    <w:rsid w:val="00986055"/>
    <w:rPr>
      <w:rFonts w:ascii="Arial" w:hAnsi="Arial"/>
      <w:b/>
      <w:i/>
      <w:sz w:val="28"/>
    </w:rPr>
  </w:style>
  <w:style w:type="character" w:customStyle="1" w:styleId="5170">
    <w:name w:val="Знак5 Знак Знак17"/>
    <w:uiPriority w:val="99"/>
    <w:qFormat/>
    <w:locked/>
    <w:rsid w:val="00986055"/>
    <w:rPr>
      <w:sz w:val="16"/>
      <w:lang w:val="ru-RU" w:eastAsia="ru-RU"/>
    </w:rPr>
  </w:style>
  <w:style w:type="character" w:customStyle="1" w:styleId="670">
    <w:name w:val="Знак6 Знак Знак7"/>
    <w:uiPriority w:val="99"/>
    <w:qFormat/>
    <w:rsid w:val="00986055"/>
    <w:rPr>
      <w:sz w:val="24"/>
      <w:lang w:val="ru-RU" w:eastAsia="ru-RU"/>
    </w:rPr>
  </w:style>
  <w:style w:type="character" w:customStyle="1" w:styleId="14a">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986055"/>
    <w:rPr>
      <w:sz w:val="24"/>
    </w:rPr>
  </w:style>
  <w:style w:type="character" w:customStyle="1" w:styleId="1200">
    <w:name w:val="Тема примечания Знак120"/>
    <w:uiPriority w:val="99"/>
    <w:semiHidden/>
    <w:qFormat/>
    <w:rsid w:val="00986055"/>
    <w:rPr>
      <w:b/>
      <w:lang w:val="ru-RU" w:eastAsia="ru-RU"/>
    </w:rPr>
  </w:style>
  <w:style w:type="character" w:customStyle="1" w:styleId="HTML1200">
    <w:name w:val="Адрес HTML Знак120"/>
    <w:uiPriority w:val="99"/>
    <w:semiHidden/>
    <w:qFormat/>
    <w:rsid w:val="00986055"/>
    <w:rPr>
      <w:i/>
      <w:sz w:val="24"/>
    </w:rPr>
  </w:style>
  <w:style w:type="character" w:customStyle="1" w:styleId="1201">
    <w:name w:val="Выделенная цитата Знак120"/>
    <w:uiPriority w:val="99"/>
    <w:qFormat/>
    <w:rsid w:val="00986055"/>
    <w:rPr>
      <w:i/>
      <w:color w:val="4472C4"/>
      <w:sz w:val="24"/>
    </w:rPr>
  </w:style>
  <w:style w:type="paragraph" w:customStyle="1" w:styleId="239">
    <w:name w:val="Основной текст 23"/>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6">
    <w:name w:val="Заголовок 32"/>
    <w:basedOn w:val="5a"/>
    <w:next w:val="5a"/>
    <w:uiPriority w:val="99"/>
    <w:qFormat/>
    <w:rsid w:val="00986055"/>
    <w:pPr>
      <w:keepNext/>
      <w:spacing w:before="0" w:beforeAutospacing="0" w:after="0" w:afterAutospacing="0"/>
      <w:outlineLvl w:val="2"/>
    </w:pPr>
    <w:rPr>
      <w:szCs w:val="20"/>
    </w:rPr>
  </w:style>
  <w:style w:type="paragraph" w:customStyle="1" w:styleId="4f6">
    <w:name w:val="Основной текст4"/>
    <w:basedOn w:val="5a"/>
    <w:uiPriority w:val="99"/>
    <w:qFormat/>
    <w:rsid w:val="00986055"/>
    <w:pPr>
      <w:spacing w:before="0" w:beforeAutospacing="0" w:after="0" w:afterAutospacing="0" w:line="360" w:lineRule="auto"/>
    </w:pPr>
    <w:rPr>
      <w:szCs w:val="20"/>
    </w:rPr>
  </w:style>
  <w:style w:type="paragraph" w:customStyle="1" w:styleId="22b">
    <w:name w:val="Заголовок 22"/>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3ff8">
    <w:name w:val="Цитата3"/>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ff9">
    <w:name w:val="Текст3"/>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34">
    <w:name w:val="Основной текст 33"/>
    <w:basedOn w:val="5a"/>
    <w:uiPriority w:val="99"/>
    <w:qFormat/>
    <w:rsid w:val="00986055"/>
    <w:pPr>
      <w:tabs>
        <w:tab w:val="left" w:pos="360"/>
      </w:tabs>
      <w:spacing w:before="0" w:beforeAutospacing="0" w:after="0" w:afterAutospacing="0"/>
      <w:jc w:val="both"/>
    </w:pPr>
    <w:rPr>
      <w:i/>
      <w:sz w:val="26"/>
      <w:szCs w:val="20"/>
    </w:rPr>
  </w:style>
  <w:style w:type="paragraph" w:customStyle="1" w:styleId="22c">
    <w:name w:val="Основной текст с отступом 22"/>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5">
    <w:name w:val="Основной текст с отступом 33"/>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fffb">
    <w:name w:val="Верхний колонтитул2"/>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fffc">
    <w:name w:val="Основной шрифт абзаца2"/>
    <w:uiPriority w:val="99"/>
    <w:qFormat/>
    <w:rsid w:val="00986055"/>
  </w:style>
  <w:style w:type="paragraph" w:customStyle="1" w:styleId="428">
    <w:name w:val="Заголовок 42"/>
    <w:basedOn w:val="5a"/>
    <w:next w:val="5a"/>
    <w:uiPriority w:val="99"/>
    <w:qFormat/>
    <w:rsid w:val="00986055"/>
    <w:pPr>
      <w:keepNext/>
      <w:spacing w:before="0" w:beforeAutospacing="0" w:after="0" w:afterAutospacing="0"/>
    </w:pPr>
    <w:rPr>
      <w:szCs w:val="20"/>
    </w:rPr>
  </w:style>
  <w:style w:type="paragraph" w:customStyle="1" w:styleId="618">
    <w:name w:val="Заголовок 61"/>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
    <w:name w:val="Heading 13"/>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Heading23">
    <w:name w:val="Heading 23"/>
    <w:basedOn w:val="a8"/>
    <w:next w:val="a8"/>
    <w:uiPriority w:val="99"/>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Heading33">
    <w:name w:val="Heading 33"/>
    <w:basedOn w:val="a8"/>
    <w:next w:val="a8"/>
    <w:uiPriority w:val="99"/>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Heading43">
    <w:name w:val="Heading 43"/>
    <w:basedOn w:val="a8"/>
    <w:next w:val="a8"/>
    <w:uiPriority w:val="99"/>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Heading52">
    <w:name w:val="Heading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63">
    <w:name w:val="Heading 63"/>
    <w:basedOn w:val="a8"/>
    <w:next w:val="a8"/>
    <w:uiPriority w:val="99"/>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Heading72">
    <w:name w:val="Heading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82">
    <w:name w:val="Heading 82"/>
    <w:basedOn w:val="a8"/>
    <w:next w:val="a8"/>
    <w:uiPriority w:val="99"/>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Heading92">
    <w:name w:val="Heading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21">
    <w:name w:val="Стандартный HTML2"/>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Heading2Char1">
    <w:name w:val="Heading 2 Char1"/>
    <w:aliases w:val="Знак3 Знак Char1,Heading 2 Char11,Знак3 Знак Char11"/>
    <w:uiPriority w:val="99"/>
    <w:locked/>
    <w:rsid w:val="00986055"/>
    <w:rPr>
      <w:rFonts w:ascii="Times New Roman" w:hAnsi="Times New Roman"/>
      <w:sz w:val="24"/>
    </w:rPr>
  </w:style>
  <w:style w:type="character" w:customStyle="1" w:styleId="1ffffffb">
    <w:name w:val="Абзац списка Знак1"/>
    <w:qFormat/>
    <w:locked/>
    <w:rsid w:val="00986055"/>
    <w:rPr>
      <w:rFonts w:ascii="Times New Roman" w:hAnsi="Times New Roman"/>
      <w:sz w:val="24"/>
    </w:rPr>
  </w:style>
  <w:style w:type="character" w:customStyle="1" w:styleId="403">
    <w:name w:val="Знак Знак40 Знак"/>
    <w:uiPriority w:val="99"/>
    <w:qFormat/>
    <w:locked/>
    <w:rsid w:val="00986055"/>
    <w:rPr>
      <w:sz w:val="24"/>
      <w:lang w:val="ru-RU" w:eastAsia="ru-RU"/>
    </w:rPr>
  </w:style>
  <w:style w:type="paragraph" w:customStyle="1" w:styleId="paragraph">
    <w:name w:val="paragraph"/>
    <w:basedOn w:val="a8"/>
    <w:uiPriority w:val="99"/>
    <w:qFormat/>
    <w:rsid w:val="00986055"/>
    <w:pPr>
      <w:spacing w:before="0" w:beforeAutospacing="0" w:after="0" w:afterAutospacing="0"/>
    </w:pPr>
    <w:rPr>
      <w:rFonts w:eastAsia="Times New Roman"/>
    </w:rPr>
  </w:style>
  <w:style w:type="paragraph" w:customStyle="1" w:styleId="Style88">
    <w:name w:val="Style88"/>
    <w:basedOn w:val="a8"/>
    <w:uiPriority w:val="99"/>
    <w:qFormat/>
    <w:rsid w:val="00986055"/>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2fffd">
    <w:name w:val="Неразрешенное упоминание2"/>
    <w:uiPriority w:val="99"/>
    <w:semiHidden/>
    <w:qFormat/>
    <w:rsid w:val="00986055"/>
    <w:rPr>
      <w:color w:val="808080"/>
      <w:shd w:val="clear" w:color="auto" w:fill="E6E6E6"/>
    </w:rPr>
  </w:style>
  <w:style w:type="paragraph" w:customStyle="1" w:styleId="99">
    <w:name w:val="Знак Знак Знак Знак Знак Знак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7100">
    <w:name w:val="Знак Знак710"/>
    <w:uiPriority w:val="99"/>
    <w:qFormat/>
    <w:rsid w:val="00986055"/>
    <w:rPr>
      <w:sz w:val="16"/>
      <w:lang w:val="ru-RU" w:eastAsia="ru-RU"/>
    </w:rPr>
  </w:style>
  <w:style w:type="character" w:customStyle="1" w:styleId="1480">
    <w:name w:val="Знак Знак148"/>
    <w:uiPriority w:val="99"/>
    <w:qFormat/>
    <w:locked/>
    <w:rsid w:val="00986055"/>
    <w:rPr>
      <w:b/>
      <w:sz w:val="27"/>
      <w:lang w:val="ru-RU" w:eastAsia="ru-RU"/>
    </w:rPr>
  </w:style>
  <w:style w:type="character" w:customStyle="1" w:styleId="108">
    <w:name w:val="Знак Знак108"/>
    <w:uiPriority w:val="99"/>
    <w:qFormat/>
    <w:locked/>
    <w:rsid w:val="00986055"/>
    <w:rPr>
      <w:sz w:val="16"/>
      <w:lang w:val="ru-RU" w:eastAsia="ru-RU"/>
    </w:rPr>
  </w:style>
  <w:style w:type="character" w:customStyle="1" w:styleId="6200">
    <w:name w:val="Знак Знак620"/>
    <w:uiPriority w:val="99"/>
    <w:qFormat/>
    <w:rsid w:val="00986055"/>
    <w:rPr>
      <w:rFonts w:ascii="Arial" w:hAnsi="Arial"/>
      <w:b/>
      <w:i/>
      <w:sz w:val="28"/>
      <w:lang w:val="ru-RU" w:eastAsia="en-US"/>
    </w:rPr>
  </w:style>
  <w:style w:type="character" w:customStyle="1" w:styleId="169">
    <w:name w:val="Знак Знак169"/>
    <w:uiPriority w:val="99"/>
    <w:qFormat/>
    <w:locked/>
    <w:rsid w:val="00986055"/>
    <w:rPr>
      <w:b/>
      <w:caps/>
      <w:sz w:val="24"/>
      <w:lang w:val="ru-RU" w:eastAsia="ru-RU"/>
    </w:rPr>
  </w:style>
  <w:style w:type="character" w:customStyle="1" w:styleId="109">
    <w:name w:val="Знак Знак Знак10"/>
    <w:uiPriority w:val="99"/>
    <w:qFormat/>
    <w:rsid w:val="00986055"/>
    <w:rPr>
      <w:rFonts w:ascii="Times New Roman" w:hAnsi="Times New Roman"/>
      <w:b/>
      <w:caps/>
      <w:sz w:val="28"/>
    </w:rPr>
  </w:style>
  <w:style w:type="character" w:customStyle="1" w:styleId="258">
    <w:name w:val="Знак Знак258"/>
    <w:uiPriority w:val="99"/>
    <w:qFormat/>
    <w:rsid w:val="00986055"/>
    <w:rPr>
      <w:rFonts w:ascii="Times New Roman" w:hAnsi="Times New Roman"/>
      <w:b/>
      <w:sz w:val="28"/>
    </w:rPr>
  </w:style>
  <w:style w:type="character" w:customStyle="1" w:styleId="2280">
    <w:name w:val="Знак Знак228"/>
    <w:uiPriority w:val="99"/>
    <w:qFormat/>
    <w:rsid w:val="00986055"/>
    <w:rPr>
      <w:rFonts w:ascii="Times New Roman" w:hAnsi="Times New Roman"/>
      <w:sz w:val="24"/>
    </w:rPr>
  </w:style>
  <w:style w:type="character" w:customStyle="1" w:styleId="2011">
    <w:name w:val="Знак Знак2011"/>
    <w:uiPriority w:val="99"/>
    <w:qFormat/>
    <w:rsid w:val="00986055"/>
    <w:rPr>
      <w:rFonts w:ascii="Arial" w:hAnsi="Arial"/>
      <w:sz w:val="22"/>
    </w:rPr>
  </w:style>
  <w:style w:type="character" w:customStyle="1" w:styleId="198">
    <w:name w:val="Знак Знак198"/>
    <w:uiPriority w:val="99"/>
    <w:qFormat/>
    <w:rsid w:val="00986055"/>
    <w:rPr>
      <w:rFonts w:ascii="Times New Roman" w:hAnsi="Times New Roman"/>
      <w:sz w:val="16"/>
      <w:lang w:eastAsia="ru-RU"/>
    </w:rPr>
  </w:style>
  <w:style w:type="character" w:customStyle="1" w:styleId="188">
    <w:name w:val="Знак Знак188"/>
    <w:uiPriority w:val="99"/>
    <w:qFormat/>
    <w:rsid w:val="00986055"/>
    <w:rPr>
      <w:rFonts w:ascii="Courier New" w:hAnsi="Courier New"/>
    </w:rPr>
  </w:style>
  <w:style w:type="character" w:customStyle="1" w:styleId="178">
    <w:name w:val="Знак Знак178"/>
    <w:uiPriority w:val="99"/>
    <w:qFormat/>
    <w:rsid w:val="00986055"/>
    <w:rPr>
      <w:rFonts w:ascii="Times New Roman" w:hAnsi="Times New Roman"/>
      <w:sz w:val="24"/>
    </w:rPr>
  </w:style>
  <w:style w:type="character" w:customStyle="1" w:styleId="158">
    <w:name w:val="Знак Знак158"/>
    <w:uiPriority w:val="99"/>
    <w:qFormat/>
    <w:rsid w:val="00986055"/>
    <w:rPr>
      <w:b/>
      <w:sz w:val="28"/>
    </w:rPr>
  </w:style>
  <w:style w:type="character" w:customStyle="1" w:styleId="418">
    <w:name w:val="Знак Знак418"/>
    <w:uiPriority w:val="99"/>
    <w:qFormat/>
    <w:locked/>
    <w:rsid w:val="00986055"/>
    <w:rPr>
      <w:rFonts w:ascii="Arial" w:hAnsi="Arial"/>
      <w:b/>
      <w:i/>
      <w:sz w:val="28"/>
      <w:lang w:val="ru-RU" w:eastAsia="en-US"/>
    </w:rPr>
  </w:style>
  <w:style w:type="paragraph" w:customStyle="1" w:styleId="10a">
    <w:name w:val="Знак Знак Знак Знак Знак Знак Знак Знак Знак Знак Знак Знак Знак10"/>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81">
    <w:name w:val="Знак38"/>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8">
    <w:name w:val="Знак Знак538"/>
    <w:uiPriority w:val="99"/>
    <w:qFormat/>
    <w:locked/>
    <w:rsid w:val="00986055"/>
    <w:rPr>
      <w:b/>
      <w:caps/>
      <w:sz w:val="24"/>
      <w:lang w:val="ru-RU" w:eastAsia="ru-RU"/>
    </w:rPr>
  </w:style>
  <w:style w:type="character" w:customStyle="1" w:styleId="1182">
    <w:name w:val="Знак1 Знак Знак18"/>
    <w:uiPriority w:val="99"/>
    <w:qFormat/>
    <w:locked/>
    <w:rsid w:val="00986055"/>
    <w:rPr>
      <w:rFonts w:ascii="Times New Roman" w:hAnsi="Times New Roman"/>
      <w:sz w:val="24"/>
      <w:lang w:eastAsia="ru-RU"/>
    </w:rPr>
  </w:style>
  <w:style w:type="character" w:customStyle="1" w:styleId="468">
    <w:name w:val="Знак Знак468"/>
    <w:uiPriority w:val="99"/>
    <w:qFormat/>
    <w:locked/>
    <w:rsid w:val="00986055"/>
    <w:rPr>
      <w:b/>
      <w:sz w:val="27"/>
      <w:lang w:val="ru-RU" w:eastAsia="ru-RU"/>
    </w:rPr>
  </w:style>
  <w:style w:type="character" w:customStyle="1" w:styleId="488">
    <w:name w:val="Знак Знак488"/>
    <w:uiPriority w:val="99"/>
    <w:qFormat/>
    <w:locked/>
    <w:rsid w:val="00986055"/>
    <w:rPr>
      <w:b/>
      <w:sz w:val="27"/>
      <w:lang w:val="ru-RU" w:eastAsia="ru-RU"/>
    </w:rPr>
  </w:style>
  <w:style w:type="character" w:customStyle="1" w:styleId="448">
    <w:name w:val="Знак Знак448"/>
    <w:uiPriority w:val="99"/>
    <w:qFormat/>
    <w:locked/>
    <w:rsid w:val="00986055"/>
    <w:rPr>
      <w:sz w:val="24"/>
    </w:rPr>
  </w:style>
  <w:style w:type="character" w:customStyle="1" w:styleId="518">
    <w:name w:val="Знак Знак518"/>
    <w:uiPriority w:val="99"/>
    <w:qFormat/>
    <w:locked/>
    <w:rsid w:val="00986055"/>
    <w:rPr>
      <w:b/>
      <w:sz w:val="27"/>
      <w:lang w:val="ru-RU" w:eastAsia="ru-RU"/>
    </w:rPr>
  </w:style>
  <w:style w:type="character" w:customStyle="1" w:styleId="438">
    <w:name w:val="Знак Знак438"/>
    <w:uiPriority w:val="99"/>
    <w:qFormat/>
    <w:locked/>
    <w:rsid w:val="00986055"/>
    <w:rPr>
      <w:color w:val="000000"/>
      <w:sz w:val="24"/>
      <w:lang w:eastAsia="ru-RU"/>
    </w:rPr>
  </w:style>
  <w:style w:type="character" w:customStyle="1" w:styleId="4280">
    <w:name w:val="Знак Знак428"/>
    <w:uiPriority w:val="99"/>
    <w:qFormat/>
    <w:rsid w:val="00986055"/>
    <w:rPr>
      <w:rFonts w:ascii="Times New Roman" w:hAnsi="Times New Roman"/>
      <w:sz w:val="16"/>
    </w:rPr>
  </w:style>
  <w:style w:type="character" w:customStyle="1" w:styleId="498">
    <w:name w:val="Знак Знак498"/>
    <w:uiPriority w:val="99"/>
    <w:qFormat/>
    <w:rsid w:val="00986055"/>
    <w:rPr>
      <w:rFonts w:ascii="Times New Roman" w:hAnsi="Times New Roman"/>
      <w:b/>
      <w:caps/>
      <w:sz w:val="24"/>
      <w:lang w:eastAsia="ru-RU"/>
    </w:rPr>
  </w:style>
  <w:style w:type="character" w:customStyle="1" w:styleId="478">
    <w:name w:val="Знак Знак478"/>
    <w:uiPriority w:val="99"/>
    <w:qFormat/>
    <w:rsid w:val="00986055"/>
    <w:rPr>
      <w:rFonts w:ascii="Times New Roman" w:hAnsi="Times New Roman"/>
      <w:b/>
      <w:sz w:val="27"/>
      <w:lang w:eastAsia="ru-RU"/>
    </w:rPr>
  </w:style>
  <w:style w:type="character" w:customStyle="1" w:styleId="458">
    <w:name w:val="Знак Знак458"/>
    <w:uiPriority w:val="99"/>
    <w:qFormat/>
    <w:rsid w:val="00986055"/>
    <w:rPr>
      <w:rFonts w:ascii="Times New Roman" w:hAnsi="Times New Roman"/>
      <w:b/>
      <w:i/>
      <w:sz w:val="26"/>
      <w:lang w:eastAsia="ru-RU"/>
    </w:rPr>
  </w:style>
  <w:style w:type="character" w:customStyle="1" w:styleId="592">
    <w:name w:val="Знак5 Знак Знак9"/>
    <w:uiPriority w:val="99"/>
    <w:qFormat/>
    <w:locked/>
    <w:rsid w:val="00986055"/>
    <w:rPr>
      <w:sz w:val="16"/>
    </w:rPr>
  </w:style>
  <w:style w:type="character" w:customStyle="1" w:styleId="508">
    <w:name w:val="Знак Знак508"/>
    <w:uiPriority w:val="99"/>
    <w:qFormat/>
    <w:locked/>
    <w:rsid w:val="00986055"/>
    <w:rPr>
      <w:b/>
      <w:sz w:val="28"/>
      <w:lang w:val="ru-RU" w:eastAsia="ru-RU"/>
    </w:rPr>
  </w:style>
  <w:style w:type="character" w:customStyle="1" w:styleId="528">
    <w:name w:val="Знак Знак528"/>
    <w:uiPriority w:val="99"/>
    <w:qFormat/>
    <w:rsid w:val="00986055"/>
    <w:rPr>
      <w:rFonts w:ascii="Arial" w:hAnsi="Arial"/>
      <w:b/>
      <w:i/>
      <w:sz w:val="28"/>
    </w:rPr>
  </w:style>
  <w:style w:type="character" w:customStyle="1" w:styleId="5180">
    <w:name w:val="Знак5 Знак Знак18"/>
    <w:uiPriority w:val="99"/>
    <w:qFormat/>
    <w:locked/>
    <w:rsid w:val="00986055"/>
    <w:rPr>
      <w:sz w:val="16"/>
      <w:lang w:val="ru-RU" w:eastAsia="ru-RU"/>
    </w:rPr>
  </w:style>
  <w:style w:type="character" w:customStyle="1" w:styleId="680">
    <w:name w:val="Знак6 Знак Знак8"/>
    <w:uiPriority w:val="99"/>
    <w:qFormat/>
    <w:rsid w:val="00986055"/>
    <w:rPr>
      <w:sz w:val="24"/>
      <w:lang w:val="ru-RU" w:eastAsia="ru-RU"/>
    </w:rPr>
  </w:style>
  <w:style w:type="character" w:customStyle="1" w:styleId="5520">
    <w:name w:val="Знак Знак552"/>
    <w:uiPriority w:val="99"/>
    <w:qFormat/>
    <w:locked/>
    <w:rsid w:val="00986055"/>
    <w:rPr>
      <w:sz w:val="24"/>
      <w:lang w:val="ru-RU" w:eastAsia="ru-RU"/>
    </w:rPr>
  </w:style>
  <w:style w:type="paragraph" w:customStyle="1" w:styleId="11f2">
    <w:name w:val="Заголовок 11"/>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character" w:customStyle="1" w:styleId="6520">
    <w:name w:val="Знак Знак652"/>
    <w:uiPriority w:val="99"/>
    <w:qFormat/>
    <w:locked/>
    <w:rsid w:val="00986055"/>
    <w:rPr>
      <w:b/>
      <w:sz w:val="27"/>
      <w:lang w:val="ru-RU" w:eastAsia="ru-RU"/>
    </w:rPr>
  </w:style>
  <w:style w:type="character" w:customStyle="1" w:styleId="6420">
    <w:name w:val="Знак Знак642"/>
    <w:uiPriority w:val="99"/>
    <w:qFormat/>
    <w:locked/>
    <w:rsid w:val="00986055"/>
    <w:rPr>
      <w:b/>
      <w:sz w:val="28"/>
      <w:lang w:val="ru-RU" w:eastAsia="ru-RU"/>
    </w:rPr>
  </w:style>
  <w:style w:type="character" w:customStyle="1" w:styleId="6320">
    <w:name w:val="Знак Знак632"/>
    <w:uiPriority w:val="99"/>
    <w:qFormat/>
    <w:locked/>
    <w:rsid w:val="00986055"/>
    <w:rPr>
      <w:b/>
      <w:i/>
      <w:sz w:val="26"/>
      <w:lang w:val="ru-RU" w:eastAsia="ru-RU"/>
    </w:rPr>
  </w:style>
  <w:style w:type="character" w:customStyle="1" w:styleId="6220">
    <w:name w:val="Знак Знак622"/>
    <w:uiPriority w:val="99"/>
    <w:qFormat/>
    <w:locked/>
    <w:rsid w:val="00986055"/>
    <w:rPr>
      <w:sz w:val="24"/>
      <w:lang w:val="ru-RU" w:eastAsia="ru-RU"/>
    </w:rPr>
  </w:style>
  <w:style w:type="character" w:customStyle="1" w:styleId="619">
    <w:name w:val="Знак Знак619"/>
    <w:uiPriority w:val="99"/>
    <w:qFormat/>
    <w:locked/>
    <w:rsid w:val="00986055"/>
    <w:rPr>
      <w:sz w:val="24"/>
      <w:lang w:val="ru-RU" w:eastAsia="ru-RU"/>
    </w:rPr>
  </w:style>
  <w:style w:type="character" w:customStyle="1" w:styleId="602">
    <w:name w:val="Знак Знак602"/>
    <w:uiPriority w:val="99"/>
    <w:qFormat/>
    <w:locked/>
    <w:rsid w:val="00986055"/>
    <w:rPr>
      <w:i/>
      <w:sz w:val="24"/>
      <w:lang w:val="ru-RU" w:eastAsia="ru-RU"/>
    </w:rPr>
  </w:style>
  <w:style w:type="character" w:customStyle="1" w:styleId="5920">
    <w:name w:val="Знак Знак592"/>
    <w:uiPriority w:val="99"/>
    <w:qFormat/>
    <w:locked/>
    <w:rsid w:val="00986055"/>
    <w:rPr>
      <w:rFonts w:ascii="Arial" w:hAnsi="Arial"/>
      <w:sz w:val="22"/>
      <w:lang w:val="ru-RU" w:eastAsia="ru-RU"/>
    </w:rPr>
  </w:style>
  <w:style w:type="character" w:customStyle="1" w:styleId="5820">
    <w:name w:val="Знак Знак582"/>
    <w:uiPriority w:val="99"/>
    <w:qFormat/>
    <w:locked/>
    <w:rsid w:val="00986055"/>
    <w:rPr>
      <w:rFonts w:ascii="Courier New" w:hAnsi="Courier New"/>
      <w:lang w:val="ru-RU" w:eastAsia="ru-RU"/>
    </w:rPr>
  </w:style>
  <w:style w:type="character" w:customStyle="1" w:styleId="5720">
    <w:name w:val="Знак Знак572"/>
    <w:uiPriority w:val="99"/>
    <w:qFormat/>
    <w:locked/>
    <w:rsid w:val="00986055"/>
    <w:rPr>
      <w:lang w:val="ru-RU" w:eastAsia="ru-RU"/>
    </w:rPr>
  </w:style>
  <w:style w:type="character" w:customStyle="1" w:styleId="5620">
    <w:name w:val="Знак Знак562"/>
    <w:uiPriority w:val="99"/>
    <w:qFormat/>
    <w:locked/>
    <w:rsid w:val="00986055"/>
    <w:rPr>
      <w:sz w:val="24"/>
      <w:lang w:val="ru-RU" w:eastAsia="ru-RU"/>
    </w:rPr>
  </w:style>
  <w:style w:type="character" w:customStyle="1" w:styleId="5420">
    <w:name w:val="Знак Знак542"/>
    <w:uiPriority w:val="99"/>
    <w:qFormat/>
    <w:locked/>
    <w:rsid w:val="00986055"/>
    <w:rPr>
      <w:sz w:val="24"/>
      <w:lang w:val="en-US" w:eastAsia="ru-RU"/>
    </w:rPr>
  </w:style>
  <w:style w:type="paragraph" w:customStyle="1" w:styleId="23a">
    <w:name w:val="Заголовок 23"/>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36">
    <w:name w:val="Заголовок 33"/>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39">
    <w:name w:val="Заголовок 43"/>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19">
    <w:name w:val="Заголовок 51"/>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23">
    <w:name w:val="Заголовок 6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13">
    <w:name w:val="Заголовок 71"/>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14">
    <w:name w:val="Заголовок 81"/>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13">
    <w:name w:val="Заголовок 91"/>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672">
    <w:name w:val="Знак Знак672"/>
    <w:uiPriority w:val="99"/>
    <w:qFormat/>
    <w:rsid w:val="00986055"/>
    <w:rPr>
      <w:rFonts w:ascii="Arial" w:hAnsi="Arial"/>
      <w:b/>
      <w:sz w:val="26"/>
    </w:rPr>
  </w:style>
  <w:style w:type="character" w:customStyle="1" w:styleId="662">
    <w:name w:val="Знак Знак662"/>
    <w:uiPriority w:val="99"/>
    <w:qFormat/>
    <w:rsid w:val="00986055"/>
    <w:rPr>
      <w:b/>
      <w:sz w:val="28"/>
    </w:rPr>
  </w:style>
  <w:style w:type="character" w:customStyle="1" w:styleId="702">
    <w:name w:val="Знак Знак702"/>
    <w:uiPriority w:val="99"/>
    <w:qFormat/>
    <w:rsid w:val="00986055"/>
    <w:rPr>
      <w:rFonts w:ascii="Arial" w:hAnsi="Arial"/>
      <w:b/>
      <w:sz w:val="26"/>
    </w:rPr>
  </w:style>
  <w:style w:type="character" w:customStyle="1" w:styleId="692">
    <w:name w:val="Знак Знак692"/>
    <w:uiPriority w:val="99"/>
    <w:qFormat/>
    <w:rsid w:val="00986055"/>
    <w:rPr>
      <w:b/>
      <w:sz w:val="28"/>
    </w:rPr>
  </w:style>
  <w:style w:type="character" w:customStyle="1" w:styleId="682">
    <w:name w:val="Знак Знак682"/>
    <w:uiPriority w:val="99"/>
    <w:qFormat/>
    <w:rsid w:val="00986055"/>
    <w:rPr>
      <w:b/>
      <w:i/>
      <w:sz w:val="26"/>
    </w:rPr>
  </w:style>
  <w:style w:type="character" w:customStyle="1" w:styleId="2010">
    <w:name w:val="Знак Знак2010"/>
    <w:uiPriority w:val="99"/>
    <w:qFormat/>
    <w:rsid w:val="00986055"/>
    <w:rPr>
      <w:rFonts w:ascii="Arial" w:hAnsi="Arial"/>
      <w:sz w:val="22"/>
    </w:rPr>
  </w:style>
  <w:style w:type="character" w:customStyle="1" w:styleId="6180">
    <w:name w:val="Знак Знак618"/>
    <w:uiPriority w:val="99"/>
    <w:qFormat/>
    <w:rsid w:val="00986055"/>
    <w:rPr>
      <w:rFonts w:ascii="Arial" w:hAnsi="Arial"/>
      <w:b/>
      <w:i/>
      <w:sz w:val="28"/>
      <w:lang w:val="ru-RU" w:eastAsia="en-US"/>
    </w:rPr>
  </w:style>
  <w:style w:type="paragraph" w:customStyle="1" w:styleId="7d">
    <w:name w:val="Обычный7"/>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243">
    <w:name w:val="Основной текст 24"/>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44">
    <w:name w:val="Заголовок 34"/>
    <w:basedOn w:val="7d"/>
    <w:next w:val="7d"/>
    <w:uiPriority w:val="99"/>
    <w:qFormat/>
    <w:rsid w:val="00986055"/>
    <w:pPr>
      <w:keepNext/>
      <w:widowControl/>
      <w:ind w:left="0" w:firstLine="0"/>
      <w:outlineLvl w:val="2"/>
    </w:pPr>
    <w:rPr>
      <w:sz w:val="24"/>
    </w:rPr>
  </w:style>
  <w:style w:type="paragraph" w:customStyle="1" w:styleId="5f">
    <w:name w:val="Основной текст5"/>
    <w:basedOn w:val="7d"/>
    <w:uiPriority w:val="99"/>
    <w:qFormat/>
    <w:rsid w:val="00986055"/>
    <w:pPr>
      <w:widowControl/>
      <w:spacing w:line="360" w:lineRule="auto"/>
      <w:ind w:left="0" w:firstLine="0"/>
    </w:pPr>
    <w:rPr>
      <w:sz w:val="24"/>
    </w:rPr>
  </w:style>
  <w:style w:type="paragraph" w:customStyle="1" w:styleId="244">
    <w:name w:val="Заголовок 24"/>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88">
    <w:name w:val="Обычный8"/>
    <w:basedOn w:val="a8"/>
    <w:uiPriority w:val="99"/>
    <w:qFormat/>
    <w:rsid w:val="00986055"/>
    <w:rPr>
      <w:rFonts w:eastAsia="Times New Roman"/>
    </w:rPr>
  </w:style>
  <w:style w:type="paragraph" w:customStyle="1" w:styleId="4f8">
    <w:name w:val="Цитата4"/>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4f9">
    <w:name w:val="Текст4"/>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46">
    <w:name w:val="Основной текст 34"/>
    <w:basedOn w:val="7d"/>
    <w:uiPriority w:val="99"/>
    <w:qFormat/>
    <w:rsid w:val="00986055"/>
    <w:pPr>
      <w:widowControl/>
      <w:tabs>
        <w:tab w:val="left" w:pos="360"/>
      </w:tabs>
      <w:ind w:left="0" w:firstLine="0"/>
      <w:jc w:val="both"/>
    </w:pPr>
    <w:rPr>
      <w:i/>
      <w:sz w:val="26"/>
    </w:rPr>
  </w:style>
  <w:style w:type="paragraph" w:customStyle="1" w:styleId="23b">
    <w:name w:val="Основной текст с отступом 23"/>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48">
    <w:name w:val="Основной текст с отступом 34"/>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3ffa">
    <w:name w:val="Верхний колонтитул3"/>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3ffb">
    <w:name w:val="Слабое выделение3"/>
    <w:uiPriority w:val="99"/>
    <w:qFormat/>
    <w:rsid w:val="00986055"/>
    <w:rPr>
      <w:i/>
      <w:color w:val="808080"/>
    </w:rPr>
  </w:style>
  <w:style w:type="character" w:customStyle="1" w:styleId="3ffc">
    <w:name w:val="Основной шрифт абзаца3"/>
    <w:uiPriority w:val="99"/>
    <w:qFormat/>
    <w:rsid w:val="00986055"/>
  </w:style>
  <w:style w:type="paragraph" w:customStyle="1" w:styleId="3ffd">
    <w:name w:val="Без интервала3"/>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d"/>
    <w:next w:val="7d"/>
    <w:uiPriority w:val="99"/>
    <w:qFormat/>
    <w:rsid w:val="00986055"/>
    <w:pPr>
      <w:keepNext/>
      <w:widowControl/>
      <w:ind w:left="0" w:firstLine="0"/>
    </w:pPr>
    <w:rPr>
      <w:sz w:val="24"/>
    </w:rPr>
  </w:style>
  <w:style w:type="paragraph" w:customStyle="1" w:styleId="633">
    <w:name w:val="Заголовок 63"/>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d">
    <w:name w:val="Цитата 22"/>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2fffe">
    <w:name w:val="Выделенная цитата2"/>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character" w:customStyle="1" w:styleId="2ffff">
    <w:name w:val="Замещающий текст2"/>
    <w:uiPriority w:val="99"/>
    <w:qFormat/>
    <w:rsid w:val="00986055"/>
    <w:rPr>
      <w:color w:val="808080"/>
    </w:rPr>
  </w:style>
  <w:style w:type="paragraph" w:customStyle="1" w:styleId="12e">
    <w:name w:val="Заголовок 12"/>
    <w:basedOn w:val="a8"/>
    <w:next w:val="a8"/>
    <w:uiPriority w:val="99"/>
    <w:qFormat/>
    <w:rsid w:val="00986055"/>
    <w:pPr>
      <w:suppressAutoHyphens/>
      <w:spacing w:before="0" w:beforeAutospacing="0" w:after="0" w:afterAutospacing="0"/>
      <w:ind w:firstLine="454"/>
    </w:pPr>
    <w:rPr>
      <w:rFonts w:eastAsia="Times New Roman"/>
      <w:b/>
      <w:caps/>
      <w:lang w:eastAsia="zh-CN"/>
    </w:rPr>
  </w:style>
  <w:style w:type="paragraph" w:customStyle="1" w:styleId="259">
    <w:name w:val="Заголовок 25"/>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eastAsia="Times New Roman" w:hAnsi="Arial" w:cs="Arial"/>
      <w:b/>
      <w:bCs/>
      <w:i/>
      <w:iCs/>
      <w:sz w:val="28"/>
      <w:szCs w:val="28"/>
      <w:lang w:eastAsia="zh-CN"/>
    </w:rPr>
  </w:style>
  <w:style w:type="paragraph" w:customStyle="1" w:styleId="353">
    <w:name w:val="Заголовок 35"/>
    <w:basedOn w:val="a8"/>
    <w:next w:val="a8"/>
    <w:uiPriority w:val="99"/>
    <w:qFormat/>
    <w:rsid w:val="00986055"/>
    <w:pPr>
      <w:tabs>
        <w:tab w:val="left" w:pos="720"/>
      </w:tabs>
      <w:suppressAutoHyphens/>
      <w:spacing w:before="280" w:beforeAutospacing="0" w:after="280" w:afterAutospacing="0"/>
      <w:ind w:left="720" w:hanging="720"/>
      <w:outlineLvl w:val="2"/>
    </w:pPr>
    <w:rPr>
      <w:rFonts w:eastAsia="Times New Roman"/>
      <w:b/>
      <w:bCs/>
      <w:sz w:val="27"/>
      <w:szCs w:val="27"/>
      <w:lang w:eastAsia="zh-CN"/>
    </w:rPr>
  </w:style>
  <w:style w:type="paragraph" w:customStyle="1" w:styleId="459">
    <w:name w:val="Заголовок 45"/>
    <w:basedOn w:val="a8"/>
    <w:next w:val="a8"/>
    <w:uiPriority w:val="99"/>
    <w:qFormat/>
    <w:rsid w:val="00986055"/>
    <w:pPr>
      <w:keepNext/>
      <w:tabs>
        <w:tab w:val="left" w:pos="864"/>
      </w:tabs>
      <w:suppressAutoHyphens/>
      <w:spacing w:before="240" w:beforeAutospacing="0" w:after="60" w:afterAutospacing="0"/>
      <w:ind w:left="864" w:hanging="864"/>
      <w:outlineLvl w:val="3"/>
    </w:pPr>
    <w:rPr>
      <w:rFonts w:eastAsia="Times New Roman"/>
      <w:b/>
      <w:bCs/>
      <w:sz w:val="28"/>
      <w:szCs w:val="28"/>
      <w:lang w:eastAsia="zh-CN"/>
    </w:rPr>
  </w:style>
  <w:style w:type="paragraph" w:customStyle="1" w:styleId="529">
    <w:name w:val="Заголовок 52"/>
    <w:basedOn w:val="a8"/>
    <w:next w:val="a8"/>
    <w:uiPriority w:val="99"/>
    <w:qFormat/>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643">
    <w:name w:val="Заголовок 64"/>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rFonts w:eastAsia="Times New Roman"/>
      <w:szCs w:val="20"/>
      <w:lang w:val="en-US" w:eastAsia="en-US"/>
    </w:rPr>
  </w:style>
  <w:style w:type="paragraph" w:customStyle="1" w:styleId="722">
    <w:name w:val="Заголовок 72"/>
    <w:basedOn w:val="a8"/>
    <w:next w:val="a8"/>
    <w:uiPriority w:val="99"/>
    <w:qFormat/>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820">
    <w:name w:val="Заголовок 82"/>
    <w:basedOn w:val="a8"/>
    <w:next w:val="a8"/>
    <w:uiPriority w:val="99"/>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920">
    <w:name w:val="Заголовок 9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character" w:customStyle="1" w:styleId="3ffe">
    <w:name w:val="Сильное выделение3"/>
    <w:uiPriority w:val="99"/>
    <w:qFormat/>
    <w:rsid w:val="00986055"/>
    <w:rPr>
      <w:b/>
    </w:rPr>
  </w:style>
  <w:style w:type="paragraph" w:customStyle="1" w:styleId="HTML31">
    <w:name w:val="Стандартный HTML3"/>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986055"/>
    <w:rPr>
      <w:sz w:val="24"/>
      <w:lang w:val="ru-RU" w:eastAsia="ru-RU"/>
    </w:rPr>
  </w:style>
  <w:style w:type="paragraph" w:customStyle="1" w:styleId="921">
    <w:name w:val="Знак9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character" w:customStyle="1" w:styleId="4141">
    <w:name w:val="Знак4 Знак Знак14"/>
    <w:uiPriority w:val="99"/>
    <w:qFormat/>
    <w:locked/>
    <w:rsid w:val="00986055"/>
    <w:rPr>
      <w:rFonts w:ascii="Arial" w:hAnsi="Arial"/>
      <w:b/>
      <w:kern w:val="32"/>
      <w:sz w:val="32"/>
      <w:lang w:val="ru-RU" w:eastAsia="ru-RU"/>
    </w:rPr>
  </w:style>
  <w:style w:type="character" w:customStyle="1" w:styleId="2122">
    <w:name w:val="Знак2 Знак Знак12"/>
    <w:uiPriority w:val="99"/>
    <w:qFormat/>
    <w:locked/>
    <w:rsid w:val="00986055"/>
    <w:rPr>
      <w:b/>
      <w:sz w:val="27"/>
      <w:lang w:val="ru-RU" w:eastAsia="ru-RU"/>
    </w:rPr>
  </w:style>
  <w:style w:type="paragraph" w:customStyle="1" w:styleId="2ffff0">
    <w:name w:val="Название2"/>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a">
    <w:name w:val="Название4"/>
    <w:basedOn w:val="a8"/>
    <w:next w:val="aff7"/>
    <w:qFormat/>
    <w:rsid w:val="00986055"/>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986055"/>
    <w:rPr>
      <w:rFonts w:ascii="Times New Roman" w:hAnsi="Times New Roman"/>
      <w:sz w:val="26"/>
    </w:rPr>
  </w:style>
  <w:style w:type="paragraph" w:customStyle="1" w:styleId="2115">
    <w:name w:val="Знак2 Знак Знак1 Знак1 Знак Знак Знак Знак Знак Знак Знак Знак Знак Знак Знак Знак"/>
    <w:basedOn w:val="a8"/>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12f">
    <w:name w:val="Абзац списка12"/>
    <w:basedOn w:val="a8"/>
    <w:uiPriority w:val="99"/>
    <w:qFormat/>
    <w:rsid w:val="00986055"/>
    <w:pPr>
      <w:spacing w:before="0" w:beforeAutospacing="0" w:after="0" w:afterAutospacing="0"/>
      <w:ind w:left="720"/>
      <w:contextualSpacing/>
    </w:pPr>
    <w:rPr>
      <w:szCs w:val="20"/>
    </w:rPr>
  </w:style>
  <w:style w:type="paragraph" w:customStyle="1" w:styleId="12f0">
    <w:name w:val="Основной текст12"/>
    <w:basedOn w:val="a8"/>
    <w:uiPriority w:val="99"/>
    <w:qFormat/>
    <w:rsid w:val="00986055"/>
    <w:pPr>
      <w:shd w:val="clear" w:color="auto" w:fill="FFFFFF"/>
      <w:spacing w:before="180" w:beforeAutospacing="0" w:after="0" w:afterAutospacing="0" w:line="235" w:lineRule="exact"/>
      <w:jc w:val="both"/>
    </w:pPr>
    <w:rPr>
      <w:rFonts w:ascii="Arial" w:hAnsi="Arial"/>
      <w:sz w:val="19"/>
      <w:szCs w:val="20"/>
      <w:shd w:val="clear" w:color="auto" w:fill="FFFFFF"/>
    </w:rPr>
  </w:style>
  <w:style w:type="character" w:customStyle="1" w:styleId="11f3">
    <w:name w:val="Основной шрифт абзаца11"/>
    <w:uiPriority w:val="99"/>
    <w:qFormat/>
    <w:rsid w:val="00986055"/>
  </w:style>
  <w:style w:type="paragraph" w:customStyle="1" w:styleId="11f4">
    <w:name w:val="Верхний колонтитул11"/>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3113">
    <w:name w:val="Заголовок 311"/>
    <w:basedOn w:val="125"/>
    <w:next w:val="125"/>
    <w:uiPriority w:val="99"/>
    <w:qFormat/>
    <w:rsid w:val="00986055"/>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8"/>
    <w:uiPriority w:val="99"/>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1">
    <w:name w:val="Основной текст 321"/>
    <w:basedOn w:val="216"/>
    <w:uiPriority w:val="99"/>
    <w:qFormat/>
    <w:rsid w:val="00986055"/>
    <w:pPr>
      <w:widowControl/>
      <w:spacing w:line="240" w:lineRule="auto"/>
      <w:ind w:firstLine="0"/>
    </w:pPr>
    <w:rPr>
      <w:i/>
      <w:sz w:val="26"/>
    </w:rPr>
  </w:style>
  <w:style w:type="paragraph" w:customStyle="1" w:styleId="21f6">
    <w:name w:val="Цитата21"/>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245">
    <w:name w:val="Основной текст с отступом 24"/>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54">
    <w:name w:val="Основной текст с отступом 35"/>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23c">
    <w:name w:val="Цитата 23"/>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3fff">
    <w:name w:val="Выделенная цитата3"/>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11a">
    <w:name w:val="Стандартный HTML11"/>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21f7">
    <w:name w:val="Знак21"/>
    <w:uiPriority w:val="99"/>
    <w:rsid w:val="00986055"/>
    <w:rPr>
      <w:sz w:val="24"/>
      <w:lang w:val="ru-RU" w:eastAsia="en-US"/>
    </w:rPr>
  </w:style>
  <w:style w:type="character" w:customStyle="1" w:styleId="3fff0">
    <w:name w:val="Замещающий текст3"/>
    <w:uiPriority w:val="99"/>
    <w:rsid w:val="00986055"/>
    <w:rPr>
      <w:color w:val="808080"/>
    </w:rPr>
  </w:style>
  <w:style w:type="character" w:customStyle="1" w:styleId="11f5">
    <w:name w:val="Сильное выделение11"/>
    <w:uiPriority w:val="99"/>
    <w:qFormat/>
    <w:rsid w:val="00986055"/>
    <w:rPr>
      <w:b/>
    </w:rPr>
  </w:style>
  <w:style w:type="character" w:customStyle="1" w:styleId="4fb">
    <w:name w:val="Основной текст с отступом Знак4"/>
    <w:uiPriority w:val="99"/>
    <w:semiHidden/>
    <w:rsid w:val="00986055"/>
    <w:rPr>
      <w:sz w:val="24"/>
    </w:rPr>
  </w:style>
  <w:style w:type="character" w:customStyle="1" w:styleId="b-sharetext">
    <w:name w:val="b-share__text"/>
    <w:rsid w:val="00986055"/>
    <w:rPr>
      <w:rFonts w:cs="Times New Roman"/>
    </w:rPr>
  </w:style>
  <w:style w:type="character" w:customStyle="1" w:styleId="3fff1">
    <w:name w:val="Выделенная цитата Знак3"/>
    <w:uiPriority w:val="99"/>
    <w:locked/>
    <w:rsid w:val="00986055"/>
    <w:rPr>
      <w:rFonts w:ascii="Calibri" w:hAnsi="Calibri" w:cs="Times New Roman"/>
      <w:b/>
      <w:i/>
      <w:color w:val="4F81BD"/>
      <w:sz w:val="20"/>
      <w:szCs w:val="20"/>
      <w:lang w:eastAsia="ru-RU"/>
    </w:rPr>
  </w:style>
  <w:style w:type="paragraph" w:customStyle="1" w:styleId="5f0">
    <w:name w:val="Абзац списка5"/>
    <w:basedOn w:val="a8"/>
    <w:qFormat/>
    <w:rsid w:val="00986055"/>
    <w:pPr>
      <w:spacing w:before="0" w:beforeAutospacing="0" w:after="0" w:afterAutospacing="0"/>
      <w:ind w:left="708"/>
    </w:pPr>
    <w:rPr>
      <w:rFonts w:eastAsia="Times New Roman"/>
      <w:szCs w:val="22"/>
    </w:rPr>
  </w:style>
  <w:style w:type="paragraph" w:customStyle="1" w:styleId="4fc">
    <w:name w:val="Без интервала4"/>
    <w:uiPriority w:val="99"/>
    <w:qFormat/>
    <w:rsid w:val="00986055"/>
    <w:pPr>
      <w:spacing w:after="0" w:line="240" w:lineRule="auto"/>
    </w:pPr>
    <w:rPr>
      <w:rFonts w:ascii="Calibri" w:eastAsia="Calibri" w:hAnsi="Calibri" w:cs="Times New Roman"/>
    </w:rPr>
  </w:style>
  <w:style w:type="paragraph" w:customStyle="1" w:styleId="10b">
    <w:name w:val="Знак Знак Знак Знак Знак Знак10"/>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9a">
    <w:name w:val="Обычный9"/>
    <w:uiPriority w:val="99"/>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25a">
    <w:name w:val="Основной текст 25"/>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62">
    <w:name w:val="Заголовок 36"/>
    <w:basedOn w:val="9a"/>
    <w:next w:val="9a"/>
    <w:uiPriority w:val="99"/>
    <w:qFormat/>
    <w:rsid w:val="00986055"/>
    <w:pPr>
      <w:keepNext/>
      <w:widowControl/>
      <w:ind w:left="0" w:firstLine="0"/>
      <w:outlineLvl w:val="2"/>
    </w:pPr>
    <w:rPr>
      <w:sz w:val="24"/>
    </w:rPr>
  </w:style>
  <w:style w:type="paragraph" w:customStyle="1" w:styleId="6f2">
    <w:name w:val="Основной текст6"/>
    <w:basedOn w:val="9a"/>
    <w:uiPriority w:val="99"/>
    <w:qFormat/>
    <w:rsid w:val="00986055"/>
    <w:pPr>
      <w:widowControl/>
      <w:spacing w:line="360" w:lineRule="auto"/>
      <w:ind w:left="0" w:firstLine="0"/>
    </w:pPr>
    <w:rPr>
      <w:sz w:val="24"/>
    </w:rPr>
  </w:style>
  <w:style w:type="paragraph" w:customStyle="1" w:styleId="262">
    <w:name w:val="Заголовок 26"/>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5f1">
    <w:name w:val="Цитата5"/>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5f2">
    <w:name w:val="Текст5"/>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55">
    <w:name w:val="Основной текст 35"/>
    <w:basedOn w:val="9a"/>
    <w:uiPriority w:val="99"/>
    <w:qFormat/>
    <w:rsid w:val="00986055"/>
    <w:pPr>
      <w:widowControl/>
      <w:tabs>
        <w:tab w:val="left" w:pos="360"/>
      </w:tabs>
      <w:ind w:left="0" w:firstLine="0"/>
      <w:jc w:val="both"/>
    </w:pPr>
    <w:rPr>
      <w:i/>
      <w:sz w:val="26"/>
    </w:rPr>
  </w:style>
  <w:style w:type="paragraph" w:customStyle="1" w:styleId="4fd">
    <w:name w:val="Верхний колонтитул4"/>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13b">
    <w:name w:val="Знак Знак Знак Знак Знак Знак Знак Знак Знак Знак Знак Знак Знак1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391">
    <w:name w:val="Знак39"/>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469">
    <w:name w:val="Заголовок 46"/>
    <w:basedOn w:val="9a"/>
    <w:next w:val="9a"/>
    <w:uiPriority w:val="99"/>
    <w:qFormat/>
    <w:rsid w:val="00986055"/>
    <w:pPr>
      <w:keepNext/>
      <w:widowControl/>
      <w:ind w:left="0" w:firstLine="0"/>
    </w:pPr>
    <w:rPr>
      <w:sz w:val="24"/>
    </w:rPr>
  </w:style>
  <w:style w:type="paragraph" w:customStyle="1" w:styleId="653">
    <w:name w:val="Заголовок 65"/>
    <w:uiPriority w:val="99"/>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eading131">
    <w:name w:val="Heading 131"/>
    <w:basedOn w:val="a8"/>
    <w:next w:val="a8"/>
    <w:uiPriority w:val="99"/>
    <w:rsid w:val="00986055"/>
    <w:pPr>
      <w:suppressAutoHyphens/>
      <w:spacing w:before="0" w:beforeAutospacing="0" w:after="0" w:afterAutospacing="0"/>
      <w:ind w:firstLine="454"/>
    </w:pPr>
    <w:rPr>
      <w:rFonts w:eastAsia="Times New Roman"/>
      <w:b/>
      <w:caps/>
      <w:lang w:eastAsia="zh-CN"/>
    </w:rPr>
  </w:style>
  <w:style w:type="paragraph" w:customStyle="1" w:styleId="Heading521">
    <w:name w:val="Heading 521"/>
    <w:basedOn w:val="a8"/>
    <w:next w:val="a8"/>
    <w:uiPriority w:val="99"/>
    <w:rsid w:val="00986055"/>
    <w:pPr>
      <w:tabs>
        <w:tab w:val="left" w:pos="1008"/>
      </w:tabs>
      <w:suppressAutoHyphens/>
      <w:spacing w:before="240" w:beforeAutospacing="0" w:after="60" w:afterAutospacing="0"/>
      <w:ind w:left="1008" w:hanging="1008"/>
      <w:outlineLvl w:val="4"/>
    </w:pPr>
    <w:rPr>
      <w:rFonts w:eastAsia="Times New Roman"/>
      <w:b/>
      <w:bCs/>
      <w:i/>
      <w:iCs/>
      <w:sz w:val="26"/>
      <w:szCs w:val="26"/>
      <w:lang w:eastAsia="zh-CN"/>
    </w:rPr>
  </w:style>
  <w:style w:type="paragraph" w:customStyle="1" w:styleId="Heading721">
    <w:name w:val="Heading 721"/>
    <w:basedOn w:val="a8"/>
    <w:next w:val="a8"/>
    <w:uiPriority w:val="99"/>
    <w:rsid w:val="00986055"/>
    <w:pPr>
      <w:tabs>
        <w:tab w:val="left" w:pos="1296"/>
      </w:tabs>
      <w:suppressAutoHyphens/>
      <w:spacing w:before="240" w:beforeAutospacing="0" w:after="60" w:afterAutospacing="0"/>
      <w:ind w:left="1296" w:hanging="1296"/>
      <w:outlineLvl w:val="6"/>
    </w:pPr>
    <w:rPr>
      <w:rFonts w:eastAsia="Times New Roman"/>
      <w:lang w:eastAsia="zh-CN"/>
    </w:rPr>
  </w:style>
  <w:style w:type="paragraph" w:customStyle="1" w:styleId="Heading921">
    <w:name w:val="Heading 921"/>
    <w:basedOn w:val="a8"/>
    <w:next w:val="a8"/>
    <w:uiPriority w:val="99"/>
    <w:rsid w:val="00986055"/>
    <w:pPr>
      <w:tabs>
        <w:tab w:val="left" w:pos="1584"/>
      </w:tabs>
      <w:suppressAutoHyphens/>
      <w:spacing w:before="240" w:beforeAutospacing="0" w:after="60" w:afterAutospacing="0"/>
      <w:ind w:left="1584" w:hanging="1584"/>
      <w:outlineLvl w:val="8"/>
    </w:pPr>
    <w:rPr>
      <w:rFonts w:ascii="Arial" w:eastAsia="Times New Roman" w:hAnsi="Arial" w:cs="Arial"/>
      <w:sz w:val="22"/>
      <w:szCs w:val="22"/>
      <w:lang w:eastAsia="zh-CN"/>
    </w:rPr>
  </w:style>
  <w:style w:type="paragraph" w:customStyle="1" w:styleId="HTML40">
    <w:name w:val="Стандартный HTML4"/>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Heading412">
    <w:name w:val="Heading 412"/>
    <w:basedOn w:val="Normal1"/>
    <w:next w:val="Normal1"/>
    <w:uiPriority w:val="99"/>
    <w:qFormat/>
    <w:rsid w:val="00986055"/>
    <w:pPr>
      <w:keepNext/>
      <w:widowControl/>
      <w:snapToGrid/>
      <w:ind w:left="0" w:firstLine="0"/>
    </w:pPr>
    <w:rPr>
      <w:sz w:val="24"/>
    </w:rPr>
  </w:style>
  <w:style w:type="paragraph" w:customStyle="1" w:styleId="Heading221">
    <w:name w:val="Heading 221"/>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8"/>
    <w:next w:val="a8"/>
    <w:uiPriority w:val="99"/>
    <w:qFormat/>
    <w:rsid w:val="00986055"/>
    <w:pPr>
      <w:tabs>
        <w:tab w:val="left" w:pos="1440"/>
      </w:tabs>
      <w:suppressAutoHyphens/>
      <w:spacing w:before="240" w:beforeAutospacing="0" w:after="60" w:afterAutospacing="0"/>
      <w:ind w:left="1440" w:hanging="1440"/>
      <w:outlineLvl w:val="7"/>
    </w:pPr>
    <w:rPr>
      <w:i/>
      <w:iCs/>
      <w:lang w:eastAsia="zh-CN"/>
    </w:rPr>
  </w:style>
  <w:style w:type="paragraph" w:customStyle="1" w:styleId="11f6">
    <w:name w:val="Заголовок оглавления11"/>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930">
    <w:name w:val="Знак93"/>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113">
    <w:name w:val="Стиль11"/>
    <w:basedOn w:val="a8"/>
    <w:next w:val="afff1"/>
    <w:link w:val="afff2"/>
    <w:uiPriority w:val="99"/>
    <w:qFormat/>
    <w:rsid w:val="00986055"/>
    <w:pPr>
      <w:spacing w:before="0" w:beforeAutospacing="0" w:after="0" w:afterAutospacing="0"/>
      <w:jc w:val="center"/>
    </w:pPr>
    <w:rPr>
      <w:rFonts w:asciiTheme="majorHAnsi" w:eastAsiaTheme="majorEastAsia" w:hAnsiTheme="majorHAnsi" w:cstheme="majorBidi"/>
      <w:spacing w:val="-10"/>
      <w:kern w:val="28"/>
      <w:sz w:val="56"/>
      <w:szCs w:val="56"/>
    </w:rPr>
  </w:style>
  <w:style w:type="paragraph" w:customStyle="1" w:styleId="6f3">
    <w:name w:val="Абзац списка6"/>
    <w:basedOn w:val="a8"/>
    <w:uiPriority w:val="99"/>
    <w:qFormat/>
    <w:rsid w:val="00986055"/>
    <w:pPr>
      <w:spacing w:before="0" w:beforeAutospacing="0" w:after="0" w:afterAutospacing="0"/>
      <w:ind w:left="708"/>
    </w:pPr>
    <w:rPr>
      <w:rFonts w:eastAsia="Times New Roman"/>
      <w:sz w:val="22"/>
      <w:szCs w:val="22"/>
      <w:lang w:eastAsia="en-US"/>
    </w:rPr>
  </w:style>
  <w:style w:type="paragraph" w:customStyle="1" w:styleId="5f3">
    <w:name w:val="Без интервала5"/>
    <w:uiPriority w:val="99"/>
    <w:qFormat/>
    <w:rsid w:val="00986055"/>
    <w:pPr>
      <w:spacing w:after="0" w:line="240" w:lineRule="auto"/>
    </w:pPr>
    <w:rPr>
      <w:rFonts w:ascii="Calibri" w:eastAsia="Calibri" w:hAnsi="Calibri" w:cs="Times New Roman"/>
      <w:lang w:val="en-US"/>
    </w:rPr>
  </w:style>
  <w:style w:type="paragraph" w:customStyle="1" w:styleId="2ffff1">
    <w:name w:val="Заголовок оглавления2"/>
    <w:basedOn w:val="1c"/>
    <w:next w:val="a8"/>
    <w:uiPriority w:val="99"/>
    <w:qFormat/>
    <w:rsid w:val="00986055"/>
    <w:pPr>
      <w:keepNext/>
      <w:keepLines/>
      <w:spacing w:before="480" w:beforeAutospacing="0" w:after="0" w:afterAutospacing="0"/>
      <w:ind w:left="0"/>
      <w:outlineLvl w:val="9"/>
    </w:pPr>
    <w:rPr>
      <w:rFonts w:ascii="Cambria" w:hAnsi="Cambria"/>
      <w:b/>
      <w:caps/>
      <w:color w:val="365F91"/>
      <w:kern w:val="32"/>
      <w:sz w:val="28"/>
      <w:szCs w:val="28"/>
    </w:rPr>
  </w:style>
  <w:style w:type="paragraph" w:customStyle="1" w:styleId="10c">
    <w:name w:val="Стиль10"/>
    <w:basedOn w:val="a8"/>
    <w:next w:val="aff7"/>
    <w:uiPriority w:val="99"/>
    <w:qFormat/>
    <w:rsid w:val="00986055"/>
    <w:pPr>
      <w:keepNext/>
      <w:suppressAutoHyphens/>
      <w:spacing w:before="240" w:beforeAutospacing="0" w:after="120" w:afterAutospacing="0" w:line="276" w:lineRule="auto"/>
    </w:pPr>
    <w:rPr>
      <w:rFonts w:ascii="Arial" w:eastAsia="MS Mincho" w:hAnsi="Arial" w:cs="Tahoma"/>
      <w:sz w:val="28"/>
      <w:szCs w:val="28"/>
      <w:lang w:eastAsia="ar-SA"/>
    </w:rPr>
  </w:style>
  <w:style w:type="paragraph" w:customStyle="1" w:styleId="10d">
    <w:name w:val="Обычный10"/>
    <w:uiPriority w:val="99"/>
    <w:qFormat/>
    <w:rsid w:val="00986055"/>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4">
    <w:name w:val="Текст6"/>
    <w:basedOn w:val="a8"/>
    <w:uiPriority w:val="99"/>
    <w:qFormat/>
    <w:rsid w:val="00986055"/>
    <w:pPr>
      <w:widowControl w:val="0"/>
      <w:spacing w:before="0" w:beforeAutospacing="0" w:after="0" w:afterAutospacing="0"/>
    </w:pPr>
    <w:rPr>
      <w:rFonts w:ascii="Courier New" w:eastAsia="Times New Roman" w:hAnsi="Courier New"/>
      <w:sz w:val="20"/>
      <w:szCs w:val="20"/>
    </w:rPr>
  </w:style>
  <w:style w:type="paragraph" w:customStyle="1" w:styleId="7e">
    <w:name w:val="Абзац списка7"/>
    <w:basedOn w:val="a8"/>
    <w:uiPriority w:val="99"/>
    <w:qFormat/>
    <w:rsid w:val="00986055"/>
    <w:pPr>
      <w:spacing w:before="0" w:beforeAutospacing="0" w:after="0" w:afterAutospacing="0"/>
      <w:ind w:left="720"/>
      <w:contextualSpacing/>
    </w:pPr>
    <w:rPr>
      <w:rFonts w:eastAsia="Times New Roman"/>
    </w:rPr>
  </w:style>
  <w:style w:type="paragraph" w:customStyle="1" w:styleId="12f1">
    <w:name w:val="Знак Знак Знак Знак Знак Знак Знак Знак Знак Знак Знак Знак Знак12"/>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7f">
    <w:name w:val="Основной текст7"/>
    <w:basedOn w:val="a8"/>
    <w:uiPriority w:val="99"/>
    <w:qFormat/>
    <w:rsid w:val="00986055"/>
    <w:pPr>
      <w:widowControl w:val="0"/>
      <w:snapToGrid w:val="0"/>
      <w:spacing w:before="0" w:beforeAutospacing="0" w:after="0" w:afterAutospacing="0"/>
      <w:jc w:val="both"/>
    </w:pPr>
    <w:rPr>
      <w:rFonts w:eastAsia="Times New Roman"/>
      <w:szCs w:val="20"/>
    </w:rPr>
  </w:style>
  <w:style w:type="paragraph" w:customStyle="1" w:styleId="25b">
    <w:name w:val="Основной текст с отступом 25"/>
    <w:basedOn w:val="a8"/>
    <w:uiPriority w:val="99"/>
    <w:qFormat/>
    <w:rsid w:val="00986055"/>
    <w:pPr>
      <w:widowControl w:val="0"/>
      <w:overflowPunct w:val="0"/>
      <w:autoSpaceDE w:val="0"/>
      <w:autoSpaceDN w:val="0"/>
      <w:adjustRightInd w:val="0"/>
      <w:spacing w:before="0" w:beforeAutospacing="0" w:after="0" w:afterAutospacing="0"/>
      <w:ind w:firstLine="720"/>
    </w:pPr>
    <w:rPr>
      <w:rFonts w:eastAsia="Times New Roman"/>
      <w:szCs w:val="20"/>
    </w:rPr>
  </w:style>
  <w:style w:type="paragraph" w:customStyle="1" w:styleId="style39">
    <w:name w:val="style3"/>
    <w:basedOn w:val="a8"/>
    <w:uiPriority w:val="99"/>
    <w:qFormat/>
    <w:rsid w:val="00986055"/>
    <w:rPr>
      <w:rFonts w:eastAsia="Times New Roman"/>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8"/>
    <w:uiPriority w:val="99"/>
    <w:qFormat/>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263">
    <w:name w:val="Основной текст 26"/>
    <w:basedOn w:val="a8"/>
    <w:uiPriority w:val="99"/>
    <w:qFormat/>
    <w:rsid w:val="00986055"/>
    <w:pPr>
      <w:shd w:val="clear" w:color="auto" w:fill="FFFFFF"/>
      <w:spacing w:before="233" w:beforeAutospacing="0" w:after="0" w:afterAutospacing="0" w:line="360" w:lineRule="auto"/>
      <w:ind w:left="1701" w:hanging="567"/>
    </w:pPr>
    <w:rPr>
      <w:rFonts w:eastAsia="Times New Roman"/>
      <w:b/>
      <w:color w:val="000000"/>
      <w:spacing w:val="-5"/>
      <w:sz w:val="28"/>
      <w:szCs w:val="20"/>
    </w:rPr>
  </w:style>
  <w:style w:type="character" w:customStyle="1" w:styleId="1ffffffc">
    <w:name w:val="Стиль Заголовок 1 (тем обзор) Знак"/>
    <w:link w:val="1ffffffd"/>
    <w:uiPriority w:val="99"/>
    <w:qFormat/>
    <w:locked/>
    <w:rsid w:val="00986055"/>
    <w:rPr>
      <w:rFonts w:ascii="Times New Roman" w:hAnsi="Times New Roman"/>
      <w:b/>
      <w:caps/>
      <w:color w:val="000000"/>
      <w:kern w:val="32"/>
      <w:sz w:val="24"/>
    </w:rPr>
  </w:style>
  <w:style w:type="paragraph" w:customStyle="1" w:styleId="1ffffffd">
    <w:name w:val="Стиль Заголовок 1 (тем обзор)"/>
    <w:basedOn w:val="1c"/>
    <w:link w:val="1ffffffc"/>
    <w:uiPriority w:val="99"/>
    <w:qFormat/>
    <w:rsid w:val="00986055"/>
    <w:pPr>
      <w:widowControl w:val="0"/>
      <w:spacing w:before="0" w:beforeAutospacing="0" w:after="0" w:afterAutospacing="0" w:line="312" w:lineRule="auto"/>
      <w:ind w:left="0"/>
      <w:jc w:val="right"/>
    </w:pPr>
    <w:rPr>
      <w:rFonts w:eastAsiaTheme="minorHAnsi" w:cstheme="minorBidi"/>
      <w:b/>
      <w:caps/>
      <w:color w:val="000000"/>
      <w:kern w:val="32"/>
      <w:szCs w:val="22"/>
      <w:lang w:eastAsia="en-US"/>
    </w:rPr>
  </w:style>
  <w:style w:type="paragraph" w:customStyle="1" w:styleId="363">
    <w:name w:val="Основной текст с отступом 36"/>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479">
    <w:name w:val="Заголовок 47"/>
    <w:basedOn w:val="10d"/>
    <w:next w:val="10d"/>
    <w:uiPriority w:val="99"/>
    <w:qFormat/>
    <w:rsid w:val="00986055"/>
    <w:pPr>
      <w:keepNext/>
      <w:spacing w:line="240" w:lineRule="auto"/>
      <w:ind w:right="0" w:firstLine="0"/>
    </w:pPr>
  </w:style>
  <w:style w:type="paragraph" w:customStyle="1" w:styleId="res-desc1">
    <w:name w:val="res-desc1"/>
    <w:basedOn w:val="a8"/>
    <w:uiPriority w:val="99"/>
    <w:qFormat/>
    <w:rsid w:val="00986055"/>
    <w:pPr>
      <w:spacing w:before="72" w:beforeAutospacing="0" w:after="0" w:afterAutospacing="0"/>
    </w:pPr>
    <w:rPr>
      <w:rFonts w:ascii="a_Timer" w:eastAsia="Times New Roman" w:hAnsi="a_Timer" w:cs="a_Timer"/>
      <w:color w:val="000000"/>
    </w:rPr>
  </w:style>
  <w:style w:type="paragraph" w:customStyle="1" w:styleId="-2">
    <w:name w:val="А - об"/>
    <w:basedOn w:val="a8"/>
    <w:uiPriority w:val="99"/>
    <w:qFormat/>
    <w:rsid w:val="00986055"/>
    <w:pPr>
      <w:spacing w:before="0" w:beforeAutospacing="0" w:after="0" w:afterAutospacing="0" w:line="360" w:lineRule="auto"/>
      <w:ind w:firstLine="397"/>
    </w:pPr>
    <w:rPr>
      <w:rFonts w:eastAsia="Times New Roman"/>
      <w:b/>
      <w:sz w:val="20"/>
      <w:szCs w:val="20"/>
    </w:rPr>
  </w:style>
  <w:style w:type="paragraph" w:customStyle="1" w:styleId="364">
    <w:name w:val="Основной текст 36"/>
    <w:basedOn w:val="10d"/>
    <w:uiPriority w:val="99"/>
    <w:qFormat/>
    <w:rsid w:val="00986055"/>
    <w:pPr>
      <w:spacing w:line="240" w:lineRule="auto"/>
      <w:ind w:right="0" w:firstLine="0"/>
      <w:jc w:val="both"/>
    </w:pPr>
    <w:rPr>
      <w:i/>
      <w:sz w:val="26"/>
    </w:rPr>
  </w:style>
  <w:style w:type="paragraph" w:customStyle="1" w:styleId="1ffffffe">
    <w:name w:val="1_темы"/>
    <w:basedOn w:val="a8"/>
    <w:uiPriority w:val="99"/>
    <w:qFormat/>
    <w:rsid w:val="00986055"/>
    <w:pPr>
      <w:spacing w:before="0" w:beforeAutospacing="0" w:after="0" w:afterAutospacing="0"/>
      <w:ind w:left="567"/>
      <w:jc w:val="both"/>
    </w:pPr>
    <w:rPr>
      <w:rFonts w:eastAsia="Times New Roman"/>
      <w:b/>
      <w:lang w:eastAsia="fr-FR"/>
    </w:rPr>
  </w:style>
  <w:style w:type="paragraph" w:customStyle="1" w:styleId="372">
    <w:name w:val="Заголовок 37"/>
    <w:basedOn w:val="a8"/>
    <w:next w:val="a8"/>
    <w:uiPriority w:val="99"/>
    <w:qFormat/>
    <w:rsid w:val="00986055"/>
    <w:pPr>
      <w:keepNext/>
      <w:snapToGrid w:val="0"/>
      <w:spacing w:before="240" w:beforeAutospacing="0" w:after="60" w:afterAutospacing="0"/>
    </w:pPr>
    <w:rPr>
      <w:rFonts w:ascii="Arial" w:eastAsia="Times New Roman" w:hAnsi="Arial"/>
      <w:szCs w:val="20"/>
    </w:rPr>
  </w:style>
  <w:style w:type="paragraph" w:customStyle="1" w:styleId="affffffffffb">
    <w:name w:val="Знак Знак Знак Знак Знак Знак Знак Знак Знак"/>
    <w:basedOn w:val="a8"/>
    <w:uiPriority w:val="99"/>
    <w:qFormat/>
    <w:rsid w:val="00986055"/>
    <w:pPr>
      <w:spacing w:before="0" w:beforeAutospacing="0" w:after="160" w:afterAutospacing="0" w:line="240" w:lineRule="exact"/>
    </w:pPr>
    <w:rPr>
      <w:rFonts w:ascii="Verdana" w:eastAsia="Times New Roman" w:hAnsi="Verdana" w:cs="Verdana"/>
      <w:sz w:val="20"/>
      <w:szCs w:val="20"/>
      <w:lang w:val="en-US" w:eastAsia="en-US"/>
    </w:rPr>
  </w:style>
  <w:style w:type="paragraph" w:customStyle="1" w:styleId="affffffffffc">
    <w:name w:val="ͮ𬠫"/>
    <w:uiPriority w:val="99"/>
    <w:qFormat/>
    <w:rsid w:val="00986055"/>
    <w:pPr>
      <w:spacing w:after="0" w:line="240" w:lineRule="auto"/>
      <w:ind w:firstLine="397"/>
      <w:jc w:val="both"/>
    </w:pPr>
    <w:rPr>
      <w:rFonts w:ascii="Times New Roman" w:eastAsia="Times New Roman" w:hAnsi="Times New Roman" w:cs="Times New Roman"/>
      <w:sz w:val="20"/>
      <w:szCs w:val="20"/>
      <w:lang w:val="en-US" w:eastAsia="ru-RU"/>
    </w:rPr>
  </w:style>
  <w:style w:type="paragraph" w:customStyle="1" w:styleId="Picture">
    <w:name w:val="Picture"/>
    <w:basedOn w:val="a8"/>
    <w:next w:val="a8"/>
    <w:uiPriority w:val="99"/>
    <w:qFormat/>
    <w:rsid w:val="00986055"/>
    <w:pPr>
      <w:autoSpaceDE w:val="0"/>
      <w:autoSpaceDN w:val="0"/>
      <w:adjustRightInd w:val="0"/>
      <w:spacing w:before="0" w:beforeAutospacing="0" w:after="0" w:afterAutospacing="0" w:line="220" w:lineRule="atLeast"/>
      <w:jc w:val="center"/>
    </w:pPr>
    <w:rPr>
      <w:rFonts w:ascii="PragmaticaCTT" w:eastAsia="Times New Roman" w:hAnsi="PragmaticaCTT" w:cs="PragmaticaCTT"/>
      <w:b/>
      <w:bCs/>
      <w:sz w:val="18"/>
      <w:szCs w:val="18"/>
    </w:rPr>
  </w:style>
  <w:style w:type="paragraph" w:customStyle="1" w:styleId="Default1">
    <w:name w:val="Default1"/>
    <w:basedOn w:val="Default"/>
    <w:next w:val="Default"/>
    <w:uiPriority w:val="99"/>
    <w:qFormat/>
    <w:rsid w:val="00986055"/>
    <w:rPr>
      <w:rFonts w:eastAsia="Times New Roman"/>
      <w:color w:val="auto"/>
      <w:lang w:val="en-US" w:eastAsia="en-US"/>
    </w:rPr>
  </w:style>
  <w:style w:type="paragraph" w:customStyle="1" w:styleId="1fffffff">
    <w:name w:val="Çàãîëîâîê 1"/>
    <w:basedOn w:val="Default"/>
    <w:next w:val="Default"/>
    <w:uiPriority w:val="99"/>
    <w:qFormat/>
    <w:rsid w:val="00986055"/>
    <w:rPr>
      <w:rFonts w:eastAsia="Times New Roman"/>
      <w:color w:val="auto"/>
      <w:lang w:val="en-US" w:eastAsia="en-US"/>
    </w:rPr>
  </w:style>
  <w:style w:type="paragraph" w:customStyle="1" w:styleId="affffffffffd">
    <w:name w:val="Стиль для методичек"/>
    <w:basedOn w:val="a8"/>
    <w:uiPriority w:val="99"/>
    <w:qFormat/>
    <w:rsid w:val="00986055"/>
    <w:pPr>
      <w:spacing w:before="0" w:beforeAutospacing="0" w:after="0" w:afterAutospacing="0"/>
      <w:ind w:left="284" w:firstLine="340"/>
      <w:jc w:val="both"/>
    </w:pPr>
    <w:rPr>
      <w:rFonts w:ascii="Calibri" w:eastAsia="Times New Roman" w:hAnsi="Calibri" w:cs="Calibri"/>
      <w:sz w:val="28"/>
      <w:szCs w:val="28"/>
    </w:rPr>
  </w:style>
  <w:style w:type="paragraph" w:customStyle="1" w:styleId="Preformatted">
    <w:name w:val="Preformatted"/>
    <w:basedOn w:val="a8"/>
    <w:uiPriority w:val="99"/>
    <w:qFormat/>
    <w:rsid w:val="00986055"/>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Times New Roman" w:hAnsi="Courier New" w:cs="Courier New"/>
      <w:sz w:val="20"/>
      <w:szCs w:val="20"/>
      <w:lang w:eastAsia="ar-SA"/>
    </w:rPr>
  </w:style>
  <w:style w:type="paragraph" w:customStyle="1" w:styleId="2TimesNewW1">
    <w:name w:val="Стиль Заголовок 2 + Times New (W1)"/>
    <w:basedOn w:val="26"/>
    <w:uiPriority w:val="99"/>
    <w:qFormat/>
    <w:rsid w:val="00986055"/>
    <w:pPr>
      <w:spacing w:before="0" w:after="0" w:line="312" w:lineRule="auto"/>
      <w:ind w:firstLine="454"/>
      <w:jc w:val="right"/>
    </w:pPr>
    <w:rPr>
      <w:rFonts w:ascii="Times New Roman" w:hAnsi="Times New Roman"/>
      <w:b w:val="0"/>
      <w:bCs/>
      <w:caps/>
      <w:kern w:val="0"/>
      <w:sz w:val="24"/>
      <w:szCs w:val="24"/>
    </w:rPr>
  </w:style>
  <w:style w:type="paragraph" w:customStyle="1" w:styleId="consplusnormal1">
    <w:name w:val="consplusnormal"/>
    <w:basedOn w:val="a8"/>
    <w:uiPriority w:val="99"/>
    <w:qFormat/>
    <w:rsid w:val="00986055"/>
    <w:rPr>
      <w:rFonts w:eastAsia="Times New Roman"/>
    </w:rPr>
  </w:style>
  <w:style w:type="paragraph" w:customStyle="1" w:styleId="1125">
    <w:name w:val="Стиль Заголовок 1 + по ширине Первая строка:  125 см"/>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1fffffff0">
    <w:name w:val="Стиль Заголовок 1"/>
    <w:aliases w:val="Заголовок 1 Знак + по ширине Первая строка:  08...,Заголовок 1 Знак + по ширине"/>
    <w:basedOn w:val="1c"/>
    <w:uiPriority w:val="99"/>
    <w:qFormat/>
    <w:rsid w:val="00986055"/>
    <w:pPr>
      <w:keepNext/>
      <w:shd w:val="clear" w:color="auto" w:fill="FFFFFF"/>
      <w:spacing w:before="0" w:beforeAutospacing="0" w:after="0" w:afterAutospacing="0" w:line="312" w:lineRule="auto"/>
      <w:ind w:left="0" w:firstLine="454"/>
    </w:pPr>
    <w:rPr>
      <w:rFonts w:ascii="Times New Roman ??????????" w:hAnsi="Times New Roman ??????????"/>
      <w:b/>
      <w:bCs/>
      <w:caps/>
      <w:szCs w:val="24"/>
    </w:rPr>
  </w:style>
  <w:style w:type="paragraph" w:customStyle="1" w:styleId="211pt">
    <w:name w:val="Стиль Заголовок 2 + 11 pt не курсив Авто все прописные"/>
    <w:basedOn w:val="26"/>
    <w:uiPriority w:val="99"/>
    <w:qFormat/>
    <w:rsid w:val="00986055"/>
    <w:pPr>
      <w:spacing w:before="0" w:after="0" w:line="312" w:lineRule="auto"/>
      <w:ind w:firstLine="454"/>
      <w:jc w:val="center"/>
    </w:pPr>
    <w:rPr>
      <w:rFonts w:ascii="Times New Roman" w:hAnsi="Times New Roman" w:cs="Arial"/>
      <w:bCs/>
      <w:i/>
      <w:kern w:val="0"/>
      <w:sz w:val="24"/>
      <w:szCs w:val="24"/>
    </w:rPr>
  </w:style>
  <w:style w:type="character" w:customStyle="1" w:styleId="1fffffff1">
    <w:name w:val="Стиль Заголовок 1 + Авто Знак"/>
    <w:link w:val="1fffffff2"/>
    <w:uiPriority w:val="99"/>
    <w:qFormat/>
    <w:locked/>
    <w:rsid w:val="00986055"/>
    <w:rPr>
      <w:rFonts w:ascii="Times New Roman ??????????" w:hAnsi="Times New Roman ??????????"/>
      <w:b/>
      <w:caps/>
      <w:color w:val="000000"/>
      <w:spacing w:val="1"/>
      <w:sz w:val="24"/>
      <w:shd w:val="clear" w:color="auto" w:fill="FFFFFF"/>
    </w:rPr>
  </w:style>
  <w:style w:type="paragraph" w:customStyle="1" w:styleId="1fffffff2">
    <w:name w:val="Стиль Заголовок 1 + Авто"/>
    <w:basedOn w:val="1c"/>
    <w:link w:val="1fffffff1"/>
    <w:uiPriority w:val="99"/>
    <w:qFormat/>
    <w:rsid w:val="00986055"/>
    <w:pPr>
      <w:keepNext/>
      <w:shd w:val="clear" w:color="auto" w:fill="FFFFFF"/>
      <w:spacing w:before="0" w:beforeAutospacing="0" w:after="0" w:afterAutospacing="0" w:line="312" w:lineRule="auto"/>
      <w:ind w:left="0" w:firstLine="454"/>
    </w:pPr>
    <w:rPr>
      <w:rFonts w:ascii="Times New Roman ??????????" w:eastAsiaTheme="minorHAnsi" w:hAnsi="Times New Roman ??????????" w:cstheme="minorBidi"/>
      <w:b/>
      <w:caps/>
      <w:color w:val="000000"/>
      <w:spacing w:val="1"/>
      <w:szCs w:val="22"/>
      <w:lang w:eastAsia="en-US"/>
    </w:rPr>
  </w:style>
  <w:style w:type="paragraph" w:customStyle="1" w:styleId="2ffff2">
    <w:name w:val="ЗАГ 2 УМК"/>
    <w:basedOn w:val="26"/>
    <w:uiPriority w:val="99"/>
    <w:qFormat/>
    <w:rsid w:val="00986055"/>
    <w:pPr>
      <w:keepNext w:val="0"/>
      <w:keepLines/>
      <w:spacing w:before="0" w:after="0" w:line="360" w:lineRule="auto"/>
      <w:ind w:left="-567" w:right="-675" w:firstLine="567"/>
      <w:jc w:val="both"/>
    </w:pPr>
    <w:rPr>
      <w:rFonts w:ascii="Times New Roman" w:hAnsi="Times New Roman"/>
      <w:b w:val="0"/>
      <w:bCs/>
      <w:iCs/>
      <w:kern w:val="0"/>
      <w:sz w:val="28"/>
      <w:szCs w:val="28"/>
    </w:rPr>
  </w:style>
  <w:style w:type="paragraph" w:customStyle="1" w:styleId="c4c8c7c24">
    <w:name w:val="c4 c8 c7 c24"/>
    <w:basedOn w:val="a8"/>
    <w:uiPriority w:val="99"/>
    <w:qFormat/>
    <w:rsid w:val="00986055"/>
    <w:pPr>
      <w:spacing w:before="90" w:beforeAutospacing="0" w:after="90" w:afterAutospacing="0"/>
    </w:pPr>
    <w:rPr>
      <w:rFonts w:eastAsia="Times New Roman"/>
    </w:rPr>
  </w:style>
  <w:style w:type="paragraph" w:customStyle="1" w:styleId="1123">
    <w:name w:val="Стиль Заголовок 1 + 12 пт"/>
    <w:basedOn w:val="1c"/>
    <w:uiPriority w:val="99"/>
    <w:qFormat/>
    <w:rsid w:val="00986055"/>
    <w:pPr>
      <w:widowControl w:val="0"/>
      <w:suppressAutoHyphens/>
      <w:autoSpaceDE w:val="0"/>
      <w:autoSpaceDN w:val="0"/>
      <w:adjustRightInd w:val="0"/>
      <w:spacing w:before="0" w:beforeAutospacing="0" w:after="0" w:afterAutospacing="0" w:line="312" w:lineRule="auto"/>
      <w:ind w:left="0" w:firstLine="454"/>
    </w:pPr>
    <w:rPr>
      <w:rFonts w:ascii="Times New Roman ??????????" w:hAnsi="Times New Roman ??????????"/>
      <w:b/>
      <w:bCs/>
      <w:caps/>
    </w:rPr>
  </w:style>
  <w:style w:type="character" w:customStyle="1" w:styleId="1fffffff3">
    <w:name w:val="1 уровень Знак Знак"/>
    <w:link w:val="1fffffff4"/>
    <w:uiPriority w:val="99"/>
    <w:qFormat/>
    <w:locked/>
    <w:rsid w:val="00986055"/>
    <w:rPr>
      <w:rFonts w:ascii="Times New Roman" w:hAnsi="Times New Roman"/>
      <w:b/>
      <w:color w:val="000000"/>
      <w:sz w:val="24"/>
      <w:shd w:val="clear" w:color="auto" w:fill="FFFFFF"/>
    </w:rPr>
  </w:style>
  <w:style w:type="paragraph" w:customStyle="1" w:styleId="1fffffff4">
    <w:name w:val="1 уровень Знак"/>
    <w:basedOn w:val="a8"/>
    <w:link w:val="1fffffff3"/>
    <w:uiPriority w:val="99"/>
    <w:qFormat/>
    <w:rsid w:val="00986055"/>
    <w:pPr>
      <w:keepNext/>
      <w:widowControl w:val="0"/>
      <w:shd w:val="clear" w:color="auto" w:fill="FFFFFF"/>
      <w:autoSpaceDE w:val="0"/>
      <w:autoSpaceDN w:val="0"/>
      <w:adjustRightInd w:val="0"/>
      <w:spacing w:before="520" w:beforeAutospacing="0" w:after="260" w:afterAutospacing="0" w:line="312" w:lineRule="auto"/>
      <w:jc w:val="center"/>
      <w:outlineLvl w:val="0"/>
    </w:pPr>
    <w:rPr>
      <w:rFonts w:eastAsiaTheme="minorHAnsi" w:cstheme="minorBidi"/>
      <w:b/>
      <w:color w:val="000000"/>
      <w:szCs w:val="22"/>
      <w:lang w:eastAsia="en-US"/>
    </w:rPr>
  </w:style>
  <w:style w:type="paragraph" w:customStyle="1" w:styleId="3fff2">
    <w:name w:val="Заголовок оглавления3"/>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0e">
    <w:name w:val="Оглавление 10"/>
    <w:basedOn w:val="aff9"/>
    <w:uiPriority w:val="99"/>
    <w:qFormat/>
    <w:rsid w:val="00986055"/>
    <w:pPr>
      <w:tabs>
        <w:tab w:val="right" w:leader="dot" w:pos="9637"/>
      </w:tabs>
      <w:spacing w:after="200" w:line="276" w:lineRule="auto"/>
      <w:ind w:left="2547"/>
    </w:pPr>
    <w:rPr>
      <w:rFonts w:ascii="Calibri" w:eastAsia="Times New Roman" w:hAnsi="Calibri"/>
      <w:sz w:val="22"/>
      <w:szCs w:val="22"/>
    </w:rPr>
  </w:style>
  <w:style w:type="paragraph" w:customStyle="1" w:styleId="affffffffffe">
    <w:name w:val="Рисунок"/>
    <w:basedOn w:val="afff1"/>
    <w:uiPriority w:val="99"/>
    <w:qFormat/>
    <w:rsid w:val="00986055"/>
    <w:pPr>
      <w:suppressLineNumbers/>
      <w:suppressAutoHyphens/>
      <w:spacing w:before="120" w:beforeAutospacing="0" w:after="120" w:afterAutospacing="0" w:line="276" w:lineRule="auto"/>
    </w:pPr>
    <w:rPr>
      <w:rFonts w:ascii="Calibri" w:eastAsia="Times New Roman" w:hAnsi="Calibri" w:cs="Tahoma"/>
      <w:i/>
      <w:iCs/>
      <w:szCs w:val="24"/>
      <w:lang w:eastAsia="ar-SA"/>
    </w:rPr>
  </w:style>
  <w:style w:type="paragraph" w:customStyle="1" w:styleId="summary">
    <w:name w:val="summary"/>
    <w:basedOn w:val="a8"/>
    <w:uiPriority w:val="99"/>
    <w:qFormat/>
    <w:rsid w:val="00986055"/>
    <w:rPr>
      <w:rFonts w:eastAsia="Times New Roman"/>
    </w:rPr>
  </w:style>
  <w:style w:type="character" w:customStyle="1" w:styleId="6f5">
    <w:name w:val="Заголовок №6_"/>
    <w:link w:val="6f6"/>
    <w:uiPriority w:val="99"/>
    <w:qFormat/>
    <w:locked/>
    <w:rsid w:val="00986055"/>
    <w:rPr>
      <w:rFonts w:ascii="Microsoft Sans Serif" w:hAnsi="Microsoft Sans Serif"/>
      <w:b/>
      <w:spacing w:val="10"/>
      <w:sz w:val="26"/>
      <w:shd w:val="clear" w:color="auto" w:fill="FFFFFF"/>
    </w:rPr>
  </w:style>
  <w:style w:type="paragraph" w:customStyle="1" w:styleId="6f6">
    <w:name w:val="Заголовок №6"/>
    <w:basedOn w:val="a8"/>
    <w:link w:val="6f5"/>
    <w:uiPriority w:val="99"/>
    <w:qFormat/>
    <w:rsid w:val="00986055"/>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lang w:eastAsia="en-US"/>
    </w:rPr>
  </w:style>
  <w:style w:type="paragraph" w:customStyle="1" w:styleId="1212">
    <w:name w:val="Основной текст (12)1"/>
    <w:basedOn w:val="a8"/>
    <w:uiPriority w:val="99"/>
    <w:qFormat/>
    <w:rsid w:val="00986055"/>
    <w:pPr>
      <w:shd w:val="clear" w:color="auto" w:fill="FFFFFF"/>
      <w:spacing w:before="0" w:beforeAutospacing="0" w:after="0" w:afterAutospacing="0" w:line="293" w:lineRule="exact"/>
      <w:jc w:val="right"/>
    </w:pPr>
    <w:rPr>
      <w:rFonts w:eastAsia="Arial Unicode MS"/>
      <w:sz w:val="22"/>
      <w:szCs w:val="22"/>
    </w:rPr>
  </w:style>
  <w:style w:type="character" w:customStyle="1" w:styleId="179">
    <w:name w:val="Основной текст (17)_"/>
    <w:link w:val="17a"/>
    <w:uiPriority w:val="99"/>
    <w:qFormat/>
    <w:locked/>
    <w:rsid w:val="00986055"/>
    <w:rPr>
      <w:i/>
      <w:spacing w:val="20"/>
      <w:sz w:val="26"/>
      <w:shd w:val="clear" w:color="auto" w:fill="FFFFFF"/>
      <w:lang w:val="en-US"/>
    </w:rPr>
  </w:style>
  <w:style w:type="paragraph" w:customStyle="1" w:styleId="17a">
    <w:name w:val="Основной текст (17)"/>
    <w:basedOn w:val="a8"/>
    <w:link w:val="179"/>
    <w:uiPriority w:val="99"/>
    <w:qFormat/>
    <w:rsid w:val="00986055"/>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lang w:val="en-US" w:eastAsia="en-US"/>
    </w:rPr>
  </w:style>
  <w:style w:type="paragraph" w:customStyle="1" w:styleId="1fffffff5">
    <w:name w:val="Подпись к таблице1"/>
    <w:basedOn w:val="a8"/>
    <w:uiPriority w:val="99"/>
    <w:qFormat/>
    <w:rsid w:val="00986055"/>
    <w:pPr>
      <w:shd w:val="clear" w:color="auto" w:fill="FFFFFF"/>
      <w:spacing w:before="0" w:beforeAutospacing="0" w:after="0" w:afterAutospacing="0" w:line="240" w:lineRule="atLeast"/>
    </w:pPr>
    <w:rPr>
      <w:rFonts w:ascii="Microsoft Sans Serif" w:eastAsia="Times New Roman" w:hAnsi="Microsoft Sans Serif"/>
      <w:spacing w:val="10"/>
      <w:sz w:val="26"/>
      <w:szCs w:val="26"/>
    </w:rPr>
  </w:style>
  <w:style w:type="character" w:customStyle="1" w:styleId="afffffffffff">
    <w:name w:val="Подпись к картинке_"/>
    <w:link w:val="afffffffffff0"/>
    <w:uiPriority w:val="99"/>
    <w:qFormat/>
    <w:locked/>
    <w:rsid w:val="00986055"/>
    <w:rPr>
      <w:rFonts w:ascii="Microsoft Sans Serif" w:hAnsi="Microsoft Sans Serif"/>
      <w:b/>
      <w:spacing w:val="10"/>
      <w:sz w:val="26"/>
      <w:shd w:val="clear" w:color="auto" w:fill="FFFFFF"/>
    </w:rPr>
  </w:style>
  <w:style w:type="paragraph" w:customStyle="1" w:styleId="afffffffffff0">
    <w:name w:val="Подпись к картинке"/>
    <w:basedOn w:val="a8"/>
    <w:link w:val="afffffffffff"/>
    <w:uiPriority w:val="99"/>
    <w:qFormat/>
    <w:rsid w:val="00986055"/>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lang w:eastAsia="en-US"/>
    </w:rPr>
  </w:style>
  <w:style w:type="character" w:customStyle="1" w:styleId="afffffffffff1">
    <w:name w:val="Колонтитул_"/>
    <w:link w:val="afffffffffff2"/>
    <w:uiPriority w:val="99"/>
    <w:qFormat/>
    <w:locked/>
    <w:rsid w:val="00986055"/>
    <w:rPr>
      <w:shd w:val="clear" w:color="auto" w:fill="FFFFFF"/>
    </w:rPr>
  </w:style>
  <w:style w:type="paragraph" w:customStyle="1" w:styleId="afffffffffff2">
    <w:name w:val="Колонтитул"/>
    <w:basedOn w:val="a8"/>
    <w:link w:val="afffffffffff1"/>
    <w:uiPriority w:val="99"/>
    <w:qFormat/>
    <w:rsid w:val="00986055"/>
    <w:pPr>
      <w:shd w:val="clear" w:color="auto" w:fill="FFFFFF"/>
      <w:spacing w:before="0" w:beforeAutospacing="0" w:after="0" w:afterAutospacing="0"/>
    </w:pPr>
    <w:rPr>
      <w:rFonts w:asciiTheme="minorHAnsi" w:eastAsiaTheme="minorHAnsi" w:hAnsiTheme="minorHAnsi" w:cstheme="minorBidi"/>
      <w:sz w:val="22"/>
      <w:szCs w:val="22"/>
      <w:lang w:eastAsia="en-US"/>
    </w:rPr>
  </w:style>
  <w:style w:type="paragraph" w:customStyle="1" w:styleId="msonospacing0">
    <w:name w:val="msonospacing"/>
    <w:basedOn w:val="a8"/>
    <w:uiPriority w:val="99"/>
    <w:qFormat/>
    <w:rsid w:val="00986055"/>
    <w:rPr>
      <w:rFonts w:eastAsia="Times New Roman"/>
    </w:rPr>
  </w:style>
  <w:style w:type="paragraph" w:customStyle="1" w:styleId="afffffffffff3">
    <w:name w:val="Стиль Обычный (веб)"/>
    <w:aliases w:val="Обычный (Web) + Times New Roman По ширине Пер..."/>
    <w:basedOn w:val="afff6"/>
    <w:uiPriority w:val="99"/>
    <w:qFormat/>
    <w:rsid w:val="00986055"/>
    <w:pPr>
      <w:keepNext w:val="0"/>
      <w:keepLines w:val="0"/>
      <w:spacing w:before="100" w:beforeAutospacing="1" w:after="100" w:afterAutospacing="1" w:line="232" w:lineRule="auto"/>
      <w:jc w:val="both"/>
    </w:pPr>
    <w:rPr>
      <w:rFonts w:eastAsia="Calibri"/>
      <w:sz w:val="24"/>
      <w:szCs w:val="20"/>
    </w:rPr>
  </w:style>
  <w:style w:type="paragraph" w:customStyle="1" w:styleId="pic">
    <w:name w:val="pic"/>
    <w:basedOn w:val="a8"/>
    <w:uiPriority w:val="99"/>
    <w:qFormat/>
    <w:rsid w:val="00986055"/>
    <w:pPr>
      <w:spacing w:before="0" w:beforeAutospacing="0" w:after="0" w:afterAutospacing="0"/>
      <w:ind w:firstLine="480"/>
    </w:pPr>
    <w:rPr>
      <w:rFonts w:eastAsia="Times New Roman"/>
    </w:rPr>
  </w:style>
  <w:style w:type="paragraph" w:customStyle="1" w:styleId="wysiwyg-text-align-center">
    <w:name w:val="wysiwyg-text-align-center"/>
    <w:basedOn w:val="a8"/>
    <w:uiPriority w:val="99"/>
    <w:qFormat/>
    <w:rsid w:val="00986055"/>
    <w:rPr>
      <w:rFonts w:eastAsia="Times New Roman"/>
    </w:rPr>
  </w:style>
  <w:style w:type="paragraph" w:customStyle="1" w:styleId="wysiwyg-text-align-right">
    <w:name w:val="wysiwyg-text-align-right"/>
    <w:basedOn w:val="a8"/>
    <w:uiPriority w:val="99"/>
    <w:qFormat/>
    <w:rsid w:val="00986055"/>
    <w:rPr>
      <w:rFonts w:eastAsia="Times New Roman"/>
    </w:rPr>
  </w:style>
  <w:style w:type="paragraph" w:customStyle="1" w:styleId="9b">
    <w:name w:val="Загол9"/>
    <w:uiPriority w:val="99"/>
    <w:qFormat/>
    <w:rsid w:val="00986055"/>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c">
    <w:name w:val="Обычный13"/>
    <w:uiPriority w:val="99"/>
    <w:qFormat/>
    <w:rsid w:val="00986055"/>
    <w:pPr>
      <w:widowControl w:val="0"/>
      <w:spacing w:after="0" w:line="256" w:lineRule="auto"/>
      <w:ind w:firstLine="460"/>
      <w:jc w:val="both"/>
    </w:pPr>
    <w:rPr>
      <w:rFonts w:ascii="Times New Roman" w:eastAsia="Calibri" w:hAnsi="Times New Roman" w:cs="Times New Roman"/>
      <w:sz w:val="18"/>
      <w:szCs w:val="20"/>
      <w:lang w:eastAsia="ru-RU"/>
    </w:rPr>
  </w:style>
  <w:style w:type="paragraph" w:customStyle="1" w:styleId="2124">
    <w:name w:val="Заголовок 212"/>
    <w:basedOn w:val="a8"/>
    <w:next w:val="a8"/>
    <w:uiPriority w:val="99"/>
    <w:qFormat/>
    <w:rsid w:val="00986055"/>
    <w:pPr>
      <w:keepNext/>
      <w:widowControl w:val="0"/>
      <w:spacing w:before="0" w:beforeAutospacing="0" w:after="0" w:afterAutospacing="0"/>
      <w:jc w:val="center"/>
    </w:pPr>
    <w:rPr>
      <w:b/>
      <w:sz w:val="26"/>
      <w:szCs w:val="20"/>
    </w:rPr>
  </w:style>
  <w:style w:type="paragraph" w:customStyle="1" w:styleId="22e">
    <w:name w:val="Текст22"/>
    <w:basedOn w:val="a8"/>
    <w:uiPriority w:val="99"/>
    <w:qFormat/>
    <w:rsid w:val="00986055"/>
    <w:pPr>
      <w:spacing w:before="0" w:beforeAutospacing="0" w:after="0" w:afterAutospacing="0"/>
    </w:pPr>
    <w:rPr>
      <w:rFonts w:ascii="Courier New" w:hAnsi="Courier New"/>
      <w:sz w:val="20"/>
      <w:szCs w:val="20"/>
    </w:rPr>
  </w:style>
  <w:style w:type="paragraph" w:customStyle="1" w:styleId="4121">
    <w:name w:val="Заголовок 412"/>
    <w:basedOn w:val="13c"/>
    <w:next w:val="13c"/>
    <w:uiPriority w:val="99"/>
    <w:qFormat/>
    <w:rsid w:val="00986055"/>
    <w:pPr>
      <w:keepNext/>
      <w:widowControl/>
      <w:spacing w:line="240" w:lineRule="auto"/>
      <w:ind w:firstLine="0"/>
      <w:jc w:val="left"/>
    </w:pPr>
    <w:rPr>
      <w:rFonts w:eastAsia="Times New Roman"/>
      <w:sz w:val="24"/>
    </w:rPr>
  </w:style>
  <w:style w:type="paragraph" w:customStyle="1" w:styleId="11f7">
    <w:name w:val="Без интервала11"/>
    <w:uiPriority w:val="99"/>
    <w:qFormat/>
    <w:rsid w:val="00986055"/>
    <w:pPr>
      <w:spacing w:after="0" w:line="240" w:lineRule="auto"/>
    </w:pPr>
    <w:rPr>
      <w:rFonts w:ascii="Times New Roman" w:eastAsia="Times New Roman" w:hAnsi="Times New Roman" w:cs="Times New Roman"/>
      <w:sz w:val="24"/>
      <w:szCs w:val="24"/>
      <w:lang w:eastAsia="ru-RU"/>
    </w:rPr>
  </w:style>
  <w:style w:type="paragraph" w:customStyle="1" w:styleId="p22">
    <w:name w:val="p22"/>
    <w:basedOn w:val="a8"/>
    <w:qFormat/>
    <w:rsid w:val="00986055"/>
  </w:style>
  <w:style w:type="paragraph" w:customStyle="1" w:styleId="SP">
    <w:name w:val="SP"/>
    <w:uiPriority w:val="99"/>
    <w:qFormat/>
    <w:rsid w:val="00986055"/>
    <w:pPr>
      <w:tabs>
        <w:tab w:val="left" w:pos="907"/>
        <w:tab w:val="right" w:leader="underscore" w:pos="6917"/>
      </w:tabs>
      <w:autoSpaceDE w:val="0"/>
      <w:autoSpaceDN w:val="0"/>
      <w:adjustRightInd w:val="0"/>
      <w:spacing w:after="0" w:line="240" w:lineRule="auto"/>
      <w:ind w:left="907" w:hanging="340"/>
      <w:jc w:val="both"/>
    </w:pPr>
    <w:rPr>
      <w:rFonts w:ascii="PragmaticaCTT" w:eastAsia="Calibri" w:hAnsi="PragmaticaCTT" w:cs="PragmaticaCTT"/>
      <w:color w:val="000000"/>
      <w:sz w:val="20"/>
      <w:szCs w:val="20"/>
      <w:lang w:eastAsia="ru-RU"/>
    </w:rPr>
  </w:style>
  <w:style w:type="paragraph" w:customStyle="1" w:styleId="21210">
    <w:name w:val="Стиль Заголовок 2 + 12 пт1"/>
    <w:basedOn w:val="26"/>
    <w:uiPriority w:val="99"/>
    <w:qFormat/>
    <w:rsid w:val="00986055"/>
    <w:rPr>
      <w:rFonts w:cs="Arial"/>
      <w:sz w:val="24"/>
    </w:rPr>
  </w:style>
  <w:style w:type="paragraph" w:customStyle="1" w:styleId="21220">
    <w:name w:val="Стиль Заголовок 2 + 12 пт2"/>
    <w:basedOn w:val="26"/>
    <w:uiPriority w:val="99"/>
    <w:qFormat/>
    <w:rsid w:val="00986055"/>
    <w:rPr>
      <w:rFonts w:cs="Arial"/>
      <w:sz w:val="24"/>
    </w:rPr>
  </w:style>
  <w:style w:type="paragraph" w:customStyle="1" w:styleId="LO-Normal1">
    <w:name w:val="LO-Normal1"/>
    <w:uiPriority w:val="99"/>
    <w:qFormat/>
    <w:rsid w:val="00986055"/>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3">
    <w:name w:val="Схема документа2"/>
    <w:basedOn w:val="a8"/>
    <w:uiPriority w:val="99"/>
    <w:qFormat/>
    <w:rsid w:val="00986055"/>
    <w:pPr>
      <w:shd w:val="clear" w:color="auto" w:fill="000080"/>
      <w:suppressAutoHyphens/>
      <w:spacing w:before="0" w:beforeAutospacing="0" w:after="0" w:afterAutospacing="0"/>
    </w:pPr>
    <w:rPr>
      <w:rFonts w:ascii="Tahoma" w:eastAsia="Times New Roman" w:hAnsi="Tahoma" w:cs="Tahoma"/>
      <w:lang w:eastAsia="zh-CN"/>
    </w:rPr>
  </w:style>
  <w:style w:type="paragraph" w:customStyle="1" w:styleId="22f">
    <w:name w:val="Список 22"/>
    <w:basedOn w:val="a8"/>
    <w:uiPriority w:val="99"/>
    <w:qFormat/>
    <w:rsid w:val="00986055"/>
    <w:pPr>
      <w:suppressAutoHyphens/>
      <w:spacing w:before="0" w:beforeAutospacing="0" w:after="0" w:afterAutospacing="0"/>
      <w:ind w:left="566" w:hanging="283"/>
    </w:pPr>
    <w:rPr>
      <w:rFonts w:eastAsia="Times New Roman"/>
      <w:lang w:eastAsia="zh-CN"/>
    </w:rPr>
  </w:style>
  <w:style w:type="paragraph" w:customStyle="1" w:styleId="319">
    <w:name w:val="Список 31"/>
    <w:basedOn w:val="a8"/>
    <w:uiPriority w:val="99"/>
    <w:qFormat/>
    <w:rsid w:val="00986055"/>
    <w:pPr>
      <w:suppressAutoHyphens/>
      <w:spacing w:before="0" w:beforeAutospacing="0" w:after="0" w:afterAutospacing="0"/>
      <w:ind w:left="849" w:hanging="283"/>
    </w:pPr>
    <w:rPr>
      <w:rFonts w:eastAsia="Times New Roman"/>
      <w:lang w:eastAsia="zh-CN"/>
    </w:rPr>
  </w:style>
  <w:style w:type="paragraph" w:customStyle="1" w:styleId="1fffffff6">
    <w:name w:val="Обычный отступ1"/>
    <w:basedOn w:val="a8"/>
    <w:uiPriority w:val="99"/>
    <w:qFormat/>
    <w:rsid w:val="00986055"/>
    <w:pPr>
      <w:suppressAutoHyphens/>
      <w:spacing w:before="0" w:beforeAutospacing="0" w:after="0" w:afterAutospacing="0"/>
      <w:ind w:firstLine="720"/>
      <w:jc w:val="both"/>
    </w:pPr>
    <w:rPr>
      <w:rFonts w:eastAsia="Times New Roman"/>
      <w:sz w:val="28"/>
      <w:szCs w:val="20"/>
      <w:lang w:eastAsia="zh-CN"/>
    </w:rPr>
  </w:style>
  <w:style w:type="paragraph" w:customStyle="1" w:styleId="2ffff4">
    <w:name w:val="Нумерованный список2"/>
    <w:basedOn w:val="a8"/>
    <w:uiPriority w:val="99"/>
    <w:qFormat/>
    <w:rsid w:val="00986055"/>
    <w:pPr>
      <w:keepNext/>
      <w:tabs>
        <w:tab w:val="left" w:pos="360"/>
      </w:tabs>
      <w:suppressAutoHyphens/>
      <w:spacing w:before="0" w:beforeAutospacing="0" w:after="0" w:afterAutospacing="0"/>
      <w:ind w:left="360" w:hanging="360"/>
      <w:jc w:val="both"/>
    </w:pPr>
    <w:rPr>
      <w:rFonts w:eastAsia="Times New Roman"/>
      <w:b/>
      <w:lang w:val="en-US" w:eastAsia="zh-CN"/>
    </w:rPr>
  </w:style>
  <w:style w:type="paragraph" w:customStyle="1" w:styleId="1fffffff7">
    <w:name w:val="Красная строка1"/>
    <w:basedOn w:val="aff7"/>
    <w:uiPriority w:val="99"/>
    <w:qFormat/>
    <w:rsid w:val="00986055"/>
    <w:pPr>
      <w:suppressAutoHyphens/>
      <w:ind w:firstLine="210"/>
    </w:pPr>
    <w:rPr>
      <w:rFonts w:eastAsia="Times New Roman"/>
      <w:szCs w:val="24"/>
      <w:lang w:eastAsia="zh-CN"/>
    </w:rPr>
  </w:style>
  <w:style w:type="paragraph" w:customStyle="1" w:styleId="21f8">
    <w:name w:val="Нумерованный список 21"/>
    <w:basedOn w:val="a8"/>
    <w:uiPriority w:val="99"/>
    <w:qFormat/>
    <w:rsid w:val="00986055"/>
    <w:pPr>
      <w:tabs>
        <w:tab w:val="left" w:pos="720"/>
      </w:tabs>
      <w:suppressAutoHyphens/>
      <w:spacing w:before="0" w:beforeAutospacing="0" w:after="0" w:afterAutospacing="0"/>
      <w:ind w:left="720" w:hanging="360"/>
    </w:pPr>
    <w:rPr>
      <w:rFonts w:eastAsia="Times New Roman"/>
      <w:lang w:eastAsia="zh-CN"/>
    </w:rPr>
  </w:style>
  <w:style w:type="paragraph" w:customStyle="1" w:styleId="429">
    <w:name w:val="Список 42"/>
    <w:basedOn w:val="a8"/>
    <w:uiPriority w:val="99"/>
    <w:qFormat/>
    <w:rsid w:val="00986055"/>
    <w:pPr>
      <w:suppressAutoHyphens/>
      <w:spacing w:before="0" w:beforeAutospacing="0" w:after="0" w:afterAutospacing="0"/>
      <w:ind w:left="1132" w:hanging="283"/>
    </w:pPr>
    <w:rPr>
      <w:rFonts w:eastAsia="Times New Roman"/>
      <w:lang w:eastAsia="zh-CN"/>
    </w:rPr>
  </w:style>
  <w:style w:type="paragraph" w:customStyle="1" w:styleId="22f0">
    <w:name w:val="Маркированный список 22"/>
    <w:basedOn w:val="a8"/>
    <w:uiPriority w:val="99"/>
    <w:qFormat/>
    <w:rsid w:val="00986055"/>
    <w:pPr>
      <w:tabs>
        <w:tab w:val="left" w:pos="720"/>
        <w:tab w:val="left" w:pos="851"/>
      </w:tabs>
      <w:suppressAutoHyphens/>
      <w:spacing w:before="0" w:beforeAutospacing="0" w:after="0" w:afterAutospacing="0"/>
      <w:ind w:left="851" w:hanging="363"/>
    </w:pPr>
    <w:rPr>
      <w:rFonts w:eastAsia="Times New Roman"/>
      <w:lang w:eastAsia="zh-CN"/>
    </w:rPr>
  </w:style>
  <w:style w:type="paragraph" w:customStyle="1" w:styleId="31a">
    <w:name w:val="Маркированный список 31"/>
    <w:basedOn w:val="a8"/>
    <w:uiPriority w:val="99"/>
    <w:qFormat/>
    <w:rsid w:val="00986055"/>
    <w:pPr>
      <w:tabs>
        <w:tab w:val="left" w:pos="708"/>
      </w:tabs>
      <w:suppressAutoHyphens/>
      <w:spacing w:before="0" w:beforeAutospacing="0" w:after="0" w:afterAutospacing="0"/>
      <w:jc w:val="both"/>
    </w:pPr>
    <w:rPr>
      <w:rFonts w:eastAsia="Times New Roman"/>
      <w:bCs/>
      <w:iCs/>
      <w:sz w:val="28"/>
      <w:szCs w:val="28"/>
      <w:lang w:eastAsia="zh-CN"/>
    </w:rPr>
  </w:style>
  <w:style w:type="paragraph" w:customStyle="1" w:styleId="2ffff5">
    <w:name w:val="Текст примечания2"/>
    <w:basedOn w:val="a8"/>
    <w:uiPriority w:val="99"/>
    <w:qFormat/>
    <w:rsid w:val="00986055"/>
    <w:pPr>
      <w:suppressAutoHyphens/>
      <w:spacing w:before="0" w:beforeAutospacing="0" w:after="0" w:afterAutospacing="0"/>
    </w:pPr>
    <w:rPr>
      <w:rFonts w:eastAsia="Times New Roman"/>
      <w:sz w:val="20"/>
      <w:szCs w:val="20"/>
      <w:lang w:eastAsia="zh-CN"/>
    </w:rPr>
  </w:style>
  <w:style w:type="paragraph" w:customStyle="1" w:styleId="2ffff6">
    <w:name w:val="Название объекта2"/>
    <w:basedOn w:val="a8"/>
    <w:next w:val="a8"/>
    <w:uiPriority w:val="99"/>
    <w:qFormat/>
    <w:rsid w:val="00986055"/>
    <w:pPr>
      <w:widowControl w:val="0"/>
      <w:shd w:val="clear" w:color="auto" w:fill="FFFFFF"/>
      <w:suppressAutoHyphens/>
      <w:autoSpaceDE w:val="0"/>
      <w:spacing w:before="0" w:beforeAutospacing="0" w:after="0" w:afterAutospacing="0"/>
      <w:ind w:firstLine="284"/>
      <w:jc w:val="right"/>
    </w:pPr>
    <w:rPr>
      <w:rFonts w:eastAsia="Times New Roman"/>
      <w:i/>
      <w:iCs/>
      <w:color w:val="000000"/>
      <w:szCs w:val="20"/>
      <w:lang w:eastAsia="zh-CN"/>
    </w:rPr>
  </w:style>
  <w:style w:type="paragraph" w:customStyle="1" w:styleId="WW-Heading3">
    <w:name w:val="WW-Heading 3"/>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uiPriority w:val="99"/>
    <w:qFormat/>
    <w:rsid w:val="00986055"/>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8">
    <w:name w:val="Маркированный список1"/>
    <w:basedOn w:val="a8"/>
    <w:uiPriority w:val="99"/>
    <w:qFormat/>
    <w:rsid w:val="00986055"/>
    <w:pPr>
      <w:tabs>
        <w:tab w:val="left" w:pos="360"/>
      </w:tabs>
      <w:suppressAutoHyphens/>
      <w:spacing w:before="0" w:beforeAutospacing="0" w:after="0" w:afterAutospacing="0"/>
      <w:ind w:left="360" w:hanging="360"/>
    </w:pPr>
    <w:rPr>
      <w:rFonts w:eastAsia="Times New Roman"/>
      <w:sz w:val="20"/>
      <w:szCs w:val="20"/>
      <w:lang w:val="en-US" w:eastAsia="zh-CN"/>
    </w:rPr>
  </w:style>
  <w:style w:type="paragraph" w:customStyle="1" w:styleId="WW-Heading">
    <w:name w:val="WW-Heading"/>
    <w:uiPriority w:val="99"/>
    <w:qFormat/>
    <w:rsid w:val="00986055"/>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8"/>
    <w:uiPriority w:val="99"/>
    <w:qFormat/>
    <w:rsid w:val="00986055"/>
    <w:pPr>
      <w:suppressAutoHyphens/>
      <w:spacing w:before="280" w:beforeAutospacing="0" w:after="280" w:afterAutospacing="0"/>
    </w:pPr>
    <w:rPr>
      <w:rFonts w:eastAsia="Times New Roman"/>
      <w:lang w:eastAsia="zh-CN"/>
    </w:rPr>
  </w:style>
  <w:style w:type="paragraph" w:customStyle="1" w:styleId="1fffffff9">
    <w:name w:val="Текст макроса1"/>
    <w:uiPriority w:val="99"/>
    <w:qFormat/>
    <w:rsid w:val="00986055"/>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8"/>
    <w:uiPriority w:val="99"/>
    <w:qFormat/>
    <w:rsid w:val="00986055"/>
    <w:pPr>
      <w:suppressAutoHyphens/>
      <w:spacing w:before="0" w:beforeAutospacing="0" w:after="0" w:afterAutospacing="0"/>
      <w:ind w:left="720" w:hanging="360"/>
    </w:pPr>
    <w:rPr>
      <w:rFonts w:eastAsia="Times New Roman"/>
      <w:lang w:eastAsia="zh-CN"/>
    </w:rPr>
  </w:style>
  <w:style w:type="paragraph" w:customStyle="1" w:styleId="WW-TextBody">
    <w:name w:val="WW-Text Body"/>
    <w:basedOn w:val="a8"/>
    <w:uiPriority w:val="99"/>
    <w:qFormat/>
    <w:rsid w:val="00986055"/>
    <w:pPr>
      <w:suppressAutoHyphens/>
      <w:spacing w:before="0" w:beforeAutospacing="0" w:after="120" w:afterAutospacing="0"/>
    </w:pPr>
    <w:rPr>
      <w:rFonts w:eastAsia="Times New Roman"/>
      <w:lang w:val="en-US" w:eastAsia="zh-CN"/>
    </w:rPr>
  </w:style>
  <w:style w:type="paragraph" w:customStyle="1" w:styleId="WW-Heading4">
    <w:name w:val="WW-Heading 4"/>
    <w:basedOn w:val="a8"/>
    <w:next w:val="a8"/>
    <w:uiPriority w:val="99"/>
    <w:qFormat/>
    <w:rsid w:val="00986055"/>
    <w:pPr>
      <w:keepNext/>
      <w:tabs>
        <w:tab w:val="left" w:pos="864"/>
      </w:tabs>
      <w:suppressAutoHyphens/>
      <w:spacing w:before="240" w:beforeAutospacing="0" w:after="60" w:afterAutospacing="0"/>
      <w:ind w:left="864" w:hanging="864"/>
    </w:pPr>
    <w:rPr>
      <w:rFonts w:eastAsia="Times New Roman"/>
      <w:b/>
      <w:bCs/>
      <w:sz w:val="28"/>
      <w:szCs w:val="28"/>
      <w:lang w:eastAsia="zh-CN"/>
    </w:rPr>
  </w:style>
  <w:style w:type="paragraph" w:customStyle="1" w:styleId="WW-Heading8">
    <w:name w:val="WW-Heading 8"/>
    <w:basedOn w:val="a8"/>
    <w:next w:val="a8"/>
    <w:uiPriority w:val="99"/>
    <w:qFormat/>
    <w:rsid w:val="00986055"/>
    <w:pPr>
      <w:tabs>
        <w:tab w:val="left" w:pos="1440"/>
      </w:tabs>
      <w:suppressAutoHyphens/>
      <w:spacing w:before="240" w:beforeAutospacing="0" w:after="60" w:afterAutospacing="0"/>
      <w:ind w:left="1440" w:hanging="1440"/>
    </w:pPr>
    <w:rPr>
      <w:rFonts w:eastAsia="Times New Roman"/>
      <w:i/>
      <w:iCs/>
      <w:lang w:eastAsia="zh-CN"/>
    </w:rPr>
  </w:style>
  <w:style w:type="paragraph" w:customStyle="1" w:styleId="21f9">
    <w:name w:val="Продолжение списка 21"/>
    <w:basedOn w:val="a8"/>
    <w:uiPriority w:val="99"/>
    <w:qFormat/>
    <w:rsid w:val="00986055"/>
    <w:pPr>
      <w:suppressAutoHyphens/>
      <w:spacing w:before="0" w:beforeAutospacing="0" w:after="120" w:afterAutospacing="0"/>
      <w:ind w:left="566"/>
    </w:pPr>
    <w:rPr>
      <w:rFonts w:eastAsia="Times New Roman"/>
      <w:sz w:val="20"/>
      <w:szCs w:val="20"/>
      <w:lang w:eastAsia="zh-CN"/>
    </w:rPr>
  </w:style>
  <w:style w:type="paragraph" w:customStyle="1" w:styleId="31b">
    <w:name w:val="Нумерованный список 31"/>
    <w:basedOn w:val="a8"/>
    <w:uiPriority w:val="99"/>
    <w:qFormat/>
    <w:rsid w:val="00986055"/>
    <w:pPr>
      <w:tabs>
        <w:tab w:val="left" w:pos="360"/>
      </w:tabs>
      <w:suppressAutoHyphens/>
      <w:spacing w:before="0" w:beforeAutospacing="0" w:after="0" w:afterAutospacing="0"/>
      <w:ind w:left="360" w:hanging="360"/>
    </w:pPr>
    <w:rPr>
      <w:rFonts w:eastAsia="Times New Roman"/>
      <w:lang w:eastAsia="zh-CN"/>
    </w:rPr>
  </w:style>
  <w:style w:type="paragraph" w:customStyle="1" w:styleId="TableContents">
    <w:name w:val="Table Contents"/>
    <w:basedOn w:val="a8"/>
    <w:uiPriority w:val="99"/>
    <w:qFormat/>
    <w:rsid w:val="00986055"/>
    <w:pPr>
      <w:suppressLineNumbers/>
      <w:suppressAutoHyphens/>
      <w:spacing w:before="0" w:beforeAutospacing="0" w:after="0" w:afterAutospacing="0"/>
    </w:pPr>
    <w:rPr>
      <w:rFonts w:eastAsia="Times New Roman"/>
      <w:lang w:eastAsia="zh-CN"/>
    </w:rPr>
  </w:style>
  <w:style w:type="paragraph" w:customStyle="1" w:styleId="TableHeading">
    <w:name w:val="Table Heading"/>
    <w:basedOn w:val="TableContents"/>
    <w:uiPriority w:val="99"/>
    <w:qFormat/>
    <w:rsid w:val="00986055"/>
    <w:pPr>
      <w:jc w:val="center"/>
    </w:pPr>
    <w:rPr>
      <w:b/>
      <w:bCs/>
    </w:rPr>
  </w:style>
  <w:style w:type="paragraph" w:customStyle="1" w:styleId="Caption1">
    <w:name w:val="Caption1"/>
    <w:basedOn w:val="a8"/>
    <w:uiPriority w:val="99"/>
    <w:qFormat/>
    <w:rsid w:val="00986055"/>
    <w:pPr>
      <w:suppressLineNumbers/>
      <w:spacing w:before="120" w:beforeAutospacing="0" w:after="120" w:afterAutospacing="0"/>
    </w:pPr>
    <w:rPr>
      <w:rFonts w:eastAsia="Times New Roman" w:cs="FreeSans"/>
      <w:i/>
      <w:iCs/>
      <w:color w:val="00000A"/>
    </w:rPr>
  </w:style>
  <w:style w:type="paragraph" w:customStyle="1" w:styleId="Footer1">
    <w:name w:val="Footer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Header2">
    <w:name w:val="Header2"/>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TOC11">
    <w:name w:val="TOC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1fffffffa">
    <w:name w:val="Знак Знак Знак Знак Знак Знак Знак Знак Знак Знак Знак Знак Знак Знак Знак Знак Знак Знак Знак Знак Знак Знак Знак Знак Знак1"/>
    <w:basedOn w:val="a8"/>
    <w:uiPriority w:val="99"/>
    <w:qFormat/>
    <w:rsid w:val="00986055"/>
    <w:pPr>
      <w:tabs>
        <w:tab w:val="left" w:pos="643"/>
      </w:tabs>
      <w:spacing w:before="0" w:beforeAutospacing="0" w:after="160" w:afterAutospacing="0" w:line="240" w:lineRule="exact"/>
    </w:pPr>
    <w:rPr>
      <w:rFonts w:ascii="Verdana" w:eastAsia="Times New Roman" w:hAnsi="Verdana" w:cs="Verdana"/>
      <w:color w:val="00000A"/>
      <w:sz w:val="20"/>
      <w:szCs w:val="20"/>
      <w:lang w:val="en-US" w:eastAsia="en-US"/>
    </w:rPr>
  </w:style>
  <w:style w:type="paragraph" w:customStyle="1" w:styleId="TOC21">
    <w:name w:val="TOC 21"/>
    <w:basedOn w:val="a8"/>
    <w:uiPriority w:val="99"/>
    <w:qFormat/>
    <w:rsid w:val="00986055"/>
    <w:pPr>
      <w:spacing w:before="0" w:beforeAutospacing="0" w:after="0" w:afterAutospacing="0"/>
      <w:ind w:left="238"/>
    </w:pPr>
    <w:rPr>
      <w:rFonts w:eastAsia="Times New Roman"/>
      <w:color w:val="00000A"/>
    </w:rPr>
  </w:style>
  <w:style w:type="paragraph" w:customStyle="1" w:styleId="1fffffffb">
    <w:name w:val="ͮ𬠫1"/>
    <w:uiPriority w:val="99"/>
    <w:qFormat/>
    <w:rsid w:val="00986055"/>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8"/>
    <w:uiPriority w:val="99"/>
    <w:qFormat/>
    <w:rsid w:val="00986055"/>
    <w:pPr>
      <w:spacing w:before="0" w:beforeAutospacing="0" w:after="0" w:afterAutospacing="0"/>
      <w:ind w:left="480"/>
    </w:pPr>
    <w:rPr>
      <w:rFonts w:eastAsia="Times New Roman"/>
      <w:color w:val="00000A"/>
    </w:rPr>
  </w:style>
  <w:style w:type="paragraph" w:customStyle="1" w:styleId="TOC41">
    <w:name w:val="TOC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TOC61">
    <w:name w:val="TOC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TOC71">
    <w:name w:val="TOC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TOC81">
    <w:name w:val="TOC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TOC91">
    <w:name w:val="TOC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paragraph" w:customStyle="1" w:styleId="PreformattedText">
    <w:name w:val="Preformatted Text"/>
    <w:basedOn w:val="a8"/>
    <w:uiPriority w:val="99"/>
    <w:qFormat/>
    <w:rsid w:val="00986055"/>
    <w:pPr>
      <w:spacing w:before="0" w:beforeAutospacing="0" w:after="0" w:afterAutospacing="0"/>
    </w:pPr>
    <w:rPr>
      <w:rFonts w:eastAsia="Times New Roman"/>
      <w:color w:val="00000A"/>
    </w:rPr>
  </w:style>
  <w:style w:type="paragraph" w:customStyle="1" w:styleId="9c">
    <w:name w:val="Стиль9"/>
    <w:uiPriority w:val="99"/>
    <w:qFormat/>
    <w:rsid w:val="0098605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7f0">
    <w:name w:val="Знак7"/>
    <w:basedOn w:val="a8"/>
    <w:uiPriority w:val="99"/>
    <w:qFormat/>
    <w:rsid w:val="00986055"/>
    <w:pPr>
      <w:spacing w:before="0" w:beforeAutospacing="0" w:after="160" w:afterAutospacing="0" w:line="240" w:lineRule="exact"/>
    </w:pPr>
    <w:rPr>
      <w:rFonts w:ascii="Verdana" w:eastAsia="Times New Roman" w:hAnsi="Verdana"/>
      <w:sz w:val="20"/>
      <w:szCs w:val="20"/>
      <w:lang w:val="en-US" w:eastAsia="en-US"/>
    </w:rPr>
  </w:style>
  <w:style w:type="paragraph" w:customStyle="1" w:styleId="TOCHeading1">
    <w:name w:val="TOC Heading1"/>
    <w:basedOn w:val="1c"/>
    <w:next w:val="a8"/>
    <w:uiPriority w:val="99"/>
    <w:qFormat/>
    <w:rsid w:val="00986055"/>
    <w:pPr>
      <w:keepNext/>
      <w:keepLines/>
      <w:suppressAutoHyphens/>
      <w:spacing w:before="480" w:beforeAutospacing="0" w:after="0" w:afterAutospacing="0" w:line="276" w:lineRule="auto"/>
      <w:ind w:left="0"/>
    </w:pPr>
    <w:rPr>
      <w:rFonts w:ascii="Cambria" w:hAnsi="Cambria" w:cs="Calibri"/>
      <w:b/>
      <w:bCs/>
      <w:color w:val="365F91"/>
      <w:kern w:val="2"/>
      <w:sz w:val="28"/>
      <w:szCs w:val="28"/>
      <w:lang w:eastAsia="ar-SA"/>
    </w:rPr>
  </w:style>
  <w:style w:type="paragraph" w:customStyle="1" w:styleId="11f8">
    <w:name w:val="Знак Знак Знак Знак Знак Знак Знак Знак Знак Знак Знак Знак Знак11"/>
    <w:basedOn w:val="a8"/>
    <w:uiPriority w:val="99"/>
    <w:qFormat/>
    <w:rsid w:val="00986055"/>
    <w:pPr>
      <w:spacing w:before="0" w:beforeAutospacing="0" w:after="160" w:afterAutospacing="0" w:line="240" w:lineRule="exact"/>
    </w:pPr>
    <w:rPr>
      <w:rFonts w:ascii="Verdana" w:eastAsia="Times New Roman" w:hAnsi="Verdana"/>
      <w:lang w:val="en-US" w:eastAsia="en-US"/>
    </w:rPr>
  </w:style>
  <w:style w:type="paragraph" w:customStyle="1" w:styleId="BodyText221">
    <w:name w:val="Body Text 221"/>
    <w:basedOn w:val="a8"/>
    <w:uiPriority w:val="99"/>
    <w:qFormat/>
    <w:rsid w:val="00986055"/>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8"/>
    <w:next w:val="a8"/>
    <w:uiPriority w:val="99"/>
    <w:qFormat/>
    <w:rsid w:val="00986055"/>
    <w:pPr>
      <w:suppressAutoHyphens/>
      <w:spacing w:before="0" w:beforeAutospacing="0" w:after="0" w:afterAutospacing="0"/>
      <w:ind w:firstLine="454"/>
    </w:pPr>
    <w:rPr>
      <w:b/>
      <w:caps/>
      <w:lang w:eastAsia="zh-CN"/>
    </w:rPr>
  </w:style>
  <w:style w:type="paragraph" w:customStyle="1" w:styleId="Heading212">
    <w:name w:val="Heading 212"/>
    <w:basedOn w:val="a8"/>
    <w:next w:val="a8"/>
    <w:uiPriority w:val="99"/>
    <w:qFormat/>
    <w:rsid w:val="00986055"/>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8"/>
    <w:next w:val="a8"/>
    <w:uiPriority w:val="99"/>
    <w:qFormat/>
    <w:rsid w:val="00986055"/>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8"/>
    <w:next w:val="a8"/>
    <w:uiPriority w:val="99"/>
    <w:qFormat/>
    <w:rsid w:val="00986055"/>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8"/>
    <w:next w:val="a8"/>
    <w:uiPriority w:val="99"/>
    <w:qFormat/>
    <w:rsid w:val="00986055"/>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8"/>
    <w:next w:val="a8"/>
    <w:uiPriority w:val="99"/>
    <w:qFormat/>
    <w:rsid w:val="00986055"/>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8"/>
    <w:next w:val="a8"/>
    <w:uiPriority w:val="99"/>
    <w:qFormat/>
    <w:rsid w:val="00986055"/>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8"/>
    <w:next w:val="a8"/>
    <w:uiPriority w:val="99"/>
    <w:qFormat/>
    <w:rsid w:val="00986055"/>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paragraph" w:customStyle="1" w:styleId="1fffffffc">
    <w:name w:val="Заголовок1"/>
    <w:basedOn w:val="a8"/>
    <w:next w:val="aff7"/>
    <w:rsid w:val="00986055"/>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89">
    <w:name w:val="Абзац списка8"/>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4b">
    <w:name w:val="Обычный14"/>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3">
    <w:name w:val="Основной текст 27"/>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82">
    <w:name w:val="Заголовок 38"/>
    <w:basedOn w:val="14b"/>
    <w:next w:val="14b"/>
    <w:uiPriority w:val="99"/>
    <w:qFormat/>
    <w:rsid w:val="00986055"/>
    <w:pPr>
      <w:keepNext/>
      <w:widowControl/>
      <w:snapToGrid/>
      <w:ind w:left="0" w:firstLine="0"/>
      <w:outlineLvl w:val="2"/>
    </w:pPr>
    <w:rPr>
      <w:sz w:val="24"/>
    </w:rPr>
  </w:style>
  <w:style w:type="paragraph" w:customStyle="1" w:styleId="8a">
    <w:name w:val="Основной текст8"/>
    <w:basedOn w:val="14b"/>
    <w:uiPriority w:val="99"/>
    <w:qFormat/>
    <w:rsid w:val="00986055"/>
    <w:pPr>
      <w:widowControl/>
      <w:snapToGrid/>
      <w:spacing w:line="360" w:lineRule="auto"/>
      <w:ind w:left="0" w:firstLine="0"/>
    </w:pPr>
    <w:rPr>
      <w:sz w:val="24"/>
    </w:rPr>
  </w:style>
  <w:style w:type="paragraph" w:customStyle="1" w:styleId="274">
    <w:name w:val="Заголовок 27"/>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6f7">
    <w:name w:val="Цитата6"/>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7f1">
    <w:name w:val="Текст7"/>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73">
    <w:name w:val="Основной текст 37"/>
    <w:basedOn w:val="14b"/>
    <w:uiPriority w:val="99"/>
    <w:qFormat/>
    <w:rsid w:val="00986055"/>
    <w:pPr>
      <w:widowControl/>
      <w:tabs>
        <w:tab w:val="left" w:pos="360"/>
      </w:tabs>
      <w:snapToGrid/>
      <w:ind w:left="0" w:firstLine="0"/>
      <w:jc w:val="both"/>
    </w:pPr>
    <w:rPr>
      <w:i/>
      <w:sz w:val="26"/>
    </w:rPr>
  </w:style>
  <w:style w:type="paragraph" w:customStyle="1" w:styleId="264">
    <w:name w:val="Основной текст с отступом 26"/>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74">
    <w:name w:val="Основной текст с отступом 37"/>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5f4">
    <w:name w:val="Верхний колонтитул5"/>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6f8">
    <w:name w:val="Без интервала6"/>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89">
    <w:name w:val="Заголовок 48"/>
    <w:basedOn w:val="14b"/>
    <w:next w:val="14b"/>
    <w:uiPriority w:val="99"/>
    <w:qFormat/>
    <w:rsid w:val="00986055"/>
    <w:pPr>
      <w:keepNext/>
      <w:widowControl/>
      <w:snapToGrid/>
      <w:ind w:left="0" w:firstLine="0"/>
    </w:pPr>
    <w:rPr>
      <w:sz w:val="24"/>
    </w:rPr>
  </w:style>
  <w:style w:type="paragraph" w:customStyle="1" w:styleId="663">
    <w:name w:val="Заголовок 66"/>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5c">
    <w:name w:val="Цитата 25"/>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5f5">
    <w:name w:val="Выделенная цитата5"/>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50">
    <w:name w:val="Стандартный HTML5"/>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paragraph" w:customStyle="1" w:styleId="9d">
    <w:name w:val="Абзац списка9"/>
    <w:basedOn w:val="a8"/>
    <w:uiPriority w:val="99"/>
    <w:qFormat/>
    <w:rsid w:val="00986055"/>
    <w:pPr>
      <w:spacing w:before="0" w:beforeAutospacing="0" w:after="200" w:afterAutospacing="0" w:line="276" w:lineRule="auto"/>
      <w:ind w:left="720"/>
    </w:pPr>
    <w:rPr>
      <w:rFonts w:ascii="Calibri" w:eastAsia="Times New Roman" w:hAnsi="Calibri"/>
      <w:sz w:val="22"/>
      <w:szCs w:val="22"/>
      <w:lang w:eastAsia="en-US"/>
    </w:rPr>
  </w:style>
  <w:style w:type="paragraph" w:customStyle="1" w:styleId="159">
    <w:name w:val="Обычный15"/>
    <w:uiPriority w:val="99"/>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81">
    <w:name w:val="Основной текст 28"/>
    <w:basedOn w:val="a8"/>
    <w:uiPriority w:val="99"/>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392">
    <w:name w:val="Заголовок 39"/>
    <w:basedOn w:val="159"/>
    <w:next w:val="159"/>
    <w:uiPriority w:val="99"/>
    <w:qFormat/>
    <w:rsid w:val="00986055"/>
    <w:pPr>
      <w:keepNext/>
      <w:widowControl/>
      <w:snapToGrid/>
      <w:ind w:left="0" w:firstLine="0"/>
      <w:outlineLvl w:val="2"/>
    </w:pPr>
    <w:rPr>
      <w:sz w:val="24"/>
    </w:rPr>
  </w:style>
  <w:style w:type="paragraph" w:customStyle="1" w:styleId="9e">
    <w:name w:val="Основной текст9"/>
    <w:basedOn w:val="159"/>
    <w:uiPriority w:val="99"/>
    <w:qFormat/>
    <w:rsid w:val="00986055"/>
    <w:pPr>
      <w:widowControl/>
      <w:snapToGrid/>
      <w:spacing w:line="360" w:lineRule="auto"/>
      <w:ind w:left="0" w:firstLine="0"/>
    </w:pPr>
    <w:rPr>
      <w:sz w:val="24"/>
    </w:rPr>
  </w:style>
  <w:style w:type="paragraph" w:customStyle="1" w:styleId="282">
    <w:name w:val="Заголовок 28"/>
    <w:basedOn w:val="a8"/>
    <w:next w:val="a8"/>
    <w:uiPriority w:val="99"/>
    <w:qFormat/>
    <w:rsid w:val="00986055"/>
    <w:pPr>
      <w:keepNext/>
      <w:widowControl w:val="0"/>
      <w:spacing w:before="0" w:beforeAutospacing="0" w:after="0" w:afterAutospacing="0"/>
      <w:jc w:val="center"/>
    </w:pPr>
    <w:rPr>
      <w:rFonts w:eastAsia="Times New Roman"/>
      <w:b/>
      <w:sz w:val="26"/>
      <w:szCs w:val="20"/>
    </w:rPr>
  </w:style>
  <w:style w:type="paragraph" w:customStyle="1" w:styleId="7f2">
    <w:name w:val="Цитата7"/>
    <w:basedOn w:val="a8"/>
    <w:uiPriority w:val="99"/>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8b">
    <w:name w:val="Текст8"/>
    <w:basedOn w:val="a8"/>
    <w:uiPriority w:val="99"/>
    <w:qFormat/>
    <w:rsid w:val="00986055"/>
    <w:pPr>
      <w:spacing w:before="0" w:beforeAutospacing="0" w:after="0" w:afterAutospacing="0"/>
    </w:pPr>
    <w:rPr>
      <w:rFonts w:ascii="Courier New" w:eastAsia="Times New Roman" w:hAnsi="Courier New"/>
      <w:sz w:val="20"/>
      <w:szCs w:val="20"/>
    </w:rPr>
  </w:style>
  <w:style w:type="paragraph" w:customStyle="1" w:styleId="383">
    <w:name w:val="Основной текст 38"/>
    <w:basedOn w:val="159"/>
    <w:uiPriority w:val="99"/>
    <w:qFormat/>
    <w:rsid w:val="00986055"/>
    <w:pPr>
      <w:widowControl/>
      <w:tabs>
        <w:tab w:val="left" w:pos="360"/>
      </w:tabs>
      <w:snapToGrid/>
      <w:ind w:left="0" w:firstLine="0"/>
      <w:jc w:val="both"/>
    </w:pPr>
    <w:rPr>
      <w:i/>
      <w:sz w:val="26"/>
    </w:rPr>
  </w:style>
  <w:style w:type="paragraph" w:customStyle="1" w:styleId="275">
    <w:name w:val="Основной текст с отступом 27"/>
    <w:basedOn w:val="a8"/>
    <w:uiPriority w:val="99"/>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84">
    <w:name w:val="Основной текст с отступом 38"/>
    <w:basedOn w:val="a8"/>
    <w:uiPriority w:val="99"/>
    <w:qFormat/>
    <w:rsid w:val="00986055"/>
    <w:pPr>
      <w:spacing w:before="0" w:beforeAutospacing="0" w:after="0" w:afterAutospacing="0" w:line="360" w:lineRule="auto"/>
      <w:ind w:firstLine="709"/>
      <w:jc w:val="both"/>
    </w:pPr>
    <w:rPr>
      <w:rFonts w:eastAsia="Times New Roman"/>
      <w:sz w:val="28"/>
      <w:szCs w:val="20"/>
    </w:rPr>
  </w:style>
  <w:style w:type="paragraph" w:customStyle="1" w:styleId="6f9">
    <w:name w:val="Верхний колонтитул6"/>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7f3">
    <w:name w:val="Без интервала7"/>
    <w:uiPriority w:val="99"/>
    <w:qFormat/>
    <w:rsid w:val="00986055"/>
    <w:pPr>
      <w:spacing w:after="0" w:line="240" w:lineRule="auto"/>
    </w:pPr>
    <w:rPr>
      <w:rFonts w:ascii="Times New Roman" w:eastAsia="Times New Roman" w:hAnsi="Times New Roman" w:cs="Times New Roman"/>
      <w:sz w:val="24"/>
      <w:szCs w:val="24"/>
    </w:rPr>
  </w:style>
  <w:style w:type="paragraph" w:customStyle="1" w:styleId="499">
    <w:name w:val="Заголовок 49"/>
    <w:basedOn w:val="159"/>
    <w:next w:val="159"/>
    <w:uiPriority w:val="99"/>
    <w:qFormat/>
    <w:rsid w:val="00986055"/>
    <w:pPr>
      <w:keepNext/>
      <w:widowControl/>
      <w:snapToGrid/>
      <w:ind w:left="0" w:firstLine="0"/>
    </w:pPr>
    <w:rPr>
      <w:sz w:val="24"/>
    </w:rPr>
  </w:style>
  <w:style w:type="paragraph" w:customStyle="1" w:styleId="673">
    <w:name w:val="Заголовок 67"/>
    <w:uiPriority w:val="99"/>
    <w:qFormat/>
    <w:rsid w:val="00986055"/>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65">
    <w:name w:val="Цитата 26"/>
    <w:basedOn w:val="a8"/>
    <w:next w:val="a8"/>
    <w:uiPriority w:val="99"/>
    <w:qFormat/>
    <w:rsid w:val="00986055"/>
    <w:pPr>
      <w:spacing w:before="0" w:beforeAutospacing="0" w:after="0" w:afterAutospacing="0"/>
    </w:pPr>
    <w:rPr>
      <w:rFonts w:ascii="Calibri" w:eastAsia="Times New Roman" w:hAnsi="Calibri"/>
      <w:i/>
      <w:iCs/>
      <w:color w:val="000000"/>
    </w:rPr>
  </w:style>
  <w:style w:type="paragraph" w:customStyle="1" w:styleId="6fa">
    <w:name w:val="Выделенная цитата6"/>
    <w:basedOn w:val="a8"/>
    <w:next w:val="a8"/>
    <w:uiPriority w:val="99"/>
    <w:qFormat/>
    <w:rsid w:val="00986055"/>
    <w:pPr>
      <w:pBdr>
        <w:bottom w:val="single" w:sz="4" w:space="4" w:color="4F81BD"/>
      </w:pBdr>
      <w:spacing w:before="200" w:beforeAutospacing="0" w:after="280" w:afterAutospacing="0"/>
      <w:ind w:left="936" w:right="936"/>
    </w:pPr>
    <w:rPr>
      <w:rFonts w:ascii="Calibri" w:eastAsia="Times New Roman" w:hAnsi="Calibri"/>
      <w:b/>
      <w:bCs/>
      <w:i/>
      <w:iCs/>
      <w:color w:val="4F81BD"/>
    </w:rPr>
  </w:style>
  <w:style w:type="paragraph" w:customStyle="1" w:styleId="HTML60">
    <w:name w:val="Стандартный HTML6"/>
    <w:basedOn w:val="a8"/>
    <w:uiPriority w:val="99"/>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1"/>
    <w:uiPriority w:val="99"/>
    <w:locked/>
    <w:rsid w:val="00986055"/>
    <w:rPr>
      <w:rFonts w:ascii="Cambria" w:hAnsi="Cambria" w:cs="Times New Roman"/>
      <w:b/>
      <w:bCs/>
      <w:kern w:val="32"/>
      <w:sz w:val="32"/>
      <w:szCs w:val="32"/>
    </w:rPr>
  </w:style>
  <w:style w:type="character" w:customStyle="1" w:styleId="Heading3Char2">
    <w:name w:val="Heading 3 Char2"/>
    <w:aliases w:val="Знак2 Char3,Heading 3 Char21"/>
    <w:uiPriority w:val="99"/>
    <w:locked/>
    <w:rsid w:val="00986055"/>
    <w:rPr>
      <w:rFonts w:ascii="Arial" w:hAnsi="Arial" w:cs="Times New Roman"/>
      <w:b/>
      <w:sz w:val="26"/>
      <w:lang w:val="ru-RU" w:eastAsia="ru-RU"/>
    </w:rPr>
  </w:style>
  <w:style w:type="character" w:customStyle="1" w:styleId="CommentSubjectChar3">
    <w:name w:val="Comment Subject Char3"/>
    <w:uiPriority w:val="99"/>
    <w:locked/>
    <w:rsid w:val="00986055"/>
    <w:rPr>
      <w:sz w:val="16"/>
    </w:rPr>
  </w:style>
  <w:style w:type="character" w:customStyle="1" w:styleId="5f6">
    <w:name w:val="Основной текст с отступом Знак5"/>
    <w:uiPriority w:val="99"/>
    <w:semiHidden/>
    <w:rsid w:val="00986055"/>
    <w:rPr>
      <w:rFonts w:ascii="Times New Roman" w:hAnsi="Times New Roman" w:cs="Times New Roman"/>
      <w:sz w:val="24"/>
      <w:szCs w:val="24"/>
      <w:lang w:eastAsia="ru-RU"/>
    </w:rPr>
  </w:style>
  <w:style w:type="character" w:customStyle="1" w:styleId="HTMLAddressChar2">
    <w:name w:val="HTML Address Char2"/>
    <w:uiPriority w:val="99"/>
    <w:locked/>
    <w:rsid w:val="00986055"/>
    <w:rPr>
      <w:i/>
      <w:sz w:val="24"/>
      <w:lang w:eastAsia="ru-RU"/>
    </w:rPr>
  </w:style>
  <w:style w:type="character" w:customStyle="1" w:styleId="IntenseQuoteChar7">
    <w:name w:val="Intense Quote Char7"/>
    <w:uiPriority w:val="99"/>
    <w:locked/>
    <w:rsid w:val="00986055"/>
    <w:rPr>
      <w:rFonts w:ascii="Calibri" w:hAnsi="Calibri"/>
      <w:b/>
      <w:i/>
      <w:color w:val="4F81BD"/>
      <w:sz w:val="24"/>
    </w:rPr>
  </w:style>
  <w:style w:type="character" w:customStyle="1" w:styleId="4fe">
    <w:name w:val="Слабое выделение4"/>
    <w:uiPriority w:val="99"/>
    <w:rsid w:val="00986055"/>
    <w:rPr>
      <w:i/>
      <w:color w:val="808080"/>
    </w:rPr>
  </w:style>
  <w:style w:type="character" w:customStyle="1" w:styleId="4ff">
    <w:name w:val="Сильное выделение4"/>
    <w:uiPriority w:val="99"/>
    <w:rsid w:val="00986055"/>
    <w:rPr>
      <w:b/>
    </w:rPr>
  </w:style>
  <w:style w:type="character" w:customStyle="1" w:styleId="393">
    <w:name w:val="Знак Знак393"/>
    <w:uiPriority w:val="99"/>
    <w:rsid w:val="00986055"/>
    <w:rPr>
      <w:rFonts w:ascii="Arial" w:hAnsi="Arial"/>
      <w:b/>
      <w:sz w:val="26"/>
    </w:rPr>
  </w:style>
  <w:style w:type="character" w:customStyle="1" w:styleId="3830">
    <w:name w:val="Знак Знак383"/>
    <w:uiPriority w:val="99"/>
    <w:rsid w:val="00986055"/>
    <w:rPr>
      <w:b/>
      <w:sz w:val="28"/>
    </w:rPr>
  </w:style>
  <w:style w:type="character" w:customStyle="1" w:styleId="3730">
    <w:name w:val="Знак Знак373"/>
    <w:uiPriority w:val="99"/>
    <w:rsid w:val="00986055"/>
    <w:rPr>
      <w:b/>
      <w:i/>
      <w:sz w:val="26"/>
    </w:rPr>
  </w:style>
  <w:style w:type="character" w:customStyle="1" w:styleId="3630">
    <w:name w:val="Знак Знак363"/>
    <w:uiPriority w:val="99"/>
    <w:rsid w:val="00986055"/>
    <w:rPr>
      <w:b/>
      <w:sz w:val="22"/>
      <w:lang w:val="ru-RU" w:eastAsia="ru-RU"/>
    </w:rPr>
  </w:style>
  <w:style w:type="character" w:customStyle="1" w:styleId="3530">
    <w:name w:val="Знак Знак353"/>
    <w:uiPriority w:val="99"/>
    <w:rsid w:val="00986055"/>
    <w:rPr>
      <w:sz w:val="24"/>
      <w:lang w:val="ru-RU" w:eastAsia="ru-RU"/>
    </w:rPr>
  </w:style>
  <w:style w:type="character" w:customStyle="1" w:styleId="3430">
    <w:name w:val="Знак Знак343"/>
    <w:uiPriority w:val="99"/>
    <w:rsid w:val="00986055"/>
    <w:rPr>
      <w:rFonts w:ascii="Calibri" w:hAnsi="Calibri"/>
      <w:i/>
      <w:sz w:val="24"/>
      <w:lang w:eastAsia="en-US"/>
    </w:rPr>
  </w:style>
  <w:style w:type="character" w:customStyle="1" w:styleId="3230">
    <w:name w:val="Знак Знак323"/>
    <w:uiPriority w:val="99"/>
    <w:rsid w:val="00986055"/>
    <w:rPr>
      <w:sz w:val="16"/>
    </w:rPr>
  </w:style>
  <w:style w:type="character" w:customStyle="1" w:styleId="3141">
    <w:name w:val="Знак Знак314"/>
    <w:uiPriority w:val="99"/>
    <w:rsid w:val="00986055"/>
    <w:rPr>
      <w:sz w:val="24"/>
    </w:rPr>
  </w:style>
  <w:style w:type="character" w:customStyle="1" w:styleId="302">
    <w:name w:val="Знак Знак302"/>
    <w:uiPriority w:val="99"/>
    <w:rsid w:val="00986055"/>
    <w:rPr>
      <w:sz w:val="24"/>
    </w:rPr>
  </w:style>
  <w:style w:type="character" w:customStyle="1" w:styleId="293">
    <w:name w:val="Знак Знак293"/>
    <w:uiPriority w:val="99"/>
    <w:rsid w:val="00986055"/>
    <w:rPr>
      <w:sz w:val="24"/>
    </w:rPr>
  </w:style>
  <w:style w:type="character" w:customStyle="1" w:styleId="7130">
    <w:name w:val="Знак Знак713"/>
    <w:uiPriority w:val="99"/>
    <w:rsid w:val="00986055"/>
    <w:rPr>
      <w:sz w:val="16"/>
      <w:lang w:val="ru-RU" w:eastAsia="ru-RU"/>
    </w:rPr>
  </w:style>
  <w:style w:type="character" w:customStyle="1" w:styleId="1490">
    <w:name w:val="Знак Знак149"/>
    <w:uiPriority w:val="99"/>
    <w:locked/>
    <w:rsid w:val="00986055"/>
    <w:rPr>
      <w:b/>
      <w:sz w:val="27"/>
      <w:lang w:val="ru-RU" w:eastAsia="ru-RU"/>
    </w:rPr>
  </w:style>
  <w:style w:type="character" w:customStyle="1" w:styleId="283">
    <w:name w:val="Знак Знак283"/>
    <w:uiPriority w:val="99"/>
    <w:rsid w:val="00986055"/>
    <w:rPr>
      <w:rFonts w:ascii="Tahoma" w:hAnsi="Tahoma"/>
    </w:rPr>
  </w:style>
  <w:style w:type="character" w:customStyle="1" w:styleId="2730">
    <w:name w:val="Знак Знак273"/>
    <w:uiPriority w:val="99"/>
    <w:rsid w:val="00986055"/>
    <w:rPr>
      <w:sz w:val="24"/>
    </w:rPr>
  </w:style>
  <w:style w:type="character" w:customStyle="1" w:styleId="1090">
    <w:name w:val="Знак Знак109"/>
    <w:uiPriority w:val="99"/>
    <w:locked/>
    <w:rsid w:val="00986055"/>
    <w:rPr>
      <w:sz w:val="16"/>
      <w:lang w:val="ru-RU" w:eastAsia="ru-RU"/>
    </w:rPr>
  </w:style>
  <w:style w:type="character" w:customStyle="1" w:styleId="626">
    <w:name w:val="Знак Знак626"/>
    <w:uiPriority w:val="99"/>
    <w:rsid w:val="00986055"/>
    <w:rPr>
      <w:rFonts w:ascii="Arial" w:hAnsi="Arial"/>
      <w:b/>
      <w:i/>
      <w:sz w:val="28"/>
      <w:lang w:val="ru-RU" w:eastAsia="en-US"/>
    </w:rPr>
  </w:style>
  <w:style w:type="character" w:customStyle="1" w:styleId="2130">
    <w:name w:val="Знак Знак213"/>
    <w:uiPriority w:val="99"/>
    <w:locked/>
    <w:rsid w:val="00986055"/>
    <w:rPr>
      <w:sz w:val="24"/>
      <w:lang w:val="en-US"/>
    </w:rPr>
  </w:style>
  <w:style w:type="character" w:customStyle="1" w:styleId="1231">
    <w:name w:val="Знак Знак123"/>
    <w:uiPriority w:val="99"/>
    <w:rsid w:val="00986055"/>
    <w:rPr>
      <w:sz w:val="16"/>
    </w:rPr>
  </w:style>
  <w:style w:type="character" w:customStyle="1" w:styleId="1350">
    <w:name w:val="Знак Знак135"/>
    <w:uiPriority w:val="99"/>
    <w:rsid w:val="00986055"/>
    <w:rPr>
      <w:lang w:val="ru-RU" w:eastAsia="ru-RU"/>
    </w:rPr>
  </w:style>
  <w:style w:type="character" w:customStyle="1" w:styleId="1610">
    <w:name w:val="Знак Знак1610"/>
    <w:uiPriority w:val="99"/>
    <w:locked/>
    <w:rsid w:val="00986055"/>
    <w:rPr>
      <w:b/>
      <w:caps/>
      <w:sz w:val="24"/>
      <w:lang w:val="ru-RU" w:eastAsia="ru-RU"/>
    </w:rPr>
  </w:style>
  <w:style w:type="character" w:customStyle="1" w:styleId="1153">
    <w:name w:val="Знак Знак115"/>
    <w:uiPriority w:val="99"/>
    <w:rsid w:val="00986055"/>
    <w:rPr>
      <w:sz w:val="24"/>
    </w:rPr>
  </w:style>
  <w:style w:type="character" w:customStyle="1" w:styleId="11f9">
    <w:name w:val="Знак Знак Знак11"/>
    <w:uiPriority w:val="99"/>
    <w:rsid w:val="00986055"/>
    <w:rPr>
      <w:rFonts w:ascii="Times New Roman" w:hAnsi="Times New Roman"/>
      <w:b/>
      <w:caps/>
      <w:sz w:val="28"/>
    </w:rPr>
  </w:style>
  <w:style w:type="character" w:customStyle="1" w:styleId="2590">
    <w:name w:val="Знак Знак259"/>
    <w:uiPriority w:val="99"/>
    <w:rsid w:val="00986055"/>
    <w:rPr>
      <w:rFonts w:ascii="Times New Roman" w:hAnsi="Times New Roman"/>
      <w:b/>
      <w:sz w:val="28"/>
    </w:rPr>
  </w:style>
  <w:style w:type="character" w:customStyle="1" w:styleId="2290">
    <w:name w:val="Знак Знак229"/>
    <w:uiPriority w:val="99"/>
    <w:rsid w:val="00986055"/>
    <w:rPr>
      <w:rFonts w:ascii="Times New Roman" w:hAnsi="Times New Roman"/>
      <w:sz w:val="24"/>
    </w:rPr>
  </w:style>
  <w:style w:type="character" w:customStyle="1" w:styleId="2016">
    <w:name w:val="Знак Знак2016"/>
    <w:uiPriority w:val="99"/>
    <w:rsid w:val="00986055"/>
    <w:rPr>
      <w:rFonts w:ascii="Arial" w:hAnsi="Arial"/>
      <w:sz w:val="22"/>
    </w:rPr>
  </w:style>
  <w:style w:type="character" w:customStyle="1" w:styleId="199">
    <w:name w:val="Знак Знак199"/>
    <w:uiPriority w:val="99"/>
    <w:rsid w:val="00986055"/>
    <w:rPr>
      <w:rFonts w:ascii="Times New Roman" w:hAnsi="Times New Roman"/>
      <w:sz w:val="16"/>
      <w:lang w:eastAsia="ru-RU"/>
    </w:rPr>
  </w:style>
  <w:style w:type="character" w:customStyle="1" w:styleId="1811">
    <w:name w:val="Знак Знак1811"/>
    <w:uiPriority w:val="99"/>
    <w:rsid w:val="00986055"/>
    <w:rPr>
      <w:rFonts w:ascii="Courier New" w:hAnsi="Courier New"/>
    </w:rPr>
  </w:style>
  <w:style w:type="character" w:customStyle="1" w:styleId="1790">
    <w:name w:val="Знак Знак179"/>
    <w:uiPriority w:val="99"/>
    <w:rsid w:val="00986055"/>
    <w:rPr>
      <w:rFonts w:ascii="Times New Roman" w:hAnsi="Times New Roman"/>
      <w:sz w:val="24"/>
    </w:rPr>
  </w:style>
  <w:style w:type="character" w:customStyle="1" w:styleId="950">
    <w:name w:val="Знак Знак95"/>
    <w:uiPriority w:val="99"/>
    <w:rsid w:val="00986055"/>
    <w:rPr>
      <w:rFonts w:ascii="PragmaticaCTT" w:hAnsi="PragmaticaCTT"/>
      <w:b/>
      <w:sz w:val="24"/>
      <w:lang w:val="ru-RU" w:eastAsia="ru-RU"/>
    </w:rPr>
  </w:style>
  <w:style w:type="character" w:customStyle="1" w:styleId="840">
    <w:name w:val="Знак Знак84"/>
    <w:uiPriority w:val="99"/>
    <w:rsid w:val="00986055"/>
    <w:rPr>
      <w:sz w:val="24"/>
    </w:rPr>
  </w:style>
  <w:style w:type="character" w:customStyle="1" w:styleId="5200">
    <w:name w:val="Знак Знак520"/>
    <w:aliases w:val="Знак Знак5101"/>
    <w:uiPriority w:val="99"/>
    <w:rsid w:val="00986055"/>
    <w:rPr>
      <w:rFonts w:ascii="Tahoma" w:hAnsi="Tahoma"/>
      <w:sz w:val="16"/>
      <w:lang w:val="ru-RU" w:eastAsia="ru-RU"/>
    </w:rPr>
  </w:style>
  <w:style w:type="character" w:customStyle="1" w:styleId="1590">
    <w:name w:val="Знак Знак159"/>
    <w:uiPriority w:val="99"/>
    <w:rsid w:val="00986055"/>
    <w:rPr>
      <w:b/>
      <w:sz w:val="28"/>
    </w:rPr>
  </w:style>
  <w:style w:type="character" w:customStyle="1" w:styleId="419">
    <w:name w:val="Знак Знак419"/>
    <w:uiPriority w:val="99"/>
    <w:locked/>
    <w:rsid w:val="00986055"/>
    <w:rPr>
      <w:rFonts w:ascii="Arial" w:hAnsi="Arial"/>
      <w:b/>
      <w:i/>
      <w:sz w:val="28"/>
      <w:lang w:val="ru-RU" w:eastAsia="en-US"/>
    </w:rPr>
  </w:style>
  <w:style w:type="character" w:customStyle="1" w:styleId="42a">
    <w:name w:val="Знак4 Знак2"/>
    <w:uiPriority w:val="99"/>
    <w:locked/>
    <w:rsid w:val="00986055"/>
    <w:rPr>
      <w:sz w:val="24"/>
      <w:lang w:val="ru-RU" w:eastAsia="ru-RU"/>
    </w:rPr>
  </w:style>
  <w:style w:type="character" w:customStyle="1" w:styleId="4ff0">
    <w:name w:val="Основной шрифт абзаца4"/>
    <w:uiPriority w:val="99"/>
    <w:rsid w:val="00986055"/>
  </w:style>
  <w:style w:type="character" w:customStyle="1" w:styleId="539">
    <w:name w:val="Знак Знак539"/>
    <w:uiPriority w:val="99"/>
    <w:locked/>
    <w:rsid w:val="00986055"/>
    <w:rPr>
      <w:b/>
      <w:caps/>
      <w:sz w:val="24"/>
      <w:lang w:val="ru-RU" w:eastAsia="ru-RU"/>
    </w:rPr>
  </w:style>
  <w:style w:type="character" w:customStyle="1" w:styleId="11100">
    <w:name w:val="Знак1 Знак Знак110"/>
    <w:uiPriority w:val="99"/>
    <w:locked/>
    <w:rsid w:val="00986055"/>
    <w:rPr>
      <w:rFonts w:ascii="Times New Roman" w:hAnsi="Times New Roman"/>
      <w:sz w:val="24"/>
      <w:lang w:eastAsia="ru-RU"/>
    </w:rPr>
  </w:style>
  <w:style w:type="character" w:customStyle="1" w:styleId="4690">
    <w:name w:val="Знак Знак469"/>
    <w:uiPriority w:val="99"/>
    <w:locked/>
    <w:rsid w:val="00986055"/>
    <w:rPr>
      <w:b/>
      <w:sz w:val="27"/>
      <w:lang w:val="ru-RU" w:eastAsia="ru-RU"/>
    </w:rPr>
  </w:style>
  <w:style w:type="character" w:customStyle="1" w:styleId="4890">
    <w:name w:val="Знак Знак489"/>
    <w:uiPriority w:val="99"/>
    <w:locked/>
    <w:rsid w:val="00986055"/>
    <w:rPr>
      <w:b/>
      <w:sz w:val="27"/>
      <w:lang w:val="ru-RU" w:eastAsia="ru-RU"/>
    </w:rPr>
  </w:style>
  <w:style w:type="character" w:customStyle="1" w:styleId="4490">
    <w:name w:val="Знак Знак449"/>
    <w:uiPriority w:val="99"/>
    <w:locked/>
    <w:rsid w:val="00986055"/>
    <w:rPr>
      <w:sz w:val="24"/>
    </w:rPr>
  </w:style>
  <w:style w:type="character" w:customStyle="1" w:styleId="51100">
    <w:name w:val="Знак Знак5110"/>
    <w:uiPriority w:val="99"/>
    <w:locked/>
    <w:rsid w:val="00986055"/>
    <w:rPr>
      <w:b/>
      <w:sz w:val="27"/>
      <w:lang w:val="ru-RU" w:eastAsia="ru-RU"/>
    </w:rPr>
  </w:style>
  <w:style w:type="character" w:customStyle="1" w:styleId="4390">
    <w:name w:val="Знак Знак439"/>
    <w:uiPriority w:val="99"/>
    <w:locked/>
    <w:rsid w:val="00986055"/>
    <w:rPr>
      <w:color w:val="000000"/>
      <w:sz w:val="24"/>
      <w:lang w:eastAsia="ru-RU"/>
    </w:rPr>
  </w:style>
  <w:style w:type="character" w:customStyle="1" w:styleId="4290">
    <w:name w:val="Знак Знак429"/>
    <w:uiPriority w:val="99"/>
    <w:rsid w:val="00986055"/>
    <w:rPr>
      <w:rFonts w:ascii="Times New Roman" w:hAnsi="Times New Roman"/>
      <w:sz w:val="16"/>
    </w:rPr>
  </w:style>
  <w:style w:type="character" w:customStyle="1" w:styleId="4990">
    <w:name w:val="Знак Знак499"/>
    <w:uiPriority w:val="99"/>
    <w:rsid w:val="00986055"/>
    <w:rPr>
      <w:rFonts w:ascii="Times New Roman" w:hAnsi="Times New Roman"/>
      <w:b/>
      <w:caps/>
      <w:sz w:val="24"/>
      <w:lang w:eastAsia="ru-RU"/>
    </w:rPr>
  </w:style>
  <w:style w:type="character" w:customStyle="1" w:styleId="4790">
    <w:name w:val="Знак Знак479"/>
    <w:uiPriority w:val="99"/>
    <w:rsid w:val="00986055"/>
    <w:rPr>
      <w:rFonts w:ascii="Times New Roman" w:hAnsi="Times New Roman"/>
      <w:b/>
      <w:sz w:val="27"/>
      <w:lang w:eastAsia="ru-RU"/>
    </w:rPr>
  </w:style>
  <w:style w:type="character" w:customStyle="1" w:styleId="4590">
    <w:name w:val="Знак Знак459"/>
    <w:uiPriority w:val="99"/>
    <w:rsid w:val="00986055"/>
    <w:rPr>
      <w:rFonts w:ascii="Times New Roman" w:hAnsi="Times New Roman"/>
      <w:b/>
      <w:i/>
      <w:sz w:val="26"/>
      <w:lang w:eastAsia="ru-RU"/>
    </w:rPr>
  </w:style>
  <w:style w:type="character" w:customStyle="1" w:styleId="5101">
    <w:name w:val="Знак5 Знак Знак10"/>
    <w:uiPriority w:val="99"/>
    <w:locked/>
    <w:rsid w:val="00986055"/>
    <w:rPr>
      <w:sz w:val="16"/>
    </w:rPr>
  </w:style>
  <w:style w:type="character" w:customStyle="1" w:styleId="509">
    <w:name w:val="Знак Знак509"/>
    <w:uiPriority w:val="99"/>
    <w:locked/>
    <w:rsid w:val="00986055"/>
    <w:rPr>
      <w:b/>
      <w:sz w:val="28"/>
      <w:lang w:val="ru-RU" w:eastAsia="ru-RU"/>
    </w:rPr>
  </w:style>
  <w:style w:type="character" w:customStyle="1" w:styleId="5290">
    <w:name w:val="Знак Знак529"/>
    <w:uiPriority w:val="99"/>
    <w:rsid w:val="00986055"/>
    <w:rPr>
      <w:rFonts w:ascii="Arial" w:hAnsi="Arial"/>
      <w:b/>
      <w:i/>
      <w:sz w:val="28"/>
    </w:rPr>
  </w:style>
  <w:style w:type="character" w:customStyle="1" w:styleId="5190">
    <w:name w:val="Знак5 Знак Знак19"/>
    <w:uiPriority w:val="99"/>
    <w:locked/>
    <w:rsid w:val="00986055"/>
    <w:rPr>
      <w:sz w:val="16"/>
      <w:lang w:val="ru-RU" w:eastAsia="ru-RU"/>
    </w:rPr>
  </w:style>
  <w:style w:type="character" w:customStyle="1" w:styleId="6101">
    <w:name w:val="Знак6 Знак Знак10"/>
    <w:uiPriority w:val="99"/>
    <w:rsid w:val="00986055"/>
    <w:rPr>
      <w:sz w:val="24"/>
      <w:lang w:val="ru-RU" w:eastAsia="ru-RU"/>
    </w:rPr>
  </w:style>
  <w:style w:type="character" w:customStyle="1" w:styleId="553">
    <w:name w:val="Знак Знак553"/>
    <w:uiPriority w:val="99"/>
    <w:locked/>
    <w:rsid w:val="00986055"/>
    <w:rPr>
      <w:sz w:val="24"/>
      <w:lang w:val="ru-RU" w:eastAsia="ru-RU"/>
    </w:rPr>
  </w:style>
  <w:style w:type="character" w:customStyle="1" w:styleId="6530">
    <w:name w:val="Знак Знак653"/>
    <w:uiPriority w:val="99"/>
    <w:locked/>
    <w:rsid w:val="00986055"/>
    <w:rPr>
      <w:b/>
      <w:sz w:val="27"/>
      <w:lang w:val="ru-RU" w:eastAsia="ru-RU"/>
    </w:rPr>
  </w:style>
  <w:style w:type="character" w:customStyle="1" w:styleId="6430">
    <w:name w:val="Знак Знак643"/>
    <w:uiPriority w:val="99"/>
    <w:locked/>
    <w:rsid w:val="00986055"/>
    <w:rPr>
      <w:b/>
      <w:sz w:val="28"/>
      <w:lang w:val="ru-RU" w:eastAsia="ru-RU"/>
    </w:rPr>
  </w:style>
  <w:style w:type="character" w:customStyle="1" w:styleId="6330">
    <w:name w:val="Знак Знак633"/>
    <w:uiPriority w:val="99"/>
    <w:locked/>
    <w:rsid w:val="00986055"/>
    <w:rPr>
      <w:b/>
      <w:i/>
      <w:sz w:val="26"/>
      <w:lang w:val="ru-RU" w:eastAsia="ru-RU"/>
    </w:rPr>
  </w:style>
  <w:style w:type="character" w:customStyle="1" w:styleId="625">
    <w:name w:val="Знак Знак625"/>
    <w:uiPriority w:val="99"/>
    <w:locked/>
    <w:rsid w:val="00986055"/>
    <w:rPr>
      <w:sz w:val="24"/>
      <w:lang w:val="ru-RU" w:eastAsia="ru-RU"/>
    </w:rPr>
  </w:style>
  <w:style w:type="character" w:customStyle="1" w:styleId="61100">
    <w:name w:val="Знак Знак6110"/>
    <w:uiPriority w:val="99"/>
    <w:locked/>
    <w:rsid w:val="00986055"/>
    <w:rPr>
      <w:sz w:val="24"/>
      <w:lang w:val="ru-RU" w:eastAsia="ru-RU"/>
    </w:rPr>
  </w:style>
  <w:style w:type="character" w:customStyle="1" w:styleId="603">
    <w:name w:val="Знак Знак603"/>
    <w:uiPriority w:val="99"/>
    <w:locked/>
    <w:rsid w:val="00986055"/>
    <w:rPr>
      <w:i/>
      <w:sz w:val="24"/>
      <w:lang w:val="ru-RU" w:eastAsia="ru-RU"/>
    </w:rPr>
  </w:style>
  <w:style w:type="character" w:customStyle="1" w:styleId="593">
    <w:name w:val="Знак Знак593"/>
    <w:uiPriority w:val="99"/>
    <w:locked/>
    <w:rsid w:val="00986055"/>
    <w:rPr>
      <w:rFonts w:ascii="Arial" w:hAnsi="Arial"/>
      <w:sz w:val="22"/>
      <w:lang w:val="ru-RU" w:eastAsia="ru-RU"/>
    </w:rPr>
  </w:style>
  <w:style w:type="character" w:customStyle="1" w:styleId="583">
    <w:name w:val="Знак Знак583"/>
    <w:uiPriority w:val="99"/>
    <w:locked/>
    <w:rsid w:val="00986055"/>
    <w:rPr>
      <w:rFonts w:ascii="Courier New" w:hAnsi="Courier New"/>
      <w:lang w:val="ru-RU" w:eastAsia="ru-RU"/>
    </w:rPr>
  </w:style>
  <w:style w:type="character" w:customStyle="1" w:styleId="573">
    <w:name w:val="Знак Знак573"/>
    <w:uiPriority w:val="99"/>
    <w:locked/>
    <w:rsid w:val="00986055"/>
    <w:rPr>
      <w:lang w:val="ru-RU" w:eastAsia="ru-RU"/>
    </w:rPr>
  </w:style>
  <w:style w:type="character" w:customStyle="1" w:styleId="563">
    <w:name w:val="Знак Знак563"/>
    <w:uiPriority w:val="99"/>
    <w:locked/>
    <w:rsid w:val="00986055"/>
    <w:rPr>
      <w:sz w:val="24"/>
      <w:lang w:val="ru-RU" w:eastAsia="ru-RU"/>
    </w:rPr>
  </w:style>
  <w:style w:type="character" w:customStyle="1" w:styleId="543">
    <w:name w:val="Знак Знак543"/>
    <w:uiPriority w:val="99"/>
    <w:locked/>
    <w:rsid w:val="00986055"/>
    <w:rPr>
      <w:sz w:val="24"/>
      <w:lang w:val="en-US" w:eastAsia="ru-RU"/>
    </w:rPr>
  </w:style>
  <w:style w:type="character" w:customStyle="1" w:styleId="6730">
    <w:name w:val="Знак Знак673"/>
    <w:uiPriority w:val="99"/>
    <w:rsid w:val="00986055"/>
    <w:rPr>
      <w:rFonts w:ascii="Arial" w:hAnsi="Arial"/>
      <w:b/>
      <w:sz w:val="26"/>
    </w:rPr>
  </w:style>
  <w:style w:type="character" w:customStyle="1" w:styleId="6630">
    <w:name w:val="Знак Знак663"/>
    <w:uiPriority w:val="99"/>
    <w:rsid w:val="00986055"/>
    <w:rPr>
      <w:b/>
      <w:sz w:val="28"/>
    </w:rPr>
  </w:style>
  <w:style w:type="character" w:customStyle="1" w:styleId="703">
    <w:name w:val="Знак Знак703"/>
    <w:uiPriority w:val="99"/>
    <w:rsid w:val="00986055"/>
    <w:rPr>
      <w:rFonts w:ascii="Arial" w:hAnsi="Arial"/>
      <w:b/>
      <w:sz w:val="26"/>
    </w:rPr>
  </w:style>
  <w:style w:type="character" w:customStyle="1" w:styleId="693">
    <w:name w:val="Знак Знак693"/>
    <w:uiPriority w:val="99"/>
    <w:rsid w:val="00986055"/>
    <w:rPr>
      <w:b/>
      <w:sz w:val="28"/>
    </w:rPr>
  </w:style>
  <w:style w:type="character" w:customStyle="1" w:styleId="683">
    <w:name w:val="Знак Знак683"/>
    <w:uiPriority w:val="99"/>
    <w:rsid w:val="00986055"/>
    <w:rPr>
      <w:b/>
      <w:i/>
      <w:sz w:val="26"/>
    </w:rPr>
  </w:style>
  <w:style w:type="character" w:customStyle="1" w:styleId="11fa">
    <w:name w:val="Слабая ссылка11"/>
    <w:uiPriority w:val="99"/>
    <w:rsid w:val="00986055"/>
    <w:rPr>
      <w:smallCaps/>
      <w:color w:val="C0504D"/>
      <w:u w:val="single"/>
    </w:rPr>
  </w:style>
  <w:style w:type="character" w:customStyle="1" w:styleId="11fb">
    <w:name w:val="Сильная ссылка11"/>
    <w:uiPriority w:val="99"/>
    <w:rsid w:val="00986055"/>
    <w:rPr>
      <w:b/>
      <w:smallCaps/>
      <w:color w:val="C0504D"/>
      <w:spacing w:val="5"/>
      <w:u w:val="single"/>
    </w:rPr>
  </w:style>
  <w:style w:type="character" w:customStyle="1" w:styleId="11fc">
    <w:name w:val="Название книги11"/>
    <w:uiPriority w:val="99"/>
    <w:rsid w:val="00986055"/>
    <w:rPr>
      <w:b/>
      <w:smallCaps/>
      <w:spacing w:val="5"/>
    </w:rPr>
  </w:style>
  <w:style w:type="character" w:customStyle="1" w:styleId="4151">
    <w:name w:val="Знак4 Знак Знак15"/>
    <w:uiPriority w:val="99"/>
    <w:locked/>
    <w:rsid w:val="00986055"/>
    <w:rPr>
      <w:rFonts w:ascii="Arial" w:hAnsi="Arial"/>
      <w:b/>
      <w:kern w:val="32"/>
      <w:sz w:val="32"/>
      <w:lang w:val="ru-RU" w:eastAsia="ru-RU"/>
    </w:rPr>
  </w:style>
  <w:style w:type="character" w:customStyle="1" w:styleId="2131">
    <w:name w:val="Знак2 Знак Знак13"/>
    <w:uiPriority w:val="99"/>
    <w:locked/>
    <w:rsid w:val="00986055"/>
    <w:rPr>
      <w:b/>
      <w:sz w:val="27"/>
      <w:lang w:val="ru-RU" w:eastAsia="ru-RU"/>
    </w:rPr>
  </w:style>
  <w:style w:type="character" w:customStyle="1" w:styleId="246">
    <w:name w:val="Знак2 Знак Знак4"/>
    <w:uiPriority w:val="99"/>
    <w:semiHidden/>
    <w:locked/>
    <w:rsid w:val="00986055"/>
    <w:rPr>
      <w:rFonts w:ascii="Arial" w:hAnsi="Arial"/>
      <w:b/>
      <w:sz w:val="26"/>
      <w:lang w:val="ru-RU" w:eastAsia="ru-RU"/>
    </w:rPr>
  </w:style>
  <w:style w:type="character" w:customStyle="1" w:styleId="5f7">
    <w:name w:val="Слабое выделение5"/>
    <w:uiPriority w:val="99"/>
    <w:rsid w:val="00986055"/>
    <w:rPr>
      <w:i/>
      <w:color w:val="808080"/>
    </w:rPr>
  </w:style>
  <w:style w:type="character" w:customStyle="1" w:styleId="5f8">
    <w:name w:val="Сильное выделение5"/>
    <w:uiPriority w:val="99"/>
    <w:rsid w:val="00986055"/>
    <w:rPr>
      <w:b/>
      <w:i/>
      <w:color w:val="4F81BD"/>
    </w:rPr>
  </w:style>
  <w:style w:type="character" w:customStyle="1" w:styleId="2ffff7">
    <w:name w:val="Слабая ссылка2"/>
    <w:uiPriority w:val="99"/>
    <w:rsid w:val="00986055"/>
    <w:rPr>
      <w:smallCaps/>
      <w:color w:val="C0504D"/>
      <w:u w:val="single"/>
    </w:rPr>
  </w:style>
  <w:style w:type="character" w:customStyle="1" w:styleId="2ffff8">
    <w:name w:val="Сильная ссылка2"/>
    <w:uiPriority w:val="99"/>
    <w:rsid w:val="00986055"/>
    <w:rPr>
      <w:b/>
      <w:smallCaps/>
      <w:color w:val="C0504D"/>
      <w:spacing w:val="5"/>
      <w:u w:val="single"/>
    </w:rPr>
  </w:style>
  <w:style w:type="character" w:customStyle="1" w:styleId="2ffff9">
    <w:name w:val="Название книги2"/>
    <w:uiPriority w:val="99"/>
    <w:rsid w:val="00986055"/>
    <w:rPr>
      <w:b/>
      <w:smallCaps/>
      <w:spacing w:val="5"/>
    </w:rPr>
  </w:style>
  <w:style w:type="character" w:customStyle="1" w:styleId="4ff1">
    <w:name w:val="Замещающий текст4"/>
    <w:uiPriority w:val="99"/>
    <w:rsid w:val="00986055"/>
    <w:rPr>
      <w:color w:val="808080"/>
    </w:rPr>
  </w:style>
  <w:style w:type="character" w:customStyle="1" w:styleId="Heading4Char1">
    <w:name w:val="Heading 4 Char1"/>
    <w:uiPriority w:val="99"/>
    <w:locked/>
    <w:rsid w:val="00986055"/>
    <w:rPr>
      <w:rFonts w:ascii="Times New Roman" w:hAnsi="Times New Roman"/>
      <w:b/>
      <w:sz w:val="28"/>
    </w:rPr>
  </w:style>
  <w:style w:type="character" w:customStyle="1" w:styleId="Heading5Char1">
    <w:name w:val="Heading 5 Char1"/>
    <w:uiPriority w:val="99"/>
    <w:locked/>
    <w:rsid w:val="00986055"/>
    <w:rPr>
      <w:rFonts w:ascii="Times New Roman" w:hAnsi="Times New Roman"/>
      <w:b/>
      <w:i/>
      <w:sz w:val="26"/>
    </w:rPr>
  </w:style>
  <w:style w:type="character" w:customStyle="1" w:styleId="Heading6Char1">
    <w:name w:val="Heading 6 Char1"/>
    <w:uiPriority w:val="99"/>
    <w:locked/>
    <w:rsid w:val="00986055"/>
    <w:rPr>
      <w:rFonts w:ascii="Times New Roman" w:hAnsi="Times New Roman"/>
      <w:b/>
      <w:lang w:eastAsia="ru-RU"/>
    </w:rPr>
  </w:style>
  <w:style w:type="character" w:customStyle="1" w:styleId="Heading7Char1">
    <w:name w:val="Heading 7 Char1"/>
    <w:uiPriority w:val="99"/>
    <w:locked/>
    <w:rsid w:val="00986055"/>
    <w:rPr>
      <w:rFonts w:ascii="Times New Roman" w:hAnsi="Times New Roman"/>
      <w:sz w:val="20"/>
      <w:lang w:eastAsia="ru-RU"/>
    </w:rPr>
  </w:style>
  <w:style w:type="character" w:customStyle="1" w:styleId="Heading8Char1">
    <w:name w:val="Heading 8 Char1"/>
    <w:uiPriority w:val="99"/>
    <w:locked/>
    <w:rsid w:val="00986055"/>
    <w:rPr>
      <w:rFonts w:ascii="Calibri" w:hAnsi="Calibri"/>
      <w:i/>
      <w:sz w:val="24"/>
    </w:rPr>
  </w:style>
  <w:style w:type="character" w:customStyle="1" w:styleId="Heading9Char1">
    <w:name w:val="Heading 9 Char1"/>
    <w:uiPriority w:val="99"/>
    <w:locked/>
    <w:rsid w:val="00986055"/>
    <w:rPr>
      <w:rFonts w:ascii="Arial" w:hAnsi="Arial"/>
      <w:lang w:eastAsia="ru-RU"/>
    </w:rPr>
  </w:style>
  <w:style w:type="character" w:customStyle="1" w:styleId="Heading3Char1">
    <w:name w:val="Heading 3 Char1"/>
    <w:uiPriority w:val="99"/>
    <w:locked/>
    <w:rsid w:val="00986055"/>
    <w:rPr>
      <w:rFonts w:ascii="Arial" w:hAnsi="Arial"/>
      <w:b/>
      <w:sz w:val="26"/>
      <w:lang w:val="ru-RU" w:eastAsia="ru-RU"/>
    </w:rPr>
  </w:style>
  <w:style w:type="character" w:customStyle="1" w:styleId="BodyText3Char2">
    <w:name w:val="Body Text 3 Char2"/>
    <w:aliases w:val="Знак5 Char2"/>
    <w:uiPriority w:val="99"/>
    <w:locked/>
    <w:rsid w:val="00986055"/>
    <w:rPr>
      <w:rFonts w:ascii="Times New Roman" w:hAnsi="Times New Roman"/>
      <w:sz w:val="16"/>
    </w:rPr>
  </w:style>
  <w:style w:type="character" w:customStyle="1" w:styleId="BodyTextFirstIndent2Char2">
    <w:name w:val="Body Text First Indent 2 Char2"/>
    <w:uiPriority w:val="99"/>
    <w:locked/>
    <w:rsid w:val="00986055"/>
    <w:rPr>
      <w:rFonts w:ascii="Times New Roman" w:hAnsi="Times New Roman"/>
      <w:sz w:val="24"/>
      <w:lang w:eastAsia="ru-RU"/>
    </w:rPr>
  </w:style>
  <w:style w:type="character" w:customStyle="1" w:styleId="HTMLPreformattedChar1">
    <w:name w:val="HTML Preformatted Char1"/>
    <w:uiPriority w:val="99"/>
    <w:locked/>
    <w:rsid w:val="00986055"/>
    <w:rPr>
      <w:rFonts w:ascii="Courier New" w:hAnsi="Courier New"/>
      <w:sz w:val="20"/>
      <w:lang w:eastAsia="ru-RU"/>
    </w:rPr>
  </w:style>
  <w:style w:type="character" w:customStyle="1" w:styleId="FontStyle89">
    <w:name w:val="Font Style89"/>
    <w:uiPriority w:val="99"/>
    <w:qFormat/>
    <w:rsid w:val="00986055"/>
    <w:rPr>
      <w:rFonts w:ascii="Times New Roman" w:hAnsi="Times New Roman"/>
      <w:i/>
      <w:sz w:val="14"/>
    </w:rPr>
  </w:style>
  <w:style w:type="character" w:customStyle="1" w:styleId="7f4">
    <w:name w:val="стиль7"/>
    <w:uiPriority w:val="99"/>
    <w:qFormat/>
    <w:rsid w:val="00986055"/>
    <w:rPr>
      <w:rFonts w:ascii="Times New Roman" w:hAnsi="Times New Roman" w:cs="Times New Roman"/>
    </w:rPr>
  </w:style>
  <w:style w:type="character" w:customStyle="1" w:styleId="title1">
    <w:name w:val="title1"/>
    <w:uiPriority w:val="99"/>
    <w:qFormat/>
    <w:rsid w:val="00986055"/>
    <w:rPr>
      <w:rFonts w:ascii="Verdana" w:hAnsi="Verdana"/>
      <w:color w:val="301007"/>
      <w:sz w:val="30"/>
    </w:rPr>
  </w:style>
  <w:style w:type="character" w:customStyle="1" w:styleId="7120">
    <w:name w:val="Знак Знак712"/>
    <w:uiPriority w:val="99"/>
    <w:rsid w:val="00986055"/>
    <w:rPr>
      <w:sz w:val="16"/>
      <w:lang w:val="ru-RU" w:eastAsia="ru-RU"/>
    </w:rPr>
  </w:style>
  <w:style w:type="character" w:customStyle="1" w:styleId="830">
    <w:name w:val="Знак Знак83"/>
    <w:uiPriority w:val="99"/>
    <w:locked/>
    <w:rsid w:val="00986055"/>
    <w:rPr>
      <w:sz w:val="24"/>
    </w:rPr>
  </w:style>
  <w:style w:type="character" w:customStyle="1" w:styleId="624">
    <w:name w:val="Знак Знак624"/>
    <w:uiPriority w:val="99"/>
    <w:locked/>
    <w:rsid w:val="00986055"/>
    <w:rPr>
      <w:b/>
      <w:caps/>
      <w:sz w:val="24"/>
      <w:lang w:val="ru-RU" w:eastAsia="ru-RU"/>
    </w:rPr>
  </w:style>
  <w:style w:type="character" w:customStyle="1" w:styleId="5191">
    <w:name w:val="Знак Знак519"/>
    <w:uiPriority w:val="99"/>
    <w:locked/>
    <w:rsid w:val="00986055"/>
    <w:rPr>
      <w:b/>
      <w:sz w:val="27"/>
      <w:lang w:val="ru-RU" w:eastAsia="ru-RU"/>
    </w:rPr>
  </w:style>
  <w:style w:type="character" w:customStyle="1" w:styleId="bold1">
    <w:name w:val="bold1"/>
    <w:uiPriority w:val="99"/>
    <w:qFormat/>
    <w:rsid w:val="00986055"/>
    <w:rPr>
      <w:rFonts w:ascii="Arial" w:hAnsi="Arial"/>
      <w:b/>
    </w:rPr>
  </w:style>
  <w:style w:type="character" w:customStyle="1" w:styleId="b-serp-itemtextpassage1">
    <w:name w:val="b-serp-item__text_passage1"/>
    <w:uiPriority w:val="99"/>
    <w:qFormat/>
    <w:rsid w:val="00986055"/>
    <w:rPr>
      <w:b/>
    </w:rPr>
  </w:style>
  <w:style w:type="character" w:customStyle="1" w:styleId="afffffffffff4">
    <w:name w:val="текст Знак Знак"/>
    <w:uiPriority w:val="99"/>
    <w:qFormat/>
    <w:rsid w:val="00986055"/>
    <w:rPr>
      <w:sz w:val="24"/>
      <w:lang w:val="ru-RU" w:eastAsia="ru-RU"/>
    </w:rPr>
  </w:style>
  <w:style w:type="character" w:customStyle="1" w:styleId="description1">
    <w:name w:val="description1"/>
    <w:uiPriority w:val="99"/>
    <w:qFormat/>
    <w:rsid w:val="00986055"/>
    <w:rPr>
      <w:color w:val="000000"/>
      <w:sz w:val="17"/>
    </w:rPr>
  </w:style>
  <w:style w:type="character" w:customStyle="1" w:styleId="940">
    <w:name w:val="Знак Знак94"/>
    <w:uiPriority w:val="99"/>
    <w:rsid w:val="00986055"/>
    <w:rPr>
      <w:rFonts w:ascii="Times New Roman" w:hAnsi="Times New Roman"/>
      <w:sz w:val="24"/>
    </w:rPr>
  </w:style>
  <w:style w:type="character" w:customStyle="1" w:styleId="1340">
    <w:name w:val="Знак Знак134"/>
    <w:uiPriority w:val="99"/>
    <w:locked/>
    <w:rsid w:val="00986055"/>
    <w:rPr>
      <w:rFonts w:ascii="Arial" w:hAnsi="Arial"/>
      <w:b/>
      <w:kern w:val="32"/>
      <w:sz w:val="32"/>
      <w:lang w:val="ru-RU" w:eastAsia="ru-RU"/>
    </w:rPr>
  </w:style>
  <w:style w:type="character" w:customStyle="1" w:styleId="bibliocaption1">
    <w:name w:val="bibliocaption1"/>
    <w:uiPriority w:val="99"/>
    <w:qFormat/>
    <w:rsid w:val="00986055"/>
    <w:rPr>
      <w:rFonts w:ascii="Verdana" w:hAnsi="Verdana"/>
      <w:b/>
      <w:color w:val="080000"/>
      <w:sz w:val="22"/>
      <w:u w:val="none"/>
    </w:rPr>
  </w:style>
  <w:style w:type="character" w:customStyle="1" w:styleId="ft988">
    <w:name w:val="ft988"/>
    <w:uiPriority w:val="99"/>
    <w:qFormat/>
    <w:rsid w:val="00986055"/>
    <w:rPr>
      <w:rFonts w:ascii="Times New Roman" w:hAnsi="Times New Roman" w:cs="Times New Roman"/>
    </w:rPr>
  </w:style>
  <w:style w:type="character" w:customStyle="1" w:styleId="ft1067">
    <w:name w:val="ft1067"/>
    <w:uiPriority w:val="99"/>
    <w:qFormat/>
    <w:rsid w:val="00986055"/>
    <w:rPr>
      <w:rFonts w:ascii="Times New Roman" w:hAnsi="Times New Roman" w:cs="Times New Roman"/>
    </w:rPr>
  </w:style>
  <w:style w:type="character" w:customStyle="1" w:styleId="ft1144">
    <w:name w:val="ft1144"/>
    <w:uiPriority w:val="99"/>
    <w:qFormat/>
    <w:rsid w:val="00986055"/>
    <w:rPr>
      <w:rFonts w:ascii="Times New Roman" w:hAnsi="Times New Roman" w:cs="Times New Roman"/>
    </w:rPr>
  </w:style>
  <w:style w:type="character" w:customStyle="1" w:styleId="ft1207">
    <w:name w:val="ft1207"/>
    <w:uiPriority w:val="99"/>
    <w:qFormat/>
    <w:rsid w:val="00986055"/>
    <w:rPr>
      <w:rFonts w:ascii="Times New Roman" w:hAnsi="Times New Roman" w:cs="Times New Roman"/>
    </w:rPr>
  </w:style>
  <w:style w:type="character" w:customStyle="1" w:styleId="ft1213">
    <w:name w:val="ft1213"/>
    <w:uiPriority w:val="99"/>
    <w:qFormat/>
    <w:rsid w:val="00986055"/>
    <w:rPr>
      <w:rFonts w:ascii="Times New Roman" w:hAnsi="Times New Roman" w:cs="Times New Roman"/>
    </w:rPr>
  </w:style>
  <w:style w:type="character" w:customStyle="1" w:styleId="ft1214">
    <w:name w:val="ft1214"/>
    <w:uiPriority w:val="99"/>
    <w:qFormat/>
    <w:rsid w:val="00986055"/>
    <w:rPr>
      <w:rFonts w:ascii="Times New Roman" w:hAnsi="Times New Roman" w:cs="Times New Roman"/>
    </w:rPr>
  </w:style>
  <w:style w:type="character" w:customStyle="1" w:styleId="ft1289">
    <w:name w:val="ft1289"/>
    <w:uiPriority w:val="99"/>
    <w:qFormat/>
    <w:rsid w:val="00986055"/>
    <w:rPr>
      <w:rFonts w:ascii="Times New Roman" w:hAnsi="Times New Roman" w:cs="Times New Roman"/>
    </w:rPr>
  </w:style>
  <w:style w:type="character" w:customStyle="1" w:styleId="ft1311">
    <w:name w:val="ft1311"/>
    <w:uiPriority w:val="99"/>
    <w:qFormat/>
    <w:rsid w:val="00986055"/>
    <w:rPr>
      <w:rFonts w:ascii="Times New Roman" w:hAnsi="Times New Roman" w:cs="Times New Roman"/>
    </w:rPr>
  </w:style>
  <w:style w:type="character" w:customStyle="1" w:styleId="ft3008">
    <w:name w:val="ft3008"/>
    <w:uiPriority w:val="99"/>
    <w:qFormat/>
    <w:rsid w:val="00986055"/>
    <w:rPr>
      <w:rFonts w:ascii="Times New Roman" w:hAnsi="Times New Roman" w:cs="Times New Roman"/>
    </w:rPr>
  </w:style>
  <w:style w:type="character" w:customStyle="1" w:styleId="ft3181">
    <w:name w:val="ft3181"/>
    <w:uiPriority w:val="99"/>
    <w:qFormat/>
    <w:rsid w:val="00986055"/>
    <w:rPr>
      <w:rFonts w:ascii="Times New Roman" w:hAnsi="Times New Roman" w:cs="Times New Roman"/>
    </w:rPr>
  </w:style>
  <w:style w:type="character" w:customStyle="1" w:styleId="ft722">
    <w:name w:val="ft722"/>
    <w:uiPriority w:val="99"/>
    <w:qFormat/>
    <w:rsid w:val="00986055"/>
    <w:rPr>
      <w:rFonts w:ascii="Times New Roman" w:hAnsi="Times New Roman" w:cs="Times New Roman"/>
    </w:rPr>
  </w:style>
  <w:style w:type="character" w:customStyle="1" w:styleId="ft728">
    <w:name w:val="ft728"/>
    <w:uiPriority w:val="99"/>
    <w:qFormat/>
    <w:rsid w:val="00986055"/>
    <w:rPr>
      <w:rFonts w:ascii="Times New Roman" w:hAnsi="Times New Roman" w:cs="Times New Roman"/>
    </w:rPr>
  </w:style>
  <w:style w:type="character" w:customStyle="1" w:styleId="ft730">
    <w:name w:val="ft730"/>
    <w:uiPriority w:val="99"/>
    <w:qFormat/>
    <w:rsid w:val="00986055"/>
    <w:rPr>
      <w:rFonts w:ascii="Times New Roman" w:hAnsi="Times New Roman" w:cs="Times New Roman"/>
    </w:rPr>
  </w:style>
  <w:style w:type="character" w:customStyle="1" w:styleId="ft72">
    <w:name w:val="ft72"/>
    <w:uiPriority w:val="99"/>
    <w:qFormat/>
    <w:rsid w:val="00986055"/>
    <w:rPr>
      <w:rFonts w:ascii="Times New Roman" w:hAnsi="Times New Roman" w:cs="Times New Roman"/>
    </w:rPr>
  </w:style>
  <w:style w:type="character" w:customStyle="1" w:styleId="ft731">
    <w:name w:val="ft731"/>
    <w:uiPriority w:val="99"/>
    <w:qFormat/>
    <w:rsid w:val="00986055"/>
    <w:rPr>
      <w:rFonts w:ascii="Times New Roman" w:hAnsi="Times New Roman" w:cs="Times New Roman"/>
    </w:rPr>
  </w:style>
  <w:style w:type="character" w:customStyle="1" w:styleId="ft732">
    <w:name w:val="ft732"/>
    <w:uiPriority w:val="99"/>
    <w:qFormat/>
    <w:rsid w:val="00986055"/>
    <w:rPr>
      <w:rFonts w:ascii="Times New Roman" w:hAnsi="Times New Roman" w:cs="Times New Roman"/>
    </w:rPr>
  </w:style>
  <w:style w:type="character" w:customStyle="1" w:styleId="ft735">
    <w:name w:val="ft735"/>
    <w:uiPriority w:val="99"/>
    <w:qFormat/>
    <w:rsid w:val="00986055"/>
    <w:rPr>
      <w:rFonts w:ascii="Times New Roman" w:hAnsi="Times New Roman" w:cs="Times New Roman"/>
    </w:rPr>
  </w:style>
  <w:style w:type="character" w:customStyle="1" w:styleId="ft738">
    <w:name w:val="ft738"/>
    <w:uiPriority w:val="99"/>
    <w:qFormat/>
    <w:rsid w:val="00986055"/>
    <w:rPr>
      <w:rFonts w:ascii="Times New Roman" w:hAnsi="Times New Roman" w:cs="Times New Roman"/>
    </w:rPr>
  </w:style>
  <w:style w:type="character" w:customStyle="1" w:styleId="ft747">
    <w:name w:val="ft747"/>
    <w:uiPriority w:val="99"/>
    <w:qFormat/>
    <w:rsid w:val="00986055"/>
    <w:rPr>
      <w:rFonts w:ascii="Times New Roman" w:hAnsi="Times New Roman" w:cs="Times New Roman"/>
    </w:rPr>
  </w:style>
  <w:style w:type="character" w:customStyle="1" w:styleId="ft758">
    <w:name w:val="ft758"/>
    <w:uiPriority w:val="99"/>
    <w:qFormat/>
    <w:rsid w:val="00986055"/>
    <w:rPr>
      <w:rFonts w:ascii="Times New Roman" w:hAnsi="Times New Roman" w:cs="Times New Roman"/>
    </w:rPr>
  </w:style>
  <w:style w:type="character" w:customStyle="1" w:styleId="ft2100">
    <w:name w:val="ft2100"/>
    <w:uiPriority w:val="99"/>
    <w:qFormat/>
    <w:rsid w:val="00986055"/>
    <w:rPr>
      <w:rFonts w:ascii="Times New Roman" w:hAnsi="Times New Roman" w:cs="Times New Roman"/>
    </w:rPr>
  </w:style>
  <w:style w:type="character" w:customStyle="1" w:styleId="ft2109">
    <w:name w:val="ft2109"/>
    <w:uiPriority w:val="99"/>
    <w:qFormat/>
    <w:rsid w:val="00986055"/>
    <w:rPr>
      <w:rFonts w:ascii="Times New Roman" w:hAnsi="Times New Roman" w:cs="Times New Roman"/>
    </w:rPr>
  </w:style>
  <w:style w:type="character" w:customStyle="1" w:styleId="ft2121">
    <w:name w:val="ft2121"/>
    <w:uiPriority w:val="99"/>
    <w:qFormat/>
    <w:rsid w:val="00986055"/>
    <w:rPr>
      <w:rFonts w:ascii="Times New Roman" w:hAnsi="Times New Roman" w:cs="Times New Roman"/>
    </w:rPr>
  </w:style>
  <w:style w:type="character" w:customStyle="1" w:styleId="ft2130">
    <w:name w:val="ft2130"/>
    <w:uiPriority w:val="99"/>
    <w:qFormat/>
    <w:rsid w:val="00986055"/>
    <w:rPr>
      <w:rFonts w:ascii="Times New Roman" w:hAnsi="Times New Roman" w:cs="Times New Roman"/>
    </w:rPr>
  </w:style>
  <w:style w:type="character" w:customStyle="1" w:styleId="ft24421">
    <w:name w:val="ft24421"/>
    <w:uiPriority w:val="99"/>
    <w:qFormat/>
    <w:rsid w:val="00986055"/>
    <w:rPr>
      <w:rFonts w:ascii="Times" w:hAnsi="Times"/>
      <w:b/>
      <w:color w:val="000000"/>
      <w:spacing w:val="15"/>
      <w:sz w:val="27"/>
    </w:rPr>
  </w:style>
  <w:style w:type="character" w:customStyle="1" w:styleId="FontStyle49">
    <w:name w:val="Font Style49"/>
    <w:uiPriority w:val="99"/>
    <w:qFormat/>
    <w:rsid w:val="00986055"/>
    <w:rPr>
      <w:rFonts w:ascii="Times New Roman" w:hAnsi="Times New Roman"/>
      <w:i/>
      <w:sz w:val="26"/>
    </w:rPr>
  </w:style>
  <w:style w:type="character" w:customStyle="1" w:styleId="rvts9">
    <w:name w:val="rvts9"/>
    <w:uiPriority w:val="99"/>
    <w:qFormat/>
    <w:rsid w:val="00986055"/>
    <w:rPr>
      <w:rFonts w:ascii="Times New Roman" w:hAnsi="Times New Roman" w:cs="Times New Roman"/>
    </w:rPr>
  </w:style>
  <w:style w:type="character" w:customStyle="1" w:styleId="rvts15">
    <w:name w:val="rvts15"/>
    <w:uiPriority w:val="99"/>
    <w:qFormat/>
    <w:rsid w:val="00986055"/>
    <w:rPr>
      <w:rFonts w:ascii="Times New Roman" w:hAnsi="Times New Roman" w:cs="Times New Roman"/>
    </w:rPr>
  </w:style>
  <w:style w:type="character" w:customStyle="1" w:styleId="ft401">
    <w:name w:val="ft401"/>
    <w:uiPriority w:val="99"/>
    <w:qFormat/>
    <w:rsid w:val="00986055"/>
    <w:rPr>
      <w:rFonts w:ascii="Times New Roman" w:hAnsi="Times New Roman" w:cs="Times New Roman"/>
    </w:rPr>
  </w:style>
  <w:style w:type="character" w:customStyle="1" w:styleId="ft404">
    <w:name w:val="ft404"/>
    <w:uiPriority w:val="99"/>
    <w:qFormat/>
    <w:rsid w:val="00986055"/>
    <w:rPr>
      <w:rFonts w:ascii="Times New Roman" w:hAnsi="Times New Roman" w:cs="Times New Roman"/>
    </w:rPr>
  </w:style>
  <w:style w:type="character" w:customStyle="1" w:styleId="ft2">
    <w:name w:val="ft2"/>
    <w:uiPriority w:val="99"/>
    <w:qFormat/>
    <w:rsid w:val="00986055"/>
    <w:rPr>
      <w:rFonts w:ascii="Times New Roman" w:hAnsi="Times New Roman" w:cs="Times New Roman"/>
    </w:rPr>
  </w:style>
  <w:style w:type="character" w:customStyle="1" w:styleId="ft405">
    <w:name w:val="ft405"/>
    <w:uiPriority w:val="99"/>
    <w:qFormat/>
    <w:rsid w:val="00986055"/>
    <w:rPr>
      <w:rFonts w:ascii="Times New Roman" w:hAnsi="Times New Roman" w:cs="Times New Roman"/>
    </w:rPr>
  </w:style>
  <w:style w:type="character" w:customStyle="1" w:styleId="ft407">
    <w:name w:val="ft407"/>
    <w:uiPriority w:val="99"/>
    <w:qFormat/>
    <w:rsid w:val="00986055"/>
    <w:rPr>
      <w:rFonts w:ascii="Times New Roman" w:hAnsi="Times New Roman" w:cs="Times New Roman"/>
    </w:rPr>
  </w:style>
  <w:style w:type="character" w:customStyle="1" w:styleId="ft411">
    <w:name w:val="ft411"/>
    <w:uiPriority w:val="99"/>
    <w:qFormat/>
    <w:rsid w:val="00986055"/>
    <w:rPr>
      <w:rFonts w:ascii="Times New Roman" w:hAnsi="Times New Roman" w:cs="Times New Roman"/>
    </w:rPr>
  </w:style>
  <w:style w:type="character" w:customStyle="1" w:styleId="ft416">
    <w:name w:val="ft416"/>
    <w:uiPriority w:val="99"/>
    <w:qFormat/>
    <w:rsid w:val="00986055"/>
    <w:rPr>
      <w:rFonts w:ascii="Times New Roman" w:hAnsi="Times New Roman" w:cs="Times New Roman"/>
    </w:rPr>
  </w:style>
  <w:style w:type="character" w:customStyle="1" w:styleId="ft438">
    <w:name w:val="ft438"/>
    <w:uiPriority w:val="99"/>
    <w:qFormat/>
    <w:rsid w:val="00986055"/>
    <w:rPr>
      <w:rFonts w:ascii="Times New Roman" w:hAnsi="Times New Roman" w:cs="Times New Roman"/>
    </w:rPr>
  </w:style>
  <w:style w:type="character" w:customStyle="1" w:styleId="ft461">
    <w:name w:val="ft461"/>
    <w:uiPriority w:val="99"/>
    <w:qFormat/>
    <w:rsid w:val="00986055"/>
    <w:rPr>
      <w:rFonts w:ascii="Times New Roman" w:hAnsi="Times New Roman" w:cs="Times New Roman"/>
    </w:rPr>
  </w:style>
  <w:style w:type="character" w:customStyle="1" w:styleId="ft485">
    <w:name w:val="ft485"/>
    <w:uiPriority w:val="99"/>
    <w:qFormat/>
    <w:rsid w:val="00986055"/>
    <w:rPr>
      <w:rFonts w:ascii="Times New Roman" w:hAnsi="Times New Roman" w:cs="Times New Roman"/>
    </w:rPr>
  </w:style>
  <w:style w:type="character" w:customStyle="1" w:styleId="ft507">
    <w:name w:val="ft507"/>
    <w:uiPriority w:val="99"/>
    <w:qFormat/>
    <w:rsid w:val="00986055"/>
    <w:rPr>
      <w:rFonts w:ascii="Times New Roman" w:hAnsi="Times New Roman" w:cs="Times New Roman"/>
    </w:rPr>
  </w:style>
  <w:style w:type="character" w:customStyle="1" w:styleId="ft464">
    <w:name w:val="ft464"/>
    <w:uiPriority w:val="99"/>
    <w:qFormat/>
    <w:rsid w:val="00986055"/>
    <w:rPr>
      <w:rFonts w:ascii="Times New Roman" w:hAnsi="Times New Roman" w:cs="Times New Roman"/>
    </w:rPr>
  </w:style>
  <w:style w:type="character" w:customStyle="1" w:styleId="ft515">
    <w:name w:val="ft515"/>
    <w:uiPriority w:val="99"/>
    <w:qFormat/>
    <w:rsid w:val="00986055"/>
    <w:rPr>
      <w:rFonts w:ascii="Times New Roman" w:hAnsi="Times New Roman" w:cs="Times New Roman"/>
    </w:rPr>
  </w:style>
  <w:style w:type="character" w:customStyle="1" w:styleId="ft518">
    <w:name w:val="ft518"/>
    <w:uiPriority w:val="99"/>
    <w:qFormat/>
    <w:rsid w:val="00986055"/>
    <w:rPr>
      <w:rFonts w:ascii="Times New Roman" w:hAnsi="Times New Roman" w:cs="Times New Roman"/>
    </w:rPr>
  </w:style>
  <w:style w:type="character" w:customStyle="1" w:styleId="ft521">
    <w:name w:val="ft521"/>
    <w:uiPriority w:val="99"/>
    <w:qFormat/>
    <w:rsid w:val="00986055"/>
    <w:rPr>
      <w:rFonts w:ascii="Times New Roman" w:hAnsi="Times New Roman" w:cs="Times New Roman"/>
    </w:rPr>
  </w:style>
  <w:style w:type="character" w:customStyle="1" w:styleId="ft525">
    <w:name w:val="ft525"/>
    <w:uiPriority w:val="99"/>
    <w:qFormat/>
    <w:rsid w:val="00986055"/>
    <w:rPr>
      <w:rFonts w:ascii="Times New Roman" w:hAnsi="Times New Roman" w:cs="Times New Roman"/>
    </w:rPr>
  </w:style>
  <w:style w:type="character" w:customStyle="1" w:styleId="ft549">
    <w:name w:val="ft549"/>
    <w:uiPriority w:val="99"/>
    <w:qFormat/>
    <w:rsid w:val="00986055"/>
    <w:rPr>
      <w:rFonts w:ascii="Times New Roman" w:hAnsi="Times New Roman" w:cs="Times New Roman"/>
    </w:rPr>
  </w:style>
  <w:style w:type="character" w:customStyle="1" w:styleId="ft554">
    <w:name w:val="ft554"/>
    <w:uiPriority w:val="99"/>
    <w:qFormat/>
    <w:rsid w:val="00986055"/>
    <w:rPr>
      <w:rFonts w:ascii="Times New Roman" w:hAnsi="Times New Roman" w:cs="Times New Roman"/>
    </w:rPr>
  </w:style>
  <w:style w:type="character" w:customStyle="1" w:styleId="ft557">
    <w:name w:val="ft557"/>
    <w:uiPriority w:val="99"/>
    <w:qFormat/>
    <w:rsid w:val="00986055"/>
    <w:rPr>
      <w:rFonts w:ascii="Times New Roman" w:hAnsi="Times New Roman" w:cs="Times New Roman"/>
    </w:rPr>
  </w:style>
  <w:style w:type="character" w:customStyle="1" w:styleId="ft561">
    <w:name w:val="ft561"/>
    <w:uiPriority w:val="99"/>
    <w:qFormat/>
    <w:rsid w:val="00986055"/>
    <w:rPr>
      <w:rFonts w:ascii="Times New Roman" w:hAnsi="Times New Roman" w:cs="Times New Roman"/>
    </w:rPr>
  </w:style>
  <w:style w:type="character" w:customStyle="1" w:styleId="ft565">
    <w:name w:val="ft565"/>
    <w:uiPriority w:val="99"/>
    <w:qFormat/>
    <w:rsid w:val="00986055"/>
    <w:rPr>
      <w:rFonts w:ascii="Times New Roman" w:hAnsi="Times New Roman" w:cs="Times New Roman"/>
    </w:rPr>
  </w:style>
  <w:style w:type="character" w:customStyle="1" w:styleId="ft570">
    <w:name w:val="ft570"/>
    <w:uiPriority w:val="99"/>
    <w:qFormat/>
    <w:rsid w:val="00986055"/>
    <w:rPr>
      <w:rFonts w:ascii="Times New Roman" w:hAnsi="Times New Roman" w:cs="Times New Roman"/>
    </w:rPr>
  </w:style>
  <w:style w:type="character" w:customStyle="1" w:styleId="ft594">
    <w:name w:val="ft594"/>
    <w:uiPriority w:val="99"/>
    <w:qFormat/>
    <w:rsid w:val="00986055"/>
    <w:rPr>
      <w:rFonts w:ascii="Times New Roman" w:hAnsi="Times New Roman" w:cs="Times New Roman"/>
    </w:rPr>
  </w:style>
  <w:style w:type="character" w:customStyle="1" w:styleId="ft600">
    <w:name w:val="ft600"/>
    <w:uiPriority w:val="99"/>
    <w:qFormat/>
    <w:rsid w:val="00986055"/>
    <w:rPr>
      <w:rFonts w:ascii="Times New Roman" w:hAnsi="Times New Roman" w:cs="Times New Roman"/>
    </w:rPr>
  </w:style>
  <w:style w:type="character" w:customStyle="1" w:styleId="ft625">
    <w:name w:val="ft625"/>
    <w:uiPriority w:val="99"/>
    <w:qFormat/>
    <w:rsid w:val="00986055"/>
    <w:rPr>
      <w:rFonts w:ascii="Times New Roman" w:hAnsi="Times New Roman" w:cs="Times New Roman"/>
    </w:rPr>
  </w:style>
  <w:style w:type="character" w:customStyle="1" w:styleId="ft646">
    <w:name w:val="ft646"/>
    <w:uiPriority w:val="99"/>
    <w:qFormat/>
    <w:rsid w:val="00986055"/>
    <w:rPr>
      <w:rFonts w:ascii="Times New Roman" w:hAnsi="Times New Roman" w:cs="Times New Roman"/>
    </w:rPr>
  </w:style>
  <w:style w:type="character" w:customStyle="1" w:styleId="ft648">
    <w:name w:val="ft648"/>
    <w:uiPriority w:val="99"/>
    <w:qFormat/>
    <w:rsid w:val="00986055"/>
    <w:rPr>
      <w:rFonts w:ascii="Times New Roman" w:hAnsi="Times New Roman" w:cs="Times New Roman"/>
    </w:rPr>
  </w:style>
  <w:style w:type="character" w:customStyle="1" w:styleId="ft650">
    <w:name w:val="ft650"/>
    <w:uiPriority w:val="99"/>
    <w:qFormat/>
    <w:rsid w:val="00986055"/>
    <w:rPr>
      <w:rFonts w:ascii="Times New Roman" w:hAnsi="Times New Roman" w:cs="Times New Roman"/>
    </w:rPr>
  </w:style>
  <w:style w:type="character" w:customStyle="1" w:styleId="ft651">
    <w:name w:val="ft651"/>
    <w:uiPriority w:val="99"/>
    <w:qFormat/>
    <w:rsid w:val="00986055"/>
    <w:rPr>
      <w:rFonts w:ascii="Times New Roman" w:hAnsi="Times New Roman" w:cs="Times New Roman"/>
    </w:rPr>
  </w:style>
  <w:style w:type="character" w:customStyle="1" w:styleId="ft654">
    <w:name w:val="ft654"/>
    <w:uiPriority w:val="99"/>
    <w:qFormat/>
    <w:rsid w:val="00986055"/>
    <w:rPr>
      <w:rFonts w:ascii="Times New Roman" w:hAnsi="Times New Roman" w:cs="Times New Roman"/>
    </w:rPr>
  </w:style>
  <w:style w:type="character" w:customStyle="1" w:styleId="ft655">
    <w:name w:val="ft655"/>
    <w:uiPriority w:val="99"/>
    <w:qFormat/>
    <w:rsid w:val="00986055"/>
    <w:rPr>
      <w:rFonts w:ascii="Times New Roman" w:hAnsi="Times New Roman" w:cs="Times New Roman"/>
    </w:rPr>
  </w:style>
  <w:style w:type="character" w:customStyle="1" w:styleId="ft674">
    <w:name w:val="ft674"/>
    <w:uiPriority w:val="99"/>
    <w:qFormat/>
    <w:rsid w:val="00986055"/>
    <w:rPr>
      <w:rFonts w:ascii="Times New Roman" w:hAnsi="Times New Roman" w:cs="Times New Roman"/>
    </w:rPr>
  </w:style>
  <w:style w:type="character" w:customStyle="1" w:styleId="ft698">
    <w:name w:val="ft698"/>
    <w:uiPriority w:val="99"/>
    <w:qFormat/>
    <w:rsid w:val="00986055"/>
    <w:rPr>
      <w:rFonts w:ascii="Times New Roman" w:hAnsi="Times New Roman" w:cs="Times New Roman"/>
    </w:rPr>
  </w:style>
  <w:style w:type="character" w:customStyle="1" w:styleId="ft709">
    <w:name w:val="ft709"/>
    <w:uiPriority w:val="99"/>
    <w:qFormat/>
    <w:rsid w:val="00986055"/>
    <w:rPr>
      <w:rFonts w:ascii="Times New Roman" w:hAnsi="Times New Roman" w:cs="Times New Roman"/>
    </w:rPr>
  </w:style>
  <w:style w:type="character" w:customStyle="1" w:styleId="ft723">
    <w:name w:val="ft723"/>
    <w:uiPriority w:val="99"/>
    <w:qFormat/>
    <w:rsid w:val="00986055"/>
    <w:rPr>
      <w:rFonts w:ascii="Times New Roman" w:hAnsi="Times New Roman" w:cs="Times New Roman"/>
    </w:rPr>
  </w:style>
  <w:style w:type="character" w:customStyle="1" w:styleId="ft746">
    <w:name w:val="ft746"/>
    <w:uiPriority w:val="99"/>
    <w:qFormat/>
    <w:rsid w:val="00986055"/>
    <w:rPr>
      <w:rFonts w:ascii="Times New Roman" w:hAnsi="Times New Roman" w:cs="Times New Roman"/>
    </w:rPr>
  </w:style>
  <w:style w:type="character" w:customStyle="1" w:styleId="ft770">
    <w:name w:val="ft770"/>
    <w:uiPriority w:val="99"/>
    <w:qFormat/>
    <w:rsid w:val="00986055"/>
    <w:rPr>
      <w:rFonts w:ascii="Times New Roman" w:hAnsi="Times New Roman" w:cs="Times New Roman"/>
    </w:rPr>
  </w:style>
  <w:style w:type="character" w:customStyle="1" w:styleId="ft772">
    <w:name w:val="ft772"/>
    <w:uiPriority w:val="99"/>
    <w:qFormat/>
    <w:rsid w:val="00986055"/>
    <w:rPr>
      <w:rFonts w:ascii="Times New Roman" w:hAnsi="Times New Roman" w:cs="Times New Roman"/>
    </w:rPr>
  </w:style>
  <w:style w:type="character" w:customStyle="1" w:styleId="ft774">
    <w:name w:val="ft774"/>
    <w:uiPriority w:val="99"/>
    <w:qFormat/>
    <w:rsid w:val="00986055"/>
    <w:rPr>
      <w:rFonts w:ascii="Times New Roman" w:hAnsi="Times New Roman" w:cs="Times New Roman"/>
    </w:rPr>
  </w:style>
  <w:style w:type="character" w:customStyle="1" w:styleId="ft777">
    <w:name w:val="ft777"/>
    <w:uiPriority w:val="99"/>
    <w:qFormat/>
    <w:rsid w:val="00986055"/>
    <w:rPr>
      <w:rFonts w:ascii="Times New Roman" w:hAnsi="Times New Roman" w:cs="Times New Roman"/>
    </w:rPr>
  </w:style>
  <w:style w:type="character" w:customStyle="1" w:styleId="ft778">
    <w:name w:val="ft778"/>
    <w:uiPriority w:val="99"/>
    <w:qFormat/>
    <w:rsid w:val="00986055"/>
    <w:rPr>
      <w:rFonts w:ascii="Times New Roman" w:hAnsi="Times New Roman" w:cs="Times New Roman"/>
    </w:rPr>
  </w:style>
  <w:style w:type="character" w:customStyle="1" w:styleId="ft780">
    <w:name w:val="ft780"/>
    <w:uiPriority w:val="99"/>
    <w:qFormat/>
    <w:rsid w:val="00986055"/>
    <w:rPr>
      <w:rFonts w:ascii="Times New Roman" w:hAnsi="Times New Roman" w:cs="Times New Roman"/>
    </w:rPr>
  </w:style>
  <w:style w:type="character" w:customStyle="1" w:styleId="ft794">
    <w:name w:val="ft794"/>
    <w:uiPriority w:val="99"/>
    <w:qFormat/>
    <w:rsid w:val="00986055"/>
    <w:rPr>
      <w:rFonts w:ascii="Times New Roman" w:hAnsi="Times New Roman" w:cs="Times New Roman"/>
    </w:rPr>
  </w:style>
  <w:style w:type="character" w:customStyle="1" w:styleId="ft813">
    <w:name w:val="ft813"/>
    <w:uiPriority w:val="99"/>
    <w:qFormat/>
    <w:rsid w:val="00986055"/>
    <w:rPr>
      <w:rFonts w:ascii="Times New Roman" w:hAnsi="Times New Roman" w:cs="Times New Roman"/>
    </w:rPr>
  </w:style>
  <w:style w:type="character" w:customStyle="1" w:styleId="ft845">
    <w:name w:val="ft845"/>
    <w:uiPriority w:val="99"/>
    <w:qFormat/>
    <w:rsid w:val="00986055"/>
    <w:rPr>
      <w:rFonts w:ascii="Times New Roman" w:hAnsi="Times New Roman" w:cs="Times New Roman"/>
    </w:rPr>
  </w:style>
  <w:style w:type="character" w:customStyle="1" w:styleId="ft846">
    <w:name w:val="ft846"/>
    <w:uiPriority w:val="99"/>
    <w:qFormat/>
    <w:rsid w:val="00986055"/>
    <w:rPr>
      <w:rFonts w:ascii="Times New Roman" w:hAnsi="Times New Roman" w:cs="Times New Roman"/>
    </w:rPr>
  </w:style>
  <w:style w:type="character" w:customStyle="1" w:styleId="ft869">
    <w:name w:val="ft869"/>
    <w:uiPriority w:val="99"/>
    <w:qFormat/>
    <w:rsid w:val="00986055"/>
    <w:rPr>
      <w:rFonts w:ascii="Times New Roman" w:hAnsi="Times New Roman" w:cs="Times New Roman"/>
    </w:rPr>
  </w:style>
  <w:style w:type="character" w:customStyle="1" w:styleId="ft345">
    <w:name w:val="ft345"/>
    <w:uiPriority w:val="99"/>
    <w:qFormat/>
    <w:rsid w:val="00986055"/>
    <w:rPr>
      <w:rFonts w:ascii="Times New Roman" w:hAnsi="Times New Roman" w:cs="Times New Roman"/>
    </w:rPr>
  </w:style>
  <w:style w:type="character" w:customStyle="1" w:styleId="ft348">
    <w:name w:val="ft348"/>
    <w:uiPriority w:val="99"/>
    <w:qFormat/>
    <w:rsid w:val="00986055"/>
    <w:rPr>
      <w:rFonts w:ascii="Times New Roman" w:hAnsi="Times New Roman" w:cs="Times New Roman"/>
    </w:rPr>
  </w:style>
  <w:style w:type="character" w:customStyle="1" w:styleId="ft350">
    <w:name w:val="ft350"/>
    <w:uiPriority w:val="99"/>
    <w:qFormat/>
    <w:rsid w:val="00986055"/>
    <w:rPr>
      <w:rFonts w:ascii="Times New Roman" w:hAnsi="Times New Roman" w:cs="Times New Roman"/>
    </w:rPr>
  </w:style>
  <w:style w:type="character" w:customStyle="1" w:styleId="ft351">
    <w:name w:val="ft351"/>
    <w:uiPriority w:val="99"/>
    <w:qFormat/>
    <w:rsid w:val="00986055"/>
    <w:rPr>
      <w:rFonts w:ascii="Times New Roman" w:hAnsi="Times New Roman" w:cs="Times New Roman"/>
    </w:rPr>
  </w:style>
  <w:style w:type="character" w:customStyle="1" w:styleId="ft353">
    <w:name w:val="ft353"/>
    <w:uiPriority w:val="99"/>
    <w:qFormat/>
    <w:rsid w:val="00986055"/>
    <w:rPr>
      <w:rFonts w:ascii="Times New Roman" w:hAnsi="Times New Roman" w:cs="Times New Roman"/>
    </w:rPr>
  </w:style>
  <w:style w:type="character" w:customStyle="1" w:styleId="ft355">
    <w:name w:val="ft355"/>
    <w:uiPriority w:val="99"/>
    <w:qFormat/>
    <w:rsid w:val="00986055"/>
    <w:rPr>
      <w:rFonts w:ascii="Times New Roman" w:hAnsi="Times New Roman" w:cs="Times New Roman"/>
    </w:rPr>
  </w:style>
  <w:style w:type="character" w:customStyle="1" w:styleId="ft372">
    <w:name w:val="ft372"/>
    <w:uiPriority w:val="99"/>
    <w:qFormat/>
    <w:rsid w:val="00986055"/>
    <w:rPr>
      <w:rFonts w:ascii="Times New Roman" w:hAnsi="Times New Roman" w:cs="Times New Roman"/>
    </w:rPr>
  </w:style>
  <w:style w:type="character" w:customStyle="1" w:styleId="ft219">
    <w:name w:val="ft219"/>
    <w:uiPriority w:val="99"/>
    <w:qFormat/>
    <w:rsid w:val="00986055"/>
    <w:rPr>
      <w:rFonts w:ascii="Times New Roman" w:hAnsi="Times New Roman" w:cs="Times New Roman"/>
    </w:rPr>
  </w:style>
  <w:style w:type="character" w:customStyle="1" w:styleId="ft255">
    <w:name w:val="ft255"/>
    <w:uiPriority w:val="99"/>
    <w:qFormat/>
    <w:rsid w:val="00986055"/>
    <w:rPr>
      <w:rFonts w:ascii="Times New Roman" w:hAnsi="Times New Roman" w:cs="Times New Roman"/>
    </w:rPr>
  </w:style>
  <w:style w:type="character" w:customStyle="1" w:styleId="ft264">
    <w:name w:val="ft264"/>
    <w:uiPriority w:val="99"/>
    <w:qFormat/>
    <w:rsid w:val="00986055"/>
    <w:rPr>
      <w:rFonts w:ascii="Times New Roman" w:hAnsi="Times New Roman" w:cs="Times New Roman"/>
    </w:rPr>
  </w:style>
  <w:style w:type="character" w:customStyle="1" w:styleId="ft269">
    <w:name w:val="ft269"/>
    <w:uiPriority w:val="99"/>
    <w:qFormat/>
    <w:rsid w:val="00986055"/>
    <w:rPr>
      <w:rFonts w:ascii="Times New Roman" w:hAnsi="Times New Roman" w:cs="Times New Roman"/>
    </w:rPr>
  </w:style>
  <w:style w:type="character" w:customStyle="1" w:styleId="ft292">
    <w:name w:val="ft292"/>
    <w:uiPriority w:val="99"/>
    <w:qFormat/>
    <w:rsid w:val="00986055"/>
    <w:rPr>
      <w:rFonts w:ascii="Times New Roman" w:hAnsi="Times New Roman" w:cs="Times New Roman"/>
    </w:rPr>
  </w:style>
  <w:style w:type="character" w:customStyle="1" w:styleId="ft300">
    <w:name w:val="ft300"/>
    <w:uiPriority w:val="99"/>
    <w:qFormat/>
    <w:rsid w:val="00986055"/>
    <w:rPr>
      <w:rFonts w:ascii="Times New Roman" w:hAnsi="Times New Roman" w:cs="Times New Roman"/>
    </w:rPr>
  </w:style>
  <w:style w:type="character" w:customStyle="1" w:styleId="ft308">
    <w:name w:val="ft308"/>
    <w:uiPriority w:val="99"/>
    <w:qFormat/>
    <w:rsid w:val="00986055"/>
    <w:rPr>
      <w:rFonts w:ascii="Times New Roman" w:hAnsi="Times New Roman" w:cs="Times New Roman"/>
    </w:rPr>
  </w:style>
  <w:style w:type="character" w:customStyle="1" w:styleId="ft334">
    <w:name w:val="ft334"/>
    <w:uiPriority w:val="99"/>
    <w:qFormat/>
    <w:rsid w:val="00986055"/>
    <w:rPr>
      <w:rFonts w:ascii="Times New Roman" w:hAnsi="Times New Roman" w:cs="Times New Roman"/>
    </w:rPr>
  </w:style>
  <w:style w:type="character" w:customStyle="1" w:styleId="ft346">
    <w:name w:val="ft346"/>
    <w:uiPriority w:val="99"/>
    <w:qFormat/>
    <w:rsid w:val="00986055"/>
    <w:rPr>
      <w:rFonts w:ascii="Times New Roman" w:hAnsi="Times New Roman" w:cs="Times New Roman"/>
    </w:rPr>
  </w:style>
  <w:style w:type="character" w:customStyle="1" w:styleId="ft3">
    <w:name w:val="ft3"/>
    <w:uiPriority w:val="99"/>
    <w:qFormat/>
    <w:rsid w:val="00986055"/>
    <w:rPr>
      <w:rFonts w:ascii="Times New Roman" w:hAnsi="Times New Roman" w:cs="Times New Roman"/>
    </w:rPr>
  </w:style>
  <w:style w:type="character" w:customStyle="1" w:styleId="ft381">
    <w:name w:val="ft381"/>
    <w:uiPriority w:val="99"/>
    <w:qFormat/>
    <w:rsid w:val="00986055"/>
    <w:rPr>
      <w:rFonts w:ascii="Times New Roman" w:hAnsi="Times New Roman" w:cs="Times New Roman"/>
    </w:rPr>
  </w:style>
  <w:style w:type="character" w:customStyle="1" w:styleId="ft391">
    <w:name w:val="ft391"/>
    <w:uiPriority w:val="99"/>
    <w:qFormat/>
    <w:rsid w:val="00986055"/>
    <w:rPr>
      <w:rFonts w:ascii="Times New Roman" w:hAnsi="Times New Roman" w:cs="Times New Roman"/>
    </w:rPr>
  </w:style>
  <w:style w:type="character" w:customStyle="1" w:styleId="ft397">
    <w:name w:val="ft397"/>
    <w:uiPriority w:val="99"/>
    <w:qFormat/>
    <w:rsid w:val="00986055"/>
    <w:rPr>
      <w:rFonts w:ascii="Times New Roman" w:hAnsi="Times New Roman" w:cs="Times New Roman"/>
    </w:rPr>
  </w:style>
  <w:style w:type="character" w:customStyle="1" w:styleId="ft176">
    <w:name w:val="ft176"/>
    <w:uiPriority w:val="99"/>
    <w:qFormat/>
    <w:rsid w:val="00986055"/>
    <w:rPr>
      <w:rFonts w:ascii="Times New Roman" w:hAnsi="Times New Roman" w:cs="Times New Roman"/>
    </w:rPr>
  </w:style>
  <w:style w:type="character" w:customStyle="1" w:styleId="ft410">
    <w:name w:val="ft410"/>
    <w:uiPriority w:val="99"/>
    <w:qFormat/>
    <w:rsid w:val="00986055"/>
    <w:rPr>
      <w:rFonts w:ascii="Times New Roman" w:hAnsi="Times New Roman" w:cs="Times New Roman"/>
    </w:rPr>
  </w:style>
  <w:style w:type="character" w:customStyle="1" w:styleId="ft421">
    <w:name w:val="ft421"/>
    <w:uiPriority w:val="99"/>
    <w:qFormat/>
    <w:rsid w:val="00986055"/>
    <w:rPr>
      <w:rFonts w:ascii="Times New Roman" w:hAnsi="Times New Roman" w:cs="Times New Roman"/>
    </w:rPr>
  </w:style>
  <w:style w:type="character" w:customStyle="1" w:styleId="ft467">
    <w:name w:val="ft467"/>
    <w:uiPriority w:val="99"/>
    <w:qFormat/>
    <w:rsid w:val="00986055"/>
    <w:rPr>
      <w:rFonts w:ascii="Times New Roman" w:hAnsi="Times New Roman" w:cs="Times New Roman"/>
    </w:rPr>
  </w:style>
  <w:style w:type="character" w:customStyle="1" w:styleId="ft479">
    <w:name w:val="ft479"/>
    <w:uiPriority w:val="99"/>
    <w:qFormat/>
    <w:rsid w:val="00986055"/>
    <w:rPr>
      <w:rFonts w:ascii="Times New Roman" w:hAnsi="Times New Roman" w:cs="Times New Roman"/>
    </w:rPr>
  </w:style>
  <w:style w:type="character" w:customStyle="1" w:styleId="ft578">
    <w:name w:val="ft578"/>
    <w:uiPriority w:val="99"/>
    <w:qFormat/>
    <w:rsid w:val="00986055"/>
    <w:rPr>
      <w:rFonts w:ascii="Times New Roman" w:hAnsi="Times New Roman" w:cs="Times New Roman"/>
    </w:rPr>
  </w:style>
  <w:style w:type="character" w:customStyle="1" w:styleId="ft624">
    <w:name w:val="ft624"/>
    <w:uiPriority w:val="99"/>
    <w:qFormat/>
    <w:rsid w:val="00986055"/>
    <w:rPr>
      <w:rFonts w:ascii="Times New Roman" w:hAnsi="Times New Roman" w:cs="Times New Roman"/>
    </w:rPr>
  </w:style>
  <w:style w:type="character" w:customStyle="1" w:styleId="ft631">
    <w:name w:val="ft631"/>
    <w:uiPriority w:val="99"/>
    <w:qFormat/>
    <w:rsid w:val="00986055"/>
    <w:rPr>
      <w:rFonts w:ascii="Times New Roman" w:hAnsi="Times New Roman" w:cs="Times New Roman"/>
    </w:rPr>
  </w:style>
  <w:style w:type="character" w:customStyle="1" w:styleId="ft679">
    <w:name w:val="ft679"/>
    <w:uiPriority w:val="99"/>
    <w:qFormat/>
    <w:rsid w:val="00986055"/>
    <w:rPr>
      <w:rFonts w:ascii="Times New Roman" w:hAnsi="Times New Roman" w:cs="Times New Roman"/>
    </w:rPr>
  </w:style>
  <w:style w:type="character" w:customStyle="1" w:styleId="ft725">
    <w:name w:val="ft725"/>
    <w:uiPriority w:val="99"/>
    <w:qFormat/>
    <w:rsid w:val="00986055"/>
    <w:rPr>
      <w:rFonts w:ascii="Times New Roman" w:hAnsi="Times New Roman" w:cs="Times New Roman"/>
    </w:rPr>
  </w:style>
  <w:style w:type="character" w:customStyle="1" w:styleId="ft769">
    <w:name w:val="ft769"/>
    <w:uiPriority w:val="99"/>
    <w:qFormat/>
    <w:rsid w:val="00986055"/>
    <w:rPr>
      <w:rFonts w:ascii="Times New Roman" w:hAnsi="Times New Roman" w:cs="Times New Roman"/>
    </w:rPr>
  </w:style>
  <w:style w:type="character" w:customStyle="1" w:styleId="ft819">
    <w:name w:val="ft819"/>
    <w:uiPriority w:val="99"/>
    <w:qFormat/>
    <w:rsid w:val="00986055"/>
    <w:rPr>
      <w:rFonts w:ascii="Times New Roman" w:hAnsi="Times New Roman" w:cs="Times New Roman"/>
    </w:rPr>
  </w:style>
  <w:style w:type="character" w:customStyle="1" w:styleId="ft877">
    <w:name w:val="ft877"/>
    <w:uiPriority w:val="99"/>
    <w:qFormat/>
    <w:rsid w:val="00986055"/>
    <w:rPr>
      <w:rFonts w:ascii="Times New Roman" w:hAnsi="Times New Roman" w:cs="Times New Roman"/>
    </w:rPr>
  </w:style>
  <w:style w:type="character" w:customStyle="1" w:styleId="ft275">
    <w:name w:val="ft275"/>
    <w:uiPriority w:val="99"/>
    <w:qFormat/>
    <w:rsid w:val="00986055"/>
    <w:rPr>
      <w:rFonts w:ascii="Times New Roman" w:hAnsi="Times New Roman" w:cs="Times New Roman"/>
    </w:rPr>
  </w:style>
  <w:style w:type="character" w:customStyle="1" w:styleId="ft935">
    <w:name w:val="ft935"/>
    <w:uiPriority w:val="99"/>
    <w:qFormat/>
    <w:rsid w:val="00986055"/>
    <w:rPr>
      <w:rFonts w:ascii="Times New Roman" w:hAnsi="Times New Roman" w:cs="Times New Roman"/>
    </w:rPr>
  </w:style>
  <w:style w:type="character" w:customStyle="1" w:styleId="ft969">
    <w:name w:val="ft969"/>
    <w:uiPriority w:val="99"/>
    <w:qFormat/>
    <w:rsid w:val="00986055"/>
    <w:rPr>
      <w:rFonts w:ascii="Times New Roman" w:hAnsi="Times New Roman" w:cs="Times New Roman"/>
    </w:rPr>
  </w:style>
  <w:style w:type="character" w:customStyle="1" w:styleId="ft1010">
    <w:name w:val="ft1010"/>
    <w:uiPriority w:val="99"/>
    <w:qFormat/>
    <w:rsid w:val="00986055"/>
    <w:rPr>
      <w:rFonts w:ascii="Times New Roman" w:hAnsi="Times New Roman" w:cs="Times New Roman"/>
    </w:rPr>
  </w:style>
  <w:style w:type="character" w:customStyle="1" w:styleId="ft1058">
    <w:name w:val="ft1058"/>
    <w:uiPriority w:val="99"/>
    <w:qFormat/>
    <w:rsid w:val="00986055"/>
    <w:rPr>
      <w:rFonts w:ascii="Times New Roman" w:hAnsi="Times New Roman" w:cs="Times New Roman"/>
    </w:rPr>
  </w:style>
  <w:style w:type="character" w:customStyle="1" w:styleId="ft1101">
    <w:name w:val="ft1101"/>
    <w:uiPriority w:val="99"/>
    <w:qFormat/>
    <w:rsid w:val="00986055"/>
    <w:rPr>
      <w:rFonts w:ascii="Times New Roman" w:hAnsi="Times New Roman" w:cs="Times New Roman"/>
    </w:rPr>
  </w:style>
  <w:style w:type="character" w:customStyle="1" w:styleId="ft1162">
    <w:name w:val="ft1162"/>
    <w:uiPriority w:val="99"/>
    <w:qFormat/>
    <w:rsid w:val="00986055"/>
    <w:rPr>
      <w:rFonts w:ascii="Times New Roman" w:hAnsi="Times New Roman" w:cs="Times New Roman"/>
    </w:rPr>
  </w:style>
  <w:style w:type="character" w:customStyle="1" w:styleId="ft1197">
    <w:name w:val="ft1197"/>
    <w:uiPriority w:val="99"/>
    <w:qFormat/>
    <w:rsid w:val="00986055"/>
    <w:rPr>
      <w:rFonts w:ascii="Times New Roman" w:hAnsi="Times New Roman" w:cs="Times New Roman"/>
    </w:rPr>
  </w:style>
  <w:style w:type="character" w:customStyle="1" w:styleId="ft1248">
    <w:name w:val="ft1248"/>
    <w:uiPriority w:val="99"/>
    <w:qFormat/>
    <w:rsid w:val="00986055"/>
    <w:rPr>
      <w:rFonts w:ascii="Times New Roman" w:hAnsi="Times New Roman" w:cs="Times New Roman"/>
    </w:rPr>
  </w:style>
  <w:style w:type="character" w:customStyle="1" w:styleId="ft1293">
    <w:name w:val="ft1293"/>
    <w:uiPriority w:val="99"/>
    <w:qFormat/>
    <w:rsid w:val="00986055"/>
    <w:rPr>
      <w:rFonts w:ascii="Times New Roman" w:hAnsi="Times New Roman" w:cs="Times New Roman"/>
    </w:rPr>
  </w:style>
  <w:style w:type="character" w:customStyle="1" w:styleId="ft1308">
    <w:name w:val="ft1308"/>
    <w:uiPriority w:val="99"/>
    <w:qFormat/>
    <w:rsid w:val="00986055"/>
    <w:rPr>
      <w:rFonts w:ascii="Times New Roman" w:hAnsi="Times New Roman" w:cs="Times New Roman"/>
    </w:rPr>
  </w:style>
  <w:style w:type="character" w:customStyle="1" w:styleId="ft1366">
    <w:name w:val="ft1366"/>
    <w:uiPriority w:val="99"/>
    <w:qFormat/>
    <w:rsid w:val="00986055"/>
    <w:rPr>
      <w:rFonts w:ascii="Times New Roman" w:hAnsi="Times New Roman" w:cs="Times New Roman"/>
    </w:rPr>
  </w:style>
  <w:style w:type="character" w:customStyle="1" w:styleId="ft1377">
    <w:name w:val="ft1377"/>
    <w:uiPriority w:val="99"/>
    <w:qFormat/>
    <w:rsid w:val="00986055"/>
    <w:rPr>
      <w:rFonts w:ascii="Times New Roman" w:hAnsi="Times New Roman" w:cs="Times New Roman"/>
    </w:rPr>
  </w:style>
  <w:style w:type="character" w:customStyle="1" w:styleId="ft1380">
    <w:name w:val="ft1380"/>
    <w:uiPriority w:val="99"/>
    <w:qFormat/>
    <w:rsid w:val="00986055"/>
    <w:rPr>
      <w:rFonts w:ascii="Times New Roman" w:hAnsi="Times New Roman" w:cs="Times New Roman"/>
    </w:rPr>
  </w:style>
  <w:style w:type="character" w:customStyle="1" w:styleId="ft1389">
    <w:name w:val="ft1389"/>
    <w:uiPriority w:val="99"/>
    <w:qFormat/>
    <w:rsid w:val="00986055"/>
    <w:rPr>
      <w:rFonts w:ascii="Times New Roman" w:hAnsi="Times New Roman" w:cs="Times New Roman"/>
    </w:rPr>
  </w:style>
  <w:style w:type="character" w:customStyle="1" w:styleId="ft1393">
    <w:name w:val="ft1393"/>
    <w:uiPriority w:val="99"/>
    <w:qFormat/>
    <w:rsid w:val="00986055"/>
    <w:rPr>
      <w:rFonts w:ascii="Times New Roman" w:hAnsi="Times New Roman" w:cs="Times New Roman"/>
    </w:rPr>
  </w:style>
  <w:style w:type="character" w:customStyle="1" w:styleId="ft1400">
    <w:name w:val="ft1400"/>
    <w:uiPriority w:val="99"/>
    <w:qFormat/>
    <w:rsid w:val="00986055"/>
    <w:rPr>
      <w:rFonts w:ascii="Times New Roman" w:hAnsi="Times New Roman" w:cs="Times New Roman"/>
    </w:rPr>
  </w:style>
  <w:style w:type="character" w:customStyle="1" w:styleId="ft1407">
    <w:name w:val="ft1407"/>
    <w:uiPriority w:val="99"/>
    <w:qFormat/>
    <w:rsid w:val="00986055"/>
    <w:rPr>
      <w:rFonts w:ascii="Times New Roman" w:hAnsi="Times New Roman" w:cs="Times New Roman"/>
    </w:rPr>
  </w:style>
  <w:style w:type="character" w:customStyle="1" w:styleId="ft1410">
    <w:name w:val="ft1410"/>
    <w:uiPriority w:val="99"/>
    <w:qFormat/>
    <w:rsid w:val="00986055"/>
    <w:rPr>
      <w:rFonts w:ascii="Times New Roman" w:hAnsi="Times New Roman" w:cs="Times New Roman"/>
    </w:rPr>
  </w:style>
  <w:style w:type="character" w:customStyle="1" w:styleId="ft1427">
    <w:name w:val="ft1427"/>
    <w:uiPriority w:val="99"/>
    <w:qFormat/>
    <w:rsid w:val="00986055"/>
    <w:rPr>
      <w:rFonts w:ascii="Times New Roman" w:hAnsi="Times New Roman" w:cs="Times New Roman"/>
    </w:rPr>
  </w:style>
  <w:style w:type="character" w:customStyle="1" w:styleId="ft1478">
    <w:name w:val="ft1478"/>
    <w:uiPriority w:val="99"/>
    <w:qFormat/>
    <w:rsid w:val="00986055"/>
    <w:rPr>
      <w:rFonts w:ascii="Times New Roman" w:hAnsi="Times New Roman" w:cs="Times New Roman"/>
    </w:rPr>
  </w:style>
  <w:style w:type="character" w:customStyle="1" w:styleId="ft1533">
    <w:name w:val="ft1533"/>
    <w:uiPriority w:val="99"/>
    <w:qFormat/>
    <w:rsid w:val="00986055"/>
    <w:rPr>
      <w:rFonts w:ascii="Times New Roman" w:hAnsi="Times New Roman" w:cs="Times New Roman"/>
    </w:rPr>
  </w:style>
  <w:style w:type="character" w:customStyle="1" w:styleId="ft1586">
    <w:name w:val="ft1586"/>
    <w:uiPriority w:val="99"/>
    <w:qFormat/>
    <w:rsid w:val="00986055"/>
    <w:rPr>
      <w:rFonts w:ascii="Times New Roman" w:hAnsi="Times New Roman" w:cs="Times New Roman"/>
    </w:rPr>
  </w:style>
  <w:style w:type="character" w:customStyle="1" w:styleId="ft1627">
    <w:name w:val="ft1627"/>
    <w:uiPriority w:val="99"/>
    <w:qFormat/>
    <w:rsid w:val="00986055"/>
    <w:rPr>
      <w:rFonts w:ascii="Times New Roman" w:hAnsi="Times New Roman" w:cs="Times New Roman"/>
    </w:rPr>
  </w:style>
  <w:style w:type="character" w:customStyle="1" w:styleId="ft1634">
    <w:name w:val="ft1634"/>
    <w:uiPriority w:val="99"/>
    <w:qFormat/>
    <w:rsid w:val="00986055"/>
    <w:rPr>
      <w:rFonts w:ascii="Times New Roman" w:hAnsi="Times New Roman" w:cs="Times New Roman"/>
    </w:rPr>
  </w:style>
  <w:style w:type="character" w:customStyle="1" w:styleId="ft1638">
    <w:name w:val="ft1638"/>
    <w:uiPriority w:val="99"/>
    <w:qFormat/>
    <w:rsid w:val="00986055"/>
    <w:rPr>
      <w:rFonts w:ascii="Times New Roman" w:hAnsi="Times New Roman" w:cs="Times New Roman"/>
    </w:rPr>
  </w:style>
  <w:style w:type="character" w:customStyle="1" w:styleId="ft1643">
    <w:name w:val="ft1643"/>
    <w:uiPriority w:val="99"/>
    <w:qFormat/>
    <w:rsid w:val="00986055"/>
    <w:rPr>
      <w:rFonts w:ascii="Times New Roman" w:hAnsi="Times New Roman" w:cs="Times New Roman"/>
    </w:rPr>
  </w:style>
  <w:style w:type="character" w:customStyle="1" w:styleId="ft1659">
    <w:name w:val="ft1659"/>
    <w:uiPriority w:val="99"/>
    <w:qFormat/>
    <w:rsid w:val="00986055"/>
    <w:rPr>
      <w:rFonts w:ascii="Times New Roman" w:hAnsi="Times New Roman" w:cs="Times New Roman"/>
    </w:rPr>
  </w:style>
  <w:style w:type="character" w:customStyle="1" w:styleId="ft1665">
    <w:name w:val="ft1665"/>
    <w:uiPriority w:val="99"/>
    <w:qFormat/>
    <w:rsid w:val="00986055"/>
    <w:rPr>
      <w:rFonts w:ascii="Times New Roman" w:hAnsi="Times New Roman" w:cs="Times New Roman"/>
    </w:rPr>
  </w:style>
  <w:style w:type="character" w:customStyle="1" w:styleId="ft1711">
    <w:name w:val="ft1711"/>
    <w:uiPriority w:val="99"/>
    <w:qFormat/>
    <w:rsid w:val="00986055"/>
    <w:rPr>
      <w:rFonts w:ascii="Times New Roman" w:hAnsi="Times New Roman" w:cs="Times New Roman"/>
    </w:rPr>
  </w:style>
  <w:style w:type="character" w:customStyle="1" w:styleId="ft1757">
    <w:name w:val="ft1757"/>
    <w:uiPriority w:val="99"/>
    <w:qFormat/>
    <w:rsid w:val="00986055"/>
    <w:rPr>
      <w:rFonts w:ascii="Times New Roman" w:hAnsi="Times New Roman" w:cs="Times New Roman"/>
    </w:rPr>
  </w:style>
  <w:style w:type="character" w:customStyle="1" w:styleId="ft1804">
    <w:name w:val="ft1804"/>
    <w:uiPriority w:val="99"/>
    <w:qFormat/>
    <w:rsid w:val="00986055"/>
    <w:rPr>
      <w:rFonts w:ascii="Times New Roman" w:hAnsi="Times New Roman" w:cs="Times New Roman"/>
    </w:rPr>
  </w:style>
  <w:style w:type="character" w:customStyle="1" w:styleId="ft1855">
    <w:name w:val="ft1855"/>
    <w:uiPriority w:val="99"/>
    <w:qFormat/>
    <w:rsid w:val="00986055"/>
    <w:rPr>
      <w:rFonts w:ascii="Times New Roman" w:hAnsi="Times New Roman" w:cs="Times New Roman"/>
    </w:rPr>
  </w:style>
  <w:style w:type="character" w:customStyle="1" w:styleId="ft1883">
    <w:name w:val="ft1883"/>
    <w:uiPriority w:val="99"/>
    <w:qFormat/>
    <w:rsid w:val="00986055"/>
    <w:rPr>
      <w:rFonts w:ascii="Times New Roman" w:hAnsi="Times New Roman" w:cs="Times New Roman"/>
    </w:rPr>
  </w:style>
  <w:style w:type="character" w:customStyle="1" w:styleId="ft1937">
    <w:name w:val="ft1937"/>
    <w:uiPriority w:val="99"/>
    <w:qFormat/>
    <w:rsid w:val="00986055"/>
    <w:rPr>
      <w:rFonts w:ascii="Times New Roman" w:hAnsi="Times New Roman" w:cs="Times New Roman"/>
    </w:rPr>
  </w:style>
  <w:style w:type="character" w:customStyle="1" w:styleId="ft1983">
    <w:name w:val="ft1983"/>
    <w:uiPriority w:val="99"/>
    <w:qFormat/>
    <w:rsid w:val="00986055"/>
    <w:rPr>
      <w:rFonts w:ascii="Times New Roman" w:hAnsi="Times New Roman" w:cs="Times New Roman"/>
    </w:rPr>
  </w:style>
  <w:style w:type="character" w:customStyle="1" w:styleId="ft2028">
    <w:name w:val="ft2028"/>
    <w:uiPriority w:val="99"/>
    <w:qFormat/>
    <w:rsid w:val="00986055"/>
    <w:rPr>
      <w:rFonts w:ascii="Times New Roman" w:hAnsi="Times New Roman" w:cs="Times New Roman"/>
    </w:rPr>
  </w:style>
  <w:style w:type="character" w:customStyle="1" w:styleId="ft2049">
    <w:name w:val="ft2049"/>
    <w:uiPriority w:val="99"/>
    <w:qFormat/>
    <w:rsid w:val="00986055"/>
    <w:rPr>
      <w:rFonts w:ascii="Times New Roman" w:hAnsi="Times New Roman" w:cs="Times New Roman"/>
    </w:rPr>
  </w:style>
  <w:style w:type="character" w:customStyle="1" w:styleId="ft2096">
    <w:name w:val="ft2096"/>
    <w:uiPriority w:val="99"/>
    <w:qFormat/>
    <w:rsid w:val="00986055"/>
    <w:rPr>
      <w:rFonts w:ascii="Times New Roman" w:hAnsi="Times New Roman" w:cs="Times New Roman"/>
    </w:rPr>
  </w:style>
  <w:style w:type="character" w:customStyle="1" w:styleId="ft2144">
    <w:name w:val="ft2144"/>
    <w:uiPriority w:val="99"/>
    <w:qFormat/>
    <w:rsid w:val="00986055"/>
    <w:rPr>
      <w:rFonts w:ascii="Times New Roman" w:hAnsi="Times New Roman" w:cs="Times New Roman"/>
    </w:rPr>
  </w:style>
  <w:style w:type="character" w:customStyle="1" w:styleId="ft2234">
    <w:name w:val="ft2234"/>
    <w:uiPriority w:val="99"/>
    <w:qFormat/>
    <w:rsid w:val="00986055"/>
    <w:rPr>
      <w:rFonts w:ascii="Times New Roman" w:hAnsi="Times New Roman" w:cs="Times New Roman"/>
    </w:rPr>
  </w:style>
  <w:style w:type="character" w:customStyle="1" w:styleId="ft2289">
    <w:name w:val="ft2289"/>
    <w:uiPriority w:val="99"/>
    <w:qFormat/>
    <w:rsid w:val="00986055"/>
    <w:rPr>
      <w:rFonts w:ascii="Times New Roman" w:hAnsi="Times New Roman" w:cs="Times New Roman"/>
    </w:rPr>
  </w:style>
  <w:style w:type="character" w:customStyle="1" w:styleId="ft1884">
    <w:name w:val="ft1884"/>
    <w:uiPriority w:val="99"/>
    <w:qFormat/>
    <w:rsid w:val="00986055"/>
    <w:rPr>
      <w:rFonts w:ascii="Times New Roman" w:hAnsi="Times New Roman" w:cs="Times New Roman"/>
    </w:rPr>
  </w:style>
  <w:style w:type="character" w:customStyle="1" w:styleId="ft2343">
    <w:name w:val="ft2343"/>
    <w:uiPriority w:val="99"/>
    <w:qFormat/>
    <w:rsid w:val="00986055"/>
    <w:rPr>
      <w:rFonts w:ascii="Times New Roman" w:hAnsi="Times New Roman" w:cs="Times New Roman"/>
    </w:rPr>
  </w:style>
  <w:style w:type="character" w:customStyle="1" w:styleId="ft2392">
    <w:name w:val="ft2392"/>
    <w:uiPriority w:val="99"/>
    <w:qFormat/>
    <w:rsid w:val="00986055"/>
    <w:rPr>
      <w:rFonts w:ascii="Times New Roman" w:hAnsi="Times New Roman" w:cs="Times New Roman"/>
    </w:rPr>
  </w:style>
  <w:style w:type="character" w:customStyle="1" w:styleId="ft2439">
    <w:name w:val="ft2439"/>
    <w:uiPriority w:val="99"/>
    <w:qFormat/>
    <w:rsid w:val="00986055"/>
    <w:rPr>
      <w:rFonts w:ascii="Times New Roman" w:hAnsi="Times New Roman" w:cs="Times New Roman"/>
    </w:rPr>
  </w:style>
  <w:style w:type="character" w:customStyle="1" w:styleId="ft2489">
    <w:name w:val="ft2489"/>
    <w:uiPriority w:val="99"/>
    <w:qFormat/>
    <w:rsid w:val="00986055"/>
    <w:rPr>
      <w:rFonts w:ascii="Times New Roman" w:hAnsi="Times New Roman" w:cs="Times New Roman"/>
    </w:rPr>
  </w:style>
  <w:style w:type="character" w:customStyle="1" w:styleId="ft2500">
    <w:name w:val="ft2500"/>
    <w:uiPriority w:val="99"/>
    <w:qFormat/>
    <w:rsid w:val="00986055"/>
    <w:rPr>
      <w:rFonts w:ascii="Times New Roman" w:hAnsi="Times New Roman" w:cs="Times New Roman"/>
    </w:rPr>
  </w:style>
  <w:style w:type="character" w:customStyle="1" w:styleId="ft2555">
    <w:name w:val="ft2555"/>
    <w:uiPriority w:val="99"/>
    <w:qFormat/>
    <w:rsid w:val="00986055"/>
    <w:rPr>
      <w:rFonts w:ascii="Times New Roman" w:hAnsi="Times New Roman" w:cs="Times New Roman"/>
    </w:rPr>
  </w:style>
  <w:style w:type="character" w:customStyle="1" w:styleId="ft2562">
    <w:name w:val="ft2562"/>
    <w:uiPriority w:val="99"/>
    <w:qFormat/>
    <w:rsid w:val="00986055"/>
    <w:rPr>
      <w:rFonts w:ascii="Times New Roman" w:hAnsi="Times New Roman" w:cs="Times New Roman"/>
    </w:rPr>
  </w:style>
  <w:style w:type="character" w:customStyle="1" w:styleId="ft2569">
    <w:name w:val="ft2569"/>
    <w:uiPriority w:val="99"/>
    <w:qFormat/>
    <w:rsid w:val="00986055"/>
    <w:rPr>
      <w:rFonts w:ascii="Times New Roman" w:hAnsi="Times New Roman" w:cs="Times New Roman"/>
    </w:rPr>
  </w:style>
  <w:style w:type="character" w:customStyle="1" w:styleId="ft2572">
    <w:name w:val="ft2572"/>
    <w:uiPriority w:val="99"/>
    <w:qFormat/>
    <w:rsid w:val="00986055"/>
    <w:rPr>
      <w:rFonts w:ascii="Times New Roman" w:hAnsi="Times New Roman" w:cs="Times New Roman"/>
    </w:rPr>
  </w:style>
  <w:style w:type="character" w:customStyle="1" w:styleId="ft2581">
    <w:name w:val="ft2581"/>
    <w:uiPriority w:val="99"/>
    <w:qFormat/>
    <w:rsid w:val="00986055"/>
    <w:rPr>
      <w:rFonts w:ascii="Times New Roman" w:hAnsi="Times New Roman" w:cs="Times New Roman"/>
    </w:rPr>
  </w:style>
  <w:style w:type="character" w:customStyle="1" w:styleId="ft2590">
    <w:name w:val="ft2590"/>
    <w:uiPriority w:val="99"/>
    <w:qFormat/>
    <w:rsid w:val="00986055"/>
    <w:rPr>
      <w:rFonts w:ascii="Times New Roman" w:hAnsi="Times New Roman" w:cs="Times New Roman"/>
    </w:rPr>
  </w:style>
  <w:style w:type="character" w:customStyle="1" w:styleId="ft2624">
    <w:name w:val="ft2624"/>
    <w:uiPriority w:val="99"/>
    <w:qFormat/>
    <w:rsid w:val="00986055"/>
    <w:rPr>
      <w:rFonts w:ascii="Times New Roman" w:hAnsi="Times New Roman" w:cs="Times New Roman"/>
    </w:rPr>
  </w:style>
  <w:style w:type="character" w:customStyle="1" w:styleId="ft2669">
    <w:name w:val="ft2669"/>
    <w:uiPriority w:val="99"/>
    <w:qFormat/>
    <w:rsid w:val="00986055"/>
    <w:rPr>
      <w:rFonts w:ascii="Times New Roman" w:hAnsi="Times New Roman" w:cs="Times New Roman"/>
    </w:rPr>
  </w:style>
  <w:style w:type="character" w:customStyle="1" w:styleId="ft2679">
    <w:name w:val="ft2679"/>
    <w:uiPriority w:val="99"/>
    <w:qFormat/>
    <w:rsid w:val="00986055"/>
    <w:rPr>
      <w:rFonts w:ascii="Times New Roman" w:hAnsi="Times New Roman" w:cs="Times New Roman"/>
    </w:rPr>
  </w:style>
  <w:style w:type="character" w:customStyle="1" w:styleId="ft2716">
    <w:name w:val="ft2716"/>
    <w:uiPriority w:val="99"/>
    <w:qFormat/>
    <w:rsid w:val="00986055"/>
    <w:rPr>
      <w:rFonts w:ascii="Times New Roman" w:hAnsi="Times New Roman" w:cs="Times New Roman"/>
    </w:rPr>
  </w:style>
  <w:style w:type="character" w:customStyle="1" w:styleId="ft2726">
    <w:name w:val="ft2726"/>
    <w:uiPriority w:val="99"/>
    <w:qFormat/>
    <w:rsid w:val="00986055"/>
    <w:rPr>
      <w:rFonts w:ascii="Times New Roman" w:hAnsi="Times New Roman" w:cs="Times New Roman"/>
    </w:rPr>
  </w:style>
  <w:style w:type="character" w:customStyle="1" w:styleId="ft2773">
    <w:name w:val="ft2773"/>
    <w:uiPriority w:val="99"/>
    <w:qFormat/>
    <w:rsid w:val="00986055"/>
    <w:rPr>
      <w:rFonts w:ascii="Times New Roman" w:hAnsi="Times New Roman" w:cs="Times New Roman"/>
    </w:rPr>
  </w:style>
  <w:style w:type="character" w:customStyle="1" w:styleId="ft2782">
    <w:name w:val="ft2782"/>
    <w:uiPriority w:val="99"/>
    <w:qFormat/>
    <w:rsid w:val="00986055"/>
    <w:rPr>
      <w:rFonts w:ascii="Times New Roman" w:hAnsi="Times New Roman" w:cs="Times New Roman"/>
    </w:rPr>
  </w:style>
  <w:style w:type="character" w:customStyle="1" w:styleId="ft2828">
    <w:name w:val="ft2828"/>
    <w:uiPriority w:val="99"/>
    <w:qFormat/>
    <w:rsid w:val="00986055"/>
    <w:rPr>
      <w:rFonts w:ascii="Times New Roman" w:hAnsi="Times New Roman" w:cs="Times New Roman"/>
    </w:rPr>
  </w:style>
  <w:style w:type="character" w:customStyle="1" w:styleId="ft2877">
    <w:name w:val="ft2877"/>
    <w:uiPriority w:val="99"/>
    <w:qFormat/>
    <w:rsid w:val="00986055"/>
    <w:rPr>
      <w:rFonts w:ascii="Times New Roman" w:hAnsi="Times New Roman" w:cs="Times New Roman"/>
    </w:rPr>
  </w:style>
  <w:style w:type="character" w:customStyle="1" w:styleId="ft2921">
    <w:name w:val="ft2921"/>
    <w:uiPriority w:val="99"/>
    <w:qFormat/>
    <w:rsid w:val="00986055"/>
    <w:rPr>
      <w:rFonts w:ascii="Times New Roman" w:hAnsi="Times New Roman" w:cs="Times New Roman"/>
    </w:rPr>
  </w:style>
  <w:style w:type="character" w:customStyle="1" w:styleId="ft2927">
    <w:name w:val="ft2927"/>
    <w:uiPriority w:val="99"/>
    <w:qFormat/>
    <w:rsid w:val="00986055"/>
    <w:rPr>
      <w:rFonts w:ascii="Times New Roman" w:hAnsi="Times New Roman" w:cs="Times New Roman"/>
    </w:rPr>
  </w:style>
  <w:style w:type="character" w:customStyle="1" w:styleId="ft2935">
    <w:name w:val="ft2935"/>
    <w:uiPriority w:val="99"/>
    <w:qFormat/>
    <w:rsid w:val="00986055"/>
    <w:rPr>
      <w:rFonts w:ascii="Times New Roman" w:hAnsi="Times New Roman" w:cs="Times New Roman"/>
    </w:rPr>
  </w:style>
  <w:style w:type="character" w:customStyle="1" w:styleId="ft2943">
    <w:name w:val="ft2943"/>
    <w:uiPriority w:val="99"/>
    <w:qFormat/>
    <w:rsid w:val="00986055"/>
    <w:rPr>
      <w:rFonts w:ascii="Times New Roman" w:hAnsi="Times New Roman" w:cs="Times New Roman"/>
    </w:rPr>
  </w:style>
  <w:style w:type="character" w:customStyle="1" w:styleId="ft2952">
    <w:name w:val="ft2952"/>
    <w:uiPriority w:val="99"/>
    <w:qFormat/>
    <w:rsid w:val="00986055"/>
    <w:rPr>
      <w:rFonts w:ascii="Times New Roman" w:hAnsi="Times New Roman" w:cs="Times New Roman"/>
    </w:rPr>
  </w:style>
  <w:style w:type="character" w:customStyle="1" w:styleId="ft2954">
    <w:name w:val="ft2954"/>
    <w:uiPriority w:val="99"/>
    <w:qFormat/>
    <w:rsid w:val="00986055"/>
    <w:rPr>
      <w:rFonts w:ascii="Times New Roman" w:hAnsi="Times New Roman" w:cs="Times New Roman"/>
    </w:rPr>
  </w:style>
  <w:style w:type="character" w:customStyle="1" w:styleId="ft2955">
    <w:name w:val="ft2955"/>
    <w:uiPriority w:val="99"/>
    <w:qFormat/>
    <w:rsid w:val="00986055"/>
    <w:rPr>
      <w:rFonts w:ascii="Times New Roman" w:hAnsi="Times New Roman" w:cs="Times New Roman"/>
    </w:rPr>
  </w:style>
  <w:style w:type="character" w:customStyle="1" w:styleId="ft2962">
    <w:name w:val="ft2962"/>
    <w:uiPriority w:val="99"/>
    <w:qFormat/>
    <w:rsid w:val="00986055"/>
    <w:rPr>
      <w:rFonts w:ascii="Times New Roman" w:hAnsi="Times New Roman" w:cs="Times New Roman"/>
    </w:rPr>
  </w:style>
  <w:style w:type="character" w:customStyle="1" w:styleId="ft2968">
    <w:name w:val="ft2968"/>
    <w:uiPriority w:val="99"/>
    <w:qFormat/>
    <w:rsid w:val="00986055"/>
    <w:rPr>
      <w:rFonts w:ascii="Times New Roman" w:hAnsi="Times New Roman" w:cs="Times New Roman"/>
    </w:rPr>
  </w:style>
  <w:style w:type="character" w:customStyle="1" w:styleId="ft2973">
    <w:name w:val="ft2973"/>
    <w:uiPriority w:val="99"/>
    <w:qFormat/>
    <w:rsid w:val="00986055"/>
    <w:rPr>
      <w:rFonts w:ascii="Times New Roman" w:hAnsi="Times New Roman" w:cs="Times New Roman"/>
    </w:rPr>
  </w:style>
  <w:style w:type="character" w:customStyle="1" w:styleId="ft2974">
    <w:name w:val="ft2974"/>
    <w:uiPriority w:val="99"/>
    <w:qFormat/>
    <w:rsid w:val="00986055"/>
    <w:rPr>
      <w:rFonts w:ascii="Times New Roman" w:hAnsi="Times New Roman" w:cs="Times New Roman"/>
    </w:rPr>
  </w:style>
  <w:style w:type="character" w:customStyle="1" w:styleId="ft2976">
    <w:name w:val="ft2976"/>
    <w:uiPriority w:val="99"/>
    <w:qFormat/>
    <w:rsid w:val="00986055"/>
    <w:rPr>
      <w:rFonts w:ascii="Times New Roman" w:hAnsi="Times New Roman" w:cs="Times New Roman"/>
    </w:rPr>
  </w:style>
  <w:style w:type="character" w:customStyle="1" w:styleId="ft2985">
    <w:name w:val="ft2985"/>
    <w:uiPriority w:val="99"/>
    <w:qFormat/>
    <w:rsid w:val="00986055"/>
    <w:rPr>
      <w:rFonts w:ascii="Times New Roman" w:hAnsi="Times New Roman" w:cs="Times New Roman"/>
    </w:rPr>
  </w:style>
  <w:style w:type="character" w:customStyle="1" w:styleId="ft3002">
    <w:name w:val="ft3002"/>
    <w:uiPriority w:val="99"/>
    <w:qFormat/>
    <w:rsid w:val="00986055"/>
    <w:rPr>
      <w:rFonts w:ascii="Times New Roman" w:hAnsi="Times New Roman" w:cs="Times New Roman"/>
    </w:rPr>
  </w:style>
  <w:style w:type="character" w:customStyle="1" w:styleId="ft3037">
    <w:name w:val="ft3037"/>
    <w:uiPriority w:val="99"/>
    <w:qFormat/>
    <w:rsid w:val="00986055"/>
    <w:rPr>
      <w:rFonts w:ascii="Times New Roman" w:hAnsi="Times New Roman" w:cs="Times New Roman"/>
    </w:rPr>
  </w:style>
  <w:style w:type="character" w:customStyle="1" w:styleId="ft3084">
    <w:name w:val="ft3084"/>
    <w:uiPriority w:val="99"/>
    <w:qFormat/>
    <w:rsid w:val="00986055"/>
    <w:rPr>
      <w:rFonts w:ascii="Times New Roman" w:hAnsi="Times New Roman" w:cs="Times New Roman"/>
    </w:rPr>
  </w:style>
  <w:style w:type="character" w:customStyle="1" w:styleId="ft3127">
    <w:name w:val="ft3127"/>
    <w:uiPriority w:val="99"/>
    <w:qFormat/>
    <w:rsid w:val="00986055"/>
    <w:rPr>
      <w:rFonts w:ascii="Times New Roman" w:hAnsi="Times New Roman" w:cs="Times New Roman"/>
    </w:rPr>
  </w:style>
  <w:style w:type="character" w:customStyle="1" w:styleId="ft3156">
    <w:name w:val="ft3156"/>
    <w:uiPriority w:val="99"/>
    <w:qFormat/>
    <w:rsid w:val="00986055"/>
    <w:rPr>
      <w:rFonts w:ascii="Times New Roman" w:hAnsi="Times New Roman" w:cs="Times New Roman"/>
    </w:rPr>
  </w:style>
  <w:style w:type="character" w:customStyle="1" w:styleId="ft3206">
    <w:name w:val="ft3206"/>
    <w:uiPriority w:val="99"/>
    <w:qFormat/>
    <w:rsid w:val="00986055"/>
    <w:rPr>
      <w:rFonts w:ascii="Times New Roman" w:hAnsi="Times New Roman" w:cs="Times New Roman"/>
    </w:rPr>
  </w:style>
  <w:style w:type="character" w:customStyle="1" w:styleId="ft3264">
    <w:name w:val="ft3264"/>
    <w:uiPriority w:val="99"/>
    <w:qFormat/>
    <w:rsid w:val="00986055"/>
    <w:rPr>
      <w:rFonts w:ascii="Times New Roman" w:hAnsi="Times New Roman" w:cs="Times New Roman"/>
    </w:rPr>
  </w:style>
  <w:style w:type="character" w:customStyle="1" w:styleId="ft3315">
    <w:name w:val="ft3315"/>
    <w:uiPriority w:val="99"/>
    <w:qFormat/>
    <w:rsid w:val="00986055"/>
    <w:rPr>
      <w:rFonts w:ascii="Times New Roman" w:hAnsi="Times New Roman" w:cs="Times New Roman"/>
    </w:rPr>
  </w:style>
  <w:style w:type="character" w:customStyle="1" w:styleId="ft3373">
    <w:name w:val="ft3373"/>
    <w:uiPriority w:val="99"/>
    <w:qFormat/>
    <w:rsid w:val="00986055"/>
    <w:rPr>
      <w:rFonts w:ascii="Times New Roman" w:hAnsi="Times New Roman" w:cs="Times New Roman"/>
    </w:rPr>
  </w:style>
  <w:style w:type="character" w:customStyle="1" w:styleId="ft3432">
    <w:name w:val="ft3432"/>
    <w:uiPriority w:val="99"/>
    <w:qFormat/>
    <w:rsid w:val="00986055"/>
    <w:rPr>
      <w:rFonts w:ascii="Times New Roman" w:hAnsi="Times New Roman" w:cs="Times New Roman"/>
    </w:rPr>
  </w:style>
  <w:style w:type="character" w:customStyle="1" w:styleId="ft3489">
    <w:name w:val="ft3489"/>
    <w:uiPriority w:val="99"/>
    <w:qFormat/>
    <w:rsid w:val="00986055"/>
    <w:rPr>
      <w:rFonts w:ascii="Times New Roman" w:hAnsi="Times New Roman" w:cs="Times New Roman"/>
    </w:rPr>
  </w:style>
  <w:style w:type="character" w:customStyle="1" w:styleId="ft3546">
    <w:name w:val="ft3546"/>
    <w:uiPriority w:val="99"/>
    <w:qFormat/>
    <w:rsid w:val="00986055"/>
    <w:rPr>
      <w:rFonts w:ascii="Times New Roman" w:hAnsi="Times New Roman" w:cs="Times New Roman"/>
    </w:rPr>
  </w:style>
  <w:style w:type="character" w:customStyle="1" w:styleId="ft3608">
    <w:name w:val="ft3608"/>
    <w:uiPriority w:val="99"/>
    <w:qFormat/>
    <w:rsid w:val="00986055"/>
    <w:rPr>
      <w:rFonts w:ascii="Times New Roman" w:hAnsi="Times New Roman" w:cs="Times New Roman"/>
    </w:rPr>
  </w:style>
  <w:style w:type="character" w:customStyle="1" w:styleId="ft3651">
    <w:name w:val="ft3651"/>
    <w:uiPriority w:val="99"/>
    <w:qFormat/>
    <w:rsid w:val="00986055"/>
    <w:rPr>
      <w:rFonts w:ascii="Times New Roman" w:hAnsi="Times New Roman" w:cs="Times New Roman"/>
    </w:rPr>
  </w:style>
  <w:style w:type="character" w:customStyle="1" w:styleId="c5">
    <w:name w:val="c5"/>
    <w:qFormat/>
    <w:rsid w:val="00986055"/>
    <w:rPr>
      <w:rFonts w:ascii="Times New Roman" w:hAnsi="Times New Roman" w:cs="Times New Roman"/>
    </w:rPr>
  </w:style>
  <w:style w:type="character" w:customStyle="1" w:styleId="1143">
    <w:name w:val="Знак Знак114"/>
    <w:uiPriority w:val="99"/>
    <w:locked/>
    <w:rsid w:val="00986055"/>
    <w:rPr>
      <w:rFonts w:ascii="Arial" w:hAnsi="Arial"/>
      <w:b/>
      <w:color w:val="000000"/>
      <w:sz w:val="26"/>
      <w:lang w:val="ru-RU" w:eastAsia="ru-RU"/>
    </w:rPr>
  </w:style>
  <w:style w:type="character" w:customStyle="1" w:styleId="ft9267">
    <w:name w:val="ft9267"/>
    <w:uiPriority w:val="99"/>
    <w:qFormat/>
    <w:rsid w:val="00986055"/>
  </w:style>
  <w:style w:type="character" w:customStyle="1" w:styleId="ft9274">
    <w:name w:val="ft9274"/>
    <w:uiPriority w:val="99"/>
    <w:qFormat/>
    <w:rsid w:val="00986055"/>
  </w:style>
  <w:style w:type="character" w:customStyle="1" w:styleId="ft9282">
    <w:name w:val="ft9282"/>
    <w:uiPriority w:val="99"/>
    <w:qFormat/>
    <w:rsid w:val="00986055"/>
  </w:style>
  <w:style w:type="character" w:customStyle="1" w:styleId="ft9284">
    <w:name w:val="ft9284"/>
    <w:uiPriority w:val="99"/>
    <w:qFormat/>
    <w:rsid w:val="00986055"/>
  </w:style>
  <w:style w:type="character" w:customStyle="1" w:styleId="ft9287">
    <w:name w:val="ft9287"/>
    <w:uiPriority w:val="99"/>
    <w:qFormat/>
    <w:rsid w:val="00986055"/>
  </w:style>
  <w:style w:type="character" w:customStyle="1" w:styleId="ft9293">
    <w:name w:val="ft9293"/>
    <w:uiPriority w:val="99"/>
    <w:qFormat/>
    <w:rsid w:val="00986055"/>
  </w:style>
  <w:style w:type="character" w:customStyle="1" w:styleId="ft9299">
    <w:name w:val="ft9299"/>
    <w:uiPriority w:val="99"/>
    <w:qFormat/>
    <w:rsid w:val="00986055"/>
  </w:style>
  <w:style w:type="character" w:customStyle="1" w:styleId="ft9306">
    <w:name w:val="ft9306"/>
    <w:uiPriority w:val="99"/>
    <w:qFormat/>
    <w:rsid w:val="00986055"/>
  </w:style>
  <w:style w:type="character" w:customStyle="1" w:styleId="ft8849">
    <w:name w:val="ft8849"/>
    <w:uiPriority w:val="99"/>
    <w:qFormat/>
    <w:rsid w:val="00986055"/>
  </w:style>
  <w:style w:type="character" w:customStyle="1" w:styleId="ft9312">
    <w:name w:val="ft9312"/>
    <w:uiPriority w:val="99"/>
    <w:qFormat/>
    <w:rsid w:val="00986055"/>
  </w:style>
  <w:style w:type="character" w:customStyle="1" w:styleId="ft9316">
    <w:name w:val="ft9316"/>
    <w:uiPriority w:val="99"/>
    <w:qFormat/>
    <w:rsid w:val="00986055"/>
  </w:style>
  <w:style w:type="character" w:customStyle="1" w:styleId="ft9324">
    <w:name w:val="ft9324"/>
    <w:uiPriority w:val="99"/>
    <w:qFormat/>
    <w:rsid w:val="00986055"/>
  </w:style>
  <w:style w:type="character" w:customStyle="1" w:styleId="ft9330">
    <w:name w:val="ft9330"/>
    <w:uiPriority w:val="99"/>
    <w:qFormat/>
    <w:rsid w:val="00986055"/>
  </w:style>
  <w:style w:type="character" w:customStyle="1" w:styleId="1810">
    <w:name w:val="Знак Знак1810"/>
    <w:uiPriority w:val="99"/>
    <w:rsid w:val="00986055"/>
    <w:rPr>
      <w:rFonts w:ascii="SimSun" w:eastAsia="SimSun" w:hAnsi="SimSun"/>
      <w:b/>
      <w:caps/>
      <w:sz w:val="24"/>
      <w:lang w:val="ru-RU" w:eastAsia="ru-RU"/>
    </w:rPr>
  </w:style>
  <w:style w:type="character" w:customStyle="1" w:styleId="WW8Num36z0">
    <w:name w:val="WW8Num36z0"/>
    <w:uiPriority w:val="99"/>
    <w:qFormat/>
    <w:rsid w:val="00986055"/>
    <w:rPr>
      <w:rFonts w:ascii="Wingdings" w:hAnsi="Wingdings"/>
    </w:rPr>
  </w:style>
  <w:style w:type="character" w:customStyle="1" w:styleId="WW8Num39z0">
    <w:name w:val="WW8Num39z0"/>
    <w:uiPriority w:val="99"/>
    <w:qFormat/>
    <w:rsid w:val="00986055"/>
    <w:rPr>
      <w:rFonts w:ascii="Wingdings" w:hAnsi="Wingdings"/>
    </w:rPr>
  </w:style>
  <w:style w:type="character" w:customStyle="1" w:styleId="WW8Num42z0">
    <w:name w:val="WW8Num42z0"/>
    <w:uiPriority w:val="99"/>
    <w:qFormat/>
    <w:rsid w:val="00986055"/>
    <w:rPr>
      <w:rFonts w:ascii="Wingdings" w:hAnsi="Wingdings"/>
    </w:rPr>
  </w:style>
  <w:style w:type="character" w:customStyle="1" w:styleId="WW8Num44z0">
    <w:name w:val="WW8Num44z0"/>
    <w:uiPriority w:val="99"/>
    <w:qFormat/>
    <w:rsid w:val="00986055"/>
    <w:rPr>
      <w:rFonts w:ascii="Wingdings" w:hAnsi="Wingdings"/>
    </w:rPr>
  </w:style>
  <w:style w:type="character" w:customStyle="1" w:styleId="WW8Num44z1">
    <w:name w:val="WW8Num44z1"/>
    <w:uiPriority w:val="99"/>
    <w:qFormat/>
    <w:rsid w:val="00986055"/>
    <w:rPr>
      <w:rFonts w:ascii="Courier New" w:hAnsi="Courier New"/>
    </w:rPr>
  </w:style>
  <w:style w:type="character" w:customStyle="1" w:styleId="WW8Num44z3">
    <w:name w:val="WW8Num44z3"/>
    <w:uiPriority w:val="99"/>
    <w:qFormat/>
    <w:rsid w:val="00986055"/>
    <w:rPr>
      <w:rFonts w:ascii="Symbol" w:hAnsi="Symbol"/>
    </w:rPr>
  </w:style>
  <w:style w:type="character" w:customStyle="1" w:styleId="WW8Num47z0">
    <w:name w:val="WW8Num47z0"/>
    <w:uiPriority w:val="99"/>
    <w:qFormat/>
    <w:rsid w:val="00986055"/>
    <w:rPr>
      <w:rFonts w:ascii="Wingdings" w:hAnsi="Wingdings"/>
    </w:rPr>
  </w:style>
  <w:style w:type="character" w:customStyle="1" w:styleId="WW8Num47z1">
    <w:name w:val="WW8Num47z1"/>
    <w:uiPriority w:val="99"/>
    <w:qFormat/>
    <w:rsid w:val="00986055"/>
    <w:rPr>
      <w:rFonts w:ascii="Courier New" w:hAnsi="Courier New"/>
    </w:rPr>
  </w:style>
  <w:style w:type="character" w:customStyle="1" w:styleId="WW8Num47z3">
    <w:name w:val="WW8Num47z3"/>
    <w:uiPriority w:val="99"/>
    <w:qFormat/>
    <w:rsid w:val="00986055"/>
    <w:rPr>
      <w:rFonts w:ascii="Symbol" w:hAnsi="Symbol"/>
    </w:rPr>
  </w:style>
  <w:style w:type="character" w:customStyle="1" w:styleId="WW8Num50z0">
    <w:name w:val="WW8Num50z0"/>
    <w:uiPriority w:val="99"/>
    <w:qFormat/>
    <w:rsid w:val="00986055"/>
    <w:rPr>
      <w:rFonts w:ascii="Wingdings" w:hAnsi="Wingdings"/>
    </w:rPr>
  </w:style>
  <w:style w:type="character" w:customStyle="1" w:styleId="WW8Num51z0">
    <w:name w:val="WW8Num51z0"/>
    <w:uiPriority w:val="99"/>
    <w:qFormat/>
    <w:rsid w:val="00986055"/>
    <w:rPr>
      <w:rFonts w:ascii="Wingdings" w:hAnsi="Wingdings"/>
    </w:rPr>
  </w:style>
  <w:style w:type="character" w:customStyle="1" w:styleId="WW8Num52z0">
    <w:name w:val="WW8Num52z0"/>
    <w:uiPriority w:val="99"/>
    <w:qFormat/>
    <w:rsid w:val="00986055"/>
    <w:rPr>
      <w:rFonts w:ascii="Symbol" w:hAnsi="Symbol"/>
    </w:rPr>
  </w:style>
  <w:style w:type="character" w:customStyle="1" w:styleId="WW8Num53z0">
    <w:name w:val="WW8Num53z0"/>
    <w:uiPriority w:val="99"/>
    <w:qFormat/>
    <w:rsid w:val="00986055"/>
    <w:rPr>
      <w:rFonts w:ascii="Wingdings" w:hAnsi="Wingdings"/>
    </w:rPr>
  </w:style>
  <w:style w:type="character" w:customStyle="1" w:styleId="WW8Num53z1">
    <w:name w:val="WW8Num53z1"/>
    <w:uiPriority w:val="99"/>
    <w:qFormat/>
    <w:rsid w:val="00986055"/>
    <w:rPr>
      <w:rFonts w:ascii="Courier New" w:hAnsi="Courier New"/>
    </w:rPr>
  </w:style>
  <w:style w:type="character" w:customStyle="1" w:styleId="WW8Num53z3">
    <w:name w:val="WW8Num53z3"/>
    <w:uiPriority w:val="99"/>
    <w:qFormat/>
    <w:rsid w:val="00986055"/>
    <w:rPr>
      <w:rFonts w:ascii="Symbol" w:hAnsi="Symbol"/>
    </w:rPr>
  </w:style>
  <w:style w:type="character" w:customStyle="1" w:styleId="WW8Num55z0">
    <w:name w:val="WW8Num55z0"/>
    <w:uiPriority w:val="99"/>
    <w:qFormat/>
    <w:rsid w:val="00986055"/>
    <w:rPr>
      <w:rFonts w:ascii="Symbol" w:hAnsi="Symbol"/>
    </w:rPr>
  </w:style>
  <w:style w:type="character" w:customStyle="1" w:styleId="WW8Num56z0">
    <w:name w:val="WW8Num56z0"/>
    <w:uiPriority w:val="99"/>
    <w:qFormat/>
    <w:rsid w:val="00986055"/>
    <w:rPr>
      <w:rFonts w:ascii="Symbol" w:hAnsi="Symbol"/>
    </w:rPr>
  </w:style>
  <w:style w:type="character" w:customStyle="1" w:styleId="WW8Num59z0">
    <w:name w:val="WW8Num59z0"/>
    <w:uiPriority w:val="99"/>
    <w:qFormat/>
    <w:rsid w:val="00986055"/>
    <w:rPr>
      <w:rFonts w:ascii="Symbol" w:hAnsi="Symbol"/>
    </w:rPr>
  </w:style>
  <w:style w:type="character" w:customStyle="1" w:styleId="WW8Num63z0">
    <w:name w:val="WW8Num63z0"/>
    <w:uiPriority w:val="99"/>
    <w:qFormat/>
    <w:rsid w:val="00986055"/>
    <w:rPr>
      <w:rFonts w:ascii="Symbol" w:hAnsi="Symbol"/>
    </w:rPr>
  </w:style>
  <w:style w:type="character" w:customStyle="1" w:styleId="WW8Num66z0">
    <w:name w:val="WW8Num66z0"/>
    <w:uiPriority w:val="99"/>
    <w:qFormat/>
    <w:rsid w:val="00986055"/>
    <w:rPr>
      <w:rFonts w:ascii="Symbol" w:hAnsi="Symbol"/>
    </w:rPr>
  </w:style>
  <w:style w:type="character" w:customStyle="1" w:styleId="WW8Num69z1">
    <w:name w:val="WW8Num69z1"/>
    <w:uiPriority w:val="99"/>
    <w:qFormat/>
    <w:rsid w:val="00986055"/>
    <w:rPr>
      <w:rFonts w:ascii="Wingdings" w:hAnsi="Wingdings"/>
    </w:rPr>
  </w:style>
  <w:style w:type="character" w:customStyle="1" w:styleId="WW8Num72z0">
    <w:name w:val="WW8Num72z0"/>
    <w:uiPriority w:val="99"/>
    <w:qFormat/>
    <w:rsid w:val="00986055"/>
    <w:rPr>
      <w:rFonts w:ascii="Symbol" w:hAnsi="Symbol"/>
    </w:rPr>
  </w:style>
  <w:style w:type="character" w:customStyle="1" w:styleId="WW8Num72z1">
    <w:name w:val="WW8Num72z1"/>
    <w:uiPriority w:val="99"/>
    <w:qFormat/>
    <w:rsid w:val="00986055"/>
    <w:rPr>
      <w:rFonts w:ascii="Courier New" w:hAnsi="Courier New"/>
    </w:rPr>
  </w:style>
  <w:style w:type="character" w:customStyle="1" w:styleId="WW8Num72z2">
    <w:name w:val="WW8Num72z2"/>
    <w:uiPriority w:val="99"/>
    <w:qFormat/>
    <w:rsid w:val="00986055"/>
    <w:rPr>
      <w:rFonts w:ascii="Wingdings" w:hAnsi="Wingdings"/>
    </w:rPr>
  </w:style>
  <w:style w:type="character" w:customStyle="1" w:styleId="WW8Num74z0">
    <w:name w:val="WW8Num74z0"/>
    <w:uiPriority w:val="99"/>
    <w:qFormat/>
    <w:rsid w:val="00986055"/>
    <w:rPr>
      <w:rFonts w:ascii="Symbol" w:hAnsi="Symbol"/>
    </w:rPr>
  </w:style>
  <w:style w:type="character" w:customStyle="1" w:styleId="WW8Num75z0">
    <w:name w:val="WW8Num75z0"/>
    <w:uiPriority w:val="99"/>
    <w:qFormat/>
    <w:rsid w:val="00986055"/>
    <w:rPr>
      <w:rFonts w:ascii="Wingdings" w:hAnsi="Wingdings"/>
    </w:rPr>
  </w:style>
  <w:style w:type="character" w:customStyle="1" w:styleId="WW8Num75z1">
    <w:name w:val="WW8Num75z1"/>
    <w:uiPriority w:val="99"/>
    <w:qFormat/>
    <w:rsid w:val="00986055"/>
    <w:rPr>
      <w:rFonts w:ascii="Courier New" w:hAnsi="Courier New"/>
    </w:rPr>
  </w:style>
  <w:style w:type="character" w:customStyle="1" w:styleId="WW8Num75z3">
    <w:name w:val="WW8Num75z3"/>
    <w:uiPriority w:val="99"/>
    <w:qFormat/>
    <w:rsid w:val="00986055"/>
    <w:rPr>
      <w:rFonts w:ascii="Symbol" w:hAnsi="Symbol"/>
    </w:rPr>
  </w:style>
  <w:style w:type="character" w:customStyle="1" w:styleId="WW8Num77z0">
    <w:name w:val="WW8Num77z0"/>
    <w:uiPriority w:val="99"/>
    <w:qFormat/>
    <w:rsid w:val="00986055"/>
    <w:rPr>
      <w:rFonts w:ascii="Symbol" w:hAnsi="Symbol"/>
    </w:rPr>
  </w:style>
  <w:style w:type="character" w:customStyle="1" w:styleId="WW8Num78z0">
    <w:name w:val="WW8Num78z0"/>
    <w:uiPriority w:val="99"/>
    <w:qFormat/>
    <w:rsid w:val="00986055"/>
    <w:rPr>
      <w:rFonts w:ascii="Wingdings" w:hAnsi="Wingdings"/>
    </w:rPr>
  </w:style>
  <w:style w:type="character" w:customStyle="1" w:styleId="WW8Num78z1">
    <w:name w:val="WW8Num78z1"/>
    <w:uiPriority w:val="99"/>
    <w:qFormat/>
    <w:rsid w:val="00986055"/>
    <w:rPr>
      <w:rFonts w:ascii="Courier New" w:hAnsi="Courier New"/>
    </w:rPr>
  </w:style>
  <w:style w:type="character" w:customStyle="1" w:styleId="WW8Num78z3">
    <w:name w:val="WW8Num78z3"/>
    <w:uiPriority w:val="99"/>
    <w:qFormat/>
    <w:rsid w:val="00986055"/>
    <w:rPr>
      <w:rFonts w:ascii="Symbol" w:hAnsi="Symbol"/>
    </w:rPr>
  </w:style>
  <w:style w:type="character" w:customStyle="1" w:styleId="WW8Num79z0">
    <w:name w:val="WW8Num79z0"/>
    <w:uiPriority w:val="99"/>
    <w:qFormat/>
    <w:rsid w:val="00986055"/>
    <w:rPr>
      <w:rFonts w:ascii="Symbol" w:hAnsi="Symbol"/>
    </w:rPr>
  </w:style>
  <w:style w:type="character" w:customStyle="1" w:styleId="WW8Num86z0">
    <w:name w:val="WW8Num86z0"/>
    <w:uiPriority w:val="99"/>
    <w:qFormat/>
    <w:rsid w:val="00986055"/>
    <w:rPr>
      <w:rFonts w:ascii="Wingdings" w:hAnsi="Wingdings"/>
    </w:rPr>
  </w:style>
  <w:style w:type="character" w:customStyle="1" w:styleId="WW8Num86z1">
    <w:name w:val="WW8Num86z1"/>
    <w:uiPriority w:val="99"/>
    <w:qFormat/>
    <w:rsid w:val="00986055"/>
    <w:rPr>
      <w:rFonts w:ascii="Courier New" w:hAnsi="Courier New"/>
    </w:rPr>
  </w:style>
  <w:style w:type="character" w:customStyle="1" w:styleId="WW8Num86z3">
    <w:name w:val="WW8Num86z3"/>
    <w:uiPriority w:val="99"/>
    <w:qFormat/>
    <w:rsid w:val="00986055"/>
    <w:rPr>
      <w:rFonts w:ascii="Symbol" w:hAnsi="Symbol"/>
    </w:rPr>
  </w:style>
  <w:style w:type="character" w:customStyle="1" w:styleId="WW8Num87z0">
    <w:name w:val="WW8Num87z0"/>
    <w:uiPriority w:val="99"/>
    <w:qFormat/>
    <w:rsid w:val="00986055"/>
    <w:rPr>
      <w:rFonts w:ascii="Symbol" w:hAnsi="Symbol"/>
    </w:rPr>
  </w:style>
  <w:style w:type="character" w:customStyle="1" w:styleId="WW8Num89z0">
    <w:name w:val="WW8Num89z0"/>
    <w:uiPriority w:val="99"/>
    <w:qFormat/>
    <w:rsid w:val="00986055"/>
    <w:rPr>
      <w:rFonts w:ascii="Symbol" w:hAnsi="Symbol"/>
    </w:rPr>
  </w:style>
  <w:style w:type="character" w:customStyle="1" w:styleId="WW8Num90z0">
    <w:name w:val="WW8Num90z0"/>
    <w:uiPriority w:val="99"/>
    <w:qFormat/>
    <w:rsid w:val="00986055"/>
    <w:rPr>
      <w:rFonts w:ascii="Symbol" w:hAnsi="Symbol"/>
    </w:rPr>
  </w:style>
  <w:style w:type="character" w:customStyle="1" w:styleId="WW8Num92z0">
    <w:name w:val="WW8Num92z0"/>
    <w:uiPriority w:val="99"/>
    <w:qFormat/>
    <w:rsid w:val="00986055"/>
    <w:rPr>
      <w:rFonts w:ascii="Symbol" w:hAnsi="Symbol"/>
    </w:rPr>
  </w:style>
  <w:style w:type="character" w:customStyle="1" w:styleId="WW8Num93z0">
    <w:name w:val="WW8Num93z0"/>
    <w:uiPriority w:val="99"/>
    <w:qFormat/>
    <w:rsid w:val="00986055"/>
    <w:rPr>
      <w:rFonts w:ascii="Wingdings" w:hAnsi="Wingdings"/>
    </w:rPr>
  </w:style>
  <w:style w:type="character" w:customStyle="1" w:styleId="WW8Num93z1">
    <w:name w:val="WW8Num93z1"/>
    <w:uiPriority w:val="99"/>
    <w:qFormat/>
    <w:rsid w:val="00986055"/>
    <w:rPr>
      <w:rFonts w:ascii="Courier New" w:hAnsi="Courier New"/>
    </w:rPr>
  </w:style>
  <w:style w:type="character" w:customStyle="1" w:styleId="WW8Num93z3">
    <w:name w:val="WW8Num93z3"/>
    <w:uiPriority w:val="99"/>
    <w:qFormat/>
    <w:rsid w:val="00986055"/>
    <w:rPr>
      <w:rFonts w:ascii="Symbol" w:hAnsi="Symbol"/>
    </w:rPr>
  </w:style>
  <w:style w:type="character" w:customStyle="1" w:styleId="WW8Num94z0">
    <w:name w:val="WW8Num94z0"/>
    <w:uiPriority w:val="99"/>
    <w:qFormat/>
    <w:rsid w:val="00986055"/>
    <w:rPr>
      <w:rFonts w:ascii="Symbol" w:hAnsi="Symbol"/>
    </w:rPr>
  </w:style>
  <w:style w:type="character" w:customStyle="1" w:styleId="WW8Num97z0">
    <w:name w:val="WW8Num97z0"/>
    <w:uiPriority w:val="99"/>
    <w:qFormat/>
    <w:rsid w:val="00986055"/>
    <w:rPr>
      <w:rFonts w:ascii="Symbol" w:hAnsi="Symbol"/>
    </w:rPr>
  </w:style>
  <w:style w:type="character" w:customStyle="1" w:styleId="WW8Num99z0">
    <w:name w:val="WW8Num99z0"/>
    <w:uiPriority w:val="99"/>
    <w:qFormat/>
    <w:rsid w:val="00986055"/>
    <w:rPr>
      <w:rFonts w:ascii="Symbol" w:hAnsi="Symbol"/>
    </w:rPr>
  </w:style>
  <w:style w:type="character" w:customStyle="1" w:styleId="WW8Num101z0">
    <w:name w:val="WW8Num101z0"/>
    <w:uiPriority w:val="99"/>
    <w:qFormat/>
    <w:rsid w:val="00986055"/>
    <w:rPr>
      <w:rFonts w:ascii="Symbol" w:hAnsi="Symbol"/>
    </w:rPr>
  </w:style>
  <w:style w:type="character" w:customStyle="1" w:styleId="WW8Num104z0">
    <w:name w:val="WW8Num104z0"/>
    <w:uiPriority w:val="99"/>
    <w:qFormat/>
    <w:rsid w:val="00986055"/>
    <w:rPr>
      <w:rFonts w:ascii="Symbol" w:hAnsi="Symbol"/>
    </w:rPr>
  </w:style>
  <w:style w:type="character" w:customStyle="1" w:styleId="WW8Num107z0">
    <w:name w:val="WW8Num107z0"/>
    <w:uiPriority w:val="99"/>
    <w:qFormat/>
    <w:rsid w:val="00986055"/>
    <w:rPr>
      <w:rFonts w:ascii="Symbol" w:hAnsi="Symbol"/>
    </w:rPr>
  </w:style>
  <w:style w:type="character" w:customStyle="1" w:styleId="WW8Num109z0">
    <w:name w:val="WW8Num109z0"/>
    <w:uiPriority w:val="99"/>
    <w:qFormat/>
    <w:rsid w:val="00986055"/>
    <w:rPr>
      <w:rFonts w:ascii="Symbol" w:hAnsi="Symbol"/>
    </w:rPr>
  </w:style>
  <w:style w:type="character" w:customStyle="1" w:styleId="WW8Num112z1">
    <w:name w:val="WW8Num112z1"/>
    <w:uiPriority w:val="99"/>
    <w:qFormat/>
    <w:rsid w:val="00986055"/>
    <w:rPr>
      <w:color w:val="000000"/>
    </w:rPr>
  </w:style>
  <w:style w:type="character" w:customStyle="1" w:styleId="WW8Num114z0">
    <w:name w:val="WW8Num114z0"/>
    <w:uiPriority w:val="99"/>
    <w:qFormat/>
    <w:rsid w:val="00986055"/>
    <w:rPr>
      <w:rFonts w:ascii="Symbol" w:hAnsi="Symbol"/>
    </w:rPr>
  </w:style>
  <w:style w:type="character" w:customStyle="1" w:styleId="WW8Num117z0">
    <w:name w:val="WW8Num117z0"/>
    <w:uiPriority w:val="99"/>
    <w:qFormat/>
    <w:rsid w:val="00986055"/>
    <w:rPr>
      <w:rFonts w:ascii="Symbol" w:hAnsi="Symbol"/>
    </w:rPr>
  </w:style>
  <w:style w:type="character" w:customStyle="1" w:styleId="WW8Num118z0">
    <w:name w:val="WW8Num118z0"/>
    <w:uiPriority w:val="99"/>
    <w:qFormat/>
    <w:rsid w:val="00986055"/>
    <w:rPr>
      <w:rFonts w:ascii="Wingdings" w:hAnsi="Wingdings"/>
    </w:rPr>
  </w:style>
  <w:style w:type="character" w:customStyle="1" w:styleId="WW8Num118z1">
    <w:name w:val="WW8Num118z1"/>
    <w:uiPriority w:val="99"/>
    <w:qFormat/>
    <w:rsid w:val="00986055"/>
    <w:rPr>
      <w:rFonts w:ascii="Courier New" w:hAnsi="Courier New"/>
    </w:rPr>
  </w:style>
  <w:style w:type="character" w:customStyle="1" w:styleId="WW8Num118z3">
    <w:name w:val="WW8Num118z3"/>
    <w:uiPriority w:val="99"/>
    <w:qFormat/>
    <w:rsid w:val="00986055"/>
    <w:rPr>
      <w:rFonts w:ascii="Symbol" w:hAnsi="Symbol"/>
    </w:rPr>
  </w:style>
  <w:style w:type="character" w:customStyle="1" w:styleId="WW8Num120z0">
    <w:name w:val="WW8Num120z0"/>
    <w:uiPriority w:val="99"/>
    <w:qFormat/>
    <w:rsid w:val="00986055"/>
    <w:rPr>
      <w:rFonts w:ascii="Symbol" w:hAnsi="Symbol"/>
    </w:rPr>
  </w:style>
  <w:style w:type="character" w:customStyle="1" w:styleId="WW8Num121z0">
    <w:name w:val="WW8Num121z0"/>
    <w:uiPriority w:val="99"/>
    <w:qFormat/>
    <w:rsid w:val="00986055"/>
    <w:rPr>
      <w:rFonts w:ascii="Symbol" w:hAnsi="Symbol"/>
    </w:rPr>
  </w:style>
  <w:style w:type="character" w:customStyle="1" w:styleId="WW8Num124z0">
    <w:name w:val="WW8Num124z0"/>
    <w:uiPriority w:val="99"/>
    <w:qFormat/>
    <w:rsid w:val="00986055"/>
    <w:rPr>
      <w:rFonts w:ascii="Symbol" w:hAnsi="Symbol"/>
    </w:rPr>
  </w:style>
  <w:style w:type="character" w:customStyle="1" w:styleId="WW8Num125z0">
    <w:name w:val="WW8Num125z0"/>
    <w:uiPriority w:val="99"/>
    <w:qFormat/>
    <w:rsid w:val="00986055"/>
    <w:rPr>
      <w:rFonts w:ascii="Wingdings" w:hAnsi="Wingdings"/>
    </w:rPr>
  </w:style>
  <w:style w:type="character" w:customStyle="1" w:styleId="WW8Num125z1">
    <w:name w:val="WW8Num125z1"/>
    <w:uiPriority w:val="99"/>
    <w:qFormat/>
    <w:rsid w:val="00986055"/>
    <w:rPr>
      <w:rFonts w:ascii="Courier New" w:hAnsi="Courier New"/>
    </w:rPr>
  </w:style>
  <w:style w:type="character" w:customStyle="1" w:styleId="WW8Num125z3">
    <w:name w:val="WW8Num125z3"/>
    <w:uiPriority w:val="99"/>
    <w:qFormat/>
    <w:rsid w:val="00986055"/>
    <w:rPr>
      <w:rFonts w:ascii="Symbol" w:hAnsi="Symbol"/>
    </w:rPr>
  </w:style>
  <w:style w:type="character" w:customStyle="1" w:styleId="WW8Num126z0">
    <w:name w:val="WW8Num126z0"/>
    <w:uiPriority w:val="99"/>
    <w:qFormat/>
    <w:rsid w:val="00986055"/>
    <w:rPr>
      <w:rFonts w:ascii="Symbol" w:hAnsi="Symbol"/>
    </w:rPr>
  </w:style>
  <w:style w:type="character" w:customStyle="1" w:styleId="WW8Num127z0">
    <w:name w:val="WW8Num127z0"/>
    <w:uiPriority w:val="99"/>
    <w:qFormat/>
    <w:rsid w:val="00986055"/>
    <w:rPr>
      <w:rFonts w:ascii="Symbol" w:hAnsi="Symbol"/>
    </w:rPr>
  </w:style>
  <w:style w:type="character" w:customStyle="1" w:styleId="WW8Num130z0">
    <w:name w:val="WW8Num130z0"/>
    <w:uiPriority w:val="99"/>
    <w:qFormat/>
    <w:rsid w:val="00986055"/>
    <w:rPr>
      <w:rFonts w:ascii="Symbol" w:hAnsi="Symbol"/>
    </w:rPr>
  </w:style>
  <w:style w:type="character" w:customStyle="1" w:styleId="WW8Num131z0">
    <w:name w:val="WW8Num131z0"/>
    <w:uiPriority w:val="99"/>
    <w:qFormat/>
    <w:rsid w:val="00986055"/>
    <w:rPr>
      <w:rFonts w:ascii="Symbol" w:hAnsi="Symbol"/>
    </w:rPr>
  </w:style>
  <w:style w:type="character" w:customStyle="1" w:styleId="WW8Num132z0">
    <w:name w:val="WW8Num132z0"/>
    <w:uiPriority w:val="99"/>
    <w:qFormat/>
    <w:rsid w:val="00986055"/>
    <w:rPr>
      <w:rFonts w:ascii="Symbol" w:hAnsi="Symbol"/>
    </w:rPr>
  </w:style>
  <w:style w:type="character" w:customStyle="1" w:styleId="WW8Num134z0">
    <w:name w:val="WW8Num134z0"/>
    <w:uiPriority w:val="99"/>
    <w:qFormat/>
    <w:rsid w:val="00986055"/>
    <w:rPr>
      <w:rFonts w:ascii="Wingdings" w:hAnsi="Wingdings"/>
    </w:rPr>
  </w:style>
  <w:style w:type="character" w:customStyle="1" w:styleId="WW8Num136z0">
    <w:name w:val="WW8Num136z0"/>
    <w:uiPriority w:val="99"/>
    <w:qFormat/>
    <w:rsid w:val="00986055"/>
    <w:rPr>
      <w:rFonts w:ascii="Symbol" w:hAnsi="Symbol"/>
    </w:rPr>
  </w:style>
  <w:style w:type="character" w:customStyle="1" w:styleId="WW8Num139z0">
    <w:name w:val="WW8Num139z0"/>
    <w:uiPriority w:val="99"/>
    <w:qFormat/>
    <w:rsid w:val="00986055"/>
    <w:rPr>
      <w:rFonts w:ascii="Symbol" w:hAnsi="Symbol"/>
    </w:rPr>
  </w:style>
  <w:style w:type="character" w:customStyle="1" w:styleId="WW8Num143z0">
    <w:name w:val="WW8Num143z0"/>
    <w:uiPriority w:val="99"/>
    <w:qFormat/>
    <w:rsid w:val="00986055"/>
    <w:rPr>
      <w:rFonts w:ascii="Symbol" w:hAnsi="Symbol"/>
    </w:rPr>
  </w:style>
  <w:style w:type="character" w:customStyle="1" w:styleId="WW8Num144z0">
    <w:name w:val="WW8Num144z0"/>
    <w:uiPriority w:val="99"/>
    <w:qFormat/>
    <w:rsid w:val="00986055"/>
    <w:rPr>
      <w:rFonts w:ascii="Symbol" w:hAnsi="Symbol"/>
    </w:rPr>
  </w:style>
  <w:style w:type="character" w:customStyle="1" w:styleId="WW8Num145z0">
    <w:name w:val="WW8Num145z0"/>
    <w:uiPriority w:val="99"/>
    <w:qFormat/>
    <w:rsid w:val="00986055"/>
    <w:rPr>
      <w:rFonts w:ascii="Symbol" w:hAnsi="Symbol"/>
    </w:rPr>
  </w:style>
  <w:style w:type="character" w:customStyle="1" w:styleId="WW8Num146z0">
    <w:name w:val="WW8Num146z0"/>
    <w:uiPriority w:val="99"/>
    <w:qFormat/>
    <w:rsid w:val="00986055"/>
    <w:rPr>
      <w:rFonts w:ascii="Symbol" w:hAnsi="Symbol"/>
    </w:rPr>
  </w:style>
  <w:style w:type="character" w:customStyle="1" w:styleId="WW8Num147z0">
    <w:name w:val="WW8Num147z0"/>
    <w:uiPriority w:val="99"/>
    <w:qFormat/>
    <w:rsid w:val="00986055"/>
    <w:rPr>
      <w:rFonts w:ascii="Wingdings" w:hAnsi="Wingdings"/>
    </w:rPr>
  </w:style>
  <w:style w:type="character" w:customStyle="1" w:styleId="WW8Num147z1">
    <w:name w:val="WW8Num147z1"/>
    <w:uiPriority w:val="99"/>
    <w:qFormat/>
    <w:rsid w:val="00986055"/>
    <w:rPr>
      <w:rFonts w:ascii="Courier New" w:hAnsi="Courier New"/>
    </w:rPr>
  </w:style>
  <w:style w:type="character" w:customStyle="1" w:styleId="WW8Num147z3">
    <w:name w:val="WW8Num147z3"/>
    <w:uiPriority w:val="99"/>
    <w:qFormat/>
    <w:rsid w:val="00986055"/>
    <w:rPr>
      <w:rFonts w:ascii="Symbol" w:hAnsi="Symbol"/>
    </w:rPr>
  </w:style>
  <w:style w:type="character" w:customStyle="1" w:styleId="WW8Num150z0">
    <w:name w:val="WW8Num150z0"/>
    <w:uiPriority w:val="99"/>
    <w:qFormat/>
    <w:rsid w:val="00986055"/>
    <w:rPr>
      <w:rFonts w:ascii="Symbol" w:hAnsi="Symbol"/>
    </w:rPr>
  </w:style>
  <w:style w:type="character" w:customStyle="1" w:styleId="WW8Num157z0">
    <w:name w:val="WW8Num157z0"/>
    <w:uiPriority w:val="99"/>
    <w:qFormat/>
    <w:rsid w:val="00986055"/>
    <w:rPr>
      <w:rFonts w:ascii="Symbol" w:hAnsi="Symbol"/>
    </w:rPr>
  </w:style>
  <w:style w:type="character" w:customStyle="1" w:styleId="WW8Num159z0">
    <w:name w:val="WW8Num159z0"/>
    <w:uiPriority w:val="99"/>
    <w:qFormat/>
    <w:rsid w:val="00986055"/>
    <w:rPr>
      <w:rFonts w:ascii="Symbol" w:hAnsi="Symbol"/>
    </w:rPr>
  </w:style>
  <w:style w:type="character" w:customStyle="1" w:styleId="WW8Num160z0">
    <w:name w:val="WW8Num160z0"/>
    <w:uiPriority w:val="99"/>
    <w:qFormat/>
    <w:rsid w:val="00986055"/>
    <w:rPr>
      <w:rFonts w:ascii="Symbol" w:hAnsi="Symbol"/>
    </w:rPr>
  </w:style>
  <w:style w:type="character" w:customStyle="1" w:styleId="WW8Num162z0">
    <w:name w:val="WW8Num162z0"/>
    <w:uiPriority w:val="99"/>
    <w:qFormat/>
    <w:rsid w:val="00986055"/>
    <w:rPr>
      <w:rFonts w:ascii="Symbol" w:hAnsi="Symbol"/>
    </w:rPr>
  </w:style>
  <w:style w:type="character" w:customStyle="1" w:styleId="WW8Num163z0">
    <w:name w:val="WW8Num163z0"/>
    <w:uiPriority w:val="99"/>
    <w:qFormat/>
    <w:rsid w:val="00986055"/>
    <w:rPr>
      <w:rFonts w:ascii="Symbol" w:hAnsi="Symbol"/>
    </w:rPr>
  </w:style>
  <w:style w:type="character" w:customStyle="1" w:styleId="WW8Num164z0">
    <w:name w:val="WW8Num164z0"/>
    <w:uiPriority w:val="99"/>
    <w:qFormat/>
    <w:rsid w:val="00986055"/>
    <w:rPr>
      <w:rFonts w:ascii="Wingdings" w:hAnsi="Wingdings"/>
    </w:rPr>
  </w:style>
  <w:style w:type="character" w:customStyle="1" w:styleId="WW8Num164z1">
    <w:name w:val="WW8Num164z1"/>
    <w:uiPriority w:val="99"/>
    <w:qFormat/>
    <w:rsid w:val="00986055"/>
    <w:rPr>
      <w:rFonts w:ascii="Courier New" w:hAnsi="Courier New"/>
    </w:rPr>
  </w:style>
  <w:style w:type="character" w:customStyle="1" w:styleId="WW8Num164z3">
    <w:name w:val="WW8Num164z3"/>
    <w:uiPriority w:val="99"/>
    <w:qFormat/>
    <w:rsid w:val="00986055"/>
    <w:rPr>
      <w:rFonts w:ascii="Symbol" w:hAnsi="Symbol"/>
    </w:rPr>
  </w:style>
  <w:style w:type="character" w:customStyle="1" w:styleId="WW8Num168z0">
    <w:name w:val="WW8Num168z0"/>
    <w:uiPriority w:val="99"/>
    <w:qFormat/>
    <w:rsid w:val="00986055"/>
    <w:rPr>
      <w:rFonts w:ascii="Symbol" w:hAnsi="Symbol"/>
    </w:rPr>
  </w:style>
  <w:style w:type="character" w:customStyle="1" w:styleId="WW8Num169z0">
    <w:name w:val="WW8Num169z0"/>
    <w:uiPriority w:val="99"/>
    <w:qFormat/>
    <w:rsid w:val="00986055"/>
    <w:rPr>
      <w:rFonts w:ascii="Symbol" w:hAnsi="Symbol"/>
    </w:rPr>
  </w:style>
  <w:style w:type="character" w:customStyle="1" w:styleId="WW8Num170z0">
    <w:name w:val="WW8Num170z0"/>
    <w:uiPriority w:val="99"/>
    <w:qFormat/>
    <w:rsid w:val="00986055"/>
    <w:rPr>
      <w:rFonts w:ascii="Symbol" w:hAnsi="Symbol"/>
    </w:rPr>
  </w:style>
  <w:style w:type="character" w:customStyle="1" w:styleId="WW8Num174z0">
    <w:name w:val="WW8Num174z0"/>
    <w:uiPriority w:val="99"/>
    <w:qFormat/>
    <w:rsid w:val="00986055"/>
    <w:rPr>
      <w:rFonts w:ascii="Symbol" w:hAnsi="Symbol"/>
    </w:rPr>
  </w:style>
  <w:style w:type="character" w:customStyle="1" w:styleId="WW8Num177z0">
    <w:name w:val="WW8Num177z0"/>
    <w:uiPriority w:val="99"/>
    <w:qFormat/>
    <w:rsid w:val="00986055"/>
    <w:rPr>
      <w:rFonts w:ascii="Symbol" w:hAnsi="Symbol"/>
    </w:rPr>
  </w:style>
  <w:style w:type="character" w:customStyle="1" w:styleId="WW8Num178z0">
    <w:name w:val="WW8Num178z0"/>
    <w:uiPriority w:val="99"/>
    <w:qFormat/>
    <w:rsid w:val="00986055"/>
    <w:rPr>
      <w:rFonts w:ascii="Symbol" w:hAnsi="Symbol"/>
    </w:rPr>
  </w:style>
  <w:style w:type="character" w:customStyle="1" w:styleId="WW8Num182z0">
    <w:name w:val="WW8Num182z0"/>
    <w:uiPriority w:val="99"/>
    <w:qFormat/>
    <w:rsid w:val="00986055"/>
    <w:rPr>
      <w:rFonts w:ascii="Symbol" w:hAnsi="Symbol"/>
    </w:rPr>
  </w:style>
  <w:style w:type="character" w:customStyle="1" w:styleId="WW8Num37z0">
    <w:name w:val="WW8Num37z0"/>
    <w:uiPriority w:val="99"/>
    <w:qFormat/>
    <w:rsid w:val="00986055"/>
    <w:rPr>
      <w:rFonts w:ascii="Wingdings" w:hAnsi="Wingdings"/>
    </w:rPr>
  </w:style>
  <w:style w:type="character" w:customStyle="1" w:styleId="WW8Num38z0">
    <w:name w:val="WW8Num38z0"/>
    <w:uiPriority w:val="99"/>
    <w:qFormat/>
    <w:rsid w:val="00986055"/>
    <w:rPr>
      <w:rFonts w:ascii="Wingdings" w:hAnsi="Wingdings"/>
    </w:rPr>
  </w:style>
  <w:style w:type="character" w:customStyle="1" w:styleId="WW8Num40z0">
    <w:name w:val="WW8Num40z0"/>
    <w:uiPriority w:val="99"/>
    <w:qFormat/>
    <w:rsid w:val="00986055"/>
    <w:rPr>
      <w:rFonts w:ascii="Wingdings" w:hAnsi="Wingdings"/>
    </w:rPr>
  </w:style>
  <w:style w:type="character" w:customStyle="1" w:styleId="WW8Num41z0">
    <w:name w:val="WW8Num41z0"/>
    <w:uiPriority w:val="99"/>
    <w:qFormat/>
    <w:rsid w:val="00986055"/>
    <w:rPr>
      <w:rFonts w:ascii="Wingdings" w:hAnsi="Wingdings"/>
    </w:rPr>
  </w:style>
  <w:style w:type="character" w:customStyle="1" w:styleId="WW8Num43z0">
    <w:name w:val="WW8Num43z0"/>
    <w:uiPriority w:val="99"/>
    <w:qFormat/>
    <w:rsid w:val="00986055"/>
    <w:rPr>
      <w:rFonts w:ascii="Wingdings" w:hAnsi="Wingdings"/>
    </w:rPr>
  </w:style>
  <w:style w:type="character" w:customStyle="1" w:styleId="WW8Num20z1">
    <w:name w:val="WW8Num20z1"/>
    <w:uiPriority w:val="99"/>
    <w:qFormat/>
    <w:rsid w:val="00986055"/>
    <w:rPr>
      <w:rFonts w:ascii="Courier New" w:hAnsi="Courier New"/>
    </w:rPr>
  </w:style>
  <w:style w:type="character" w:customStyle="1" w:styleId="WW8Num20z3">
    <w:name w:val="WW8Num20z3"/>
    <w:uiPriority w:val="99"/>
    <w:qFormat/>
    <w:rsid w:val="00986055"/>
    <w:rPr>
      <w:rFonts w:ascii="Symbol" w:hAnsi="Symbol"/>
    </w:rPr>
  </w:style>
  <w:style w:type="character" w:customStyle="1" w:styleId="WW8Num26z3">
    <w:name w:val="WW8Num26z3"/>
    <w:uiPriority w:val="99"/>
    <w:qFormat/>
    <w:rsid w:val="00986055"/>
    <w:rPr>
      <w:rFonts w:ascii="Symbol" w:hAnsi="Symbol"/>
    </w:rPr>
  </w:style>
  <w:style w:type="character" w:customStyle="1" w:styleId="WW8Num33z0">
    <w:name w:val="WW8Num33z0"/>
    <w:uiPriority w:val="99"/>
    <w:qFormat/>
    <w:rsid w:val="00986055"/>
    <w:rPr>
      <w:rFonts w:ascii="Wingdings" w:hAnsi="Wingdings"/>
    </w:rPr>
  </w:style>
  <w:style w:type="character" w:customStyle="1" w:styleId="WW8Num33z3">
    <w:name w:val="WW8Num33z3"/>
    <w:uiPriority w:val="99"/>
    <w:qFormat/>
    <w:rsid w:val="00986055"/>
    <w:rPr>
      <w:rFonts w:ascii="Symbol" w:hAnsi="Symbol"/>
    </w:rPr>
  </w:style>
  <w:style w:type="character" w:customStyle="1" w:styleId="WW8Num33z4">
    <w:name w:val="WW8Num33z4"/>
    <w:uiPriority w:val="99"/>
    <w:qFormat/>
    <w:rsid w:val="00986055"/>
    <w:rPr>
      <w:rFonts w:ascii="Courier New" w:hAnsi="Courier New"/>
    </w:rPr>
  </w:style>
  <w:style w:type="character" w:customStyle="1" w:styleId="WW8Num34z0">
    <w:name w:val="WW8Num34z0"/>
    <w:uiPriority w:val="99"/>
    <w:qFormat/>
    <w:rsid w:val="00986055"/>
    <w:rPr>
      <w:rFonts w:ascii="Wingdings" w:hAnsi="Wingdings"/>
    </w:rPr>
  </w:style>
  <w:style w:type="character" w:customStyle="1" w:styleId="WW8Num34z1">
    <w:name w:val="WW8Num34z1"/>
    <w:uiPriority w:val="99"/>
    <w:qFormat/>
    <w:rsid w:val="00986055"/>
    <w:rPr>
      <w:rFonts w:ascii="Courier New" w:hAnsi="Courier New"/>
    </w:rPr>
  </w:style>
  <w:style w:type="character" w:customStyle="1" w:styleId="WW8Num34z3">
    <w:name w:val="WW8Num34z3"/>
    <w:uiPriority w:val="99"/>
    <w:qFormat/>
    <w:rsid w:val="00986055"/>
    <w:rPr>
      <w:rFonts w:ascii="Symbol" w:hAnsi="Symbol"/>
    </w:rPr>
  </w:style>
  <w:style w:type="character" w:customStyle="1" w:styleId="WW8Num35z0">
    <w:name w:val="WW8Num35z0"/>
    <w:uiPriority w:val="99"/>
    <w:qFormat/>
    <w:rsid w:val="00986055"/>
    <w:rPr>
      <w:rFonts w:ascii="Wingdings" w:hAnsi="Wingdings"/>
    </w:rPr>
  </w:style>
  <w:style w:type="character" w:customStyle="1" w:styleId="WW8Num35z1">
    <w:name w:val="WW8Num35z1"/>
    <w:uiPriority w:val="99"/>
    <w:qFormat/>
    <w:rsid w:val="00986055"/>
    <w:rPr>
      <w:rFonts w:ascii="Courier New" w:hAnsi="Courier New"/>
    </w:rPr>
  </w:style>
  <w:style w:type="character" w:customStyle="1" w:styleId="WW8Num35z3">
    <w:name w:val="WW8Num35z3"/>
    <w:uiPriority w:val="99"/>
    <w:qFormat/>
    <w:rsid w:val="00986055"/>
    <w:rPr>
      <w:rFonts w:ascii="Symbol" w:hAnsi="Symbol"/>
    </w:rPr>
  </w:style>
  <w:style w:type="character" w:customStyle="1" w:styleId="WW8Num36z1">
    <w:name w:val="WW8Num36z1"/>
    <w:uiPriority w:val="99"/>
    <w:qFormat/>
    <w:rsid w:val="00986055"/>
    <w:rPr>
      <w:rFonts w:ascii="Courier New" w:hAnsi="Courier New"/>
    </w:rPr>
  </w:style>
  <w:style w:type="character" w:customStyle="1" w:styleId="WW8Num36z3">
    <w:name w:val="WW8Num36z3"/>
    <w:uiPriority w:val="99"/>
    <w:qFormat/>
    <w:rsid w:val="00986055"/>
    <w:rPr>
      <w:rFonts w:ascii="Symbol" w:hAnsi="Symbol"/>
    </w:rPr>
  </w:style>
  <w:style w:type="character" w:customStyle="1" w:styleId="WW8Num37z1">
    <w:name w:val="WW8Num37z1"/>
    <w:uiPriority w:val="99"/>
    <w:qFormat/>
    <w:rsid w:val="00986055"/>
    <w:rPr>
      <w:rFonts w:ascii="Courier New" w:hAnsi="Courier New"/>
    </w:rPr>
  </w:style>
  <w:style w:type="character" w:customStyle="1" w:styleId="WW8Num37z3">
    <w:name w:val="WW8Num37z3"/>
    <w:uiPriority w:val="99"/>
    <w:qFormat/>
    <w:rsid w:val="00986055"/>
    <w:rPr>
      <w:rFonts w:ascii="Symbol" w:hAnsi="Symbol"/>
    </w:rPr>
  </w:style>
  <w:style w:type="character" w:customStyle="1" w:styleId="WW8Num39z1">
    <w:name w:val="WW8Num39z1"/>
    <w:uiPriority w:val="99"/>
    <w:qFormat/>
    <w:rsid w:val="00986055"/>
    <w:rPr>
      <w:rFonts w:ascii="Times New Roman" w:hAnsi="Times New Roman"/>
    </w:rPr>
  </w:style>
  <w:style w:type="character" w:customStyle="1" w:styleId="WW8Num39z3">
    <w:name w:val="WW8Num39z3"/>
    <w:uiPriority w:val="99"/>
    <w:qFormat/>
    <w:rsid w:val="00986055"/>
    <w:rPr>
      <w:rFonts w:ascii="Symbol" w:hAnsi="Symbol"/>
    </w:rPr>
  </w:style>
  <w:style w:type="character" w:customStyle="1" w:styleId="WW8Num39z4">
    <w:name w:val="WW8Num39z4"/>
    <w:uiPriority w:val="99"/>
    <w:qFormat/>
    <w:rsid w:val="00986055"/>
    <w:rPr>
      <w:rFonts w:ascii="Courier New" w:hAnsi="Courier New"/>
    </w:rPr>
  </w:style>
  <w:style w:type="character" w:customStyle="1" w:styleId="WW8Num42z1">
    <w:name w:val="WW8Num42z1"/>
    <w:uiPriority w:val="99"/>
    <w:qFormat/>
    <w:rsid w:val="00986055"/>
    <w:rPr>
      <w:rFonts w:ascii="Courier New" w:hAnsi="Courier New"/>
    </w:rPr>
  </w:style>
  <w:style w:type="character" w:customStyle="1" w:styleId="WW8Num42z3">
    <w:name w:val="WW8Num42z3"/>
    <w:uiPriority w:val="99"/>
    <w:qFormat/>
    <w:rsid w:val="00986055"/>
    <w:rPr>
      <w:rFonts w:ascii="Symbol" w:hAnsi="Symbol"/>
    </w:rPr>
  </w:style>
  <w:style w:type="character" w:customStyle="1" w:styleId="WW8Num45z0">
    <w:name w:val="WW8Num45z0"/>
    <w:uiPriority w:val="99"/>
    <w:qFormat/>
    <w:rsid w:val="00986055"/>
    <w:rPr>
      <w:rFonts w:ascii="Wingdings" w:hAnsi="Wingdings"/>
    </w:rPr>
  </w:style>
  <w:style w:type="character" w:customStyle="1" w:styleId="WW8Num45z1">
    <w:name w:val="WW8Num45z1"/>
    <w:uiPriority w:val="99"/>
    <w:qFormat/>
    <w:rsid w:val="00986055"/>
    <w:rPr>
      <w:rFonts w:ascii="Courier New" w:hAnsi="Courier New"/>
    </w:rPr>
  </w:style>
  <w:style w:type="character" w:customStyle="1" w:styleId="WW8Num45z3">
    <w:name w:val="WW8Num45z3"/>
    <w:uiPriority w:val="99"/>
    <w:qFormat/>
    <w:rsid w:val="00986055"/>
    <w:rPr>
      <w:rFonts w:ascii="Symbol" w:hAnsi="Symbol"/>
    </w:rPr>
  </w:style>
  <w:style w:type="character" w:customStyle="1" w:styleId="WW8Num46z0">
    <w:name w:val="WW8Num46z0"/>
    <w:uiPriority w:val="99"/>
    <w:qFormat/>
    <w:rsid w:val="00986055"/>
    <w:rPr>
      <w:rFonts w:ascii="Wingdings" w:hAnsi="Wingdings"/>
    </w:rPr>
  </w:style>
  <w:style w:type="character" w:customStyle="1" w:styleId="WW8Num46z1">
    <w:name w:val="WW8Num46z1"/>
    <w:uiPriority w:val="99"/>
    <w:qFormat/>
    <w:rsid w:val="00986055"/>
    <w:rPr>
      <w:rFonts w:ascii="Courier New" w:hAnsi="Courier New"/>
    </w:rPr>
  </w:style>
  <w:style w:type="character" w:customStyle="1" w:styleId="WW8Num46z3">
    <w:name w:val="WW8Num46z3"/>
    <w:uiPriority w:val="99"/>
    <w:qFormat/>
    <w:rsid w:val="00986055"/>
    <w:rPr>
      <w:rFonts w:ascii="Symbol" w:hAnsi="Symbol"/>
    </w:rPr>
  </w:style>
  <w:style w:type="character" w:customStyle="1" w:styleId="WW8Num48z0">
    <w:name w:val="WW8Num48z0"/>
    <w:uiPriority w:val="99"/>
    <w:qFormat/>
    <w:rsid w:val="00986055"/>
    <w:rPr>
      <w:rFonts w:ascii="Wingdings" w:hAnsi="Wingdings"/>
    </w:rPr>
  </w:style>
  <w:style w:type="character" w:customStyle="1" w:styleId="WW8Num48z1">
    <w:name w:val="WW8Num48z1"/>
    <w:uiPriority w:val="99"/>
    <w:qFormat/>
    <w:rsid w:val="00986055"/>
    <w:rPr>
      <w:rFonts w:ascii="Courier New" w:hAnsi="Courier New"/>
    </w:rPr>
  </w:style>
  <w:style w:type="character" w:customStyle="1" w:styleId="WW8Num48z3">
    <w:name w:val="WW8Num48z3"/>
    <w:uiPriority w:val="99"/>
    <w:qFormat/>
    <w:rsid w:val="00986055"/>
    <w:rPr>
      <w:rFonts w:ascii="Symbol" w:hAnsi="Symbol"/>
    </w:rPr>
  </w:style>
  <w:style w:type="character" w:customStyle="1" w:styleId="WW8Num49z0">
    <w:name w:val="WW8Num49z0"/>
    <w:uiPriority w:val="99"/>
    <w:qFormat/>
    <w:rsid w:val="00986055"/>
    <w:rPr>
      <w:rFonts w:ascii="Wingdings" w:hAnsi="Wingdings"/>
    </w:rPr>
  </w:style>
  <w:style w:type="character" w:customStyle="1" w:styleId="WW8Num49z1">
    <w:name w:val="WW8Num49z1"/>
    <w:uiPriority w:val="99"/>
    <w:qFormat/>
    <w:rsid w:val="00986055"/>
    <w:rPr>
      <w:rFonts w:ascii="Courier New" w:hAnsi="Courier New"/>
    </w:rPr>
  </w:style>
  <w:style w:type="character" w:customStyle="1" w:styleId="WW8Num49z3">
    <w:name w:val="WW8Num49z3"/>
    <w:uiPriority w:val="99"/>
    <w:qFormat/>
    <w:rsid w:val="00986055"/>
    <w:rPr>
      <w:rFonts w:ascii="Symbol" w:hAnsi="Symbol"/>
    </w:rPr>
  </w:style>
  <w:style w:type="character" w:customStyle="1" w:styleId="WW8Num50z1">
    <w:name w:val="WW8Num50z1"/>
    <w:uiPriority w:val="99"/>
    <w:qFormat/>
    <w:rsid w:val="00986055"/>
    <w:rPr>
      <w:rFonts w:ascii="Courier New" w:hAnsi="Courier New"/>
    </w:rPr>
  </w:style>
  <w:style w:type="character" w:customStyle="1" w:styleId="WW8Num50z3">
    <w:name w:val="WW8Num50z3"/>
    <w:uiPriority w:val="99"/>
    <w:qFormat/>
    <w:rsid w:val="00986055"/>
    <w:rPr>
      <w:rFonts w:ascii="Symbol" w:hAnsi="Symbol"/>
    </w:rPr>
  </w:style>
  <w:style w:type="character" w:customStyle="1" w:styleId="WW8Num51z1">
    <w:name w:val="WW8Num51z1"/>
    <w:uiPriority w:val="99"/>
    <w:qFormat/>
    <w:rsid w:val="00986055"/>
    <w:rPr>
      <w:rFonts w:ascii="Courier New" w:hAnsi="Courier New"/>
    </w:rPr>
  </w:style>
  <w:style w:type="character" w:customStyle="1" w:styleId="WW8Num51z3">
    <w:name w:val="WW8Num51z3"/>
    <w:uiPriority w:val="99"/>
    <w:qFormat/>
    <w:rsid w:val="00986055"/>
    <w:rPr>
      <w:rFonts w:ascii="Symbol" w:hAnsi="Symbol"/>
    </w:rPr>
  </w:style>
  <w:style w:type="character" w:customStyle="1" w:styleId="WW-">
    <w:name w:val="WW-Основной шрифт абзаца"/>
    <w:uiPriority w:val="99"/>
    <w:qFormat/>
    <w:rsid w:val="00986055"/>
  </w:style>
  <w:style w:type="character" w:customStyle="1" w:styleId="FontStyle1600">
    <w:name w:val="Font Style160"/>
    <w:uiPriority w:val="99"/>
    <w:qFormat/>
    <w:rsid w:val="00986055"/>
    <w:rPr>
      <w:rFonts w:ascii="Bookman Old Style" w:hAnsi="Bookman Old Style"/>
      <w:sz w:val="18"/>
    </w:rPr>
  </w:style>
  <w:style w:type="character" w:customStyle="1" w:styleId="FontStyle116">
    <w:name w:val="Font Style116"/>
    <w:uiPriority w:val="99"/>
    <w:qFormat/>
    <w:rsid w:val="00986055"/>
    <w:rPr>
      <w:rFonts w:ascii="Bookman Old Style" w:hAnsi="Bookman Old Style"/>
      <w:sz w:val="18"/>
    </w:rPr>
  </w:style>
  <w:style w:type="character" w:customStyle="1" w:styleId="FontStyle131">
    <w:name w:val="Font Style131"/>
    <w:uiPriority w:val="99"/>
    <w:qFormat/>
    <w:rsid w:val="00986055"/>
    <w:rPr>
      <w:rFonts w:ascii="Arial" w:hAnsi="Arial"/>
      <w:b/>
      <w:sz w:val="16"/>
    </w:rPr>
  </w:style>
  <w:style w:type="character" w:customStyle="1" w:styleId="FontStyle221">
    <w:name w:val="Font Style221"/>
    <w:uiPriority w:val="99"/>
    <w:qFormat/>
    <w:rsid w:val="00986055"/>
    <w:rPr>
      <w:rFonts w:ascii="Times New Roman" w:hAnsi="Times New Roman"/>
      <w:sz w:val="20"/>
    </w:rPr>
  </w:style>
  <w:style w:type="character" w:customStyle="1" w:styleId="31c">
    <w:name w:val="Основной текст + Полужирный31"/>
    <w:uiPriority w:val="99"/>
    <w:qFormat/>
    <w:rsid w:val="00986055"/>
    <w:rPr>
      <w:rFonts w:ascii="Microsoft Sans Serif" w:hAnsi="Microsoft Sans Serif"/>
      <w:b/>
      <w:spacing w:val="10"/>
      <w:sz w:val="26"/>
    </w:rPr>
  </w:style>
  <w:style w:type="character" w:customStyle="1" w:styleId="303">
    <w:name w:val="Основной текст + Полужирный30"/>
    <w:uiPriority w:val="99"/>
    <w:qFormat/>
    <w:rsid w:val="00986055"/>
    <w:rPr>
      <w:rFonts w:ascii="Microsoft Sans Serif" w:hAnsi="Microsoft Sans Serif"/>
      <w:b/>
      <w:spacing w:val="10"/>
      <w:sz w:val="26"/>
    </w:rPr>
  </w:style>
  <w:style w:type="character" w:customStyle="1" w:styleId="291">
    <w:name w:val="Основной текст + Полужирный29"/>
    <w:uiPriority w:val="99"/>
    <w:qFormat/>
    <w:rsid w:val="00986055"/>
    <w:rPr>
      <w:rFonts w:ascii="Microsoft Sans Serif" w:hAnsi="Microsoft Sans Serif"/>
      <w:b/>
      <w:spacing w:val="10"/>
      <w:sz w:val="26"/>
    </w:rPr>
  </w:style>
  <w:style w:type="character" w:customStyle="1" w:styleId="284">
    <w:name w:val="Основной текст + Полужирный28"/>
    <w:uiPriority w:val="99"/>
    <w:qFormat/>
    <w:rsid w:val="00986055"/>
    <w:rPr>
      <w:rFonts w:ascii="Microsoft Sans Serif" w:hAnsi="Microsoft Sans Serif"/>
      <w:b/>
      <w:spacing w:val="10"/>
      <w:sz w:val="26"/>
    </w:rPr>
  </w:style>
  <w:style w:type="character" w:customStyle="1" w:styleId="276">
    <w:name w:val="Основной текст + Полужирный27"/>
    <w:uiPriority w:val="99"/>
    <w:rsid w:val="00986055"/>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986055"/>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986055"/>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986055"/>
    <w:rPr>
      <w:rFonts w:ascii="Microsoft Sans Serif" w:hAnsi="Microsoft Sans Serif"/>
      <w:i/>
      <w:spacing w:val="30"/>
      <w:sz w:val="24"/>
    </w:rPr>
  </w:style>
  <w:style w:type="character" w:customStyle="1" w:styleId="12pt18">
    <w:name w:val="Основной текст + 12 pt18"/>
    <w:aliases w:val="Курсив28,Интервал 1 pt34"/>
    <w:uiPriority w:val="99"/>
    <w:qFormat/>
    <w:rsid w:val="00986055"/>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986055"/>
    <w:rPr>
      <w:rFonts w:ascii="Microsoft Sans Serif" w:hAnsi="Microsoft Sans Serif"/>
      <w:i/>
      <w:spacing w:val="30"/>
      <w:sz w:val="24"/>
    </w:rPr>
  </w:style>
  <w:style w:type="character" w:customStyle="1" w:styleId="266">
    <w:name w:val="Основной текст + Полужирный26"/>
    <w:uiPriority w:val="99"/>
    <w:qFormat/>
    <w:rsid w:val="00986055"/>
    <w:rPr>
      <w:rFonts w:ascii="Microsoft Sans Serif" w:hAnsi="Microsoft Sans Serif"/>
      <w:b/>
      <w:spacing w:val="10"/>
      <w:sz w:val="26"/>
    </w:rPr>
  </w:style>
  <w:style w:type="character" w:customStyle="1" w:styleId="25d">
    <w:name w:val="Основной текст + Полужирный25"/>
    <w:uiPriority w:val="99"/>
    <w:qFormat/>
    <w:rsid w:val="00986055"/>
    <w:rPr>
      <w:rFonts w:ascii="Microsoft Sans Serif" w:hAnsi="Microsoft Sans Serif"/>
      <w:b/>
      <w:spacing w:val="10"/>
      <w:sz w:val="26"/>
    </w:rPr>
  </w:style>
  <w:style w:type="character" w:customStyle="1" w:styleId="247">
    <w:name w:val="Основной текст + Полужирный24"/>
    <w:uiPriority w:val="99"/>
    <w:qFormat/>
    <w:rsid w:val="00986055"/>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986055"/>
    <w:rPr>
      <w:rFonts w:ascii="Microsoft Sans Serif" w:hAnsi="Microsoft Sans Serif"/>
      <w:i/>
      <w:spacing w:val="30"/>
      <w:sz w:val="24"/>
    </w:rPr>
  </w:style>
  <w:style w:type="character" w:customStyle="1" w:styleId="23d">
    <w:name w:val="Основной текст + Полужирный23"/>
    <w:uiPriority w:val="99"/>
    <w:qFormat/>
    <w:rsid w:val="00986055"/>
    <w:rPr>
      <w:rFonts w:ascii="Microsoft Sans Serif" w:hAnsi="Microsoft Sans Serif"/>
      <w:b/>
      <w:spacing w:val="10"/>
      <w:sz w:val="26"/>
    </w:rPr>
  </w:style>
  <w:style w:type="character" w:customStyle="1" w:styleId="22f1">
    <w:name w:val="Основной текст + Полужирный22"/>
    <w:uiPriority w:val="99"/>
    <w:qFormat/>
    <w:rsid w:val="00986055"/>
    <w:rPr>
      <w:rFonts w:ascii="Microsoft Sans Serif" w:hAnsi="Microsoft Sans Serif"/>
      <w:b/>
      <w:spacing w:val="10"/>
      <w:sz w:val="26"/>
    </w:rPr>
  </w:style>
  <w:style w:type="character" w:customStyle="1" w:styleId="21fa">
    <w:name w:val="Основной текст + Полужирный21"/>
    <w:uiPriority w:val="99"/>
    <w:qFormat/>
    <w:rsid w:val="00986055"/>
    <w:rPr>
      <w:rFonts w:ascii="Microsoft Sans Serif" w:hAnsi="Microsoft Sans Serif"/>
      <w:b/>
      <w:spacing w:val="10"/>
      <w:sz w:val="26"/>
    </w:rPr>
  </w:style>
  <w:style w:type="character" w:customStyle="1" w:styleId="20a">
    <w:name w:val="Основной текст + Полужирный20"/>
    <w:uiPriority w:val="99"/>
    <w:qFormat/>
    <w:rsid w:val="00986055"/>
    <w:rPr>
      <w:rFonts w:ascii="Microsoft Sans Serif" w:hAnsi="Microsoft Sans Serif"/>
      <w:b/>
      <w:spacing w:val="10"/>
      <w:sz w:val="26"/>
    </w:rPr>
  </w:style>
  <w:style w:type="character" w:customStyle="1" w:styleId="4pt">
    <w:name w:val="Основной текст + Интервал 4 pt"/>
    <w:uiPriority w:val="99"/>
    <w:qFormat/>
    <w:rsid w:val="00986055"/>
    <w:rPr>
      <w:rFonts w:ascii="Microsoft Sans Serif" w:hAnsi="Microsoft Sans Serif"/>
      <w:spacing w:val="80"/>
      <w:sz w:val="26"/>
    </w:rPr>
  </w:style>
  <w:style w:type="character" w:customStyle="1" w:styleId="19a">
    <w:name w:val="Основной текст + Полужирный19"/>
    <w:uiPriority w:val="99"/>
    <w:qFormat/>
    <w:rsid w:val="00986055"/>
    <w:rPr>
      <w:rFonts w:ascii="Microsoft Sans Serif" w:hAnsi="Microsoft Sans Serif"/>
      <w:b/>
      <w:spacing w:val="10"/>
      <w:sz w:val="26"/>
    </w:rPr>
  </w:style>
  <w:style w:type="character" w:customStyle="1" w:styleId="189">
    <w:name w:val="Основной текст + Полужирный18"/>
    <w:uiPriority w:val="99"/>
    <w:qFormat/>
    <w:rsid w:val="00986055"/>
    <w:rPr>
      <w:rFonts w:ascii="Microsoft Sans Serif" w:hAnsi="Microsoft Sans Serif"/>
      <w:b/>
      <w:spacing w:val="10"/>
      <w:sz w:val="26"/>
    </w:rPr>
  </w:style>
  <w:style w:type="character" w:customStyle="1" w:styleId="17b">
    <w:name w:val="Основной текст + Полужирный17"/>
    <w:uiPriority w:val="99"/>
    <w:qFormat/>
    <w:rsid w:val="00986055"/>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986055"/>
    <w:rPr>
      <w:rFonts w:ascii="Microsoft Sans Serif" w:hAnsi="Microsoft Sans Serif"/>
      <w:i/>
      <w:spacing w:val="30"/>
      <w:sz w:val="24"/>
    </w:rPr>
  </w:style>
  <w:style w:type="character" w:customStyle="1" w:styleId="16a">
    <w:name w:val="Основной текст + Полужирный16"/>
    <w:uiPriority w:val="99"/>
    <w:qFormat/>
    <w:rsid w:val="00986055"/>
    <w:rPr>
      <w:rFonts w:ascii="Microsoft Sans Serif" w:hAnsi="Microsoft Sans Serif"/>
      <w:b/>
      <w:spacing w:val="10"/>
      <w:sz w:val="26"/>
    </w:rPr>
  </w:style>
  <w:style w:type="character" w:customStyle="1" w:styleId="6pt">
    <w:name w:val="Основной текст + Интервал 6 pt"/>
    <w:uiPriority w:val="99"/>
    <w:qFormat/>
    <w:rsid w:val="00986055"/>
    <w:rPr>
      <w:rFonts w:ascii="Microsoft Sans Serif" w:eastAsia="SimSun" w:hAnsi="Microsoft Sans Serif"/>
      <w:spacing w:val="130"/>
      <w:sz w:val="27"/>
      <w:u w:val="none"/>
      <w:lang w:val="ru-RU" w:eastAsia="zh-CN"/>
    </w:rPr>
  </w:style>
  <w:style w:type="character" w:customStyle="1" w:styleId="12pt13">
    <w:name w:val="Основной текст + 12 pt13"/>
    <w:aliases w:val="Курсив22,Интервал 1 pt28"/>
    <w:uiPriority w:val="99"/>
    <w:qFormat/>
    <w:rsid w:val="00986055"/>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986055"/>
    <w:rPr>
      <w:rFonts w:ascii="Microsoft Sans Serif" w:hAnsi="Microsoft Sans Serif"/>
      <w:i/>
      <w:spacing w:val="30"/>
      <w:sz w:val="24"/>
    </w:rPr>
  </w:style>
  <w:style w:type="character" w:customStyle="1" w:styleId="15a">
    <w:name w:val="Основной текст + Полужирный15"/>
    <w:uiPriority w:val="99"/>
    <w:qFormat/>
    <w:rsid w:val="00986055"/>
    <w:rPr>
      <w:rFonts w:ascii="Microsoft Sans Serif" w:hAnsi="Microsoft Sans Serif"/>
      <w:b/>
      <w:spacing w:val="10"/>
      <w:sz w:val="26"/>
    </w:rPr>
  </w:style>
  <w:style w:type="character" w:customStyle="1" w:styleId="2ffffa">
    <w:name w:val="Основной текст + Полужирный2"/>
    <w:uiPriority w:val="99"/>
    <w:qFormat/>
    <w:rsid w:val="00986055"/>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986055"/>
    <w:rPr>
      <w:rFonts w:ascii="Microsoft Sans Serif" w:hAnsi="Microsoft Sans Serif"/>
      <w:i/>
      <w:spacing w:val="30"/>
      <w:sz w:val="24"/>
    </w:rPr>
  </w:style>
  <w:style w:type="character" w:customStyle="1" w:styleId="12pt3">
    <w:name w:val="Основной текст + 12 pt3"/>
    <w:aliases w:val="Курсив3,Интервал 1 pt3,Основной текст + 94,5 pt5"/>
    <w:uiPriority w:val="99"/>
    <w:qFormat/>
    <w:rsid w:val="00986055"/>
    <w:rPr>
      <w:rFonts w:ascii="Microsoft Sans Serif" w:hAnsi="Microsoft Sans Serif"/>
      <w:i/>
      <w:spacing w:val="30"/>
      <w:sz w:val="24"/>
    </w:rPr>
  </w:style>
  <w:style w:type="character" w:customStyle="1" w:styleId="MicrosoftSansSerif">
    <w:name w:val="Колонтитул + Microsoft Sans Serif"/>
    <w:aliases w:val="11 pt,Интервал 1 pt,Колонтитул + Microsoft Sans Serif2"/>
    <w:uiPriority w:val="99"/>
    <w:qFormat/>
    <w:rsid w:val="00986055"/>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986055"/>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986055"/>
    <w:rPr>
      <w:rFonts w:ascii="Microsoft Sans Serif" w:hAnsi="Microsoft Sans Serif"/>
      <w:i/>
      <w:spacing w:val="30"/>
      <w:sz w:val="24"/>
    </w:rPr>
  </w:style>
  <w:style w:type="character" w:customStyle="1" w:styleId="2ffffb">
    <w:name w:val="Основной текст (2) + Полужирный"/>
    <w:uiPriority w:val="99"/>
    <w:qFormat/>
    <w:rsid w:val="00986055"/>
    <w:rPr>
      <w:rFonts w:ascii="Times New Roman" w:hAnsi="Times New Roman"/>
      <w:b/>
      <w:sz w:val="19"/>
      <w:shd w:val="clear" w:color="auto" w:fill="FFFFFF"/>
    </w:rPr>
  </w:style>
  <w:style w:type="character" w:customStyle="1" w:styleId="keyword2">
    <w:name w:val="keyword2"/>
    <w:uiPriority w:val="99"/>
    <w:qFormat/>
    <w:rsid w:val="00986055"/>
    <w:rPr>
      <w:rFonts w:ascii="Times New Roman" w:hAnsi="Times New Roman" w:cs="Times New Roman"/>
    </w:rPr>
  </w:style>
  <w:style w:type="character" w:customStyle="1" w:styleId="c8">
    <w:name w:val="c8"/>
    <w:uiPriority w:val="99"/>
    <w:qFormat/>
    <w:rsid w:val="00986055"/>
    <w:rPr>
      <w:rFonts w:ascii="Times New Roman" w:hAnsi="Times New Roman" w:cs="Times New Roman"/>
    </w:rPr>
  </w:style>
  <w:style w:type="character" w:customStyle="1" w:styleId="FontStyle805">
    <w:name w:val="Font Style805"/>
    <w:uiPriority w:val="99"/>
    <w:qFormat/>
    <w:rsid w:val="00986055"/>
    <w:rPr>
      <w:rFonts w:ascii="Arial Narrow" w:hAnsi="Arial Narrow"/>
      <w:i/>
      <w:sz w:val="12"/>
    </w:rPr>
  </w:style>
  <w:style w:type="character" w:customStyle="1" w:styleId="FontStyle97">
    <w:name w:val="Font Style97"/>
    <w:qFormat/>
    <w:rsid w:val="00986055"/>
    <w:rPr>
      <w:rFonts w:ascii="Times New Roman" w:hAnsi="Times New Roman"/>
      <w:sz w:val="24"/>
    </w:rPr>
  </w:style>
  <w:style w:type="character" w:customStyle="1" w:styleId="FontStyle764">
    <w:name w:val="Font Style764"/>
    <w:uiPriority w:val="99"/>
    <w:qFormat/>
    <w:rsid w:val="00986055"/>
    <w:rPr>
      <w:rFonts w:ascii="Times New Roman" w:hAnsi="Times New Roman"/>
      <w:b/>
      <w:i/>
      <w:sz w:val="20"/>
    </w:rPr>
  </w:style>
  <w:style w:type="character" w:customStyle="1" w:styleId="11fd">
    <w:name w:val="Слабое выделение11"/>
    <w:uiPriority w:val="99"/>
    <w:qFormat/>
    <w:rsid w:val="00986055"/>
    <w:rPr>
      <w:i/>
      <w:color w:val="808080"/>
    </w:rPr>
  </w:style>
  <w:style w:type="character" w:customStyle="1" w:styleId="mathjax1">
    <w:name w:val="mathjax1"/>
    <w:qFormat/>
    <w:rsid w:val="00986055"/>
    <w:rPr>
      <w:spacing w:val="0"/>
      <w:sz w:val="24"/>
    </w:rPr>
  </w:style>
  <w:style w:type="character" w:customStyle="1" w:styleId="2ffffc">
    <w:name w:val="Заголовок 2 Знак Знак"/>
    <w:uiPriority w:val="99"/>
    <w:qFormat/>
    <w:locked/>
    <w:rsid w:val="00986055"/>
    <w:rPr>
      <w:rFonts w:ascii="Arial" w:hAnsi="Arial"/>
      <w:b/>
      <w:sz w:val="28"/>
      <w:lang w:val="ru-RU" w:eastAsia="en-US"/>
    </w:rPr>
  </w:style>
  <w:style w:type="character" w:customStyle="1" w:styleId="2ffffd">
    <w:name w:val="Основной текст (2)"/>
    <w:qFormat/>
    <w:rsid w:val="00986055"/>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986055"/>
    <w:rPr>
      <w:i/>
      <w:color w:val="000000"/>
      <w:sz w:val="20"/>
    </w:rPr>
  </w:style>
  <w:style w:type="character" w:customStyle="1" w:styleId="3100">
    <w:name w:val="Знак Знак310"/>
    <w:qFormat/>
    <w:locked/>
    <w:rsid w:val="00986055"/>
    <w:rPr>
      <w:rFonts w:ascii="Tahoma" w:hAnsi="Tahoma"/>
      <w:sz w:val="16"/>
      <w:lang w:val="ru-RU" w:eastAsia="ru-RU"/>
    </w:rPr>
  </w:style>
  <w:style w:type="character" w:customStyle="1" w:styleId="3520">
    <w:name w:val="Знак Знак352"/>
    <w:uiPriority w:val="99"/>
    <w:qFormat/>
    <w:locked/>
    <w:rsid w:val="00986055"/>
    <w:rPr>
      <w:sz w:val="24"/>
      <w:lang w:val="ru-RU" w:eastAsia="ru-RU"/>
    </w:rPr>
  </w:style>
  <w:style w:type="character" w:customStyle="1" w:styleId="4011">
    <w:name w:val="Знак Знак401"/>
    <w:uiPriority w:val="99"/>
    <w:qFormat/>
    <w:locked/>
    <w:rsid w:val="00986055"/>
    <w:rPr>
      <w:b/>
      <w:sz w:val="27"/>
      <w:lang w:val="ru-RU" w:eastAsia="ru-RU"/>
    </w:rPr>
  </w:style>
  <w:style w:type="character" w:customStyle="1" w:styleId="3910">
    <w:name w:val="Знак Знак391"/>
    <w:uiPriority w:val="99"/>
    <w:qFormat/>
    <w:locked/>
    <w:rsid w:val="00986055"/>
    <w:rPr>
      <w:b/>
      <w:sz w:val="28"/>
      <w:lang w:val="ru-RU" w:eastAsia="ru-RU"/>
    </w:rPr>
  </w:style>
  <w:style w:type="character" w:customStyle="1" w:styleId="3810">
    <w:name w:val="Знак Знак381"/>
    <w:uiPriority w:val="99"/>
    <w:qFormat/>
    <w:locked/>
    <w:rsid w:val="00986055"/>
    <w:rPr>
      <w:b/>
      <w:i/>
      <w:sz w:val="26"/>
      <w:lang w:val="ru-RU" w:eastAsia="ru-RU"/>
    </w:rPr>
  </w:style>
  <w:style w:type="character" w:customStyle="1" w:styleId="3710">
    <w:name w:val="Знак Знак371"/>
    <w:uiPriority w:val="99"/>
    <w:qFormat/>
    <w:locked/>
    <w:rsid w:val="00986055"/>
    <w:rPr>
      <w:sz w:val="24"/>
      <w:lang w:val="ru-RU" w:eastAsia="ru-RU"/>
    </w:rPr>
  </w:style>
  <w:style w:type="character" w:customStyle="1" w:styleId="3610">
    <w:name w:val="Знак Знак361"/>
    <w:uiPriority w:val="99"/>
    <w:qFormat/>
    <w:locked/>
    <w:rsid w:val="00986055"/>
    <w:rPr>
      <w:sz w:val="24"/>
      <w:lang w:val="ru-RU" w:eastAsia="ru-RU"/>
    </w:rPr>
  </w:style>
  <w:style w:type="character" w:customStyle="1" w:styleId="3510">
    <w:name w:val="Знак Знак351"/>
    <w:uiPriority w:val="99"/>
    <w:qFormat/>
    <w:locked/>
    <w:rsid w:val="00986055"/>
    <w:rPr>
      <w:i/>
      <w:sz w:val="24"/>
      <w:lang w:val="ru-RU" w:eastAsia="ru-RU"/>
    </w:rPr>
  </w:style>
  <w:style w:type="character" w:customStyle="1" w:styleId="3410">
    <w:name w:val="Знак Знак341"/>
    <w:uiPriority w:val="99"/>
    <w:qFormat/>
    <w:locked/>
    <w:rsid w:val="00986055"/>
    <w:rPr>
      <w:rFonts w:ascii="Arial" w:hAnsi="Arial"/>
      <w:sz w:val="22"/>
      <w:lang w:val="ru-RU" w:eastAsia="ru-RU"/>
    </w:rPr>
  </w:style>
  <w:style w:type="character" w:customStyle="1" w:styleId="3310">
    <w:name w:val="Знак Знак331"/>
    <w:uiPriority w:val="99"/>
    <w:qFormat/>
    <w:locked/>
    <w:rsid w:val="00986055"/>
    <w:rPr>
      <w:rFonts w:ascii="Courier New" w:hAnsi="Courier New"/>
      <w:lang w:val="ru-RU" w:eastAsia="ru-RU"/>
    </w:rPr>
  </w:style>
  <w:style w:type="character" w:customStyle="1" w:styleId="3212">
    <w:name w:val="Знак Знак321"/>
    <w:uiPriority w:val="99"/>
    <w:qFormat/>
    <w:locked/>
    <w:rsid w:val="00986055"/>
    <w:rPr>
      <w:lang w:val="ru-RU" w:eastAsia="ru-RU"/>
    </w:rPr>
  </w:style>
  <w:style w:type="character" w:customStyle="1" w:styleId="3114">
    <w:name w:val="Знак Знак311"/>
    <w:uiPriority w:val="99"/>
    <w:qFormat/>
    <w:locked/>
    <w:rsid w:val="00986055"/>
    <w:rPr>
      <w:sz w:val="24"/>
      <w:lang w:val="ru-RU" w:eastAsia="ru-RU"/>
    </w:rPr>
  </w:style>
  <w:style w:type="character" w:customStyle="1" w:styleId="2910">
    <w:name w:val="Знак Знак291"/>
    <w:uiPriority w:val="99"/>
    <w:qFormat/>
    <w:locked/>
    <w:rsid w:val="00986055"/>
    <w:rPr>
      <w:sz w:val="16"/>
      <w:lang w:val="ru-RU" w:eastAsia="ru-RU"/>
    </w:rPr>
  </w:style>
  <w:style w:type="character" w:customStyle="1" w:styleId="2810">
    <w:name w:val="Знак Знак281"/>
    <w:uiPriority w:val="99"/>
    <w:qFormat/>
    <w:locked/>
    <w:rsid w:val="00986055"/>
    <w:rPr>
      <w:sz w:val="16"/>
      <w:lang w:val="ru-RU" w:eastAsia="ru-RU"/>
    </w:rPr>
  </w:style>
  <w:style w:type="character" w:customStyle="1" w:styleId="2710">
    <w:name w:val="Знак Знак271"/>
    <w:uiPriority w:val="99"/>
    <w:qFormat/>
    <w:locked/>
    <w:rsid w:val="00986055"/>
    <w:rPr>
      <w:rFonts w:ascii="Courier New" w:hAnsi="Courier New"/>
      <w:lang w:val="ru-RU" w:eastAsia="ru-RU"/>
    </w:rPr>
  </w:style>
  <w:style w:type="character" w:customStyle="1" w:styleId="1320">
    <w:name w:val="Знак Знак132"/>
    <w:uiPriority w:val="99"/>
    <w:qFormat/>
    <w:locked/>
    <w:rsid w:val="00986055"/>
    <w:rPr>
      <w:lang w:val="ru-RU" w:eastAsia="ar-SA" w:bidi="ar-SA"/>
    </w:rPr>
  </w:style>
  <w:style w:type="character" w:customStyle="1" w:styleId="1221">
    <w:name w:val="Знак Знак122"/>
    <w:uiPriority w:val="99"/>
    <w:qFormat/>
    <w:locked/>
    <w:rsid w:val="00986055"/>
    <w:rPr>
      <w:sz w:val="28"/>
      <w:lang w:val="ru-RU" w:eastAsia="ru-RU"/>
    </w:rPr>
  </w:style>
  <w:style w:type="character" w:customStyle="1" w:styleId="1124">
    <w:name w:val="Знак Знак112"/>
    <w:uiPriority w:val="99"/>
    <w:qFormat/>
    <w:locked/>
    <w:rsid w:val="00986055"/>
    <w:rPr>
      <w:sz w:val="28"/>
      <w:lang w:val="ru-RU" w:eastAsia="ru-RU"/>
    </w:rPr>
  </w:style>
  <w:style w:type="character" w:customStyle="1" w:styleId="922">
    <w:name w:val="Знак Знак92"/>
    <w:uiPriority w:val="99"/>
    <w:qFormat/>
    <w:locked/>
    <w:rsid w:val="00986055"/>
    <w:rPr>
      <w:rFonts w:ascii="Tahoma" w:hAnsi="Tahoma"/>
      <w:lang w:val="ru-RU" w:eastAsia="ru-RU"/>
    </w:rPr>
  </w:style>
  <w:style w:type="character" w:customStyle="1" w:styleId="4020">
    <w:name w:val="Знак Знак402"/>
    <w:uiPriority w:val="99"/>
    <w:qFormat/>
    <w:locked/>
    <w:rsid w:val="00986055"/>
    <w:rPr>
      <w:rFonts w:ascii="Arial" w:hAnsi="Arial"/>
      <w:b/>
      <w:i/>
      <w:sz w:val="28"/>
      <w:lang w:val="ru-RU" w:eastAsia="zh-CN"/>
    </w:rPr>
  </w:style>
  <w:style w:type="character" w:customStyle="1" w:styleId="3920">
    <w:name w:val="Знак Знак392"/>
    <w:uiPriority w:val="99"/>
    <w:qFormat/>
    <w:locked/>
    <w:rsid w:val="00986055"/>
    <w:rPr>
      <w:b/>
      <w:sz w:val="27"/>
      <w:lang w:val="ru-RU" w:eastAsia="zh-CN"/>
    </w:rPr>
  </w:style>
  <w:style w:type="character" w:customStyle="1" w:styleId="3820">
    <w:name w:val="Знак Знак382"/>
    <w:uiPriority w:val="99"/>
    <w:qFormat/>
    <w:locked/>
    <w:rsid w:val="00986055"/>
    <w:rPr>
      <w:b/>
      <w:sz w:val="28"/>
      <w:lang w:val="ru-RU" w:eastAsia="ru-RU"/>
    </w:rPr>
  </w:style>
  <w:style w:type="character" w:customStyle="1" w:styleId="3720">
    <w:name w:val="Знак Знак372"/>
    <w:uiPriority w:val="99"/>
    <w:qFormat/>
    <w:locked/>
    <w:rsid w:val="00986055"/>
    <w:rPr>
      <w:b/>
      <w:i/>
      <w:sz w:val="26"/>
      <w:lang w:val="ru-RU" w:eastAsia="zh-CN"/>
    </w:rPr>
  </w:style>
  <w:style w:type="character" w:customStyle="1" w:styleId="3620">
    <w:name w:val="Знак Знак362"/>
    <w:uiPriority w:val="99"/>
    <w:qFormat/>
    <w:locked/>
    <w:rsid w:val="00986055"/>
    <w:rPr>
      <w:sz w:val="24"/>
      <w:lang w:val="ru-RU" w:eastAsia="ru-RU"/>
    </w:rPr>
  </w:style>
  <w:style w:type="character" w:customStyle="1" w:styleId="3121">
    <w:name w:val="Знак Знак312"/>
    <w:uiPriority w:val="99"/>
    <w:qFormat/>
    <w:locked/>
    <w:rsid w:val="00986055"/>
    <w:rPr>
      <w:rFonts w:ascii="Courier New" w:hAnsi="Courier New"/>
      <w:lang w:val="ru-RU" w:eastAsia="ru-RU"/>
    </w:rPr>
  </w:style>
  <w:style w:type="character" w:customStyle="1" w:styleId="3420">
    <w:name w:val="Знак Знак342"/>
    <w:uiPriority w:val="99"/>
    <w:qFormat/>
    <w:locked/>
    <w:rsid w:val="00986055"/>
    <w:rPr>
      <w:rFonts w:ascii="Calibri" w:hAnsi="Calibri"/>
      <w:i/>
      <w:sz w:val="24"/>
      <w:lang w:val="ru-RU" w:eastAsia="zh-CN"/>
    </w:rPr>
  </w:style>
  <w:style w:type="character" w:customStyle="1" w:styleId="3220">
    <w:name w:val="Знак Знак322"/>
    <w:uiPriority w:val="99"/>
    <w:qFormat/>
    <w:locked/>
    <w:rsid w:val="00986055"/>
    <w:rPr>
      <w:rFonts w:ascii="Arial" w:hAnsi="Arial"/>
      <w:sz w:val="22"/>
      <w:lang w:val="ru-RU" w:eastAsia="ru-RU"/>
    </w:rPr>
  </w:style>
  <w:style w:type="character" w:customStyle="1" w:styleId="3010">
    <w:name w:val="Знак Знак301"/>
    <w:uiPriority w:val="99"/>
    <w:qFormat/>
    <w:locked/>
    <w:rsid w:val="00986055"/>
    <w:rPr>
      <w:lang w:val="ru-RU" w:eastAsia="ru-RU"/>
    </w:rPr>
  </w:style>
  <w:style w:type="character" w:customStyle="1" w:styleId="292">
    <w:name w:val="Знак Знак292"/>
    <w:uiPriority w:val="99"/>
    <w:qFormat/>
    <w:locked/>
    <w:rsid w:val="00986055"/>
    <w:rPr>
      <w:sz w:val="24"/>
      <w:lang w:val="ru-RU" w:eastAsia="zh-CN"/>
    </w:rPr>
  </w:style>
  <w:style w:type="character" w:customStyle="1" w:styleId="2820">
    <w:name w:val="Знак Знак282"/>
    <w:uiPriority w:val="99"/>
    <w:qFormat/>
    <w:locked/>
    <w:rsid w:val="00986055"/>
    <w:rPr>
      <w:sz w:val="24"/>
      <w:lang w:val="ru-RU" w:eastAsia="ru-RU"/>
    </w:rPr>
  </w:style>
  <w:style w:type="character" w:customStyle="1" w:styleId="2720">
    <w:name w:val="Знак Знак272"/>
    <w:uiPriority w:val="99"/>
    <w:qFormat/>
    <w:locked/>
    <w:rsid w:val="00986055"/>
    <w:rPr>
      <w:sz w:val="16"/>
      <w:lang w:val="ru-RU" w:eastAsia="ru-RU"/>
    </w:rPr>
  </w:style>
  <w:style w:type="character" w:customStyle="1" w:styleId="2125">
    <w:name w:val="Знак Знак212"/>
    <w:uiPriority w:val="99"/>
    <w:qFormat/>
    <w:locked/>
    <w:rsid w:val="00986055"/>
    <w:rPr>
      <w:rFonts w:ascii="Tahoma" w:hAnsi="Tahoma"/>
      <w:lang w:val="ru-RU" w:eastAsia="ru-RU"/>
    </w:rPr>
  </w:style>
  <w:style w:type="character" w:customStyle="1" w:styleId="2620">
    <w:name w:val="Знак Знак262"/>
    <w:uiPriority w:val="99"/>
    <w:qFormat/>
    <w:rsid w:val="00986055"/>
    <w:rPr>
      <w:rFonts w:ascii="Cambria" w:hAnsi="Cambria"/>
      <w:b/>
      <w:sz w:val="26"/>
    </w:rPr>
  </w:style>
  <w:style w:type="character" w:customStyle="1" w:styleId="2420">
    <w:name w:val="Знак Знак242"/>
    <w:uiPriority w:val="99"/>
    <w:qFormat/>
    <w:rsid w:val="00986055"/>
    <w:rPr>
      <w:rFonts w:ascii="Times New Roman" w:hAnsi="Times New Roman"/>
      <w:b/>
      <w:i/>
      <w:sz w:val="26"/>
    </w:rPr>
  </w:style>
  <w:style w:type="character" w:customStyle="1" w:styleId="2320">
    <w:name w:val="Знак Знак232"/>
    <w:uiPriority w:val="99"/>
    <w:qFormat/>
    <w:rsid w:val="00986055"/>
    <w:rPr>
      <w:rFonts w:ascii="Times New Roman" w:hAnsi="Times New Roman"/>
      <w:b/>
      <w:sz w:val="22"/>
    </w:rPr>
  </w:style>
  <w:style w:type="character" w:customStyle="1" w:styleId="3131">
    <w:name w:val="Знак Знак313"/>
    <w:uiPriority w:val="99"/>
    <w:qFormat/>
    <w:locked/>
    <w:rsid w:val="00986055"/>
    <w:rPr>
      <w:rFonts w:ascii="PragmaticaCTT" w:hAnsi="PragmaticaCTT"/>
      <w:b/>
      <w:sz w:val="24"/>
      <w:lang w:val="ru-RU" w:eastAsia="ru-RU"/>
    </w:rPr>
  </w:style>
  <w:style w:type="character" w:customStyle="1" w:styleId="2015">
    <w:name w:val="Знак Знак2015"/>
    <w:uiPriority w:val="99"/>
    <w:rsid w:val="00986055"/>
    <w:rPr>
      <w:rFonts w:ascii="Arial" w:hAnsi="Arial"/>
      <w:sz w:val="22"/>
    </w:rPr>
  </w:style>
  <w:style w:type="character" w:customStyle="1" w:styleId="font55">
    <w:name w:val="font55"/>
    <w:uiPriority w:val="99"/>
    <w:rsid w:val="00986055"/>
    <w:rPr>
      <w:rFonts w:ascii="Times New Roman" w:hAnsi="Times New Roman" w:cs="Times New Roman"/>
    </w:rPr>
  </w:style>
  <w:style w:type="character" w:customStyle="1" w:styleId="WW8Num24z4">
    <w:name w:val="WW8Num24z4"/>
    <w:uiPriority w:val="99"/>
    <w:rsid w:val="00986055"/>
  </w:style>
  <w:style w:type="character" w:customStyle="1" w:styleId="WW8Num24z5">
    <w:name w:val="WW8Num24z5"/>
    <w:uiPriority w:val="99"/>
    <w:rsid w:val="00986055"/>
  </w:style>
  <w:style w:type="character" w:customStyle="1" w:styleId="WW8Num24z6">
    <w:name w:val="WW8Num24z6"/>
    <w:uiPriority w:val="99"/>
    <w:rsid w:val="00986055"/>
  </w:style>
  <w:style w:type="character" w:customStyle="1" w:styleId="WW8Num24z7">
    <w:name w:val="WW8Num24z7"/>
    <w:uiPriority w:val="99"/>
    <w:rsid w:val="00986055"/>
  </w:style>
  <w:style w:type="character" w:customStyle="1" w:styleId="WW8Num24z8">
    <w:name w:val="WW8Num24z8"/>
    <w:uiPriority w:val="99"/>
    <w:rsid w:val="00986055"/>
  </w:style>
  <w:style w:type="character" w:customStyle="1" w:styleId="WW8Num25z4">
    <w:name w:val="WW8Num25z4"/>
    <w:uiPriority w:val="99"/>
    <w:rsid w:val="00986055"/>
  </w:style>
  <w:style w:type="character" w:customStyle="1" w:styleId="WW8Num25z5">
    <w:name w:val="WW8Num25z5"/>
    <w:uiPriority w:val="99"/>
    <w:rsid w:val="00986055"/>
  </w:style>
  <w:style w:type="character" w:customStyle="1" w:styleId="WW8Num25z6">
    <w:name w:val="WW8Num25z6"/>
    <w:uiPriority w:val="99"/>
    <w:rsid w:val="00986055"/>
  </w:style>
  <w:style w:type="character" w:customStyle="1" w:styleId="WW8Num25z7">
    <w:name w:val="WW8Num25z7"/>
    <w:uiPriority w:val="99"/>
    <w:rsid w:val="00986055"/>
  </w:style>
  <w:style w:type="character" w:customStyle="1" w:styleId="WW8Num25z8">
    <w:name w:val="WW8Num25z8"/>
    <w:uiPriority w:val="99"/>
    <w:rsid w:val="00986055"/>
  </w:style>
  <w:style w:type="character" w:customStyle="1" w:styleId="WW8Num30z2">
    <w:name w:val="WW8Num30z2"/>
    <w:uiPriority w:val="99"/>
    <w:rsid w:val="00986055"/>
  </w:style>
  <w:style w:type="character" w:customStyle="1" w:styleId="WW8Num30z4">
    <w:name w:val="WW8Num30z4"/>
    <w:uiPriority w:val="99"/>
    <w:rsid w:val="00986055"/>
  </w:style>
  <w:style w:type="character" w:customStyle="1" w:styleId="WW8Num30z5">
    <w:name w:val="WW8Num30z5"/>
    <w:uiPriority w:val="99"/>
    <w:rsid w:val="00986055"/>
  </w:style>
  <w:style w:type="character" w:customStyle="1" w:styleId="WW8Num30z6">
    <w:name w:val="WW8Num30z6"/>
    <w:uiPriority w:val="99"/>
    <w:rsid w:val="00986055"/>
  </w:style>
  <w:style w:type="character" w:customStyle="1" w:styleId="WW8Num30z7">
    <w:name w:val="WW8Num30z7"/>
    <w:uiPriority w:val="99"/>
    <w:rsid w:val="00986055"/>
  </w:style>
  <w:style w:type="character" w:customStyle="1" w:styleId="WW8Num30z8">
    <w:name w:val="WW8Num30z8"/>
    <w:uiPriority w:val="99"/>
    <w:rsid w:val="00986055"/>
  </w:style>
  <w:style w:type="character" w:customStyle="1" w:styleId="WW8Num32z4">
    <w:name w:val="WW8Num32z4"/>
    <w:uiPriority w:val="99"/>
    <w:rsid w:val="00986055"/>
  </w:style>
  <w:style w:type="character" w:customStyle="1" w:styleId="WW8Num32z5">
    <w:name w:val="WW8Num32z5"/>
    <w:uiPriority w:val="99"/>
    <w:rsid w:val="00986055"/>
  </w:style>
  <w:style w:type="character" w:customStyle="1" w:styleId="WW8Num32z6">
    <w:name w:val="WW8Num32z6"/>
    <w:uiPriority w:val="99"/>
    <w:rsid w:val="00986055"/>
  </w:style>
  <w:style w:type="character" w:customStyle="1" w:styleId="WW8Num32z7">
    <w:name w:val="WW8Num32z7"/>
    <w:uiPriority w:val="99"/>
    <w:rsid w:val="00986055"/>
  </w:style>
  <w:style w:type="character" w:customStyle="1" w:styleId="WW8Num32z8">
    <w:name w:val="WW8Num32z8"/>
    <w:uiPriority w:val="99"/>
    <w:rsid w:val="00986055"/>
  </w:style>
  <w:style w:type="character" w:customStyle="1" w:styleId="WW8Num33z1">
    <w:name w:val="WW8Num33z1"/>
    <w:uiPriority w:val="99"/>
    <w:rsid w:val="00986055"/>
  </w:style>
  <w:style w:type="character" w:customStyle="1" w:styleId="WW8Num33z2">
    <w:name w:val="WW8Num33z2"/>
    <w:uiPriority w:val="99"/>
    <w:rsid w:val="00986055"/>
  </w:style>
  <w:style w:type="character" w:customStyle="1" w:styleId="WW8Num33z5">
    <w:name w:val="WW8Num33z5"/>
    <w:uiPriority w:val="99"/>
    <w:rsid w:val="00986055"/>
  </w:style>
  <w:style w:type="character" w:customStyle="1" w:styleId="WW8Num33z6">
    <w:name w:val="WW8Num33z6"/>
    <w:uiPriority w:val="99"/>
    <w:rsid w:val="00986055"/>
  </w:style>
  <w:style w:type="character" w:customStyle="1" w:styleId="WW8Num33z7">
    <w:name w:val="WW8Num33z7"/>
    <w:uiPriority w:val="99"/>
    <w:rsid w:val="00986055"/>
  </w:style>
  <w:style w:type="character" w:customStyle="1" w:styleId="WW8Num33z8">
    <w:name w:val="WW8Num33z8"/>
    <w:uiPriority w:val="99"/>
    <w:rsid w:val="00986055"/>
  </w:style>
  <w:style w:type="character" w:customStyle="1" w:styleId="WW8Num35z2">
    <w:name w:val="WW8Num35z2"/>
    <w:uiPriority w:val="99"/>
    <w:rsid w:val="00986055"/>
  </w:style>
  <w:style w:type="character" w:customStyle="1" w:styleId="WW8Num35z4">
    <w:name w:val="WW8Num35z4"/>
    <w:uiPriority w:val="99"/>
    <w:rsid w:val="00986055"/>
  </w:style>
  <w:style w:type="character" w:customStyle="1" w:styleId="WW8Num35z5">
    <w:name w:val="WW8Num35z5"/>
    <w:uiPriority w:val="99"/>
    <w:rsid w:val="00986055"/>
  </w:style>
  <w:style w:type="character" w:customStyle="1" w:styleId="WW8Num35z6">
    <w:name w:val="WW8Num35z6"/>
    <w:uiPriority w:val="99"/>
    <w:rsid w:val="00986055"/>
  </w:style>
  <w:style w:type="character" w:customStyle="1" w:styleId="WW8Num35z7">
    <w:name w:val="WW8Num35z7"/>
    <w:uiPriority w:val="99"/>
    <w:rsid w:val="00986055"/>
  </w:style>
  <w:style w:type="character" w:customStyle="1" w:styleId="WW8Num35z8">
    <w:name w:val="WW8Num35z8"/>
    <w:uiPriority w:val="99"/>
    <w:rsid w:val="00986055"/>
  </w:style>
  <w:style w:type="character" w:customStyle="1" w:styleId="WW8Num37z2">
    <w:name w:val="WW8Num37z2"/>
    <w:uiPriority w:val="99"/>
    <w:rsid w:val="00986055"/>
  </w:style>
  <w:style w:type="character" w:customStyle="1" w:styleId="WW8Num37z4">
    <w:name w:val="WW8Num37z4"/>
    <w:uiPriority w:val="99"/>
    <w:rsid w:val="00986055"/>
  </w:style>
  <w:style w:type="character" w:customStyle="1" w:styleId="WW8Num37z5">
    <w:name w:val="WW8Num37z5"/>
    <w:uiPriority w:val="99"/>
    <w:rsid w:val="00986055"/>
  </w:style>
  <w:style w:type="character" w:customStyle="1" w:styleId="WW8Num37z6">
    <w:name w:val="WW8Num37z6"/>
    <w:uiPriority w:val="99"/>
    <w:rsid w:val="00986055"/>
  </w:style>
  <w:style w:type="character" w:customStyle="1" w:styleId="WW8Num37z7">
    <w:name w:val="WW8Num37z7"/>
    <w:uiPriority w:val="99"/>
    <w:rsid w:val="00986055"/>
  </w:style>
  <w:style w:type="character" w:customStyle="1" w:styleId="WW8Num37z8">
    <w:name w:val="WW8Num37z8"/>
    <w:uiPriority w:val="99"/>
    <w:rsid w:val="00986055"/>
  </w:style>
  <w:style w:type="character" w:customStyle="1" w:styleId="WW8Num38z1">
    <w:name w:val="WW8Num38z1"/>
    <w:uiPriority w:val="99"/>
    <w:rsid w:val="00986055"/>
  </w:style>
  <w:style w:type="character" w:customStyle="1" w:styleId="WW8Num38z2">
    <w:name w:val="WW8Num38z2"/>
    <w:uiPriority w:val="99"/>
    <w:rsid w:val="00986055"/>
  </w:style>
  <w:style w:type="character" w:customStyle="1" w:styleId="WW8Num38z3">
    <w:name w:val="WW8Num38z3"/>
    <w:uiPriority w:val="99"/>
    <w:rsid w:val="00986055"/>
  </w:style>
  <w:style w:type="character" w:customStyle="1" w:styleId="WW8Num38z4">
    <w:name w:val="WW8Num38z4"/>
    <w:uiPriority w:val="99"/>
    <w:rsid w:val="00986055"/>
  </w:style>
  <w:style w:type="character" w:customStyle="1" w:styleId="WW8Num38z5">
    <w:name w:val="WW8Num38z5"/>
    <w:uiPriority w:val="99"/>
    <w:rsid w:val="00986055"/>
  </w:style>
  <w:style w:type="character" w:customStyle="1" w:styleId="WW8Num38z6">
    <w:name w:val="WW8Num38z6"/>
    <w:uiPriority w:val="99"/>
    <w:rsid w:val="00986055"/>
  </w:style>
  <w:style w:type="character" w:customStyle="1" w:styleId="WW8Num38z7">
    <w:name w:val="WW8Num38z7"/>
    <w:uiPriority w:val="99"/>
    <w:rsid w:val="00986055"/>
  </w:style>
  <w:style w:type="character" w:customStyle="1" w:styleId="WW8Num38z8">
    <w:name w:val="WW8Num38z8"/>
    <w:uiPriority w:val="99"/>
    <w:rsid w:val="00986055"/>
  </w:style>
  <w:style w:type="character" w:customStyle="1" w:styleId="WW8Num40z1">
    <w:name w:val="WW8Num40z1"/>
    <w:uiPriority w:val="99"/>
    <w:rsid w:val="00986055"/>
    <w:rPr>
      <w:rFonts w:ascii="Courier New" w:hAnsi="Courier New"/>
    </w:rPr>
  </w:style>
  <w:style w:type="character" w:customStyle="1" w:styleId="WW8Num40z2">
    <w:name w:val="WW8Num40z2"/>
    <w:uiPriority w:val="99"/>
    <w:rsid w:val="00986055"/>
    <w:rPr>
      <w:rFonts w:ascii="Wingdings" w:hAnsi="Wingdings"/>
    </w:rPr>
  </w:style>
  <w:style w:type="character" w:customStyle="1" w:styleId="WW8Num41z1">
    <w:name w:val="WW8Num41z1"/>
    <w:uiPriority w:val="99"/>
    <w:rsid w:val="00986055"/>
  </w:style>
  <w:style w:type="character" w:customStyle="1" w:styleId="WW8Num41z2">
    <w:name w:val="WW8Num41z2"/>
    <w:uiPriority w:val="99"/>
    <w:rsid w:val="00986055"/>
  </w:style>
  <w:style w:type="character" w:customStyle="1" w:styleId="WW8Num41z3">
    <w:name w:val="WW8Num41z3"/>
    <w:uiPriority w:val="99"/>
    <w:rsid w:val="00986055"/>
  </w:style>
  <w:style w:type="character" w:customStyle="1" w:styleId="WW8Num41z4">
    <w:name w:val="WW8Num41z4"/>
    <w:uiPriority w:val="99"/>
    <w:rsid w:val="00986055"/>
  </w:style>
  <w:style w:type="character" w:customStyle="1" w:styleId="WW8Num41z5">
    <w:name w:val="WW8Num41z5"/>
    <w:uiPriority w:val="99"/>
    <w:rsid w:val="00986055"/>
  </w:style>
  <w:style w:type="character" w:customStyle="1" w:styleId="WW8Num41z6">
    <w:name w:val="WW8Num41z6"/>
    <w:uiPriority w:val="99"/>
    <w:rsid w:val="00986055"/>
  </w:style>
  <w:style w:type="character" w:customStyle="1" w:styleId="WW8Num41z7">
    <w:name w:val="WW8Num41z7"/>
    <w:uiPriority w:val="99"/>
    <w:rsid w:val="00986055"/>
  </w:style>
  <w:style w:type="character" w:customStyle="1" w:styleId="WW8Num41z8">
    <w:name w:val="WW8Num41z8"/>
    <w:uiPriority w:val="99"/>
    <w:rsid w:val="00986055"/>
  </w:style>
  <w:style w:type="character" w:customStyle="1" w:styleId="WW8Num43z1">
    <w:name w:val="WW8Num43z1"/>
    <w:uiPriority w:val="99"/>
    <w:rsid w:val="00986055"/>
  </w:style>
  <w:style w:type="character" w:customStyle="1" w:styleId="WW8Num43z2">
    <w:name w:val="WW8Num43z2"/>
    <w:uiPriority w:val="99"/>
    <w:rsid w:val="00986055"/>
  </w:style>
  <w:style w:type="character" w:customStyle="1" w:styleId="WW8Num43z3">
    <w:name w:val="WW8Num43z3"/>
    <w:uiPriority w:val="99"/>
    <w:rsid w:val="00986055"/>
  </w:style>
  <w:style w:type="character" w:customStyle="1" w:styleId="WW8Num43z4">
    <w:name w:val="WW8Num43z4"/>
    <w:uiPriority w:val="99"/>
    <w:rsid w:val="00986055"/>
  </w:style>
  <w:style w:type="character" w:customStyle="1" w:styleId="WW8Num43z5">
    <w:name w:val="WW8Num43z5"/>
    <w:uiPriority w:val="99"/>
    <w:rsid w:val="00986055"/>
  </w:style>
  <w:style w:type="character" w:customStyle="1" w:styleId="WW8Num43z6">
    <w:name w:val="WW8Num43z6"/>
    <w:uiPriority w:val="99"/>
    <w:rsid w:val="00986055"/>
  </w:style>
  <w:style w:type="character" w:customStyle="1" w:styleId="WW8Num43z7">
    <w:name w:val="WW8Num43z7"/>
    <w:uiPriority w:val="99"/>
    <w:rsid w:val="00986055"/>
  </w:style>
  <w:style w:type="character" w:customStyle="1" w:styleId="WW8Num43z8">
    <w:name w:val="WW8Num43z8"/>
    <w:uiPriority w:val="99"/>
    <w:rsid w:val="00986055"/>
  </w:style>
  <w:style w:type="character" w:customStyle="1" w:styleId="WW8Num44z2">
    <w:name w:val="WW8Num44z2"/>
    <w:uiPriority w:val="99"/>
    <w:rsid w:val="00986055"/>
    <w:rPr>
      <w:rFonts w:ascii="Wingdings" w:hAnsi="Wingdings"/>
    </w:rPr>
  </w:style>
  <w:style w:type="character" w:customStyle="1" w:styleId="WW8Num46z2">
    <w:name w:val="WW8Num46z2"/>
    <w:uiPriority w:val="99"/>
    <w:rsid w:val="00986055"/>
    <w:rPr>
      <w:rFonts w:ascii="Wingdings" w:hAnsi="Wingdings"/>
    </w:rPr>
  </w:style>
  <w:style w:type="character" w:customStyle="1" w:styleId="WW8Num47z2">
    <w:name w:val="WW8Num47z2"/>
    <w:uiPriority w:val="99"/>
    <w:rsid w:val="00986055"/>
    <w:rPr>
      <w:rFonts w:ascii="Wingdings" w:hAnsi="Wingdings"/>
    </w:rPr>
  </w:style>
  <w:style w:type="character" w:customStyle="1" w:styleId="WW8NumSt31z0">
    <w:name w:val="WW8NumSt31z0"/>
    <w:uiPriority w:val="99"/>
    <w:rsid w:val="00986055"/>
    <w:rPr>
      <w:rFonts w:ascii="Times New Roman" w:hAnsi="Times New Roman"/>
      <w:sz w:val="20"/>
    </w:rPr>
  </w:style>
  <w:style w:type="character" w:customStyle="1" w:styleId="FootnoteCharacters">
    <w:name w:val="Footnote Characters"/>
    <w:uiPriority w:val="99"/>
    <w:rsid w:val="00986055"/>
    <w:rPr>
      <w:vertAlign w:val="superscript"/>
    </w:rPr>
  </w:style>
  <w:style w:type="character" w:customStyle="1" w:styleId="1fffffffd">
    <w:name w:val="Знак примечания1"/>
    <w:uiPriority w:val="99"/>
    <w:rsid w:val="00986055"/>
    <w:rPr>
      <w:sz w:val="16"/>
    </w:rPr>
  </w:style>
  <w:style w:type="character" w:customStyle="1" w:styleId="EndnoteCharacters">
    <w:name w:val="Endnote Characters"/>
    <w:uiPriority w:val="99"/>
    <w:rsid w:val="00986055"/>
    <w:rPr>
      <w:vertAlign w:val="superscript"/>
    </w:rPr>
  </w:style>
  <w:style w:type="character" w:customStyle="1" w:styleId="InternetLink">
    <w:name w:val="Internet Link"/>
    <w:uiPriority w:val="99"/>
    <w:rsid w:val="00986055"/>
    <w:rPr>
      <w:color w:val="0000FF"/>
      <w:u w:val="single"/>
    </w:rPr>
  </w:style>
  <w:style w:type="character" w:customStyle="1" w:styleId="23e">
    <w:name w:val="Основной текст с отступом 2 Знак3"/>
    <w:uiPriority w:val="99"/>
    <w:qFormat/>
    <w:rsid w:val="00986055"/>
    <w:rPr>
      <w:rFonts w:ascii="Microsoft Sans Serif" w:hAnsi="Microsoft Sans Serif"/>
      <w:b/>
      <w:spacing w:val="10"/>
      <w:sz w:val="26"/>
    </w:rPr>
  </w:style>
  <w:style w:type="character" w:customStyle="1" w:styleId="34a">
    <w:name w:val="Основной текст с отступом 3 Знак4"/>
    <w:uiPriority w:val="99"/>
    <w:qFormat/>
    <w:locked/>
    <w:rsid w:val="00986055"/>
    <w:rPr>
      <w:rFonts w:ascii="Times New Roman" w:hAnsi="Times New Roman"/>
      <w:sz w:val="24"/>
      <w:lang w:val="en-US"/>
    </w:rPr>
  </w:style>
  <w:style w:type="character" w:customStyle="1" w:styleId="327">
    <w:name w:val="Основной текст 3 Знак2"/>
    <w:uiPriority w:val="99"/>
    <w:qFormat/>
    <w:locked/>
    <w:rsid w:val="00986055"/>
    <w:rPr>
      <w:rFonts w:ascii="Garamond" w:hAnsi="Garamond"/>
      <w:sz w:val="24"/>
      <w:shd w:val="clear" w:color="auto" w:fill="FFFFFF"/>
    </w:rPr>
  </w:style>
  <w:style w:type="character" w:customStyle="1" w:styleId="ListLabel7">
    <w:name w:val="ListLabel 7"/>
    <w:uiPriority w:val="99"/>
    <w:qFormat/>
    <w:rsid w:val="00986055"/>
  </w:style>
  <w:style w:type="character" w:customStyle="1" w:styleId="ListLabel8">
    <w:name w:val="ListLabel 8"/>
    <w:uiPriority w:val="99"/>
    <w:qFormat/>
    <w:rsid w:val="00986055"/>
  </w:style>
  <w:style w:type="character" w:customStyle="1" w:styleId="ListLabel9">
    <w:name w:val="ListLabel 9"/>
    <w:uiPriority w:val="99"/>
    <w:qFormat/>
    <w:rsid w:val="00986055"/>
  </w:style>
  <w:style w:type="character" w:customStyle="1" w:styleId="ListLabel10">
    <w:name w:val="ListLabel 10"/>
    <w:uiPriority w:val="99"/>
    <w:qFormat/>
    <w:rsid w:val="00986055"/>
  </w:style>
  <w:style w:type="character" w:customStyle="1" w:styleId="ListLabel11">
    <w:name w:val="ListLabel 11"/>
    <w:uiPriority w:val="99"/>
    <w:qFormat/>
    <w:rsid w:val="00986055"/>
  </w:style>
  <w:style w:type="character" w:customStyle="1" w:styleId="ListLabel12">
    <w:name w:val="ListLabel 12"/>
    <w:uiPriority w:val="99"/>
    <w:qFormat/>
    <w:rsid w:val="00986055"/>
  </w:style>
  <w:style w:type="character" w:customStyle="1" w:styleId="ListLabel13">
    <w:name w:val="ListLabel 13"/>
    <w:uiPriority w:val="99"/>
    <w:qFormat/>
    <w:rsid w:val="00986055"/>
  </w:style>
  <w:style w:type="character" w:customStyle="1" w:styleId="ListLabel14">
    <w:name w:val="ListLabel 14"/>
    <w:uiPriority w:val="99"/>
    <w:qFormat/>
    <w:rsid w:val="00986055"/>
  </w:style>
  <w:style w:type="character" w:customStyle="1" w:styleId="ListLabel15">
    <w:name w:val="ListLabel 15"/>
    <w:uiPriority w:val="99"/>
    <w:qFormat/>
    <w:rsid w:val="00986055"/>
  </w:style>
  <w:style w:type="character" w:customStyle="1" w:styleId="ListLabel16">
    <w:name w:val="ListLabel 16"/>
    <w:uiPriority w:val="99"/>
    <w:qFormat/>
    <w:rsid w:val="00986055"/>
  </w:style>
  <w:style w:type="character" w:customStyle="1" w:styleId="ListLabel17">
    <w:name w:val="ListLabel 17"/>
    <w:uiPriority w:val="99"/>
    <w:qFormat/>
    <w:rsid w:val="00986055"/>
  </w:style>
  <w:style w:type="character" w:customStyle="1" w:styleId="ListLabel18">
    <w:name w:val="ListLabel 18"/>
    <w:uiPriority w:val="99"/>
    <w:qFormat/>
    <w:rsid w:val="00986055"/>
  </w:style>
  <w:style w:type="character" w:customStyle="1" w:styleId="ListLabel19">
    <w:name w:val="ListLabel 19"/>
    <w:uiPriority w:val="99"/>
    <w:qFormat/>
    <w:rsid w:val="00986055"/>
  </w:style>
  <w:style w:type="character" w:customStyle="1" w:styleId="ListLabel20">
    <w:name w:val="ListLabel 20"/>
    <w:uiPriority w:val="99"/>
    <w:qFormat/>
    <w:rsid w:val="00986055"/>
  </w:style>
  <w:style w:type="character" w:customStyle="1" w:styleId="ListLabel21">
    <w:name w:val="ListLabel 21"/>
    <w:uiPriority w:val="99"/>
    <w:qFormat/>
    <w:rsid w:val="00986055"/>
  </w:style>
  <w:style w:type="character" w:customStyle="1" w:styleId="ListLabel22">
    <w:name w:val="ListLabel 22"/>
    <w:uiPriority w:val="99"/>
    <w:qFormat/>
    <w:rsid w:val="00986055"/>
  </w:style>
  <w:style w:type="character" w:customStyle="1" w:styleId="ListLabel23">
    <w:name w:val="ListLabel 23"/>
    <w:uiPriority w:val="99"/>
    <w:qFormat/>
    <w:rsid w:val="00986055"/>
  </w:style>
  <w:style w:type="character" w:customStyle="1" w:styleId="ListLabel24">
    <w:name w:val="ListLabel 24"/>
    <w:uiPriority w:val="99"/>
    <w:qFormat/>
    <w:rsid w:val="00986055"/>
  </w:style>
  <w:style w:type="character" w:customStyle="1" w:styleId="ListLabel25">
    <w:name w:val="ListLabel 25"/>
    <w:uiPriority w:val="99"/>
    <w:qFormat/>
    <w:rsid w:val="00986055"/>
  </w:style>
  <w:style w:type="character" w:customStyle="1" w:styleId="ListLabel26">
    <w:name w:val="ListLabel 26"/>
    <w:uiPriority w:val="99"/>
    <w:qFormat/>
    <w:rsid w:val="00986055"/>
  </w:style>
  <w:style w:type="character" w:customStyle="1" w:styleId="ListLabel27">
    <w:name w:val="ListLabel 27"/>
    <w:uiPriority w:val="99"/>
    <w:qFormat/>
    <w:rsid w:val="00986055"/>
  </w:style>
  <w:style w:type="character" w:customStyle="1" w:styleId="ListLabel28">
    <w:name w:val="ListLabel 28"/>
    <w:uiPriority w:val="99"/>
    <w:qFormat/>
    <w:rsid w:val="00986055"/>
  </w:style>
  <w:style w:type="character" w:customStyle="1" w:styleId="ListLabel29">
    <w:name w:val="ListLabel 29"/>
    <w:uiPriority w:val="99"/>
    <w:qFormat/>
    <w:rsid w:val="00986055"/>
  </w:style>
  <w:style w:type="character" w:customStyle="1" w:styleId="ListLabel30">
    <w:name w:val="ListLabel 30"/>
    <w:uiPriority w:val="99"/>
    <w:qFormat/>
    <w:rsid w:val="00986055"/>
  </w:style>
  <w:style w:type="character" w:customStyle="1" w:styleId="ListLabel31">
    <w:name w:val="ListLabel 31"/>
    <w:uiPriority w:val="99"/>
    <w:qFormat/>
    <w:rsid w:val="00986055"/>
  </w:style>
  <w:style w:type="character" w:customStyle="1" w:styleId="ListLabel32">
    <w:name w:val="ListLabel 32"/>
    <w:uiPriority w:val="99"/>
    <w:qFormat/>
    <w:rsid w:val="00986055"/>
  </w:style>
  <w:style w:type="character" w:customStyle="1" w:styleId="ListLabel33">
    <w:name w:val="ListLabel 33"/>
    <w:uiPriority w:val="99"/>
    <w:qFormat/>
    <w:rsid w:val="00986055"/>
  </w:style>
  <w:style w:type="character" w:customStyle="1" w:styleId="ListLabel34">
    <w:name w:val="ListLabel 34"/>
    <w:uiPriority w:val="99"/>
    <w:qFormat/>
    <w:rsid w:val="00986055"/>
    <w:rPr>
      <w:color w:val="00000A"/>
    </w:rPr>
  </w:style>
  <w:style w:type="character" w:customStyle="1" w:styleId="ListLabel35">
    <w:name w:val="ListLabel 35"/>
    <w:uiPriority w:val="99"/>
    <w:qFormat/>
    <w:rsid w:val="00986055"/>
  </w:style>
  <w:style w:type="character" w:customStyle="1" w:styleId="ListLabel36">
    <w:name w:val="ListLabel 36"/>
    <w:uiPriority w:val="99"/>
    <w:qFormat/>
    <w:rsid w:val="00986055"/>
  </w:style>
  <w:style w:type="character" w:customStyle="1" w:styleId="ListLabel37">
    <w:name w:val="ListLabel 37"/>
    <w:uiPriority w:val="99"/>
    <w:qFormat/>
    <w:rsid w:val="00986055"/>
  </w:style>
  <w:style w:type="character" w:customStyle="1" w:styleId="ListLabel38">
    <w:name w:val="ListLabel 38"/>
    <w:uiPriority w:val="99"/>
    <w:qFormat/>
    <w:rsid w:val="00986055"/>
  </w:style>
  <w:style w:type="character" w:customStyle="1" w:styleId="ListLabel39">
    <w:name w:val="ListLabel 39"/>
    <w:uiPriority w:val="99"/>
    <w:qFormat/>
    <w:rsid w:val="00986055"/>
  </w:style>
  <w:style w:type="character" w:customStyle="1" w:styleId="ListLabel40">
    <w:name w:val="ListLabel 40"/>
    <w:uiPriority w:val="99"/>
    <w:qFormat/>
    <w:rsid w:val="00986055"/>
  </w:style>
  <w:style w:type="character" w:customStyle="1" w:styleId="ListLabel41">
    <w:name w:val="ListLabel 41"/>
    <w:uiPriority w:val="99"/>
    <w:qFormat/>
    <w:rsid w:val="00986055"/>
  </w:style>
  <w:style w:type="character" w:customStyle="1" w:styleId="ListLabel42">
    <w:name w:val="ListLabel 42"/>
    <w:uiPriority w:val="99"/>
    <w:qFormat/>
    <w:rsid w:val="00986055"/>
  </w:style>
  <w:style w:type="character" w:customStyle="1" w:styleId="ListLabel43">
    <w:name w:val="ListLabel 43"/>
    <w:uiPriority w:val="99"/>
    <w:qFormat/>
    <w:rsid w:val="00986055"/>
  </w:style>
  <w:style w:type="character" w:customStyle="1" w:styleId="ListLabel44">
    <w:name w:val="ListLabel 44"/>
    <w:uiPriority w:val="99"/>
    <w:qFormat/>
    <w:rsid w:val="00986055"/>
  </w:style>
  <w:style w:type="character" w:customStyle="1" w:styleId="ListLabel45">
    <w:name w:val="ListLabel 45"/>
    <w:uiPriority w:val="99"/>
    <w:qFormat/>
    <w:rsid w:val="00986055"/>
  </w:style>
  <w:style w:type="character" w:customStyle="1" w:styleId="ListLabel46">
    <w:name w:val="ListLabel 46"/>
    <w:uiPriority w:val="99"/>
    <w:qFormat/>
    <w:rsid w:val="00986055"/>
  </w:style>
  <w:style w:type="character" w:customStyle="1" w:styleId="ListLabel47">
    <w:name w:val="ListLabel 47"/>
    <w:uiPriority w:val="99"/>
    <w:qFormat/>
    <w:rsid w:val="00986055"/>
  </w:style>
  <w:style w:type="character" w:customStyle="1" w:styleId="ListLabel48">
    <w:name w:val="ListLabel 48"/>
    <w:uiPriority w:val="99"/>
    <w:qFormat/>
    <w:rsid w:val="00986055"/>
  </w:style>
  <w:style w:type="character" w:customStyle="1" w:styleId="ListLabel49">
    <w:name w:val="ListLabel 49"/>
    <w:uiPriority w:val="99"/>
    <w:qFormat/>
    <w:rsid w:val="00986055"/>
  </w:style>
  <w:style w:type="character" w:customStyle="1" w:styleId="ListLabel50">
    <w:name w:val="ListLabel 50"/>
    <w:uiPriority w:val="99"/>
    <w:qFormat/>
    <w:rsid w:val="00986055"/>
  </w:style>
  <w:style w:type="character" w:customStyle="1" w:styleId="ListLabel51">
    <w:name w:val="ListLabel 51"/>
    <w:uiPriority w:val="99"/>
    <w:qFormat/>
    <w:rsid w:val="00986055"/>
  </w:style>
  <w:style w:type="character" w:customStyle="1" w:styleId="ListLabel52">
    <w:name w:val="ListLabel 52"/>
    <w:uiPriority w:val="99"/>
    <w:qFormat/>
    <w:rsid w:val="00986055"/>
  </w:style>
  <w:style w:type="character" w:customStyle="1" w:styleId="ListLabel53">
    <w:name w:val="ListLabel 53"/>
    <w:uiPriority w:val="99"/>
    <w:qFormat/>
    <w:rsid w:val="00986055"/>
    <w:rPr>
      <w:color w:val="00000A"/>
      <w:position w:val="0"/>
      <w:sz w:val="24"/>
      <w:u w:val="none"/>
      <w:vertAlign w:val="baseline"/>
    </w:rPr>
  </w:style>
  <w:style w:type="character" w:customStyle="1" w:styleId="ListLabel54">
    <w:name w:val="ListLabel 54"/>
    <w:uiPriority w:val="99"/>
    <w:qFormat/>
    <w:rsid w:val="00986055"/>
    <w:rPr>
      <w:position w:val="0"/>
      <w:sz w:val="20"/>
      <w:u w:val="none"/>
      <w:vertAlign w:val="baseline"/>
    </w:rPr>
  </w:style>
  <w:style w:type="character" w:customStyle="1" w:styleId="ListLabel55">
    <w:name w:val="ListLabel 55"/>
    <w:uiPriority w:val="99"/>
    <w:qFormat/>
    <w:rsid w:val="00986055"/>
    <w:rPr>
      <w:position w:val="0"/>
      <w:sz w:val="20"/>
      <w:u w:val="none"/>
      <w:vertAlign w:val="baseline"/>
    </w:rPr>
  </w:style>
  <w:style w:type="character" w:customStyle="1" w:styleId="ListLabel56">
    <w:name w:val="ListLabel 56"/>
    <w:uiPriority w:val="99"/>
    <w:qFormat/>
    <w:rsid w:val="00986055"/>
  </w:style>
  <w:style w:type="character" w:customStyle="1" w:styleId="ListLabel57">
    <w:name w:val="ListLabel 57"/>
    <w:uiPriority w:val="99"/>
    <w:qFormat/>
    <w:rsid w:val="00986055"/>
  </w:style>
  <w:style w:type="character" w:customStyle="1" w:styleId="ListLabel58">
    <w:name w:val="ListLabel 58"/>
    <w:uiPriority w:val="99"/>
    <w:qFormat/>
    <w:rsid w:val="00986055"/>
  </w:style>
  <w:style w:type="character" w:customStyle="1" w:styleId="ListLabel59">
    <w:name w:val="ListLabel 59"/>
    <w:uiPriority w:val="99"/>
    <w:qFormat/>
    <w:rsid w:val="00986055"/>
  </w:style>
  <w:style w:type="character" w:customStyle="1" w:styleId="ListLabel60">
    <w:name w:val="ListLabel 60"/>
    <w:uiPriority w:val="99"/>
    <w:qFormat/>
    <w:rsid w:val="00986055"/>
  </w:style>
  <w:style w:type="character" w:customStyle="1" w:styleId="ListLabel61">
    <w:name w:val="ListLabel 61"/>
    <w:uiPriority w:val="99"/>
    <w:qFormat/>
    <w:rsid w:val="00986055"/>
  </w:style>
  <w:style w:type="character" w:customStyle="1" w:styleId="ListLabel62">
    <w:name w:val="ListLabel 62"/>
    <w:uiPriority w:val="99"/>
    <w:qFormat/>
    <w:rsid w:val="00986055"/>
  </w:style>
  <w:style w:type="character" w:customStyle="1" w:styleId="ListLabel63">
    <w:name w:val="ListLabel 63"/>
    <w:uiPriority w:val="99"/>
    <w:qFormat/>
    <w:rsid w:val="00986055"/>
    <w:rPr>
      <w:sz w:val="24"/>
    </w:rPr>
  </w:style>
  <w:style w:type="character" w:customStyle="1" w:styleId="ListLabel64">
    <w:name w:val="ListLabel 64"/>
    <w:uiPriority w:val="99"/>
    <w:qFormat/>
    <w:rsid w:val="00986055"/>
  </w:style>
  <w:style w:type="character" w:customStyle="1" w:styleId="ListLabel65">
    <w:name w:val="ListLabel 65"/>
    <w:uiPriority w:val="99"/>
    <w:qFormat/>
    <w:rsid w:val="00986055"/>
  </w:style>
  <w:style w:type="character" w:customStyle="1" w:styleId="ListLabel66">
    <w:name w:val="ListLabel 66"/>
    <w:uiPriority w:val="99"/>
    <w:qFormat/>
    <w:rsid w:val="00986055"/>
  </w:style>
  <w:style w:type="character" w:customStyle="1" w:styleId="ListLabel67">
    <w:name w:val="ListLabel 67"/>
    <w:uiPriority w:val="99"/>
    <w:qFormat/>
    <w:rsid w:val="00986055"/>
  </w:style>
  <w:style w:type="character" w:customStyle="1" w:styleId="ListLabel68">
    <w:name w:val="ListLabel 68"/>
    <w:uiPriority w:val="99"/>
    <w:qFormat/>
    <w:rsid w:val="00986055"/>
  </w:style>
  <w:style w:type="character" w:customStyle="1" w:styleId="ListLabel69">
    <w:name w:val="ListLabel 69"/>
    <w:uiPriority w:val="99"/>
    <w:qFormat/>
    <w:rsid w:val="00986055"/>
  </w:style>
  <w:style w:type="character" w:customStyle="1" w:styleId="ListLabel70">
    <w:name w:val="ListLabel 70"/>
    <w:uiPriority w:val="99"/>
    <w:qFormat/>
    <w:rsid w:val="00986055"/>
  </w:style>
  <w:style w:type="character" w:customStyle="1" w:styleId="ListLabel71">
    <w:name w:val="ListLabel 71"/>
    <w:uiPriority w:val="99"/>
    <w:qFormat/>
    <w:rsid w:val="00986055"/>
  </w:style>
  <w:style w:type="character" w:customStyle="1" w:styleId="ListLabel72">
    <w:name w:val="ListLabel 72"/>
    <w:uiPriority w:val="99"/>
    <w:qFormat/>
    <w:rsid w:val="00986055"/>
  </w:style>
  <w:style w:type="character" w:customStyle="1" w:styleId="ListLabel73">
    <w:name w:val="ListLabel 73"/>
    <w:uiPriority w:val="99"/>
    <w:qFormat/>
    <w:rsid w:val="00986055"/>
  </w:style>
  <w:style w:type="character" w:customStyle="1" w:styleId="ListLabel74">
    <w:name w:val="ListLabel 74"/>
    <w:uiPriority w:val="99"/>
    <w:qFormat/>
    <w:rsid w:val="00986055"/>
  </w:style>
  <w:style w:type="character" w:customStyle="1" w:styleId="ListLabel75">
    <w:name w:val="ListLabel 75"/>
    <w:uiPriority w:val="99"/>
    <w:qFormat/>
    <w:rsid w:val="00986055"/>
  </w:style>
  <w:style w:type="character" w:customStyle="1" w:styleId="ListLabel76">
    <w:name w:val="ListLabel 76"/>
    <w:uiPriority w:val="99"/>
    <w:qFormat/>
    <w:rsid w:val="00986055"/>
  </w:style>
  <w:style w:type="character" w:customStyle="1" w:styleId="ListLabel77">
    <w:name w:val="ListLabel 77"/>
    <w:uiPriority w:val="99"/>
    <w:qFormat/>
    <w:rsid w:val="00986055"/>
  </w:style>
  <w:style w:type="character" w:customStyle="1" w:styleId="ListLabel78">
    <w:name w:val="ListLabel 78"/>
    <w:uiPriority w:val="99"/>
    <w:qFormat/>
    <w:rsid w:val="00986055"/>
    <w:rPr>
      <w:sz w:val="24"/>
    </w:rPr>
  </w:style>
  <w:style w:type="character" w:customStyle="1" w:styleId="ListLabel79">
    <w:name w:val="ListLabel 79"/>
    <w:uiPriority w:val="99"/>
    <w:qFormat/>
    <w:rsid w:val="00986055"/>
  </w:style>
  <w:style w:type="character" w:customStyle="1" w:styleId="ListLabel80">
    <w:name w:val="ListLabel 80"/>
    <w:uiPriority w:val="99"/>
    <w:qFormat/>
    <w:rsid w:val="00986055"/>
  </w:style>
  <w:style w:type="character" w:customStyle="1" w:styleId="ListLabel81">
    <w:name w:val="ListLabel 81"/>
    <w:uiPriority w:val="99"/>
    <w:qFormat/>
    <w:rsid w:val="00986055"/>
  </w:style>
  <w:style w:type="character" w:customStyle="1" w:styleId="ListLabel82">
    <w:name w:val="ListLabel 82"/>
    <w:uiPriority w:val="99"/>
    <w:qFormat/>
    <w:rsid w:val="00986055"/>
  </w:style>
  <w:style w:type="character" w:customStyle="1" w:styleId="ListLabel83">
    <w:name w:val="ListLabel 83"/>
    <w:uiPriority w:val="99"/>
    <w:qFormat/>
    <w:rsid w:val="00986055"/>
  </w:style>
  <w:style w:type="character" w:customStyle="1" w:styleId="ListLabel84">
    <w:name w:val="ListLabel 84"/>
    <w:uiPriority w:val="99"/>
    <w:qFormat/>
    <w:rsid w:val="00986055"/>
  </w:style>
  <w:style w:type="character" w:customStyle="1" w:styleId="ListLabel85">
    <w:name w:val="ListLabel 85"/>
    <w:uiPriority w:val="99"/>
    <w:qFormat/>
    <w:rsid w:val="00986055"/>
  </w:style>
  <w:style w:type="character" w:customStyle="1" w:styleId="ListLabel86">
    <w:name w:val="ListLabel 86"/>
    <w:uiPriority w:val="99"/>
    <w:qFormat/>
    <w:rsid w:val="00986055"/>
  </w:style>
  <w:style w:type="character" w:customStyle="1" w:styleId="ListLabel87">
    <w:name w:val="ListLabel 87"/>
    <w:uiPriority w:val="99"/>
    <w:qFormat/>
    <w:rsid w:val="00986055"/>
  </w:style>
  <w:style w:type="character" w:customStyle="1" w:styleId="ListLabel88">
    <w:name w:val="ListLabel 88"/>
    <w:uiPriority w:val="99"/>
    <w:qFormat/>
    <w:rsid w:val="00986055"/>
  </w:style>
  <w:style w:type="character" w:customStyle="1" w:styleId="ListLabel89">
    <w:name w:val="ListLabel 89"/>
    <w:uiPriority w:val="99"/>
    <w:qFormat/>
    <w:rsid w:val="00986055"/>
  </w:style>
  <w:style w:type="character" w:customStyle="1" w:styleId="ListLabel90">
    <w:name w:val="ListLabel 90"/>
    <w:uiPriority w:val="99"/>
    <w:qFormat/>
    <w:rsid w:val="00986055"/>
  </w:style>
  <w:style w:type="character" w:customStyle="1" w:styleId="ListLabel91">
    <w:name w:val="ListLabel 91"/>
    <w:uiPriority w:val="99"/>
    <w:qFormat/>
    <w:rsid w:val="00986055"/>
  </w:style>
  <w:style w:type="character" w:customStyle="1" w:styleId="ListLabel92">
    <w:name w:val="ListLabel 92"/>
    <w:uiPriority w:val="99"/>
    <w:qFormat/>
    <w:rsid w:val="00986055"/>
  </w:style>
  <w:style w:type="character" w:customStyle="1" w:styleId="ListLabel93">
    <w:name w:val="ListLabel 93"/>
    <w:uiPriority w:val="99"/>
    <w:qFormat/>
    <w:rsid w:val="00986055"/>
  </w:style>
  <w:style w:type="character" w:customStyle="1" w:styleId="ListLabel94">
    <w:name w:val="ListLabel 94"/>
    <w:uiPriority w:val="99"/>
    <w:qFormat/>
    <w:rsid w:val="00986055"/>
  </w:style>
  <w:style w:type="character" w:customStyle="1" w:styleId="ListLabel95">
    <w:name w:val="ListLabel 95"/>
    <w:uiPriority w:val="99"/>
    <w:qFormat/>
    <w:rsid w:val="00986055"/>
  </w:style>
  <w:style w:type="character" w:customStyle="1" w:styleId="ListLabel96">
    <w:name w:val="ListLabel 96"/>
    <w:uiPriority w:val="99"/>
    <w:qFormat/>
    <w:rsid w:val="00986055"/>
    <w:rPr>
      <w:sz w:val="24"/>
    </w:rPr>
  </w:style>
  <w:style w:type="character" w:customStyle="1" w:styleId="ListLabel97">
    <w:name w:val="ListLabel 97"/>
    <w:uiPriority w:val="99"/>
    <w:qFormat/>
    <w:rsid w:val="00986055"/>
  </w:style>
  <w:style w:type="character" w:customStyle="1" w:styleId="ListLabel98">
    <w:name w:val="ListLabel 98"/>
    <w:uiPriority w:val="99"/>
    <w:qFormat/>
    <w:rsid w:val="00986055"/>
  </w:style>
  <w:style w:type="character" w:customStyle="1" w:styleId="ListLabel99">
    <w:name w:val="ListLabel 99"/>
    <w:uiPriority w:val="99"/>
    <w:qFormat/>
    <w:rsid w:val="00986055"/>
  </w:style>
  <w:style w:type="character" w:customStyle="1" w:styleId="ListLabel100">
    <w:name w:val="ListLabel 100"/>
    <w:uiPriority w:val="99"/>
    <w:qFormat/>
    <w:rsid w:val="00986055"/>
  </w:style>
  <w:style w:type="character" w:customStyle="1" w:styleId="ListLabel101">
    <w:name w:val="ListLabel 101"/>
    <w:uiPriority w:val="99"/>
    <w:qFormat/>
    <w:rsid w:val="00986055"/>
  </w:style>
  <w:style w:type="character" w:customStyle="1" w:styleId="ListLabel102">
    <w:name w:val="ListLabel 102"/>
    <w:uiPriority w:val="99"/>
    <w:qFormat/>
    <w:rsid w:val="00986055"/>
  </w:style>
  <w:style w:type="character" w:customStyle="1" w:styleId="ListLabel103">
    <w:name w:val="ListLabel 103"/>
    <w:uiPriority w:val="99"/>
    <w:qFormat/>
    <w:rsid w:val="00986055"/>
  </w:style>
  <w:style w:type="character" w:customStyle="1" w:styleId="ListLabel104">
    <w:name w:val="ListLabel 104"/>
    <w:uiPriority w:val="99"/>
    <w:qFormat/>
    <w:rsid w:val="00986055"/>
  </w:style>
  <w:style w:type="character" w:customStyle="1" w:styleId="ListLabel105">
    <w:name w:val="ListLabel 105"/>
    <w:uiPriority w:val="99"/>
    <w:qFormat/>
    <w:rsid w:val="00986055"/>
  </w:style>
  <w:style w:type="character" w:customStyle="1" w:styleId="ListLabel106">
    <w:name w:val="ListLabel 106"/>
    <w:uiPriority w:val="99"/>
    <w:qFormat/>
    <w:rsid w:val="00986055"/>
  </w:style>
  <w:style w:type="character" w:customStyle="1" w:styleId="ListLabel107">
    <w:name w:val="ListLabel 107"/>
    <w:uiPriority w:val="99"/>
    <w:qFormat/>
    <w:rsid w:val="00986055"/>
  </w:style>
  <w:style w:type="character" w:customStyle="1" w:styleId="ListLabel108">
    <w:name w:val="ListLabel 108"/>
    <w:uiPriority w:val="99"/>
    <w:qFormat/>
    <w:rsid w:val="00986055"/>
  </w:style>
  <w:style w:type="character" w:customStyle="1" w:styleId="ListLabel109">
    <w:name w:val="ListLabel 109"/>
    <w:uiPriority w:val="99"/>
    <w:qFormat/>
    <w:rsid w:val="00986055"/>
  </w:style>
  <w:style w:type="character" w:customStyle="1" w:styleId="ListLabel110">
    <w:name w:val="ListLabel 110"/>
    <w:uiPriority w:val="99"/>
    <w:qFormat/>
    <w:rsid w:val="00986055"/>
  </w:style>
  <w:style w:type="character" w:customStyle="1" w:styleId="ListLabel111">
    <w:name w:val="ListLabel 111"/>
    <w:uiPriority w:val="99"/>
    <w:qFormat/>
    <w:rsid w:val="00986055"/>
  </w:style>
  <w:style w:type="character" w:customStyle="1" w:styleId="ListLabel112">
    <w:name w:val="ListLabel 112"/>
    <w:uiPriority w:val="99"/>
    <w:qFormat/>
    <w:rsid w:val="00986055"/>
  </w:style>
  <w:style w:type="character" w:customStyle="1" w:styleId="ListLabel113">
    <w:name w:val="ListLabel 113"/>
    <w:uiPriority w:val="99"/>
    <w:qFormat/>
    <w:rsid w:val="00986055"/>
  </w:style>
  <w:style w:type="character" w:customStyle="1" w:styleId="ListLabel114">
    <w:name w:val="ListLabel 114"/>
    <w:uiPriority w:val="99"/>
    <w:qFormat/>
    <w:rsid w:val="00986055"/>
    <w:rPr>
      <w:sz w:val="24"/>
    </w:rPr>
  </w:style>
  <w:style w:type="character" w:customStyle="1" w:styleId="ListLabel115">
    <w:name w:val="ListLabel 115"/>
    <w:uiPriority w:val="99"/>
    <w:qFormat/>
    <w:rsid w:val="00986055"/>
  </w:style>
  <w:style w:type="character" w:customStyle="1" w:styleId="ListLabel116">
    <w:name w:val="ListLabel 116"/>
    <w:uiPriority w:val="99"/>
    <w:qFormat/>
    <w:rsid w:val="00986055"/>
  </w:style>
  <w:style w:type="character" w:customStyle="1" w:styleId="ListLabel117">
    <w:name w:val="ListLabel 117"/>
    <w:uiPriority w:val="99"/>
    <w:qFormat/>
    <w:rsid w:val="00986055"/>
  </w:style>
  <w:style w:type="character" w:customStyle="1" w:styleId="ListLabel118">
    <w:name w:val="ListLabel 118"/>
    <w:uiPriority w:val="99"/>
    <w:qFormat/>
    <w:rsid w:val="00986055"/>
  </w:style>
  <w:style w:type="character" w:customStyle="1" w:styleId="ListLabel119">
    <w:name w:val="ListLabel 119"/>
    <w:uiPriority w:val="99"/>
    <w:qFormat/>
    <w:rsid w:val="00986055"/>
  </w:style>
  <w:style w:type="character" w:customStyle="1" w:styleId="ListLabel120">
    <w:name w:val="ListLabel 120"/>
    <w:uiPriority w:val="99"/>
    <w:qFormat/>
    <w:rsid w:val="00986055"/>
  </w:style>
  <w:style w:type="character" w:customStyle="1" w:styleId="ListLabel121">
    <w:name w:val="ListLabel 121"/>
    <w:uiPriority w:val="99"/>
    <w:qFormat/>
    <w:rsid w:val="00986055"/>
  </w:style>
  <w:style w:type="character" w:customStyle="1" w:styleId="ListLabel122">
    <w:name w:val="ListLabel 122"/>
    <w:uiPriority w:val="99"/>
    <w:qFormat/>
    <w:rsid w:val="00986055"/>
  </w:style>
  <w:style w:type="character" w:customStyle="1" w:styleId="ListLabel123">
    <w:name w:val="ListLabel 123"/>
    <w:uiPriority w:val="99"/>
    <w:qFormat/>
    <w:rsid w:val="00986055"/>
  </w:style>
  <w:style w:type="character" w:customStyle="1" w:styleId="ListLabel124">
    <w:name w:val="ListLabel 124"/>
    <w:uiPriority w:val="99"/>
    <w:qFormat/>
    <w:rsid w:val="00986055"/>
  </w:style>
  <w:style w:type="character" w:customStyle="1" w:styleId="ListLabel125">
    <w:name w:val="ListLabel 125"/>
    <w:uiPriority w:val="99"/>
    <w:qFormat/>
    <w:rsid w:val="00986055"/>
  </w:style>
  <w:style w:type="character" w:customStyle="1" w:styleId="ListLabel126">
    <w:name w:val="ListLabel 126"/>
    <w:uiPriority w:val="99"/>
    <w:qFormat/>
    <w:rsid w:val="00986055"/>
  </w:style>
  <w:style w:type="character" w:customStyle="1" w:styleId="ListLabel127">
    <w:name w:val="ListLabel 127"/>
    <w:uiPriority w:val="99"/>
    <w:qFormat/>
    <w:rsid w:val="00986055"/>
  </w:style>
  <w:style w:type="character" w:customStyle="1" w:styleId="ListLabel128">
    <w:name w:val="ListLabel 128"/>
    <w:uiPriority w:val="99"/>
    <w:qFormat/>
    <w:rsid w:val="00986055"/>
  </w:style>
  <w:style w:type="character" w:customStyle="1" w:styleId="ListLabel129">
    <w:name w:val="ListLabel 129"/>
    <w:uiPriority w:val="99"/>
    <w:qFormat/>
    <w:rsid w:val="00986055"/>
  </w:style>
  <w:style w:type="character" w:customStyle="1" w:styleId="ListLabel130">
    <w:name w:val="ListLabel 130"/>
    <w:uiPriority w:val="99"/>
    <w:qFormat/>
    <w:rsid w:val="00986055"/>
  </w:style>
  <w:style w:type="character" w:customStyle="1" w:styleId="ListLabel131">
    <w:name w:val="ListLabel 131"/>
    <w:uiPriority w:val="99"/>
    <w:qFormat/>
    <w:rsid w:val="00986055"/>
  </w:style>
  <w:style w:type="character" w:customStyle="1" w:styleId="ListLabel132">
    <w:name w:val="ListLabel 132"/>
    <w:uiPriority w:val="99"/>
    <w:qFormat/>
    <w:rsid w:val="00986055"/>
  </w:style>
  <w:style w:type="character" w:customStyle="1" w:styleId="ListLabel133">
    <w:name w:val="ListLabel 133"/>
    <w:uiPriority w:val="99"/>
    <w:qFormat/>
    <w:rsid w:val="00986055"/>
  </w:style>
  <w:style w:type="character" w:customStyle="1" w:styleId="ListLabel134">
    <w:name w:val="ListLabel 134"/>
    <w:uiPriority w:val="99"/>
    <w:qFormat/>
    <w:rsid w:val="00986055"/>
  </w:style>
  <w:style w:type="character" w:customStyle="1" w:styleId="ListLabel135">
    <w:name w:val="ListLabel 135"/>
    <w:uiPriority w:val="99"/>
    <w:qFormat/>
    <w:rsid w:val="00986055"/>
  </w:style>
  <w:style w:type="character" w:customStyle="1" w:styleId="ListLabel136">
    <w:name w:val="ListLabel 136"/>
    <w:uiPriority w:val="99"/>
    <w:qFormat/>
    <w:rsid w:val="00986055"/>
  </w:style>
  <w:style w:type="character" w:customStyle="1" w:styleId="ListLabel137">
    <w:name w:val="ListLabel 137"/>
    <w:uiPriority w:val="99"/>
    <w:qFormat/>
    <w:rsid w:val="00986055"/>
  </w:style>
  <w:style w:type="character" w:customStyle="1" w:styleId="ListLabel138">
    <w:name w:val="ListLabel 138"/>
    <w:uiPriority w:val="99"/>
    <w:qFormat/>
    <w:rsid w:val="00986055"/>
  </w:style>
  <w:style w:type="character" w:customStyle="1" w:styleId="ListLabel139">
    <w:name w:val="ListLabel 139"/>
    <w:uiPriority w:val="99"/>
    <w:qFormat/>
    <w:rsid w:val="00986055"/>
  </w:style>
  <w:style w:type="character" w:customStyle="1" w:styleId="ListLabel140">
    <w:name w:val="ListLabel 140"/>
    <w:uiPriority w:val="99"/>
    <w:qFormat/>
    <w:rsid w:val="00986055"/>
  </w:style>
  <w:style w:type="character" w:customStyle="1" w:styleId="ListLabel141">
    <w:name w:val="ListLabel 141"/>
    <w:uiPriority w:val="99"/>
    <w:qFormat/>
    <w:rsid w:val="00986055"/>
  </w:style>
  <w:style w:type="character" w:customStyle="1" w:styleId="ListLabel142">
    <w:name w:val="ListLabel 142"/>
    <w:uiPriority w:val="99"/>
    <w:qFormat/>
    <w:rsid w:val="00986055"/>
  </w:style>
  <w:style w:type="character" w:customStyle="1" w:styleId="ListLabel143">
    <w:name w:val="ListLabel 143"/>
    <w:uiPriority w:val="99"/>
    <w:qFormat/>
    <w:rsid w:val="00986055"/>
  </w:style>
  <w:style w:type="character" w:customStyle="1" w:styleId="ListLabel144">
    <w:name w:val="ListLabel 144"/>
    <w:uiPriority w:val="99"/>
    <w:qFormat/>
    <w:rsid w:val="00986055"/>
  </w:style>
  <w:style w:type="character" w:customStyle="1" w:styleId="ListLabel145">
    <w:name w:val="ListLabel 145"/>
    <w:uiPriority w:val="99"/>
    <w:qFormat/>
    <w:rsid w:val="00986055"/>
  </w:style>
  <w:style w:type="character" w:customStyle="1" w:styleId="ListLabel146">
    <w:name w:val="ListLabel 146"/>
    <w:uiPriority w:val="99"/>
    <w:qFormat/>
    <w:rsid w:val="00986055"/>
  </w:style>
  <w:style w:type="character" w:customStyle="1" w:styleId="ListLabel147">
    <w:name w:val="ListLabel 147"/>
    <w:uiPriority w:val="99"/>
    <w:qFormat/>
    <w:rsid w:val="00986055"/>
  </w:style>
  <w:style w:type="character" w:customStyle="1" w:styleId="ListLabel148">
    <w:name w:val="ListLabel 148"/>
    <w:uiPriority w:val="99"/>
    <w:qFormat/>
    <w:rsid w:val="00986055"/>
  </w:style>
  <w:style w:type="character" w:customStyle="1" w:styleId="ListLabel149">
    <w:name w:val="ListLabel 149"/>
    <w:uiPriority w:val="99"/>
    <w:qFormat/>
    <w:rsid w:val="00986055"/>
  </w:style>
  <w:style w:type="character" w:customStyle="1" w:styleId="ListLabel150">
    <w:name w:val="ListLabel 150"/>
    <w:uiPriority w:val="99"/>
    <w:qFormat/>
    <w:rsid w:val="00986055"/>
    <w:rPr>
      <w:sz w:val="24"/>
    </w:rPr>
  </w:style>
  <w:style w:type="character" w:customStyle="1" w:styleId="ListLabel151">
    <w:name w:val="ListLabel 151"/>
    <w:uiPriority w:val="99"/>
    <w:qFormat/>
    <w:rsid w:val="00986055"/>
  </w:style>
  <w:style w:type="character" w:customStyle="1" w:styleId="ListLabel152">
    <w:name w:val="ListLabel 152"/>
    <w:uiPriority w:val="99"/>
    <w:qFormat/>
    <w:rsid w:val="00986055"/>
  </w:style>
  <w:style w:type="character" w:customStyle="1" w:styleId="ListLabel153">
    <w:name w:val="ListLabel 153"/>
    <w:uiPriority w:val="99"/>
    <w:qFormat/>
    <w:rsid w:val="00986055"/>
  </w:style>
  <w:style w:type="character" w:customStyle="1" w:styleId="ListLabel154">
    <w:name w:val="ListLabel 154"/>
    <w:uiPriority w:val="99"/>
    <w:qFormat/>
    <w:rsid w:val="00986055"/>
  </w:style>
  <w:style w:type="character" w:customStyle="1" w:styleId="ListLabel155">
    <w:name w:val="ListLabel 155"/>
    <w:uiPriority w:val="99"/>
    <w:qFormat/>
    <w:rsid w:val="00986055"/>
  </w:style>
  <w:style w:type="character" w:customStyle="1" w:styleId="ListLabel156">
    <w:name w:val="ListLabel 156"/>
    <w:uiPriority w:val="99"/>
    <w:qFormat/>
    <w:rsid w:val="00986055"/>
  </w:style>
  <w:style w:type="character" w:customStyle="1" w:styleId="ListLabel157">
    <w:name w:val="ListLabel 157"/>
    <w:uiPriority w:val="99"/>
    <w:qFormat/>
    <w:rsid w:val="00986055"/>
  </w:style>
  <w:style w:type="character" w:customStyle="1" w:styleId="ListLabel158">
    <w:name w:val="ListLabel 158"/>
    <w:uiPriority w:val="99"/>
    <w:qFormat/>
    <w:rsid w:val="00986055"/>
  </w:style>
  <w:style w:type="character" w:customStyle="1" w:styleId="ListLabel159">
    <w:name w:val="ListLabel 159"/>
    <w:uiPriority w:val="99"/>
    <w:qFormat/>
    <w:rsid w:val="00986055"/>
    <w:rPr>
      <w:sz w:val="24"/>
    </w:rPr>
  </w:style>
  <w:style w:type="character" w:customStyle="1" w:styleId="ListLabel160">
    <w:name w:val="ListLabel 160"/>
    <w:uiPriority w:val="99"/>
    <w:qFormat/>
    <w:rsid w:val="00986055"/>
  </w:style>
  <w:style w:type="character" w:customStyle="1" w:styleId="ListLabel161">
    <w:name w:val="ListLabel 161"/>
    <w:uiPriority w:val="99"/>
    <w:qFormat/>
    <w:rsid w:val="00986055"/>
  </w:style>
  <w:style w:type="character" w:customStyle="1" w:styleId="ListLabel162">
    <w:name w:val="ListLabel 162"/>
    <w:uiPriority w:val="99"/>
    <w:qFormat/>
    <w:rsid w:val="00986055"/>
  </w:style>
  <w:style w:type="character" w:customStyle="1" w:styleId="ListLabel163">
    <w:name w:val="ListLabel 163"/>
    <w:uiPriority w:val="99"/>
    <w:qFormat/>
    <w:rsid w:val="00986055"/>
  </w:style>
  <w:style w:type="character" w:customStyle="1" w:styleId="ListLabel164">
    <w:name w:val="ListLabel 164"/>
    <w:uiPriority w:val="99"/>
    <w:qFormat/>
    <w:rsid w:val="00986055"/>
  </w:style>
  <w:style w:type="character" w:customStyle="1" w:styleId="ListLabel165">
    <w:name w:val="ListLabel 165"/>
    <w:uiPriority w:val="99"/>
    <w:qFormat/>
    <w:rsid w:val="00986055"/>
  </w:style>
  <w:style w:type="character" w:customStyle="1" w:styleId="ListLabel166">
    <w:name w:val="ListLabel 166"/>
    <w:uiPriority w:val="99"/>
    <w:qFormat/>
    <w:rsid w:val="00986055"/>
  </w:style>
  <w:style w:type="character" w:customStyle="1" w:styleId="ListLabel167">
    <w:name w:val="ListLabel 167"/>
    <w:uiPriority w:val="99"/>
    <w:qFormat/>
    <w:rsid w:val="00986055"/>
  </w:style>
  <w:style w:type="character" w:customStyle="1" w:styleId="ListLabel168">
    <w:name w:val="ListLabel 168"/>
    <w:uiPriority w:val="99"/>
    <w:qFormat/>
    <w:rsid w:val="00986055"/>
    <w:rPr>
      <w:sz w:val="24"/>
    </w:rPr>
  </w:style>
  <w:style w:type="character" w:customStyle="1" w:styleId="ListLabel169">
    <w:name w:val="ListLabel 169"/>
    <w:uiPriority w:val="99"/>
    <w:qFormat/>
    <w:rsid w:val="00986055"/>
  </w:style>
  <w:style w:type="character" w:customStyle="1" w:styleId="ListLabel170">
    <w:name w:val="ListLabel 170"/>
    <w:uiPriority w:val="99"/>
    <w:qFormat/>
    <w:rsid w:val="00986055"/>
  </w:style>
  <w:style w:type="character" w:customStyle="1" w:styleId="ListLabel171">
    <w:name w:val="ListLabel 171"/>
    <w:uiPriority w:val="99"/>
    <w:qFormat/>
    <w:rsid w:val="00986055"/>
  </w:style>
  <w:style w:type="character" w:customStyle="1" w:styleId="ListLabel172">
    <w:name w:val="ListLabel 172"/>
    <w:uiPriority w:val="99"/>
    <w:qFormat/>
    <w:rsid w:val="00986055"/>
  </w:style>
  <w:style w:type="character" w:customStyle="1" w:styleId="ListLabel173">
    <w:name w:val="ListLabel 173"/>
    <w:uiPriority w:val="99"/>
    <w:qFormat/>
    <w:rsid w:val="00986055"/>
  </w:style>
  <w:style w:type="character" w:customStyle="1" w:styleId="ListLabel174">
    <w:name w:val="ListLabel 174"/>
    <w:uiPriority w:val="99"/>
    <w:qFormat/>
    <w:rsid w:val="00986055"/>
  </w:style>
  <w:style w:type="character" w:customStyle="1" w:styleId="ListLabel175">
    <w:name w:val="ListLabel 175"/>
    <w:uiPriority w:val="99"/>
    <w:qFormat/>
    <w:rsid w:val="00986055"/>
  </w:style>
  <w:style w:type="character" w:customStyle="1" w:styleId="ListLabel176">
    <w:name w:val="ListLabel 176"/>
    <w:uiPriority w:val="99"/>
    <w:qFormat/>
    <w:rsid w:val="00986055"/>
  </w:style>
  <w:style w:type="character" w:customStyle="1" w:styleId="ListLabel177">
    <w:name w:val="ListLabel 177"/>
    <w:uiPriority w:val="99"/>
    <w:qFormat/>
    <w:rsid w:val="00986055"/>
  </w:style>
  <w:style w:type="character" w:customStyle="1" w:styleId="ListLabel178">
    <w:name w:val="ListLabel 178"/>
    <w:uiPriority w:val="99"/>
    <w:qFormat/>
    <w:rsid w:val="00986055"/>
  </w:style>
  <w:style w:type="character" w:customStyle="1" w:styleId="ListLabel179">
    <w:name w:val="ListLabel 179"/>
    <w:uiPriority w:val="99"/>
    <w:qFormat/>
    <w:rsid w:val="00986055"/>
  </w:style>
  <w:style w:type="character" w:customStyle="1" w:styleId="ListLabel180">
    <w:name w:val="ListLabel 180"/>
    <w:uiPriority w:val="99"/>
    <w:qFormat/>
    <w:rsid w:val="00986055"/>
  </w:style>
  <w:style w:type="character" w:customStyle="1" w:styleId="ListLabel181">
    <w:name w:val="ListLabel 181"/>
    <w:uiPriority w:val="99"/>
    <w:qFormat/>
    <w:rsid w:val="00986055"/>
  </w:style>
  <w:style w:type="character" w:customStyle="1" w:styleId="ListLabel182">
    <w:name w:val="ListLabel 182"/>
    <w:uiPriority w:val="99"/>
    <w:qFormat/>
    <w:rsid w:val="00986055"/>
  </w:style>
  <w:style w:type="character" w:customStyle="1" w:styleId="ListLabel183">
    <w:name w:val="ListLabel 183"/>
    <w:uiPriority w:val="99"/>
    <w:qFormat/>
    <w:rsid w:val="00986055"/>
  </w:style>
  <w:style w:type="character" w:customStyle="1" w:styleId="ListLabel184">
    <w:name w:val="ListLabel 184"/>
    <w:uiPriority w:val="99"/>
    <w:qFormat/>
    <w:rsid w:val="00986055"/>
  </w:style>
  <w:style w:type="character" w:customStyle="1" w:styleId="ListLabel185">
    <w:name w:val="ListLabel 185"/>
    <w:uiPriority w:val="99"/>
    <w:qFormat/>
    <w:rsid w:val="00986055"/>
  </w:style>
  <w:style w:type="character" w:customStyle="1" w:styleId="ListLabel186">
    <w:name w:val="ListLabel 186"/>
    <w:uiPriority w:val="99"/>
    <w:qFormat/>
    <w:rsid w:val="00986055"/>
    <w:rPr>
      <w:sz w:val="20"/>
    </w:rPr>
  </w:style>
  <w:style w:type="character" w:customStyle="1" w:styleId="ListLabel187">
    <w:name w:val="ListLabel 187"/>
    <w:uiPriority w:val="99"/>
    <w:qFormat/>
    <w:rsid w:val="00986055"/>
  </w:style>
  <w:style w:type="character" w:customStyle="1" w:styleId="ListLabel188">
    <w:name w:val="ListLabel 188"/>
    <w:uiPriority w:val="99"/>
    <w:qFormat/>
    <w:rsid w:val="00986055"/>
  </w:style>
  <w:style w:type="character" w:customStyle="1" w:styleId="ListLabel189">
    <w:name w:val="ListLabel 189"/>
    <w:uiPriority w:val="99"/>
    <w:qFormat/>
    <w:rsid w:val="00986055"/>
  </w:style>
  <w:style w:type="character" w:customStyle="1" w:styleId="ListLabel190">
    <w:name w:val="ListLabel 190"/>
    <w:uiPriority w:val="99"/>
    <w:qFormat/>
    <w:rsid w:val="00986055"/>
  </w:style>
  <w:style w:type="character" w:customStyle="1" w:styleId="ListLabel191">
    <w:name w:val="ListLabel 191"/>
    <w:uiPriority w:val="99"/>
    <w:qFormat/>
    <w:rsid w:val="00986055"/>
  </w:style>
  <w:style w:type="character" w:customStyle="1" w:styleId="ListLabel192">
    <w:name w:val="ListLabel 192"/>
    <w:uiPriority w:val="99"/>
    <w:qFormat/>
    <w:rsid w:val="00986055"/>
  </w:style>
  <w:style w:type="character" w:customStyle="1" w:styleId="ListLabel193">
    <w:name w:val="ListLabel 193"/>
    <w:uiPriority w:val="99"/>
    <w:qFormat/>
    <w:rsid w:val="00986055"/>
  </w:style>
  <w:style w:type="character" w:customStyle="1" w:styleId="ListLabel194">
    <w:name w:val="ListLabel 194"/>
    <w:uiPriority w:val="99"/>
    <w:qFormat/>
    <w:rsid w:val="00986055"/>
  </w:style>
  <w:style w:type="character" w:customStyle="1" w:styleId="ListLabel195">
    <w:name w:val="ListLabel 195"/>
    <w:uiPriority w:val="99"/>
    <w:qFormat/>
    <w:rsid w:val="00986055"/>
    <w:rPr>
      <w:sz w:val="20"/>
    </w:rPr>
  </w:style>
  <w:style w:type="character" w:customStyle="1" w:styleId="ListLabel196">
    <w:name w:val="ListLabel 196"/>
    <w:uiPriority w:val="99"/>
    <w:qFormat/>
    <w:rsid w:val="00986055"/>
  </w:style>
  <w:style w:type="character" w:customStyle="1" w:styleId="ListLabel197">
    <w:name w:val="ListLabel 197"/>
    <w:uiPriority w:val="99"/>
    <w:qFormat/>
    <w:rsid w:val="00986055"/>
  </w:style>
  <w:style w:type="character" w:customStyle="1" w:styleId="ListLabel198">
    <w:name w:val="ListLabel 198"/>
    <w:uiPriority w:val="99"/>
    <w:qFormat/>
    <w:rsid w:val="00986055"/>
  </w:style>
  <w:style w:type="character" w:customStyle="1" w:styleId="ListLabel199">
    <w:name w:val="ListLabel 199"/>
    <w:uiPriority w:val="99"/>
    <w:qFormat/>
    <w:rsid w:val="00986055"/>
  </w:style>
  <w:style w:type="character" w:customStyle="1" w:styleId="ListLabel200">
    <w:name w:val="ListLabel 200"/>
    <w:uiPriority w:val="99"/>
    <w:qFormat/>
    <w:rsid w:val="00986055"/>
  </w:style>
  <w:style w:type="character" w:customStyle="1" w:styleId="ListLabel201">
    <w:name w:val="ListLabel 201"/>
    <w:uiPriority w:val="99"/>
    <w:qFormat/>
    <w:rsid w:val="00986055"/>
  </w:style>
  <w:style w:type="character" w:customStyle="1" w:styleId="ListLabel202">
    <w:name w:val="ListLabel 202"/>
    <w:uiPriority w:val="99"/>
    <w:qFormat/>
    <w:rsid w:val="00986055"/>
  </w:style>
  <w:style w:type="character" w:customStyle="1" w:styleId="ListLabel203">
    <w:name w:val="ListLabel 203"/>
    <w:uiPriority w:val="99"/>
    <w:qFormat/>
    <w:rsid w:val="00986055"/>
  </w:style>
  <w:style w:type="character" w:customStyle="1" w:styleId="ListLabel204">
    <w:name w:val="ListLabel 204"/>
    <w:uiPriority w:val="99"/>
    <w:qFormat/>
    <w:rsid w:val="00986055"/>
  </w:style>
  <w:style w:type="character" w:customStyle="1" w:styleId="ListLabel205">
    <w:name w:val="ListLabel 205"/>
    <w:uiPriority w:val="99"/>
    <w:qFormat/>
    <w:rsid w:val="00986055"/>
  </w:style>
  <w:style w:type="character" w:customStyle="1" w:styleId="ListLabel206">
    <w:name w:val="ListLabel 206"/>
    <w:uiPriority w:val="99"/>
    <w:qFormat/>
    <w:rsid w:val="00986055"/>
  </w:style>
  <w:style w:type="character" w:customStyle="1" w:styleId="ListLabel207">
    <w:name w:val="ListLabel 207"/>
    <w:uiPriority w:val="99"/>
    <w:qFormat/>
    <w:rsid w:val="00986055"/>
  </w:style>
  <w:style w:type="character" w:customStyle="1" w:styleId="ListLabel208">
    <w:name w:val="ListLabel 208"/>
    <w:uiPriority w:val="99"/>
    <w:qFormat/>
    <w:rsid w:val="00986055"/>
  </w:style>
  <w:style w:type="character" w:customStyle="1" w:styleId="ListLabel209">
    <w:name w:val="ListLabel 209"/>
    <w:uiPriority w:val="99"/>
    <w:qFormat/>
    <w:rsid w:val="00986055"/>
  </w:style>
  <w:style w:type="character" w:customStyle="1" w:styleId="ListLabel210">
    <w:name w:val="ListLabel 210"/>
    <w:uiPriority w:val="99"/>
    <w:qFormat/>
    <w:rsid w:val="00986055"/>
  </w:style>
  <w:style w:type="character" w:customStyle="1" w:styleId="ListLabel211">
    <w:name w:val="ListLabel 211"/>
    <w:uiPriority w:val="99"/>
    <w:qFormat/>
    <w:rsid w:val="00986055"/>
  </w:style>
  <w:style w:type="character" w:customStyle="1" w:styleId="ListLabel212">
    <w:name w:val="ListLabel 212"/>
    <w:uiPriority w:val="99"/>
    <w:qFormat/>
    <w:rsid w:val="00986055"/>
  </w:style>
  <w:style w:type="character" w:customStyle="1" w:styleId="ListLabel213">
    <w:name w:val="ListLabel 213"/>
    <w:uiPriority w:val="99"/>
    <w:qFormat/>
    <w:rsid w:val="00986055"/>
  </w:style>
  <w:style w:type="character" w:customStyle="1" w:styleId="ListLabel214">
    <w:name w:val="ListLabel 214"/>
    <w:uiPriority w:val="99"/>
    <w:qFormat/>
    <w:rsid w:val="00986055"/>
  </w:style>
  <w:style w:type="character" w:customStyle="1" w:styleId="ListLabel215">
    <w:name w:val="ListLabel 215"/>
    <w:uiPriority w:val="99"/>
    <w:qFormat/>
    <w:rsid w:val="00986055"/>
  </w:style>
  <w:style w:type="character" w:customStyle="1" w:styleId="ListLabel216">
    <w:name w:val="ListLabel 216"/>
    <w:uiPriority w:val="99"/>
    <w:qFormat/>
    <w:rsid w:val="00986055"/>
  </w:style>
  <w:style w:type="character" w:customStyle="1" w:styleId="ListLabel217">
    <w:name w:val="ListLabel 217"/>
    <w:uiPriority w:val="99"/>
    <w:qFormat/>
    <w:rsid w:val="00986055"/>
  </w:style>
  <w:style w:type="character" w:customStyle="1" w:styleId="ListLabel218">
    <w:name w:val="ListLabel 218"/>
    <w:uiPriority w:val="99"/>
    <w:qFormat/>
    <w:rsid w:val="00986055"/>
  </w:style>
  <w:style w:type="character" w:customStyle="1" w:styleId="ListLabel219">
    <w:name w:val="ListLabel 219"/>
    <w:uiPriority w:val="99"/>
    <w:qFormat/>
    <w:rsid w:val="00986055"/>
  </w:style>
  <w:style w:type="character" w:customStyle="1" w:styleId="ListLabel220">
    <w:name w:val="ListLabel 220"/>
    <w:uiPriority w:val="99"/>
    <w:qFormat/>
    <w:rsid w:val="00986055"/>
  </w:style>
  <w:style w:type="character" w:customStyle="1" w:styleId="ListLabel221">
    <w:name w:val="ListLabel 221"/>
    <w:uiPriority w:val="99"/>
    <w:qFormat/>
    <w:rsid w:val="00986055"/>
  </w:style>
  <w:style w:type="character" w:customStyle="1" w:styleId="ListLabel222">
    <w:name w:val="ListLabel 222"/>
    <w:uiPriority w:val="99"/>
    <w:qFormat/>
    <w:rsid w:val="00986055"/>
  </w:style>
  <w:style w:type="character" w:customStyle="1" w:styleId="ListLabel223">
    <w:name w:val="ListLabel 223"/>
    <w:uiPriority w:val="99"/>
    <w:qFormat/>
    <w:rsid w:val="00986055"/>
  </w:style>
  <w:style w:type="character" w:customStyle="1" w:styleId="ListLabel224">
    <w:name w:val="ListLabel 224"/>
    <w:uiPriority w:val="99"/>
    <w:qFormat/>
    <w:rsid w:val="00986055"/>
  </w:style>
  <w:style w:type="character" w:customStyle="1" w:styleId="ListLabel225">
    <w:name w:val="ListLabel 225"/>
    <w:uiPriority w:val="99"/>
    <w:qFormat/>
    <w:rsid w:val="00986055"/>
  </w:style>
  <w:style w:type="character" w:customStyle="1" w:styleId="ListLabel226">
    <w:name w:val="ListLabel 226"/>
    <w:uiPriority w:val="99"/>
    <w:qFormat/>
    <w:rsid w:val="00986055"/>
    <w:rPr>
      <w:b/>
      <w:sz w:val="20"/>
    </w:rPr>
  </w:style>
  <w:style w:type="character" w:customStyle="1" w:styleId="ListLabel227">
    <w:name w:val="ListLabel 227"/>
    <w:uiPriority w:val="99"/>
    <w:qFormat/>
    <w:rsid w:val="00986055"/>
  </w:style>
  <w:style w:type="character" w:customStyle="1" w:styleId="ListLabel228">
    <w:name w:val="ListLabel 228"/>
    <w:uiPriority w:val="99"/>
    <w:qFormat/>
    <w:rsid w:val="00986055"/>
  </w:style>
  <w:style w:type="character" w:customStyle="1" w:styleId="ListLabel229">
    <w:name w:val="ListLabel 229"/>
    <w:uiPriority w:val="99"/>
    <w:qFormat/>
    <w:rsid w:val="00986055"/>
  </w:style>
  <w:style w:type="character" w:customStyle="1" w:styleId="ListLabel230">
    <w:name w:val="ListLabel 230"/>
    <w:uiPriority w:val="99"/>
    <w:qFormat/>
    <w:rsid w:val="00986055"/>
  </w:style>
  <w:style w:type="character" w:customStyle="1" w:styleId="ListLabel231">
    <w:name w:val="ListLabel 231"/>
    <w:uiPriority w:val="99"/>
    <w:qFormat/>
    <w:rsid w:val="00986055"/>
  </w:style>
  <w:style w:type="character" w:customStyle="1" w:styleId="ListLabel232">
    <w:name w:val="ListLabel 232"/>
    <w:uiPriority w:val="99"/>
    <w:qFormat/>
    <w:rsid w:val="00986055"/>
  </w:style>
  <w:style w:type="character" w:customStyle="1" w:styleId="ListLabel233">
    <w:name w:val="ListLabel 233"/>
    <w:uiPriority w:val="99"/>
    <w:qFormat/>
    <w:rsid w:val="00986055"/>
  </w:style>
  <w:style w:type="character" w:customStyle="1" w:styleId="ListLabel234">
    <w:name w:val="ListLabel 234"/>
    <w:uiPriority w:val="99"/>
    <w:qFormat/>
    <w:rsid w:val="00986055"/>
  </w:style>
  <w:style w:type="character" w:customStyle="1" w:styleId="ListLabel235">
    <w:name w:val="ListLabel 235"/>
    <w:uiPriority w:val="99"/>
    <w:qFormat/>
    <w:rsid w:val="00986055"/>
    <w:rPr>
      <w:sz w:val="20"/>
    </w:rPr>
  </w:style>
  <w:style w:type="character" w:customStyle="1" w:styleId="ListLabel236">
    <w:name w:val="ListLabel 236"/>
    <w:uiPriority w:val="99"/>
    <w:qFormat/>
    <w:rsid w:val="00986055"/>
  </w:style>
  <w:style w:type="character" w:customStyle="1" w:styleId="ListLabel237">
    <w:name w:val="ListLabel 237"/>
    <w:uiPriority w:val="99"/>
    <w:qFormat/>
    <w:rsid w:val="00986055"/>
  </w:style>
  <w:style w:type="character" w:customStyle="1" w:styleId="ListLabel238">
    <w:name w:val="ListLabel 238"/>
    <w:uiPriority w:val="99"/>
    <w:qFormat/>
    <w:rsid w:val="00986055"/>
  </w:style>
  <w:style w:type="character" w:customStyle="1" w:styleId="ListLabel239">
    <w:name w:val="ListLabel 239"/>
    <w:uiPriority w:val="99"/>
    <w:qFormat/>
    <w:rsid w:val="00986055"/>
  </w:style>
  <w:style w:type="character" w:customStyle="1" w:styleId="ListLabel240">
    <w:name w:val="ListLabel 240"/>
    <w:uiPriority w:val="99"/>
    <w:qFormat/>
    <w:rsid w:val="00986055"/>
  </w:style>
  <w:style w:type="character" w:customStyle="1" w:styleId="ListLabel241">
    <w:name w:val="ListLabel 241"/>
    <w:uiPriority w:val="99"/>
    <w:qFormat/>
    <w:rsid w:val="00986055"/>
  </w:style>
  <w:style w:type="character" w:customStyle="1" w:styleId="ListLabel242">
    <w:name w:val="ListLabel 242"/>
    <w:uiPriority w:val="99"/>
    <w:qFormat/>
    <w:rsid w:val="00986055"/>
  </w:style>
  <w:style w:type="character" w:customStyle="1" w:styleId="ListLabel243">
    <w:name w:val="ListLabel 243"/>
    <w:uiPriority w:val="99"/>
    <w:qFormat/>
    <w:rsid w:val="00986055"/>
  </w:style>
  <w:style w:type="character" w:customStyle="1" w:styleId="ListLabel244">
    <w:name w:val="ListLabel 244"/>
    <w:uiPriority w:val="99"/>
    <w:qFormat/>
    <w:rsid w:val="00986055"/>
    <w:rPr>
      <w:sz w:val="20"/>
    </w:rPr>
  </w:style>
  <w:style w:type="character" w:customStyle="1" w:styleId="ListLabel245">
    <w:name w:val="ListLabel 245"/>
    <w:uiPriority w:val="99"/>
    <w:qFormat/>
    <w:rsid w:val="00986055"/>
  </w:style>
  <w:style w:type="character" w:customStyle="1" w:styleId="ListLabel246">
    <w:name w:val="ListLabel 246"/>
    <w:uiPriority w:val="99"/>
    <w:qFormat/>
    <w:rsid w:val="00986055"/>
  </w:style>
  <w:style w:type="character" w:customStyle="1" w:styleId="ListLabel247">
    <w:name w:val="ListLabel 247"/>
    <w:uiPriority w:val="99"/>
    <w:qFormat/>
    <w:rsid w:val="00986055"/>
  </w:style>
  <w:style w:type="character" w:customStyle="1" w:styleId="ListLabel248">
    <w:name w:val="ListLabel 248"/>
    <w:uiPriority w:val="99"/>
    <w:qFormat/>
    <w:rsid w:val="00986055"/>
  </w:style>
  <w:style w:type="character" w:customStyle="1" w:styleId="ListLabel249">
    <w:name w:val="ListLabel 249"/>
    <w:uiPriority w:val="99"/>
    <w:qFormat/>
    <w:rsid w:val="00986055"/>
  </w:style>
  <w:style w:type="character" w:customStyle="1" w:styleId="ListLabel250">
    <w:name w:val="ListLabel 250"/>
    <w:uiPriority w:val="99"/>
    <w:qFormat/>
    <w:rsid w:val="00986055"/>
  </w:style>
  <w:style w:type="character" w:customStyle="1" w:styleId="ListLabel251">
    <w:name w:val="ListLabel 251"/>
    <w:uiPriority w:val="99"/>
    <w:qFormat/>
    <w:rsid w:val="00986055"/>
  </w:style>
  <w:style w:type="character" w:customStyle="1" w:styleId="ListLabel252">
    <w:name w:val="ListLabel 252"/>
    <w:uiPriority w:val="99"/>
    <w:qFormat/>
    <w:rsid w:val="00986055"/>
  </w:style>
  <w:style w:type="character" w:customStyle="1" w:styleId="ListLabel253">
    <w:name w:val="ListLabel 253"/>
    <w:uiPriority w:val="99"/>
    <w:qFormat/>
    <w:rsid w:val="00986055"/>
    <w:rPr>
      <w:sz w:val="20"/>
    </w:rPr>
  </w:style>
  <w:style w:type="character" w:customStyle="1" w:styleId="ListLabel254">
    <w:name w:val="ListLabel 254"/>
    <w:uiPriority w:val="99"/>
    <w:qFormat/>
    <w:rsid w:val="00986055"/>
  </w:style>
  <w:style w:type="character" w:customStyle="1" w:styleId="ListLabel255">
    <w:name w:val="ListLabel 255"/>
    <w:uiPriority w:val="99"/>
    <w:qFormat/>
    <w:rsid w:val="00986055"/>
  </w:style>
  <w:style w:type="character" w:customStyle="1" w:styleId="ListLabel256">
    <w:name w:val="ListLabel 256"/>
    <w:uiPriority w:val="99"/>
    <w:qFormat/>
    <w:rsid w:val="00986055"/>
  </w:style>
  <w:style w:type="character" w:customStyle="1" w:styleId="ListLabel257">
    <w:name w:val="ListLabel 257"/>
    <w:uiPriority w:val="99"/>
    <w:qFormat/>
    <w:rsid w:val="00986055"/>
  </w:style>
  <w:style w:type="character" w:customStyle="1" w:styleId="ListLabel258">
    <w:name w:val="ListLabel 258"/>
    <w:uiPriority w:val="99"/>
    <w:qFormat/>
    <w:rsid w:val="00986055"/>
  </w:style>
  <w:style w:type="character" w:customStyle="1" w:styleId="ListLabel259">
    <w:name w:val="ListLabel 259"/>
    <w:uiPriority w:val="99"/>
    <w:qFormat/>
    <w:rsid w:val="00986055"/>
  </w:style>
  <w:style w:type="character" w:customStyle="1" w:styleId="ListLabel260">
    <w:name w:val="ListLabel 260"/>
    <w:uiPriority w:val="99"/>
    <w:qFormat/>
    <w:rsid w:val="00986055"/>
  </w:style>
  <w:style w:type="character" w:customStyle="1" w:styleId="ListLabel261">
    <w:name w:val="ListLabel 261"/>
    <w:uiPriority w:val="99"/>
    <w:qFormat/>
    <w:rsid w:val="00986055"/>
  </w:style>
  <w:style w:type="character" w:customStyle="1" w:styleId="ListLabel262">
    <w:name w:val="ListLabel 262"/>
    <w:uiPriority w:val="99"/>
    <w:qFormat/>
    <w:rsid w:val="00986055"/>
    <w:rPr>
      <w:sz w:val="20"/>
    </w:rPr>
  </w:style>
  <w:style w:type="character" w:customStyle="1" w:styleId="ListLabel263">
    <w:name w:val="ListLabel 263"/>
    <w:uiPriority w:val="99"/>
    <w:qFormat/>
    <w:rsid w:val="00986055"/>
  </w:style>
  <w:style w:type="character" w:customStyle="1" w:styleId="ListLabel264">
    <w:name w:val="ListLabel 264"/>
    <w:uiPriority w:val="99"/>
    <w:qFormat/>
    <w:rsid w:val="00986055"/>
  </w:style>
  <w:style w:type="character" w:customStyle="1" w:styleId="ListLabel265">
    <w:name w:val="ListLabel 265"/>
    <w:uiPriority w:val="99"/>
    <w:qFormat/>
    <w:rsid w:val="00986055"/>
  </w:style>
  <w:style w:type="character" w:customStyle="1" w:styleId="ListLabel266">
    <w:name w:val="ListLabel 266"/>
    <w:uiPriority w:val="99"/>
    <w:qFormat/>
    <w:rsid w:val="00986055"/>
  </w:style>
  <w:style w:type="character" w:customStyle="1" w:styleId="ListLabel267">
    <w:name w:val="ListLabel 267"/>
    <w:uiPriority w:val="99"/>
    <w:qFormat/>
    <w:rsid w:val="00986055"/>
  </w:style>
  <w:style w:type="character" w:customStyle="1" w:styleId="ListLabel268">
    <w:name w:val="ListLabel 268"/>
    <w:uiPriority w:val="99"/>
    <w:qFormat/>
    <w:rsid w:val="00986055"/>
  </w:style>
  <w:style w:type="character" w:customStyle="1" w:styleId="ListLabel269">
    <w:name w:val="ListLabel 269"/>
    <w:uiPriority w:val="99"/>
    <w:qFormat/>
    <w:rsid w:val="00986055"/>
  </w:style>
  <w:style w:type="character" w:customStyle="1" w:styleId="ListLabel270">
    <w:name w:val="ListLabel 270"/>
    <w:uiPriority w:val="99"/>
    <w:qFormat/>
    <w:rsid w:val="00986055"/>
  </w:style>
  <w:style w:type="character" w:customStyle="1" w:styleId="ListLabel271">
    <w:name w:val="ListLabel 271"/>
    <w:uiPriority w:val="99"/>
    <w:qFormat/>
    <w:rsid w:val="00986055"/>
    <w:rPr>
      <w:sz w:val="20"/>
    </w:rPr>
  </w:style>
  <w:style w:type="character" w:customStyle="1" w:styleId="ListLabel272">
    <w:name w:val="ListLabel 272"/>
    <w:uiPriority w:val="99"/>
    <w:qFormat/>
    <w:rsid w:val="00986055"/>
  </w:style>
  <w:style w:type="character" w:customStyle="1" w:styleId="ListLabel273">
    <w:name w:val="ListLabel 273"/>
    <w:uiPriority w:val="99"/>
    <w:qFormat/>
    <w:rsid w:val="00986055"/>
  </w:style>
  <w:style w:type="character" w:customStyle="1" w:styleId="ListLabel274">
    <w:name w:val="ListLabel 274"/>
    <w:uiPriority w:val="99"/>
    <w:qFormat/>
    <w:rsid w:val="00986055"/>
  </w:style>
  <w:style w:type="character" w:customStyle="1" w:styleId="ListLabel275">
    <w:name w:val="ListLabel 275"/>
    <w:uiPriority w:val="99"/>
    <w:qFormat/>
    <w:rsid w:val="00986055"/>
  </w:style>
  <w:style w:type="character" w:customStyle="1" w:styleId="ListLabel276">
    <w:name w:val="ListLabel 276"/>
    <w:uiPriority w:val="99"/>
    <w:qFormat/>
    <w:rsid w:val="00986055"/>
  </w:style>
  <w:style w:type="character" w:customStyle="1" w:styleId="ListLabel277">
    <w:name w:val="ListLabel 277"/>
    <w:uiPriority w:val="99"/>
    <w:qFormat/>
    <w:rsid w:val="00986055"/>
  </w:style>
  <w:style w:type="character" w:customStyle="1" w:styleId="ListLabel278">
    <w:name w:val="ListLabel 278"/>
    <w:uiPriority w:val="99"/>
    <w:qFormat/>
    <w:rsid w:val="00986055"/>
  </w:style>
  <w:style w:type="character" w:customStyle="1" w:styleId="ListLabel279">
    <w:name w:val="ListLabel 279"/>
    <w:uiPriority w:val="99"/>
    <w:qFormat/>
    <w:rsid w:val="00986055"/>
  </w:style>
  <w:style w:type="character" w:customStyle="1" w:styleId="ListLabel280">
    <w:name w:val="ListLabel 280"/>
    <w:uiPriority w:val="99"/>
    <w:qFormat/>
    <w:rsid w:val="00986055"/>
    <w:rPr>
      <w:sz w:val="20"/>
    </w:rPr>
  </w:style>
  <w:style w:type="character" w:customStyle="1" w:styleId="ListLabel281">
    <w:name w:val="ListLabel 281"/>
    <w:uiPriority w:val="99"/>
    <w:qFormat/>
    <w:rsid w:val="00986055"/>
  </w:style>
  <w:style w:type="character" w:customStyle="1" w:styleId="ListLabel282">
    <w:name w:val="ListLabel 282"/>
    <w:uiPriority w:val="99"/>
    <w:qFormat/>
    <w:rsid w:val="00986055"/>
  </w:style>
  <w:style w:type="character" w:customStyle="1" w:styleId="ListLabel283">
    <w:name w:val="ListLabel 283"/>
    <w:uiPriority w:val="99"/>
    <w:qFormat/>
    <w:rsid w:val="00986055"/>
  </w:style>
  <w:style w:type="character" w:customStyle="1" w:styleId="ListLabel284">
    <w:name w:val="ListLabel 284"/>
    <w:uiPriority w:val="99"/>
    <w:qFormat/>
    <w:rsid w:val="00986055"/>
  </w:style>
  <w:style w:type="character" w:customStyle="1" w:styleId="ListLabel285">
    <w:name w:val="ListLabel 285"/>
    <w:uiPriority w:val="99"/>
    <w:qFormat/>
    <w:rsid w:val="00986055"/>
  </w:style>
  <w:style w:type="character" w:customStyle="1" w:styleId="ListLabel286">
    <w:name w:val="ListLabel 286"/>
    <w:uiPriority w:val="99"/>
    <w:qFormat/>
    <w:rsid w:val="00986055"/>
  </w:style>
  <w:style w:type="character" w:customStyle="1" w:styleId="ListLabel287">
    <w:name w:val="ListLabel 287"/>
    <w:uiPriority w:val="99"/>
    <w:qFormat/>
    <w:rsid w:val="00986055"/>
  </w:style>
  <w:style w:type="character" w:customStyle="1" w:styleId="ListLabel288">
    <w:name w:val="ListLabel 288"/>
    <w:uiPriority w:val="99"/>
    <w:qFormat/>
    <w:rsid w:val="00986055"/>
  </w:style>
  <w:style w:type="character" w:customStyle="1" w:styleId="ListLabel289">
    <w:name w:val="ListLabel 289"/>
    <w:uiPriority w:val="99"/>
    <w:qFormat/>
    <w:rsid w:val="00986055"/>
    <w:rPr>
      <w:b/>
      <w:color w:val="00000A"/>
      <w:sz w:val="20"/>
    </w:rPr>
  </w:style>
  <w:style w:type="character" w:customStyle="1" w:styleId="ListLabel290">
    <w:name w:val="ListLabel 290"/>
    <w:uiPriority w:val="99"/>
    <w:qFormat/>
    <w:rsid w:val="00986055"/>
  </w:style>
  <w:style w:type="character" w:customStyle="1" w:styleId="ListLabel291">
    <w:name w:val="ListLabel 291"/>
    <w:uiPriority w:val="99"/>
    <w:qFormat/>
    <w:rsid w:val="00986055"/>
  </w:style>
  <w:style w:type="character" w:customStyle="1" w:styleId="ListLabel292">
    <w:name w:val="ListLabel 292"/>
    <w:uiPriority w:val="99"/>
    <w:qFormat/>
    <w:rsid w:val="00986055"/>
  </w:style>
  <w:style w:type="character" w:customStyle="1" w:styleId="ListLabel293">
    <w:name w:val="ListLabel 293"/>
    <w:uiPriority w:val="99"/>
    <w:qFormat/>
    <w:rsid w:val="00986055"/>
  </w:style>
  <w:style w:type="character" w:customStyle="1" w:styleId="ListLabel294">
    <w:name w:val="ListLabel 294"/>
    <w:uiPriority w:val="99"/>
    <w:qFormat/>
    <w:rsid w:val="00986055"/>
  </w:style>
  <w:style w:type="character" w:customStyle="1" w:styleId="ListLabel295">
    <w:name w:val="ListLabel 295"/>
    <w:uiPriority w:val="99"/>
    <w:qFormat/>
    <w:rsid w:val="00986055"/>
  </w:style>
  <w:style w:type="character" w:customStyle="1" w:styleId="ListLabel296">
    <w:name w:val="ListLabel 296"/>
    <w:uiPriority w:val="99"/>
    <w:qFormat/>
    <w:rsid w:val="00986055"/>
  </w:style>
  <w:style w:type="character" w:customStyle="1" w:styleId="ListLabel297">
    <w:name w:val="ListLabel 297"/>
    <w:uiPriority w:val="99"/>
    <w:qFormat/>
    <w:rsid w:val="00986055"/>
  </w:style>
  <w:style w:type="character" w:customStyle="1" w:styleId="ListLabel298">
    <w:name w:val="ListLabel 298"/>
    <w:uiPriority w:val="99"/>
    <w:qFormat/>
    <w:rsid w:val="00986055"/>
    <w:rPr>
      <w:b/>
      <w:color w:val="00000A"/>
      <w:sz w:val="20"/>
    </w:rPr>
  </w:style>
  <w:style w:type="character" w:customStyle="1" w:styleId="Bullets">
    <w:name w:val="Bullets"/>
    <w:uiPriority w:val="99"/>
    <w:qFormat/>
    <w:rsid w:val="00986055"/>
    <w:rPr>
      <w:rFonts w:ascii="OpenSymbol" w:hAnsi="OpenSymbol"/>
    </w:rPr>
  </w:style>
  <w:style w:type="character" w:customStyle="1" w:styleId="StrongEmphasis">
    <w:name w:val="Strong Emphasis"/>
    <w:uiPriority w:val="99"/>
    <w:qFormat/>
    <w:rsid w:val="00986055"/>
    <w:rPr>
      <w:b/>
    </w:rPr>
  </w:style>
  <w:style w:type="character" w:customStyle="1" w:styleId="ListLabel299">
    <w:name w:val="ListLabel 299"/>
    <w:uiPriority w:val="99"/>
    <w:qFormat/>
    <w:rsid w:val="00986055"/>
    <w:rPr>
      <w:sz w:val="20"/>
    </w:rPr>
  </w:style>
  <w:style w:type="character" w:customStyle="1" w:styleId="ListLabel300">
    <w:name w:val="ListLabel 300"/>
    <w:uiPriority w:val="99"/>
    <w:qFormat/>
    <w:rsid w:val="00986055"/>
  </w:style>
  <w:style w:type="character" w:customStyle="1" w:styleId="ListLabel301">
    <w:name w:val="ListLabel 301"/>
    <w:uiPriority w:val="99"/>
    <w:qFormat/>
    <w:rsid w:val="00986055"/>
  </w:style>
  <w:style w:type="character" w:customStyle="1" w:styleId="ListLabel302">
    <w:name w:val="ListLabel 302"/>
    <w:uiPriority w:val="99"/>
    <w:qFormat/>
    <w:rsid w:val="00986055"/>
  </w:style>
  <w:style w:type="character" w:customStyle="1" w:styleId="ListLabel303">
    <w:name w:val="ListLabel 303"/>
    <w:uiPriority w:val="99"/>
    <w:qFormat/>
    <w:rsid w:val="00986055"/>
  </w:style>
  <w:style w:type="character" w:customStyle="1" w:styleId="ListLabel304">
    <w:name w:val="ListLabel 304"/>
    <w:uiPriority w:val="99"/>
    <w:qFormat/>
    <w:rsid w:val="00986055"/>
  </w:style>
  <w:style w:type="character" w:customStyle="1" w:styleId="ListLabel305">
    <w:name w:val="ListLabel 305"/>
    <w:uiPriority w:val="99"/>
    <w:qFormat/>
    <w:rsid w:val="00986055"/>
  </w:style>
  <w:style w:type="character" w:customStyle="1" w:styleId="ListLabel306">
    <w:name w:val="ListLabel 306"/>
    <w:uiPriority w:val="99"/>
    <w:qFormat/>
    <w:rsid w:val="00986055"/>
  </w:style>
  <w:style w:type="character" w:customStyle="1" w:styleId="ListLabel307">
    <w:name w:val="ListLabel 307"/>
    <w:uiPriority w:val="99"/>
    <w:qFormat/>
    <w:rsid w:val="00986055"/>
  </w:style>
  <w:style w:type="character" w:customStyle="1" w:styleId="ListLabel308">
    <w:name w:val="ListLabel 308"/>
    <w:uiPriority w:val="99"/>
    <w:qFormat/>
    <w:rsid w:val="00986055"/>
    <w:rPr>
      <w:sz w:val="20"/>
    </w:rPr>
  </w:style>
  <w:style w:type="character" w:customStyle="1" w:styleId="ListLabel309">
    <w:name w:val="ListLabel 309"/>
    <w:uiPriority w:val="99"/>
    <w:qFormat/>
    <w:rsid w:val="00986055"/>
    <w:rPr>
      <w:sz w:val="20"/>
    </w:rPr>
  </w:style>
  <w:style w:type="character" w:customStyle="1" w:styleId="ListLabel310">
    <w:name w:val="ListLabel 310"/>
    <w:uiPriority w:val="99"/>
    <w:qFormat/>
    <w:rsid w:val="00986055"/>
  </w:style>
  <w:style w:type="character" w:customStyle="1" w:styleId="ListLabel311">
    <w:name w:val="ListLabel 311"/>
    <w:uiPriority w:val="99"/>
    <w:qFormat/>
    <w:rsid w:val="00986055"/>
  </w:style>
  <w:style w:type="character" w:customStyle="1" w:styleId="ListLabel312">
    <w:name w:val="ListLabel 312"/>
    <w:uiPriority w:val="99"/>
    <w:qFormat/>
    <w:rsid w:val="00986055"/>
  </w:style>
  <w:style w:type="character" w:customStyle="1" w:styleId="ListLabel313">
    <w:name w:val="ListLabel 313"/>
    <w:uiPriority w:val="99"/>
    <w:qFormat/>
    <w:rsid w:val="00986055"/>
  </w:style>
  <w:style w:type="character" w:customStyle="1" w:styleId="ListLabel314">
    <w:name w:val="ListLabel 314"/>
    <w:uiPriority w:val="99"/>
    <w:qFormat/>
    <w:rsid w:val="00986055"/>
  </w:style>
  <w:style w:type="character" w:customStyle="1" w:styleId="ListLabel315">
    <w:name w:val="ListLabel 315"/>
    <w:uiPriority w:val="99"/>
    <w:qFormat/>
    <w:rsid w:val="00986055"/>
  </w:style>
  <w:style w:type="character" w:customStyle="1" w:styleId="ListLabel316">
    <w:name w:val="ListLabel 316"/>
    <w:uiPriority w:val="99"/>
    <w:qFormat/>
    <w:rsid w:val="00986055"/>
  </w:style>
  <w:style w:type="character" w:customStyle="1" w:styleId="ListLabel317">
    <w:name w:val="ListLabel 317"/>
    <w:uiPriority w:val="99"/>
    <w:qFormat/>
    <w:rsid w:val="00986055"/>
  </w:style>
  <w:style w:type="character" w:customStyle="1" w:styleId="ListLabel318">
    <w:name w:val="ListLabel 318"/>
    <w:uiPriority w:val="99"/>
    <w:qFormat/>
    <w:rsid w:val="00986055"/>
    <w:rPr>
      <w:sz w:val="20"/>
    </w:rPr>
  </w:style>
  <w:style w:type="character" w:customStyle="1" w:styleId="ListLabel319">
    <w:name w:val="ListLabel 319"/>
    <w:uiPriority w:val="99"/>
    <w:qFormat/>
    <w:rsid w:val="00986055"/>
  </w:style>
  <w:style w:type="character" w:customStyle="1" w:styleId="ListLabel320">
    <w:name w:val="ListLabel 320"/>
    <w:uiPriority w:val="99"/>
    <w:qFormat/>
    <w:rsid w:val="00986055"/>
  </w:style>
  <w:style w:type="character" w:customStyle="1" w:styleId="ListLabel321">
    <w:name w:val="ListLabel 321"/>
    <w:uiPriority w:val="99"/>
    <w:qFormat/>
    <w:rsid w:val="00986055"/>
  </w:style>
  <w:style w:type="character" w:customStyle="1" w:styleId="ListLabel322">
    <w:name w:val="ListLabel 322"/>
    <w:uiPriority w:val="99"/>
    <w:qFormat/>
    <w:rsid w:val="00986055"/>
  </w:style>
  <w:style w:type="character" w:customStyle="1" w:styleId="ListLabel323">
    <w:name w:val="ListLabel 323"/>
    <w:uiPriority w:val="99"/>
    <w:qFormat/>
    <w:rsid w:val="00986055"/>
  </w:style>
  <w:style w:type="character" w:customStyle="1" w:styleId="ListLabel324">
    <w:name w:val="ListLabel 324"/>
    <w:uiPriority w:val="99"/>
    <w:qFormat/>
    <w:rsid w:val="00986055"/>
  </w:style>
  <w:style w:type="character" w:customStyle="1" w:styleId="ListLabel325">
    <w:name w:val="ListLabel 325"/>
    <w:uiPriority w:val="99"/>
    <w:qFormat/>
    <w:rsid w:val="00986055"/>
  </w:style>
  <w:style w:type="character" w:customStyle="1" w:styleId="ListLabel326">
    <w:name w:val="ListLabel 326"/>
    <w:uiPriority w:val="99"/>
    <w:qFormat/>
    <w:rsid w:val="00986055"/>
  </w:style>
  <w:style w:type="character" w:customStyle="1" w:styleId="ListLabel327">
    <w:name w:val="ListLabel 327"/>
    <w:uiPriority w:val="99"/>
    <w:qFormat/>
    <w:rsid w:val="00986055"/>
    <w:rPr>
      <w:b/>
      <w:sz w:val="20"/>
    </w:rPr>
  </w:style>
  <w:style w:type="character" w:customStyle="1" w:styleId="ListLabel328">
    <w:name w:val="ListLabel 328"/>
    <w:uiPriority w:val="99"/>
    <w:qFormat/>
    <w:rsid w:val="00986055"/>
  </w:style>
  <w:style w:type="character" w:customStyle="1" w:styleId="ListLabel329">
    <w:name w:val="ListLabel 329"/>
    <w:uiPriority w:val="99"/>
    <w:qFormat/>
    <w:rsid w:val="00986055"/>
  </w:style>
  <w:style w:type="character" w:customStyle="1" w:styleId="ListLabel330">
    <w:name w:val="ListLabel 330"/>
    <w:uiPriority w:val="99"/>
    <w:qFormat/>
    <w:rsid w:val="00986055"/>
  </w:style>
  <w:style w:type="character" w:customStyle="1" w:styleId="ListLabel331">
    <w:name w:val="ListLabel 331"/>
    <w:uiPriority w:val="99"/>
    <w:qFormat/>
    <w:rsid w:val="00986055"/>
  </w:style>
  <w:style w:type="character" w:customStyle="1" w:styleId="ListLabel332">
    <w:name w:val="ListLabel 332"/>
    <w:uiPriority w:val="99"/>
    <w:qFormat/>
    <w:rsid w:val="00986055"/>
  </w:style>
  <w:style w:type="character" w:customStyle="1" w:styleId="ListLabel333">
    <w:name w:val="ListLabel 333"/>
    <w:uiPriority w:val="99"/>
    <w:qFormat/>
    <w:rsid w:val="00986055"/>
  </w:style>
  <w:style w:type="character" w:customStyle="1" w:styleId="ListLabel334">
    <w:name w:val="ListLabel 334"/>
    <w:uiPriority w:val="99"/>
    <w:qFormat/>
    <w:rsid w:val="00986055"/>
  </w:style>
  <w:style w:type="character" w:customStyle="1" w:styleId="ListLabel335">
    <w:name w:val="ListLabel 335"/>
    <w:uiPriority w:val="99"/>
    <w:qFormat/>
    <w:rsid w:val="00986055"/>
  </w:style>
  <w:style w:type="character" w:customStyle="1" w:styleId="ListLabel336">
    <w:name w:val="ListLabel 336"/>
    <w:uiPriority w:val="99"/>
    <w:qFormat/>
    <w:rsid w:val="00986055"/>
    <w:rPr>
      <w:sz w:val="20"/>
    </w:rPr>
  </w:style>
  <w:style w:type="character" w:customStyle="1" w:styleId="ListLabel337">
    <w:name w:val="ListLabel 337"/>
    <w:uiPriority w:val="99"/>
    <w:qFormat/>
    <w:rsid w:val="00986055"/>
  </w:style>
  <w:style w:type="character" w:customStyle="1" w:styleId="ListLabel338">
    <w:name w:val="ListLabel 338"/>
    <w:uiPriority w:val="99"/>
    <w:qFormat/>
    <w:rsid w:val="00986055"/>
  </w:style>
  <w:style w:type="character" w:customStyle="1" w:styleId="ListLabel339">
    <w:name w:val="ListLabel 339"/>
    <w:uiPriority w:val="99"/>
    <w:qFormat/>
    <w:rsid w:val="00986055"/>
  </w:style>
  <w:style w:type="character" w:customStyle="1" w:styleId="ListLabel340">
    <w:name w:val="ListLabel 340"/>
    <w:uiPriority w:val="99"/>
    <w:qFormat/>
    <w:rsid w:val="00986055"/>
  </w:style>
  <w:style w:type="character" w:customStyle="1" w:styleId="ListLabel341">
    <w:name w:val="ListLabel 341"/>
    <w:uiPriority w:val="99"/>
    <w:qFormat/>
    <w:rsid w:val="00986055"/>
  </w:style>
  <w:style w:type="character" w:customStyle="1" w:styleId="ListLabel342">
    <w:name w:val="ListLabel 342"/>
    <w:uiPriority w:val="99"/>
    <w:qFormat/>
    <w:rsid w:val="00986055"/>
  </w:style>
  <w:style w:type="character" w:customStyle="1" w:styleId="ListLabel343">
    <w:name w:val="ListLabel 343"/>
    <w:uiPriority w:val="99"/>
    <w:qFormat/>
    <w:rsid w:val="00986055"/>
  </w:style>
  <w:style w:type="character" w:customStyle="1" w:styleId="ListLabel344">
    <w:name w:val="ListLabel 344"/>
    <w:uiPriority w:val="99"/>
    <w:qFormat/>
    <w:rsid w:val="00986055"/>
  </w:style>
  <w:style w:type="character" w:customStyle="1" w:styleId="ListLabel345">
    <w:name w:val="ListLabel 345"/>
    <w:uiPriority w:val="99"/>
    <w:qFormat/>
    <w:rsid w:val="00986055"/>
    <w:rPr>
      <w:sz w:val="20"/>
    </w:rPr>
  </w:style>
  <w:style w:type="character" w:customStyle="1" w:styleId="ListLabel346">
    <w:name w:val="ListLabel 346"/>
    <w:uiPriority w:val="99"/>
    <w:qFormat/>
    <w:rsid w:val="00986055"/>
  </w:style>
  <w:style w:type="character" w:customStyle="1" w:styleId="ListLabel347">
    <w:name w:val="ListLabel 347"/>
    <w:uiPriority w:val="99"/>
    <w:qFormat/>
    <w:rsid w:val="00986055"/>
  </w:style>
  <w:style w:type="character" w:customStyle="1" w:styleId="ListLabel348">
    <w:name w:val="ListLabel 348"/>
    <w:uiPriority w:val="99"/>
    <w:qFormat/>
    <w:rsid w:val="00986055"/>
  </w:style>
  <w:style w:type="character" w:customStyle="1" w:styleId="ListLabel349">
    <w:name w:val="ListLabel 349"/>
    <w:uiPriority w:val="99"/>
    <w:qFormat/>
    <w:rsid w:val="00986055"/>
  </w:style>
  <w:style w:type="character" w:customStyle="1" w:styleId="ListLabel350">
    <w:name w:val="ListLabel 350"/>
    <w:uiPriority w:val="99"/>
    <w:qFormat/>
    <w:rsid w:val="00986055"/>
  </w:style>
  <w:style w:type="character" w:customStyle="1" w:styleId="ListLabel351">
    <w:name w:val="ListLabel 351"/>
    <w:uiPriority w:val="99"/>
    <w:qFormat/>
    <w:rsid w:val="00986055"/>
  </w:style>
  <w:style w:type="character" w:customStyle="1" w:styleId="ListLabel352">
    <w:name w:val="ListLabel 352"/>
    <w:uiPriority w:val="99"/>
    <w:qFormat/>
    <w:rsid w:val="00986055"/>
  </w:style>
  <w:style w:type="character" w:customStyle="1" w:styleId="ListLabel353">
    <w:name w:val="ListLabel 353"/>
    <w:uiPriority w:val="99"/>
    <w:qFormat/>
    <w:rsid w:val="00986055"/>
  </w:style>
  <w:style w:type="character" w:customStyle="1" w:styleId="ListLabel354">
    <w:name w:val="ListLabel 354"/>
    <w:uiPriority w:val="99"/>
    <w:qFormat/>
    <w:rsid w:val="00986055"/>
    <w:rPr>
      <w:sz w:val="20"/>
    </w:rPr>
  </w:style>
  <w:style w:type="character" w:customStyle="1" w:styleId="ListLabel355">
    <w:name w:val="ListLabel 355"/>
    <w:uiPriority w:val="99"/>
    <w:qFormat/>
    <w:rsid w:val="00986055"/>
  </w:style>
  <w:style w:type="character" w:customStyle="1" w:styleId="ListLabel356">
    <w:name w:val="ListLabel 356"/>
    <w:uiPriority w:val="99"/>
    <w:qFormat/>
    <w:rsid w:val="00986055"/>
  </w:style>
  <w:style w:type="character" w:customStyle="1" w:styleId="ListLabel357">
    <w:name w:val="ListLabel 357"/>
    <w:uiPriority w:val="99"/>
    <w:qFormat/>
    <w:rsid w:val="00986055"/>
  </w:style>
  <w:style w:type="character" w:customStyle="1" w:styleId="ListLabel358">
    <w:name w:val="ListLabel 358"/>
    <w:uiPriority w:val="99"/>
    <w:qFormat/>
    <w:rsid w:val="00986055"/>
  </w:style>
  <w:style w:type="character" w:customStyle="1" w:styleId="ListLabel359">
    <w:name w:val="ListLabel 359"/>
    <w:uiPriority w:val="99"/>
    <w:qFormat/>
    <w:rsid w:val="00986055"/>
  </w:style>
  <w:style w:type="character" w:customStyle="1" w:styleId="ListLabel360">
    <w:name w:val="ListLabel 360"/>
    <w:uiPriority w:val="99"/>
    <w:qFormat/>
    <w:rsid w:val="00986055"/>
  </w:style>
  <w:style w:type="character" w:customStyle="1" w:styleId="ListLabel361">
    <w:name w:val="ListLabel 361"/>
    <w:uiPriority w:val="99"/>
    <w:qFormat/>
    <w:rsid w:val="00986055"/>
  </w:style>
  <w:style w:type="character" w:customStyle="1" w:styleId="ListLabel362">
    <w:name w:val="ListLabel 362"/>
    <w:uiPriority w:val="99"/>
    <w:qFormat/>
    <w:rsid w:val="00986055"/>
  </w:style>
  <w:style w:type="character" w:customStyle="1" w:styleId="ListLabel363">
    <w:name w:val="ListLabel 363"/>
    <w:uiPriority w:val="99"/>
    <w:qFormat/>
    <w:rsid w:val="00986055"/>
    <w:rPr>
      <w:sz w:val="20"/>
    </w:rPr>
  </w:style>
  <w:style w:type="character" w:customStyle="1" w:styleId="ListLabel364">
    <w:name w:val="ListLabel 364"/>
    <w:uiPriority w:val="99"/>
    <w:qFormat/>
    <w:rsid w:val="00986055"/>
  </w:style>
  <w:style w:type="character" w:customStyle="1" w:styleId="ListLabel365">
    <w:name w:val="ListLabel 365"/>
    <w:uiPriority w:val="99"/>
    <w:qFormat/>
    <w:rsid w:val="00986055"/>
  </w:style>
  <w:style w:type="character" w:customStyle="1" w:styleId="ListLabel366">
    <w:name w:val="ListLabel 366"/>
    <w:uiPriority w:val="99"/>
    <w:qFormat/>
    <w:rsid w:val="00986055"/>
  </w:style>
  <w:style w:type="character" w:customStyle="1" w:styleId="ListLabel367">
    <w:name w:val="ListLabel 367"/>
    <w:uiPriority w:val="99"/>
    <w:qFormat/>
    <w:rsid w:val="00986055"/>
  </w:style>
  <w:style w:type="character" w:customStyle="1" w:styleId="ListLabel368">
    <w:name w:val="ListLabel 368"/>
    <w:uiPriority w:val="99"/>
    <w:qFormat/>
    <w:rsid w:val="00986055"/>
  </w:style>
  <w:style w:type="character" w:customStyle="1" w:styleId="ListLabel369">
    <w:name w:val="ListLabel 369"/>
    <w:uiPriority w:val="99"/>
    <w:qFormat/>
    <w:rsid w:val="00986055"/>
  </w:style>
  <w:style w:type="character" w:customStyle="1" w:styleId="ListLabel370">
    <w:name w:val="ListLabel 370"/>
    <w:uiPriority w:val="99"/>
    <w:qFormat/>
    <w:rsid w:val="00986055"/>
  </w:style>
  <w:style w:type="character" w:customStyle="1" w:styleId="ListLabel371">
    <w:name w:val="ListLabel 371"/>
    <w:uiPriority w:val="99"/>
    <w:qFormat/>
    <w:rsid w:val="00986055"/>
  </w:style>
  <w:style w:type="character" w:customStyle="1" w:styleId="ListLabel372">
    <w:name w:val="ListLabel 372"/>
    <w:uiPriority w:val="99"/>
    <w:qFormat/>
    <w:rsid w:val="00986055"/>
    <w:rPr>
      <w:sz w:val="20"/>
    </w:rPr>
  </w:style>
  <w:style w:type="character" w:customStyle="1" w:styleId="ListLabel373">
    <w:name w:val="ListLabel 373"/>
    <w:uiPriority w:val="99"/>
    <w:qFormat/>
    <w:rsid w:val="00986055"/>
  </w:style>
  <w:style w:type="character" w:customStyle="1" w:styleId="ListLabel374">
    <w:name w:val="ListLabel 374"/>
    <w:uiPriority w:val="99"/>
    <w:qFormat/>
    <w:rsid w:val="00986055"/>
  </w:style>
  <w:style w:type="character" w:customStyle="1" w:styleId="ListLabel375">
    <w:name w:val="ListLabel 375"/>
    <w:uiPriority w:val="99"/>
    <w:qFormat/>
    <w:rsid w:val="00986055"/>
  </w:style>
  <w:style w:type="character" w:customStyle="1" w:styleId="ListLabel376">
    <w:name w:val="ListLabel 376"/>
    <w:uiPriority w:val="99"/>
    <w:qFormat/>
    <w:rsid w:val="00986055"/>
  </w:style>
  <w:style w:type="character" w:customStyle="1" w:styleId="ListLabel377">
    <w:name w:val="ListLabel 377"/>
    <w:uiPriority w:val="99"/>
    <w:qFormat/>
    <w:rsid w:val="00986055"/>
  </w:style>
  <w:style w:type="character" w:customStyle="1" w:styleId="ListLabel378">
    <w:name w:val="ListLabel 378"/>
    <w:uiPriority w:val="99"/>
    <w:qFormat/>
    <w:rsid w:val="00986055"/>
  </w:style>
  <w:style w:type="character" w:customStyle="1" w:styleId="ListLabel379">
    <w:name w:val="ListLabel 379"/>
    <w:uiPriority w:val="99"/>
    <w:qFormat/>
    <w:rsid w:val="00986055"/>
  </w:style>
  <w:style w:type="character" w:customStyle="1" w:styleId="ListLabel380">
    <w:name w:val="ListLabel 380"/>
    <w:uiPriority w:val="99"/>
    <w:qFormat/>
    <w:rsid w:val="00986055"/>
  </w:style>
  <w:style w:type="character" w:customStyle="1" w:styleId="ListLabel381">
    <w:name w:val="ListLabel 381"/>
    <w:uiPriority w:val="99"/>
    <w:qFormat/>
    <w:rsid w:val="00986055"/>
    <w:rPr>
      <w:b/>
      <w:color w:val="00000A"/>
      <w:sz w:val="20"/>
    </w:rPr>
  </w:style>
  <w:style w:type="character" w:customStyle="1" w:styleId="ListLabel382">
    <w:name w:val="ListLabel 382"/>
    <w:uiPriority w:val="99"/>
    <w:qFormat/>
    <w:rsid w:val="00986055"/>
  </w:style>
  <w:style w:type="character" w:customStyle="1" w:styleId="ListLabel383">
    <w:name w:val="ListLabel 383"/>
    <w:uiPriority w:val="99"/>
    <w:qFormat/>
    <w:rsid w:val="00986055"/>
  </w:style>
  <w:style w:type="character" w:customStyle="1" w:styleId="ListLabel384">
    <w:name w:val="ListLabel 384"/>
    <w:uiPriority w:val="99"/>
    <w:qFormat/>
    <w:rsid w:val="00986055"/>
  </w:style>
  <w:style w:type="character" w:customStyle="1" w:styleId="ListLabel385">
    <w:name w:val="ListLabel 385"/>
    <w:uiPriority w:val="99"/>
    <w:qFormat/>
    <w:rsid w:val="00986055"/>
  </w:style>
  <w:style w:type="character" w:customStyle="1" w:styleId="ListLabel386">
    <w:name w:val="ListLabel 386"/>
    <w:uiPriority w:val="99"/>
    <w:qFormat/>
    <w:rsid w:val="00986055"/>
  </w:style>
  <w:style w:type="character" w:customStyle="1" w:styleId="ListLabel387">
    <w:name w:val="ListLabel 387"/>
    <w:uiPriority w:val="99"/>
    <w:qFormat/>
    <w:rsid w:val="00986055"/>
  </w:style>
  <w:style w:type="character" w:customStyle="1" w:styleId="ListLabel388">
    <w:name w:val="ListLabel 388"/>
    <w:uiPriority w:val="99"/>
    <w:qFormat/>
    <w:rsid w:val="00986055"/>
  </w:style>
  <w:style w:type="character" w:customStyle="1" w:styleId="ListLabel389">
    <w:name w:val="ListLabel 389"/>
    <w:uiPriority w:val="99"/>
    <w:qFormat/>
    <w:rsid w:val="00986055"/>
  </w:style>
  <w:style w:type="character" w:customStyle="1" w:styleId="ListLabel390">
    <w:name w:val="ListLabel 390"/>
    <w:uiPriority w:val="99"/>
    <w:qFormat/>
    <w:rsid w:val="00986055"/>
    <w:rPr>
      <w:b/>
      <w:color w:val="00000A"/>
      <w:sz w:val="20"/>
    </w:rPr>
  </w:style>
  <w:style w:type="character" w:customStyle="1" w:styleId="ListLabel391">
    <w:name w:val="ListLabel 391"/>
    <w:uiPriority w:val="99"/>
    <w:qFormat/>
    <w:rsid w:val="00986055"/>
  </w:style>
  <w:style w:type="character" w:customStyle="1" w:styleId="ListLabel392">
    <w:name w:val="ListLabel 392"/>
    <w:uiPriority w:val="99"/>
    <w:qFormat/>
    <w:rsid w:val="00986055"/>
  </w:style>
  <w:style w:type="character" w:customStyle="1" w:styleId="ListLabel393">
    <w:name w:val="ListLabel 393"/>
    <w:uiPriority w:val="99"/>
    <w:qFormat/>
    <w:rsid w:val="00986055"/>
  </w:style>
  <w:style w:type="character" w:customStyle="1" w:styleId="ListLabel394">
    <w:name w:val="ListLabel 394"/>
    <w:uiPriority w:val="99"/>
    <w:qFormat/>
    <w:rsid w:val="00986055"/>
  </w:style>
  <w:style w:type="character" w:customStyle="1" w:styleId="ListLabel395">
    <w:name w:val="ListLabel 395"/>
    <w:uiPriority w:val="99"/>
    <w:qFormat/>
    <w:rsid w:val="00986055"/>
  </w:style>
  <w:style w:type="character" w:customStyle="1" w:styleId="ListLabel396">
    <w:name w:val="ListLabel 396"/>
    <w:uiPriority w:val="99"/>
    <w:qFormat/>
    <w:rsid w:val="00986055"/>
  </w:style>
  <w:style w:type="character" w:customStyle="1" w:styleId="ListLabel397">
    <w:name w:val="ListLabel 397"/>
    <w:uiPriority w:val="99"/>
    <w:qFormat/>
    <w:rsid w:val="00986055"/>
  </w:style>
  <w:style w:type="character" w:customStyle="1" w:styleId="ListLabel398">
    <w:name w:val="ListLabel 398"/>
    <w:uiPriority w:val="99"/>
    <w:qFormat/>
    <w:rsid w:val="00986055"/>
  </w:style>
  <w:style w:type="character" w:customStyle="1" w:styleId="BodyText3Char4">
    <w:name w:val="Body Text 3 Char4"/>
    <w:aliases w:val="Знак5 Char4"/>
    <w:uiPriority w:val="99"/>
    <w:locked/>
    <w:rsid w:val="00986055"/>
    <w:rPr>
      <w:sz w:val="16"/>
    </w:rPr>
  </w:style>
  <w:style w:type="character" w:customStyle="1" w:styleId="6230">
    <w:name w:val="Знак Знак623"/>
    <w:uiPriority w:val="99"/>
    <w:rsid w:val="00986055"/>
    <w:rPr>
      <w:rFonts w:ascii="Cambria" w:hAnsi="Cambria"/>
      <w:b/>
      <w:kern w:val="2"/>
      <w:sz w:val="32"/>
      <w:lang w:val="ru-RU" w:eastAsia="ar-SA" w:bidi="ar-SA"/>
    </w:rPr>
  </w:style>
  <w:style w:type="character" w:customStyle="1" w:styleId="QuoteChar5">
    <w:name w:val="Quote Char5"/>
    <w:uiPriority w:val="99"/>
    <w:locked/>
    <w:rsid w:val="00986055"/>
    <w:rPr>
      <w:i/>
      <w:color w:val="000000"/>
      <w:sz w:val="24"/>
    </w:rPr>
  </w:style>
  <w:style w:type="character" w:customStyle="1" w:styleId="IntenseQuoteChar5">
    <w:name w:val="Intense Quote Char5"/>
    <w:uiPriority w:val="99"/>
    <w:locked/>
    <w:rsid w:val="00986055"/>
    <w:rPr>
      <w:b/>
      <w:i/>
      <w:color w:val="4F81BD"/>
      <w:sz w:val="24"/>
    </w:rPr>
  </w:style>
  <w:style w:type="character" w:customStyle="1" w:styleId="Heading2Char4">
    <w:name w:val="Heading 2 Char4"/>
    <w:aliases w:val="Знак3 Знак Char4"/>
    <w:uiPriority w:val="99"/>
    <w:locked/>
    <w:rsid w:val="00986055"/>
    <w:rPr>
      <w:rFonts w:ascii="Cambria" w:hAnsi="Cambria"/>
      <w:b/>
      <w:i/>
      <w:sz w:val="28"/>
    </w:rPr>
  </w:style>
  <w:style w:type="character" w:customStyle="1" w:styleId="7110">
    <w:name w:val="Знак Знак711"/>
    <w:uiPriority w:val="99"/>
    <w:rsid w:val="00986055"/>
    <w:rPr>
      <w:sz w:val="16"/>
      <w:lang w:val="ru-RU" w:eastAsia="ru-RU"/>
    </w:rPr>
  </w:style>
  <w:style w:type="character" w:customStyle="1" w:styleId="1890">
    <w:name w:val="Знак Знак189"/>
    <w:uiPriority w:val="99"/>
    <w:rsid w:val="00986055"/>
    <w:rPr>
      <w:rFonts w:ascii="Courier New" w:hAnsi="Courier New"/>
    </w:rPr>
  </w:style>
  <w:style w:type="character" w:customStyle="1" w:styleId="931">
    <w:name w:val="Знак Знак93"/>
    <w:uiPriority w:val="99"/>
    <w:locked/>
    <w:rsid w:val="00986055"/>
    <w:rPr>
      <w:rFonts w:ascii="Tahoma" w:hAnsi="Tahoma"/>
      <w:lang w:val="ru-RU" w:eastAsia="ru-RU"/>
    </w:rPr>
  </w:style>
  <w:style w:type="character" w:customStyle="1" w:styleId="1330">
    <w:name w:val="Знак Знак133"/>
    <w:uiPriority w:val="99"/>
    <w:locked/>
    <w:rsid w:val="00986055"/>
    <w:rPr>
      <w:lang w:val="ru-RU" w:eastAsia="ar-SA" w:bidi="ar-SA"/>
    </w:rPr>
  </w:style>
  <w:style w:type="character" w:customStyle="1" w:styleId="1133">
    <w:name w:val="Знак Знак113"/>
    <w:uiPriority w:val="99"/>
    <w:locked/>
    <w:rsid w:val="00986055"/>
    <w:rPr>
      <w:sz w:val="28"/>
      <w:lang w:val="ru-RU" w:eastAsia="ru-RU"/>
    </w:rPr>
  </w:style>
  <w:style w:type="character" w:customStyle="1" w:styleId="1192">
    <w:name w:val="Знак1 Знак Знак19"/>
    <w:uiPriority w:val="99"/>
    <w:locked/>
    <w:rsid w:val="00986055"/>
    <w:rPr>
      <w:rFonts w:ascii="Times New Roman" w:hAnsi="Times New Roman"/>
      <w:sz w:val="24"/>
      <w:lang w:eastAsia="ru-RU"/>
    </w:rPr>
  </w:style>
  <w:style w:type="character" w:customStyle="1" w:styleId="690">
    <w:name w:val="Знак6 Знак Знак9"/>
    <w:uiPriority w:val="99"/>
    <w:rsid w:val="00986055"/>
    <w:rPr>
      <w:sz w:val="24"/>
      <w:lang w:val="ru-RU" w:eastAsia="ru-RU"/>
    </w:rPr>
  </w:style>
  <w:style w:type="character" w:customStyle="1" w:styleId="QuoteChar6">
    <w:name w:val="Quote Char6"/>
    <w:uiPriority w:val="99"/>
    <w:locked/>
    <w:rsid w:val="00986055"/>
    <w:rPr>
      <w:rFonts w:ascii="Times New Roman" w:hAnsi="Times New Roman" w:cs="Times New Roman"/>
      <w:i/>
      <w:iCs/>
      <w:color w:val="000000"/>
      <w:sz w:val="24"/>
      <w:szCs w:val="24"/>
    </w:rPr>
  </w:style>
  <w:style w:type="character" w:customStyle="1" w:styleId="IntenseQuoteChar6">
    <w:name w:val="Intense Quote Char6"/>
    <w:uiPriority w:val="99"/>
    <w:locked/>
    <w:rsid w:val="00986055"/>
    <w:rPr>
      <w:rFonts w:ascii="Times New Roman" w:hAnsi="Times New Roman" w:cs="Times New Roman"/>
      <w:b/>
      <w:bCs/>
      <w:i/>
      <w:iCs/>
      <w:color w:val="4F81BD"/>
      <w:sz w:val="24"/>
      <w:szCs w:val="24"/>
    </w:rPr>
  </w:style>
  <w:style w:type="character" w:customStyle="1" w:styleId="821">
    <w:name w:val="Знак Знак82"/>
    <w:uiPriority w:val="99"/>
    <w:locked/>
    <w:rsid w:val="00986055"/>
    <w:rPr>
      <w:rFonts w:ascii="Arial" w:hAnsi="Arial"/>
      <w:sz w:val="24"/>
      <w:lang w:val="ru-RU" w:eastAsia="ru-RU"/>
    </w:rPr>
  </w:style>
  <w:style w:type="character" w:customStyle="1" w:styleId="2012">
    <w:name w:val="Знак Знак2012"/>
    <w:uiPriority w:val="99"/>
    <w:rsid w:val="00986055"/>
    <w:rPr>
      <w:rFonts w:ascii="Arial" w:hAnsi="Arial"/>
      <w:sz w:val="22"/>
    </w:rPr>
  </w:style>
  <w:style w:type="character" w:customStyle="1" w:styleId="2014">
    <w:name w:val="Знак Знак2014"/>
    <w:uiPriority w:val="99"/>
    <w:rsid w:val="00986055"/>
    <w:rPr>
      <w:rFonts w:ascii="Arial" w:hAnsi="Arial"/>
      <w:sz w:val="22"/>
    </w:rPr>
  </w:style>
  <w:style w:type="character" w:customStyle="1" w:styleId="6fb">
    <w:name w:val="Слабое выделение6"/>
    <w:uiPriority w:val="99"/>
    <w:rsid w:val="00986055"/>
    <w:rPr>
      <w:i/>
      <w:color w:val="808080"/>
    </w:rPr>
  </w:style>
  <w:style w:type="character" w:customStyle="1" w:styleId="5f9">
    <w:name w:val="Основной шрифт абзаца5"/>
    <w:uiPriority w:val="99"/>
    <w:rsid w:val="00986055"/>
  </w:style>
  <w:style w:type="character" w:customStyle="1" w:styleId="5fa">
    <w:name w:val="Замещающий текст5"/>
    <w:uiPriority w:val="99"/>
    <w:rsid w:val="00986055"/>
    <w:rPr>
      <w:color w:val="808080"/>
    </w:rPr>
  </w:style>
  <w:style w:type="character" w:customStyle="1" w:styleId="6fc">
    <w:name w:val="Сильное выделение6"/>
    <w:uiPriority w:val="99"/>
    <w:rsid w:val="00986055"/>
    <w:rPr>
      <w:b/>
    </w:rPr>
  </w:style>
  <w:style w:type="character" w:customStyle="1" w:styleId="2013">
    <w:name w:val="Знак Знак2013"/>
    <w:uiPriority w:val="99"/>
    <w:rsid w:val="00986055"/>
    <w:rPr>
      <w:rFonts w:ascii="Arial" w:hAnsi="Arial"/>
      <w:sz w:val="22"/>
    </w:rPr>
  </w:style>
  <w:style w:type="character" w:customStyle="1" w:styleId="7f5">
    <w:name w:val="Слабое выделение7"/>
    <w:uiPriority w:val="99"/>
    <w:rsid w:val="00986055"/>
    <w:rPr>
      <w:i/>
      <w:color w:val="808080"/>
    </w:rPr>
  </w:style>
  <w:style w:type="character" w:customStyle="1" w:styleId="6fd">
    <w:name w:val="Основной шрифт абзаца6"/>
    <w:uiPriority w:val="99"/>
    <w:rsid w:val="00986055"/>
  </w:style>
  <w:style w:type="character" w:customStyle="1" w:styleId="6fe">
    <w:name w:val="Замещающий текст6"/>
    <w:uiPriority w:val="99"/>
    <w:rsid w:val="00986055"/>
    <w:rPr>
      <w:color w:val="808080"/>
    </w:rPr>
  </w:style>
  <w:style w:type="character" w:customStyle="1" w:styleId="7f6">
    <w:name w:val="Сильное выделение7"/>
    <w:uiPriority w:val="99"/>
    <w:rsid w:val="00986055"/>
    <w:rPr>
      <w:b/>
    </w:rPr>
  </w:style>
  <w:style w:type="paragraph" w:customStyle="1" w:styleId="22f2">
    <w:name w:val="Красная строка 22"/>
    <w:basedOn w:val="a8"/>
    <w:uiPriority w:val="99"/>
    <w:qFormat/>
    <w:rsid w:val="00986055"/>
    <w:pPr>
      <w:suppressAutoHyphens/>
      <w:spacing w:before="0" w:beforeAutospacing="0" w:after="120" w:afterAutospacing="0"/>
      <w:ind w:left="283" w:firstLine="210"/>
    </w:pPr>
    <w:rPr>
      <w:rFonts w:cs="PragmaticaCTT"/>
      <w:lang w:eastAsia="zh-CN"/>
    </w:rPr>
  </w:style>
  <w:style w:type="paragraph" w:customStyle="1" w:styleId="10f">
    <w:name w:val="Загол10"/>
    <w:basedOn w:val="9b"/>
    <w:uiPriority w:val="99"/>
    <w:qFormat/>
    <w:rsid w:val="00986055"/>
    <w:rPr>
      <w:caps/>
      <w:color w:val="auto"/>
      <w:sz w:val="20"/>
      <w:szCs w:val="20"/>
    </w:rPr>
  </w:style>
  <w:style w:type="paragraph" w:customStyle="1" w:styleId="11fe">
    <w:name w:val="Загол11"/>
    <w:basedOn w:val="10f"/>
    <w:uiPriority w:val="99"/>
    <w:qFormat/>
    <w:rsid w:val="00986055"/>
    <w:rPr>
      <w:sz w:val="22"/>
      <w:szCs w:val="22"/>
    </w:rPr>
  </w:style>
  <w:style w:type="character" w:customStyle="1" w:styleId="800">
    <w:name w:val="Знак Знак80"/>
    <w:uiPriority w:val="99"/>
    <w:rsid w:val="00986055"/>
    <w:rPr>
      <w:rFonts w:ascii="Times New Roman" w:hAnsi="Times New Roman"/>
      <w:lang w:eastAsia="en-US"/>
    </w:rPr>
  </w:style>
  <w:style w:type="paragraph" w:customStyle="1" w:styleId="10f0">
    <w:name w:val="Абзац списка10"/>
    <w:basedOn w:val="a8"/>
    <w:qFormat/>
    <w:rsid w:val="00986055"/>
    <w:pPr>
      <w:spacing w:before="0" w:beforeAutospacing="0" w:after="0" w:afterAutospacing="0"/>
      <w:ind w:left="708"/>
    </w:pPr>
    <w:rPr>
      <w:rFonts w:eastAsia="Times New Roman"/>
    </w:rPr>
  </w:style>
  <w:style w:type="character" w:customStyle="1" w:styleId="8c">
    <w:name w:val="Слабое выделение8"/>
    <w:rsid w:val="00986055"/>
    <w:rPr>
      <w:i/>
      <w:color w:val="808080"/>
    </w:rPr>
  </w:style>
  <w:style w:type="paragraph" w:customStyle="1" w:styleId="8d">
    <w:name w:val="Без интервала8"/>
    <w:qFormat/>
    <w:rsid w:val="00986055"/>
    <w:pPr>
      <w:spacing w:after="0" w:line="240" w:lineRule="auto"/>
    </w:pPr>
    <w:rPr>
      <w:rFonts w:ascii="Times New Roman" w:eastAsia="Times New Roman" w:hAnsi="Times New Roman" w:cs="Times New Roman"/>
      <w:sz w:val="24"/>
      <w:szCs w:val="24"/>
    </w:rPr>
  </w:style>
  <w:style w:type="paragraph" w:customStyle="1" w:styleId="277">
    <w:name w:val="Цитата 27"/>
    <w:basedOn w:val="a8"/>
    <w:next w:val="a8"/>
    <w:qFormat/>
    <w:rsid w:val="00986055"/>
    <w:pPr>
      <w:spacing w:before="0" w:beforeAutospacing="0" w:after="0" w:afterAutospacing="0"/>
    </w:pPr>
    <w:rPr>
      <w:rFonts w:ascii="Calibri" w:eastAsia="Times New Roman" w:hAnsi="Calibri"/>
      <w:i/>
      <w:iCs/>
      <w:color w:val="000000"/>
    </w:rPr>
  </w:style>
  <w:style w:type="paragraph" w:customStyle="1" w:styleId="7f7">
    <w:name w:val="Выделенная цитата7"/>
    <w:basedOn w:val="a8"/>
    <w:next w:val="a8"/>
    <w:qFormat/>
    <w:rsid w:val="00986055"/>
    <w:pPr>
      <w:pBdr>
        <w:bottom w:val="single" w:sz="4" w:space="4" w:color="4F81BD"/>
      </w:pBdr>
      <w:spacing w:before="200" w:beforeAutospacing="0" w:after="280" w:afterAutospacing="0"/>
      <w:ind w:left="936" w:right="936"/>
    </w:pPr>
    <w:rPr>
      <w:rFonts w:ascii="Calibri" w:eastAsia="Times New Roman" w:hAnsi="Calibri"/>
      <w:b/>
      <w:i/>
      <w:color w:val="4F81BD"/>
      <w:szCs w:val="20"/>
    </w:rPr>
  </w:style>
  <w:style w:type="paragraph" w:customStyle="1" w:styleId="4ff2">
    <w:name w:val="Заголовок оглавления4"/>
    <w:basedOn w:val="1c"/>
    <w:next w:val="a8"/>
    <w:qFormat/>
    <w:rsid w:val="00986055"/>
    <w:pPr>
      <w:keepNext/>
      <w:keepLines/>
      <w:spacing w:before="480" w:beforeAutospacing="0" w:after="0" w:afterAutospacing="0"/>
      <w:ind w:left="0"/>
      <w:outlineLvl w:val="9"/>
    </w:pPr>
    <w:rPr>
      <w:rFonts w:ascii="Cambria" w:eastAsia="Times New Roman" w:hAnsi="Cambria" w:cs="Arial"/>
      <w:b/>
      <w:bCs/>
      <w:caps/>
      <w:color w:val="365F91"/>
      <w:kern w:val="32"/>
      <w:sz w:val="28"/>
      <w:szCs w:val="28"/>
    </w:rPr>
  </w:style>
  <w:style w:type="character" w:customStyle="1" w:styleId="8e">
    <w:name w:val="Сильное выделение8"/>
    <w:rsid w:val="00986055"/>
    <w:rPr>
      <w:b/>
    </w:rPr>
  </w:style>
  <w:style w:type="character" w:customStyle="1" w:styleId="3fff3">
    <w:name w:val="Слабая ссылка3"/>
    <w:rsid w:val="00986055"/>
    <w:rPr>
      <w:smallCaps/>
      <w:color w:val="C0504D"/>
      <w:u w:val="single"/>
    </w:rPr>
  </w:style>
  <w:style w:type="character" w:customStyle="1" w:styleId="3fff4">
    <w:name w:val="Сильная ссылка3"/>
    <w:rsid w:val="00986055"/>
    <w:rPr>
      <w:b/>
      <w:smallCaps/>
      <w:color w:val="C0504D"/>
      <w:spacing w:val="5"/>
      <w:u w:val="single"/>
    </w:rPr>
  </w:style>
  <w:style w:type="character" w:customStyle="1" w:styleId="3fff5">
    <w:name w:val="Название книги3"/>
    <w:rsid w:val="00986055"/>
    <w:rPr>
      <w:b/>
      <w:smallCaps/>
      <w:spacing w:val="5"/>
    </w:rPr>
  </w:style>
  <w:style w:type="character" w:customStyle="1" w:styleId="7f8">
    <w:name w:val="Замещающий текст7"/>
    <w:rsid w:val="00986055"/>
    <w:rPr>
      <w:color w:val="808080"/>
    </w:rPr>
  </w:style>
  <w:style w:type="character" w:customStyle="1" w:styleId="394">
    <w:name w:val="Знак Знак394"/>
    <w:rsid w:val="00986055"/>
    <w:rPr>
      <w:rFonts w:ascii="Arial" w:hAnsi="Arial"/>
      <w:b/>
      <w:sz w:val="26"/>
    </w:rPr>
  </w:style>
  <w:style w:type="character" w:customStyle="1" w:styleId="3840">
    <w:name w:val="Знак Знак384"/>
    <w:rsid w:val="00986055"/>
    <w:rPr>
      <w:b/>
      <w:sz w:val="28"/>
    </w:rPr>
  </w:style>
  <w:style w:type="character" w:customStyle="1" w:styleId="3740">
    <w:name w:val="Знак Знак374"/>
    <w:rsid w:val="00986055"/>
    <w:rPr>
      <w:b/>
      <w:i/>
      <w:sz w:val="26"/>
    </w:rPr>
  </w:style>
  <w:style w:type="character" w:customStyle="1" w:styleId="3640">
    <w:name w:val="Знак Знак364"/>
    <w:rsid w:val="00986055"/>
    <w:rPr>
      <w:b/>
      <w:sz w:val="22"/>
      <w:lang w:val="ru-RU" w:eastAsia="ru-RU"/>
    </w:rPr>
  </w:style>
  <w:style w:type="character" w:customStyle="1" w:styleId="3540">
    <w:name w:val="Знак Знак354"/>
    <w:rsid w:val="00986055"/>
    <w:rPr>
      <w:sz w:val="24"/>
      <w:lang w:val="ru-RU" w:eastAsia="ru-RU"/>
    </w:rPr>
  </w:style>
  <w:style w:type="character" w:customStyle="1" w:styleId="3440">
    <w:name w:val="Знак Знак344"/>
    <w:rsid w:val="00986055"/>
    <w:rPr>
      <w:rFonts w:ascii="Calibri" w:hAnsi="Calibri"/>
      <w:i/>
      <w:sz w:val="24"/>
      <w:lang w:eastAsia="en-US"/>
    </w:rPr>
  </w:style>
  <w:style w:type="character" w:customStyle="1" w:styleId="3240">
    <w:name w:val="Знак Знак324"/>
    <w:rsid w:val="00986055"/>
    <w:rPr>
      <w:sz w:val="16"/>
    </w:rPr>
  </w:style>
  <w:style w:type="character" w:customStyle="1" w:styleId="3150">
    <w:name w:val="Знак Знак315"/>
    <w:uiPriority w:val="99"/>
    <w:rsid w:val="00986055"/>
    <w:rPr>
      <w:sz w:val="24"/>
    </w:rPr>
  </w:style>
  <w:style w:type="paragraph" w:customStyle="1" w:styleId="11ff">
    <w:name w:val="Знак Знак Знак Знак Знак Знак11"/>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3030">
    <w:name w:val="Знак Знак303"/>
    <w:rsid w:val="00986055"/>
    <w:rPr>
      <w:sz w:val="24"/>
    </w:rPr>
  </w:style>
  <w:style w:type="character" w:customStyle="1" w:styleId="294">
    <w:name w:val="Знак Знак294"/>
    <w:rsid w:val="00986055"/>
    <w:rPr>
      <w:sz w:val="24"/>
    </w:rPr>
  </w:style>
  <w:style w:type="character" w:customStyle="1" w:styleId="770">
    <w:name w:val="Знак Знак77"/>
    <w:uiPriority w:val="99"/>
    <w:qFormat/>
    <w:rsid w:val="00986055"/>
    <w:rPr>
      <w:sz w:val="16"/>
      <w:lang w:val="ru-RU" w:eastAsia="ru-RU"/>
    </w:rPr>
  </w:style>
  <w:style w:type="paragraph" w:customStyle="1" w:styleId="16b">
    <w:name w:val="Обычный16"/>
    <w:qFormat/>
    <w:rsid w:val="00986055"/>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100">
    <w:name w:val="Знак Знак1410"/>
    <w:locked/>
    <w:rsid w:val="00986055"/>
    <w:rPr>
      <w:b/>
      <w:sz w:val="27"/>
      <w:lang w:val="ru-RU" w:eastAsia="ru-RU"/>
    </w:rPr>
  </w:style>
  <w:style w:type="character" w:customStyle="1" w:styleId="2840">
    <w:name w:val="Знак Знак284"/>
    <w:rsid w:val="00986055"/>
    <w:rPr>
      <w:rFonts w:ascii="Tahoma" w:hAnsi="Tahoma"/>
    </w:rPr>
  </w:style>
  <w:style w:type="character" w:customStyle="1" w:styleId="2740">
    <w:name w:val="Знак Знак274"/>
    <w:rsid w:val="00986055"/>
    <w:rPr>
      <w:sz w:val="24"/>
    </w:rPr>
  </w:style>
  <w:style w:type="character" w:customStyle="1" w:styleId="1010">
    <w:name w:val="Знак Знак1010"/>
    <w:locked/>
    <w:rsid w:val="00986055"/>
    <w:rPr>
      <w:sz w:val="16"/>
      <w:lang w:val="ru-RU" w:eastAsia="ru-RU"/>
    </w:rPr>
  </w:style>
  <w:style w:type="character" w:customStyle="1" w:styleId="628">
    <w:name w:val="Знак Знак628"/>
    <w:rsid w:val="00986055"/>
    <w:rPr>
      <w:rFonts w:ascii="Arial" w:hAnsi="Arial"/>
      <w:b/>
      <w:i/>
      <w:sz w:val="28"/>
      <w:lang w:val="ru-RU" w:eastAsia="en-US"/>
    </w:rPr>
  </w:style>
  <w:style w:type="character" w:customStyle="1" w:styleId="2140">
    <w:name w:val="Знак Знак214"/>
    <w:locked/>
    <w:rsid w:val="00986055"/>
    <w:rPr>
      <w:sz w:val="24"/>
      <w:lang w:val="en-US"/>
    </w:rPr>
  </w:style>
  <w:style w:type="character" w:customStyle="1" w:styleId="1241">
    <w:name w:val="Знак Знак124"/>
    <w:rsid w:val="00986055"/>
    <w:rPr>
      <w:sz w:val="16"/>
    </w:rPr>
  </w:style>
  <w:style w:type="character" w:customStyle="1" w:styleId="1360">
    <w:name w:val="Знак Знак136"/>
    <w:rsid w:val="00986055"/>
    <w:rPr>
      <w:lang w:val="ru-RU" w:eastAsia="ru-RU"/>
    </w:rPr>
  </w:style>
  <w:style w:type="character" w:customStyle="1" w:styleId="1611">
    <w:name w:val="Знак Знак1611"/>
    <w:locked/>
    <w:rsid w:val="00986055"/>
    <w:rPr>
      <w:b/>
      <w:caps/>
      <w:sz w:val="24"/>
      <w:lang w:val="ru-RU" w:eastAsia="ru-RU"/>
    </w:rPr>
  </w:style>
  <w:style w:type="character" w:customStyle="1" w:styleId="1173">
    <w:name w:val="Знак Знак117"/>
    <w:rsid w:val="00986055"/>
    <w:rPr>
      <w:sz w:val="24"/>
    </w:rPr>
  </w:style>
  <w:style w:type="paragraph" w:customStyle="1" w:styleId="295">
    <w:name w:val="Основной текст 29"/>
    <w:basedOn w:val="a8"/>
    <w:qFormat/>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character" w:customStyle="1" w:styleId="12f2">
    <w:name w:val="Знак Знак Знак12"/>
    <w:rsid w:val="00986055"/>
    <w:rPr>
      <w:rFonts w:ascii="Times New Roman" w:hAnsi="Times New Roman"/>
      <w:b/>
      <w:caps/>
      <w:sz w:val="28"/>
    </w:rPr>
  </w:style>
  <w:style w:type="character" w:customStyle="1" w:styleId="2510">
    <w:name w:val="Знак Знак2510"/>
    <w:rsid w:val="00986055"/>
    <w:rPr>
      <w:rFonts w:ascii="Times New Roman" w:hAnsi="Times New Roman"/>
      <w:b/>
      <w:sz w:val="28"/>
    </w:rPr>
  </w:style>
  <w:style w:type="character" w:customStyle="1" w:styleId="22100">
    <w:name w:val="Знак Знак2210"/>
    <w:rsid w:val="00986055"/>
    <w:rPr>
      <w:rFonts w:ascii="Times New Roman" w:hAnsi="Times New Roman"/>
      <w:sz w:val="24"/>
    </w:rPr>
  </w:style>
  <w:style w:type="character" w:customStyle="1" w:styleId="2017">
    <w:name w:val="Знак Знак2017"/>
    <w:rsid w:val="00986055"/>
    <w:rPr>
      <w:rFonts w:ascii="Arial" w:hAnsi="Arial"/>
      <w:sz w:val="22"/>
    </w:rPr>
  </w:style>
  <w:style w:type="character" w:customStyle="1" w:styleId="1910">
    <w:name w:val="Знак Знак1910"/>
    <w:rsid w:val="00986055"/>
    <w:rPr>
      <w:rFonts w:ascii="Times New Roman" w:hAnsi="Times New Roman"/>
      <w:sz w:val="16"/>
      <w:lang w:eastAsia="ru-RU"/>
    </w:rPr>
  </w:style>
  <w:style w:type="character" w:customStyle="1" w:styleId="1812">
    <w:name w:val="Знак Знак1812"/>
    <w:rsid w:val="00986055"/>
    <w:rPr>
      <w:rFonts w:ascii="Courier New" w:hAnsi="Courier New"/>
    </w:rPr>
  </w:style>
  <w:style w:type="character" w:customStyle="1" w:styleId="1710">
    <w:name w:val="Знак Знак1710"/>
    <w:rsid w:val="00986055"/>
    <w:rPr>
      <w:rFonts w:ascii="Times New Roman" w:hAnsi="Times New Roman"/>
      <w:sz w:val="24"/>
    </w:rPr>
  </w:style>
  <w:style w:type="character" w:customStyle="1" w:styleId="960">
    <w:name w:val="Знак Знак96"/>
    <w:rsid w:val="00986055"/>
    <w:rPr>
      <w:rFonts w:ascii="PragmaticaCTT" w:hAnsi="PragmaticaCTT"/>
      <w:b/>
      <w:sz w:val="24"/>
      <w:lang w:val="ru-RU" w:eastAsia="ru-RU"/>
    </w:rPr>
  </w:style>
  <w:style w:type="character" w:customStyle="1" w:styleId="860">
    <w:name w:val="Знак Знак86"/>
    <w:uiPriority w:val="99"/>
    <w:rsid w:val="00986055"/>
    <w:rPr>
      <w:sz w:val="24"/>
    </w:rPr>
  </w:style>
  <w:style w:type="character" w:customStyle="1" w:styleId="5300">
    <w:name w:val="Знак Знак530"/>
    <w:rsid w:val="00986055"/>
    <w:rPr>
      <w:rFonts w:ascii="Tahoma" w:hAnsi="Tahoma"/>
      <w:sz w:val="16"/>
      <w:lang w:val="ru-RU" w:eastAsia="ru-RU"/>
    </w:rPr>
  </w:style>
  <w:style w:type="paragraph" w:customStyle="1" w:styleId="3101">
    <w:name w:val="Заголовок 310"/>
    <w:basedOn w:val="16b"/>
    <w:next w:val="16b"/>
    <w:qFormat/>
    <w:rsid w:val="00986055"/>
    <w:pPr>
      <w:keepNext/>
      <w:widowControl/>
      <w:ind w:left="0" w:firstLine="0"/>
      <w:outlineLvl w:val="2"/>
    </w:pPr>
    <w:rPr>
      <w:sz w:val="24"/>
    </w:rPr>
  </w:style>
  <w:style w:type="paragraph" w:customStyle="1" w:styleId="10f1">
    <w:name w:val="Основной текст10"/>
    <w:basedOn w:val="16b"/>
    <w:qFormat/>
    <w:rsid w:val="00986055"/>
    <w:pPr>
      <w:widowControl/>
      <w:spacing w:line="360" w:lineRule="auto"/>
      <w:ind w:left="0" w:firstLine="0"/>
    </w:pPr>
    <w:rPr>
      <w:sz w:val="24"/>
    </w:rPr>
  </w:style>
  <w:style w:type="character" w:customStyle="1" w:styleId="4300">
    <w:name w:val="Знак Знак430"/>
    <w:uiPriority w:val="99"/>
    <w:rsid w:val="00986055"/>
    <w:rPr>
      <w:rFonts w:ascii="Courier New" w:hAnsi="Courier New"/>
      <w:lang w:val="ru-RU" w:eastAsia="ru-RU"/>
    </w:rPr>
  </w:style>
  <w:style w:type="character" w:customStyle="1" w:styleId="1510">
    <w:name w:val="Знак Знак1510"/>
    <w:rsid w:val="00986055"/>
    <w:rPr>
      <w:b/>
      <w:sz w:val="28"/>
    </w:rPr>
  </w:style>
  <w:style w:type="paragraph" w:customStyle="1" w:styleId="296">
    <w:name w:val="Заголовок 29"/>
    <w:basedOn w:val="a8"/>
    <w:next w:val="a8"/>
    <w:qFormat/>
    <w:rsid w:val="00986055"/>
    <w:pPr>
      <w:keepNext/>
      <w:widowControl w:val="0"/>
      <w:spacing w:before="0" w:beforeAutospacing="0" w:after="0" w:afterAutospacing="0"/>
      <w:jc w:val="center"/>
    </w:pPr>
    <w:rPr>
      <w:rFonts w:eastAsia="Times New Roman"/>
      <w:b/>
      <w:sz w:val="26"/>
      <w:szCs w:val="20"/>
    </w:rPr>
  </w:style>
  <w:style w:type="paragraph" w:customStyle="1" w:styleId="8f">
    <w:name w:val="Цитата8"/>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9f">
    <w:name w:val="Текст9"/>
    <w:basedOn w:val="a8"/>
    <w:qFormat/>
    <w:rsid w:val="00986055"/>
    <w:pPr>
      <w:spacing w:before="0" w:beforeAutospacing="0" w:after="0" w:afterAutospacing="0"/>
    </w:pPr>
    <w:rPr>
      <w:rFonts w:ascii="Courier New" w:eastAsia="Times New Roman" w:hAnsi="Courier New"/>
      <w:sz w:val="20"/>
      <w:szCs w:val="20"/>
    </w:rPr>
  </w:style>
  <w:style w:type="paragraph" w:customStyle="1" w:styleId="395">
    <w:name w:val="Основной текст 39"/>
    <w:basedOn w:val="16b"/>
    <w:qFormat/>
    <w:rsid w:val="00986055"/>
    <w:pPr>
      <w:widowControl/>
      <w:tabs>
        <w:tab w:val="left" w:pos="360"/>
      </w:tabs>
      <w:ind w:left="0" w:firstLine="0"/>
      <w:jc w:val="both"/>
    </w:pPr>
    <w:rPr>
      <w:i/>
      <w:sz w:val="26"/>
    </w:rPr>
  </w:style>
  <w:style w:type="paragraph" w:customStyle="1" w:styleId="285">
    <w:name w:val="Основной текст с отступом 28"/>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96">
    <w:name w:val="Основной текст с отступом 39"/>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7f9">
    <w:name w:val="Верхний колонтитул7"/>
    <w:basedOn w:val="a8"/>
    <w:qFormat/>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41100">
    <w:name w:val="Знак Знак4110"/>
    <w:locked/>
    <w:rsid w:val="00986055"/>
    <w:rPr>
      <w:rFonts w:ascii="Arial" w:hAnsi="Arial"/>
      <w:b/>
      <w:i/>
      <w:sz w:val="28"/>
      <w:lang w:val="ru-RU" w:eastAsia="en-US"/>
    </w:rPr>
  </w:style>
  <w:style w:type="character" w:customStyle="1" w:styleId="1163">
    <w:name w:val="Знак Знак116"/>
    <w:uiPriority w:val="99"/>
    <w:rsid w:val="00986055"/>
    <w:rPr>
      <w:rFonts w:ascii="Arial" w:hAnsi="Arial"/>
      <w:b/>
      <w:sz w:val="36"/>
      <w:lang w:val="ru-RU" w:eastAsia="en-US"/>
    </w:rPr>
  </w:style>
  <w:style w:type="character" w:customStyle="1" w:styleId="7fa">
    <w:name w:val="Основной шрифт абзаца7"/>
    <w:rsid w:val="00986055"/>
  </w:style>
  <w:style w:type="paragraph" w:customStyle="1" w:styleId="14c">
    <w:name w:val="Знак Знак Знак Знак Знак Знак Знак Знак Знак Знак Знак Знак Знак14"/>
    <w:basedOn w:val="a8"/>
    <w:rsid w:val="00986055"/>
    <w:pPr>
      <w:spacing w:before="0" w:beforeAutospacing="0" w:after="160" w:afterAutospacing="0" w:line="240" w:lineRule="exact"/>
    </w:pPr>
    <w:rPr>
      <w:rFonts w:ascii="Verdana" w:eastAsia="Times New Roman" w:hAnsi="Verdana"/>
      <w:lang w:val="en-US" w:eastAsia="en-US"/>
    </w:rPr>
  </w:style>
  <w:style w:type="paragraph" w:customStyle="1" w:styleId="3102">
    <w:name w:val="Знак310"/>
    <w:basedOn w:val="a8"/>
    <w:rsid w:val="00986055"/>
    <w:pPr>
      <w:tabs>
        <w:tab w:val="left" w:pos="643"/>
      </w:tabs>
      <w:spacing w:before="0" w:beforeAutospacing="0" w:after="160" w:afterAutospacing="0" w:line="240" w:lineRule="exact"/>
    </w:pPr>
    <w:rPr>
      <w:rFonts w:ascii="Verdana" w:eastAsia="Times New Roman" w:hAnsi="Verdana" w:cs="Verdana"/>
      <w:sz w:val="20"/>
      <w:szCs w:val="20"/>
      <w:lang w:val="en-US" w:eastAsia="en-US"/>
    </w:rPr>
  </w:style>
  <w:style w:type="character" w:customStyle="1" w:styleId="53100">
    <w:name w:val="Знак Знак5310"/>
    <w:locked/>
    <w:rsid w:val="00986055"/>
    <w:rPr>
      <w:b/>
      <w:caps/>
      <w:sz w:val="24"/>
      <w:lang w:val="ru-RU" w:eastAsia="ru-RU"/>
    </w:rPr>
  </w:style>
  <w:style w:type="character" w:customStyle="1" w:styleId="11110">
    <w:name w:val="Знак1 Знак Знак111"/>
    <w:locked/>
    <w:rsid w:val="00986055"/>
    <w:rPr>
      <w:rFonts w:ascii="Times New Roman" w:hAnsi="Times New Roman"/>
      <w:sz w:val="24"/>
      <w:lang w:eastAsia="ru-RU"/>
    </w:rPr>
  </w:style>
  <w:style w:type="character" w:customStyle="1" w:styleId="4610">
    <w:name w:val="Знак Знак4610"/>
    <w:locked/>
    <w:rsid w:val="00986055"/>
    <w:rPr>
      <w:b/>
      <w:sz w:val="27"/>
      <w:lang w:val="ru-RU" w:eastAsia="ru-RU"/>
    </w:rPr>
  </w:style>
  <w:style w:type="character" w:customStyle="1" w:styleId="4810">
    <w:name w:val="Знак Знак4810"/>
    <w:uiPriority w:val="99"/>
    <w:locked/>
    <w:rsid w:val="00986055"/>
    <w:rPr>
      <w:b/>
      <w:sz w:val="27"/>
      <w:lang w:val="ru-RU" w:eastAsia="ru-RU"/>
    </w:rPr>
  </w:style>
  <w:style w:type="character" w:customStyle="1" w:styleId="4410">
    <w:name w:val="Знак Знак4410"/>
    <w:uiPriority w:val="99"/>
    <w:locked/>
    <w:rsid w:val="00986055"/>
    <w:rPr>
      <w:sz w:val="24"/>
    </w:rPr>
  </w:style>
  <w:style w:type="character" w:customStyle="1" w:styleId="51110">
    <w:name w:val="Знак Знак5111"/>
    <w:uiPriority w:val="99"/>
    <w:locked/>
    <w:rsid w:val="00986055"/>
    <w:rPr>
      <w:b/>
      <w:sz w:val="27"/>
      <w:lang w:val="ru-RU" w:eastAsia="ru-RU"/>
    </w:rPr>
  </w:style>
  <w:style w:type="character" w:customStyle="1" w:styleId="4310">
    <w:name w:val="Знак Знак4310"/>
    <w:uiPriority w:val="99"/>
    <w:locked/>
    <w:rsid w:val="00986055"/>
    <w:rPr>
      <w:color w:val="000000"/>
      <w:sz w:val="24"/>
      <w:lang w:eastAsia="ru-RU"/>
    </w:rPr>
  </w:style>
  <w:style w:type="character" w:customStyle="1" w:styleId="4210">
    <w:name w:val="Знак Знак4210"/>
    <w:uiPriority w:val="99"/>
    <w:rsid w:val="00986055"/>
    <w:rPr>
      <w:rFonts w:ascii="Times New Roman" w:hAnsi="Times New Roman"/>
      <w:sz w:val="16"/>
    </w:rPr>
  </w:style>
  <w:style w:type="character" w:customStyle="1" w:styleId="4910">
    <w:name w:val="Знак Знак4910"/>
    <w:uiPriority w:val="99"/>
    <w:rsid w:val="00986055"/>
    <w:rPr>
      <w:rFonts w:ascii="Times New Roman" w:hAnsi="Times New Roman"/>
      <w:b/>
      <w:caps/>
      <w:sz w:val="24"/>
      <w:lang w:eastAsia="ru-RU"/>
    </w:rPr>
  </w:style>
  <w:style w:type="paragraph" w:customStyle="1" w:styleId="4101">
    <w:name w:val="Заголовок 410"/>
    <w:basedOn w:val="16b"/>
    <w:next w:val="16b"/>
    <w:qFormat/>
    <w:rsid w:val="00986055"/>
    <w:pPr>
      <w:keepNext/>
      <w:widowControl/>
      <w:ind w:left="0" w:firstLine="0"/>
    </w:pPr>
    <w:rPr>
      <w:sz w:val="24"/>
    </w:rPr>
  </w:style>
  <w:style w:type="character" w:customStyle="1" w:styleId="4710">
    <w:name w:val="Знак Знак4710"/>
    <w:uiPriority w:val="99"/>
    <w:rsid w:val="00986055"/>
    <w:rPr>
      <w:rFonts w:ascii="Times New Roman" w:hAnsi="Times New Roman"/>
      <w:b/>
      <w:sz w:val="27"/>
      <w:lang w:eastAsia="ru-RU"/>
    </w:rPr>
  </w:style>
  <w:style w:type="character" w:customStyle="1" w:styleId="4510">
    <w:name w:val="Знак Знак4510"/>
    <w:uiPriority w:val="99"/>
    <w:rsid w:val="00986055"/>
    <w:rPr>
      <w:rFonts w:ascii="Times New Roman" w:hAnsi="Times New Roman"/>
      <w:b/>
      <w:i/>
      <w:sz w:val="26"/>
      <w:lang w:eastAsia="ru-RU"/>
    </w:rPr>
  </w:style>
  <w:style w:type="paragraph" w:customStyle="1" w:styleId="684">
    <w:name w:val="Заголовок 68"/>
    <w:qFormat/>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201">
    <w:name w:val="Знак5 Знак Знак20"/>
    <w:uiPriority w:val="99"/>
    <w:locked/>
    <w:rsid w:val="00986055"/>
    <w:rPr>
      <w:sz w:val="16"/>
    </w:rPr>
  </w:style>
  <w:style w:type="character" w:customStyle="1" w:styleId="5010">
    <w:name w:val="Знак Знак5010"/>
    <w:uiPriority w:val="99"/>
    <w:locked/>
    <w:rsid w:val="00986055"/>
    <w:rPr>
      <w:b/>
      <w:sz w:val="28"/>
      <w:lang w:val="ru-RU" w:eastAsia="ru-RU"/>
    </w:rPr>
  </w:style>
  <w:style w:type="character" w:customStyle="1" w:styleId="52100">
    <w:name w:val="Знак Знак5210"/>
    <w:uiPriority w:val="99"/>
    <w:rsid w:val="00986055"/>
    <w:rPr>
      <w:rFonts w:ascii="Arial" w:hAnsi="Arial"/>
      <w:b/>
      <w:i/>
      <w:sz w:val="28"/>
    </w:rPr>
  </w:style>
  <w:style w:type="character" w:customStyle="1" w:styleId="51101">
    <w:name w:val="Знак5 Знак Знак110"/>
    <w:uiPriority w:val="99"/>
    <w:locked/>
    <w:rsid w:val="00986055"/>
    <w:rPr>
      <w:sz w:val="16"/>
      <w:lang w:val="ru-RU" w:eastAsia="ru-RU"/>
    </w:rPr>
  </w:style>
  <w:style w:type="character" w:customStyle="1" w:styleId="6111">
    <w:name w:val="Знак6 Знак Знак11"/>
    <w:uiPriority w:val="99"/>
    <w:rsid w:val="00986055"/>
    <w:rPr>
      <w:sz w:val="24"/>
      <w:lang w:val="ru-RU" w:eastAsia="ru-RU"/>
    </w:rPr>
  </w:style>
  <w:style w:type="character" w:customStyle="1" w:styleId="554">
    <w:name w:val="Знак Знак554"/>
    <w:uiPriority w:val="99"/>
    <w:locked/>
    <w:rsid w:val="00986055"/>
    <w:rPr>
      <w:sz w:val="24"/>
      <w:lang w:val="ru-RU" w:eastAsia="ru-RU"/>
    </w:rPr>
  </w:style>
  <w:style w:type="character" w:customStyle="1" w:styleId="654">
    <w:name w:val="Знак Знак654"/>
    <w:uiPriority w:val="99"/>
    <w:locked/>
    <w:rsid w:val="00986055"/>
    <w:rPr>
      <w:b/>
      <w:sz w:val="27"/>
      <w:lang w:val="ru-RU" w:eastAsia="ru-RU"/>
    </w:rPr>
  </w:style>
  <w:style w:type="character" w:customStyle="1" w:styleId="644">
    <w:name w:val="Знак Знак644"/>
    <w:uiPriority w:val="99"/>
    <w:locked/>
    <w:rsid w:val="00986055"/>
    <w:rPr>
      <w:b/>
      <w:sz w:val="28"/>
      <w:lang w:val="ru-RU" w:eastAsia="ru-RU"/>
    </w:rPr>
  </w:style>
  <w:style w:type="character" w:customStyle="1" w:styleId="634">
    <w:name w:val="Знак Знак634"/>
    <w:uiPriority w:val="99"/>
    <w:locked/>
    <w:rsid w:val="00986055"/>
    <w:rPr>
      <w:b/>
      <w:i/>
      <w:sz w:val="26"/>
      <w:lang w:val="ru-RU" w:eastAsia="ru-RU"/>
    </w:rPr>
  </w:style>
  <w:style w:type="character" w:customStyle="1" w:styleId="627">
    <w:name w:val="Знак Знак627"/>
    <w:uiPriority w:val="99"/>
    <w:locked/>
    <w:rsid w:val="00986055"/>
    <w:rPr>
      <w:sz w:val="24"/>
      <w:lang w:val="ru-RU" w:eastAsia="ru-RU"/>
    </w:rPr>
  </w:style>
  <w:style w:type="character" w:customStyle="1" w:styleId="61110">
    <w:name w:val="Знак Знак6111"/>
    <w:uiPriority w:val="99"/>
    <w:locked/>
    <w:rsid w:val="00986055"/>
    <w:rPr>
      <w:sz w:val="24"/>
      <w:lang w:val="ru-RU" w:eastAsia="ru-RU"/>
    </w:rPr>
  </w:style>
  <w:style w:type="character" w:customStyle="1" w:styleId="604">
    <w:name w:val="Знак Знак604"/>
    <w:uiPriority w:val="99"/>
    <w:locked/>
    <w:rsid w:val="00986055"/>
    <w:rPr>
      <w:i/>
      <w:sz w:val="24"/>
      <w:lang w:val="ru-RU" w:eastAsia="ru-RU"/>
    </w:rPr>
  </w:style>
  <w:style w:type="character" w:customStyle="1" w:styleId="594">
    <w:name w:val="Знак Знак594"/>
    <w:uiPriority w:val="99"/>
    <w:locked/>
    <w:rsid w:val="00986055"/>
    <w:rPr>
      <w:rFonts w:ascii="Arial" w:hAnsi="Arial"/>
      <w:sz w:val="22"/>
      <w:lang w:val="ru-RU" w:eastAsia="ru-RU"/>
    </w:rPr>
  </w:style>
  <w:style w:type="character" w:customStyle="1" w:styleId="584">
    <w:name w:val="Знак Знак584"/>
    <w:uiPriority w:val="99"/>
    <w:locked/>
    <w:rsid w:val="00986055"/>
    <w:rPr>
      <w:rFonts w:ascii="Courier New" w:hAnsi="Courier New"/>
      <w:lang w:val="ru-RU" w:eastAsia="ru-RU"/>
    </w:rPr>
  </w:style>
  <w:style w:type="character" w:customStyle="1" w:styleId="574">
    <w:name w:val="Знак Знак574"/>
    <w:uiPriority w:val="99"/>
    <w:locked/>
    <w:rsid w:val="00986055"/>
    <w:rPr>
      <w:lang w:val="ru-RU" w:eastAsia="ru-RU"/>
    </w:rPr>
  </w:style>
  <w:style w:type="character" w:customStyle="1" w:styleId="564">
    <w:name w:val="Знак Знак564"/>
    <w:uiPriority w:val="99"/>
    <w:locked/>
    <w:rsid w:val="00986055"/>
    <w:rPr>
      <w:sz w:val="24"/>
      <w:lang w:val="ru-RU" w:eastAsia="ru-RU"/>
    </w:rPr>
  </w:style>
  <w:style w:type="character" w:customStyle="1" w:styleId="544">
    <w:name w:val="Знак Знак544"/>
    <w:uiPriority w:val="99"/>
    <w:locked/>
    <w:rsid w:val="00986055"/>
    <w:rPr>
      <w:sz w:val="24"/>
      <w:lang w:val="en-US" w:eastAsia="ru-RU"/>
    </w:rPr>
  </w:style>
  <w:style w:type="character" w:customStyle="1" w:styleId="674">
    <w:name w:val="Знак Знак674"/>
    <w:uiPriority w:val="99"/>
    <w:rsid w:val="00986055"/>
    <w:rPr>
      <w:rFonts w:ascii="Arial" w:hAnsi="Arial"/>
      <w:b/>
      <w:sz w:val="26"/>
    </w:rPr>
  </w:style>
  <w:style w:type="character" w:customStyle="1" w:styleId="664">
    <w:name w:val="Знак Знак664"/>
    <w:uiPriority w:val="99"/>
    <w:rsid w:val="00986055"/>
    <w:rPr>
      <w:b/>
      <w:sz w:val="28"/>
    </w:rPr>
  </w:style>
  <w:style w:type="character" w:customStyle="1" w:styleId="704">
    <w:name w:val="Знак Знак704"/>
    <w:uiPriority w:val="99"/>
    <w:rsid w:val="00986055"/>
    <w:rPr>
      <w:rFonts w:ascii="Arial" w:hAnsi="Arial"/>
      <w:b/>
      <w:sz w:val="26"/>
    </w:rPr>
  </w:style>
  <w:style w:type="character" w:customStyle="1" w:styleId="694">
    <w:name w:val="Знак Знак694"/>
    <w:uiPriority w:val="99"/>
    <w:rsid w:val="00986055"/>
    <w:rPr>
      <w:b/>
      <w:sz w:val="28"/>
    </w:rPr>
  </w:style>
  <w:style w:type="character" w:customStyle="1" w:styleId="6840">
    <w:name w:val="Знак Знак684"/>
    <w:uiPriority w:val="99"/>
    <w:rsid w:val="00986055"/>
    <w:rPr>
      <w:b/>
      <w:i/>
      <w:sz w:val="26"/>
    </w:rPr>
  </w:style>
  <w:style w:type="paragraph" w:customStyle="1" w:styleId="HTML70">
    <w:name w:val="Стандартный HTML7"/>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0">
    <w:name w:val="Знак Знак403"/>
    <w:uiPriority w:val="99"/>
    <w:rsid w:val="00986055"/>
    <w:rPr>
      <w:rFonts w:ascii="Arial" w:hAnsi="Arial"/>
      <w:b/>
      <w:sz w:val="26"/>
    </w:rPr>
  </w:style>
  <w:style w:type="character" w:customStyle="1" w:styleId="2221">
    <w:name w:val="Знак2 Знак Знак22"/>
    <w:uiPriority w:val="99"/>
    <w:locked/>
    <w:rsid w:val="00986055"/>
    <w:rPr>
      <w:b/>
      <w:sz w:val="27"/>
      <w:lang w:val="ru-RU" w:eastAsia="ru-RU"/>
    </w:rPr>
  </w:style>
  <w:style w:type="paragraph" w:customStyle="1" w:styleId="941">
    <w:name w:val="Знак94"/>
    <w:basedOn w:val="a8"/>
    <w:uiPriority w:val="99"/>
    <w:rsid w:val="00986055"/>
    <w:pPr>
      <w:spacing w:before="0" w:beforeAutospacing="0" w:after="160" w:afterAutospacing="0" w:line="240" w:lineRule="exact"/>
    </w:pPr>
    <w:rPr>
      <w:rFonts w:ascii="Verdana" w:eastAsia="Times New Roman" w:hAnsi="Verdana"/>
      <w:lang w:val="en-US" w:eastAsia="en-US"/>
    </w:rPr>
  </w:style>
  <w:style w:type="character" w:customStyle="1" w:styleId="4160">
    <w:name w:val="Знак4 Знак Знак16"/>
    <w:uiPriority w:val="99"/>
    <w:locked/>
    <w:rsid w:val="00986055"/>
    <w:rPr>
      <w:rFonts w:ascii="Arial" w:hAnsi="Arial"/>
      <w:b/>
      <w:kern w:val="32"/>
      <w:sz w:val="32"/>
      <w:lang w:val="ru-RU" w:eastAsia="ru-RU"/>
    </w:rPr>
  </w:style>
  <w:style w:type="character" w:customStyle="1" w:styleId="2141">
    <w:name w:val="Знак2 Знак Знак14"/>
    <w:uiPriority w:val="99"/>
    <w:locked/>
    <w:rsid w:val="00986055"/>
    <w:rPr>
      <w:b/>
      <w:sz w:val="27"/>
      <w:lang w:val="ru-RU" w:eastAsia="ru-RU"/>
    </w:rPr>
  </w:style>
  <w:style w:type="character" w:customStyle="1" w:styleId="44a">
    <w:name w:val="Знак4 Знак Знак4"/>
    <w:uiPriority w:val="99"/>
    <w:locked/>
    <w:rsid w:val="00986055"/>
    <w:rPr>
      <w:rFonts w:ascii="Arial" w:hAnsi="Arial"/>
      <w:b/>
      <w:kern w:val="32"/>
      <w:sz w:val="32"/>
      <w:lang w:val="ru-RU" w:eastAsia="ru-RU"/>
    </w:rPr>
  </w:style>
  <w:style w:type="character" w:customStyle="1" w:styleId="25e">
    <w:name w:val="Знак2 Знак Знак5"/>
    <w:uiPriority w:val="99"/>
    <w:semiHidden/>
    <w:locked/>
    <w:rsid w:val="00986055"/>
    <w:rPr>
      <w:rFonts w:ascii="Arial" w:hAnsi="Arial"/>
      <w:b/>
      <w:sz w:val="26"/>
      <w:lang w:val="ru-RU" w:eastAsia="ru-RU"/>
    </w:rPr>
  </w:style>
  <w:style w:type="paragraph" w:customStyle="1" w:styleId="831">
    <w:name w:val="Заголовок 83"/>
    <w:basedOn w:val="a8"/>
    <w:next w:val="a8"/>
    <w:qFormat/>
    <w:rsid w:val="00986055"/>
    <w:pPr>
      <w:tabs>
        <w:tab w:val="left" w:pos="1440"/>
      </w:tabs>
      <w:suppressAutoHyphens/>
      <w:spacing w:before="240" w:beforeAutospacing="0" w:after="60" w:afterAutospacing="0"/>
      <w:ind w:left="1440" w:hanging="1440"/>
      <w:outlineLvl w:val="7"/>
    </w:pPr>
    <w:rPr>
      <w:rFonts w:eastAsia="Times New Roman"/>
      <w:i/>
      <w:iCs/>
      <w:lang w:eastAsia="zh-CN"/>
    </w:rPr>
  </w:style>
  <w:style w:type="paragraph" w:customStyle="1" w:styleId="3fff6">
    <w:name w:val="Название объекта3"/>
    <w:basedOn w:val="a8"/>
    <w:qFormat/>
    <w:rsid w:val="00986055"/>
    <w:pPr>
      <w:suppressLineNumbers/>
      <w:spacing w:before="120" w:beforeAutospacing="0" w:after="120" w:afterAutospacing="0"/>
    </w:pPr>
    <w:rPr>
      <w:rFonts w:eastAsia="Times New Roman" w:cs="FreeSans"/>
      <w:i/>
      <w:iCs/>
      <w:color w:val="00000A"/>
    </w:rPr>
  </w:style>
  <w:style w:type="paragraph" w:customStyle="1" w:styleId="1fffffffe">
    <w:name w:val="Нижний колонтитул1"/>
    <w:basedOn w:val="a8"/>
    <w:uiPriority w:val="99"/>
    <w:qFormat/>
    <w:rsid w:val="00986055"/>
    <w:pPr>
      <w:tabs>
        <w:tab w:val="center" w:pos="4677"/>
        <w:tab w:val="right" w:pos="9355"/>
      </w:tabs>
      <w:spacing w:before="0" w:beforeAutospacing="0" w:after="0" w:afterAutospacing="0"/>
    </w:pPr>
    <w:rPr>
      <w:rFonts w:eastAsia="Times New Roman"/>
      <w:color w:val="00000A"/>
    </w:rPr>
  </w:style>
  <w:style w:type="paragraph" w:customStyle="1" w:styleId="11ff0">
    <w:name w:val="Оглавление 11"/>
    <w:basedOn w:val="a8"/>
    <w:uiPriority w:val="99"/>
    <w:qFormat/>
    <w:rsid w:val="00986055"/>
    <w:pPr>
      <w:tabs>
        <w:tab w:val="right" w:leader="dot" w:pos="10195"/>
      </w:tabs>
      <w:spacing w:before="0" w:beforeAutospacing="0" w:after="0" w:afterAutospacing="0"/>
    </w:pPr>
    <w:rPr>
      <w:rFonts w:eastAsia="Times New Roman"/>
      <w:color w:val="00000A"/>
    </w:rPr>
  </w:style>
  <w:style w:type="paragraph" w:customStyle="1" w:styleId="21fb">
    <w:name w:val="Оглавление 21"/>
    <w:basedOn w:val="a8"/>
    <w:uiPriority w:val="99"/>
    <w:qFormat/>
    <w:rsid w:val="00986055"/>
    <w:pPr>
      <w:spacing w:before="0" w:beforeAutospacing="0" w:after="0" w:afterAutospacing="0"/>
      <w:ind w:left="238"/>
    </w:pPr>
    <w:rPr>
      <w:rFonts w:eastAsia="Times New Roman"/>
      <w:color w:val="00000A"/>
    </w:rPr>
  </w:style>
  <w:style w:type="paragraph" w:customStyle="1" w:styleId="31d">
    <w:name w:val="Оглавление 31"/>
    <w:basedOn w:val="a8"/>
    <w:uiPriority w:val="99"/>
    <w:qFormat/>
    <w:rsid w:val="00986055"/>
    <w:pPr>
      <w:spacing w:before="0" w:beforeAutospacing="0" w:after="0" w:afterAutospacing="0"/>
      <w:ind w:left="480"/>
    </w:pPr>
    <w:rPr>
      <w:rFonts w:eastAsia="Times New Roman"/>
      <w:color w:val="00000A"/>
    </w:rPr>
  </w:style>
  <w:style w:type="paragraph" w:customStyle="1" w:styleId="41a">
    <w:name w:val="Оглавление 41"/>
    <w:basedOn w:val="a8"/>
    <w:uiPriority w:val="99"/>
    <w:qFormat/>
    <w:rsid w:val="00986055"/>
    <w:pPr>
      <w:widowControl w:val="0"/>
      <w:tabs>
        <w:tab w:val="left" w:pos="502"/>
        <w:tab w:val="left" w:pos="3330"/>
      </w:tabs>
      <w:spacing w:before="0" w:beforeAutospacing="0" w:after="0" w:afterAutospacing="0"/>
      <w:ind w:left="502" w:hanging="720"/>
    </w:pPr>
    <w:rPr>
      <w:color w:val="00000A"/>
    </w:rPr>
  </w:style>
  <w:style w:type="paragraph" w:customStyle="1" w:styleId="51b">
    <w:name w:val="Оглавление 51"/>
    <w:basedOn w:val="a8"/>
    <w:uiPriority w:val="99"/>
    <w:qFormat/>
    <w:rsid w:val="00986055"/>
    <w:pPr>
      <w:spacing w:before="0" w:beforeAutospacing="0" w:afterAutospacing="0" w:line="276" w:lineRule="auto"/>
      <w:ind w:left="880"/>
    </w:pPr>
    <w:rPr>
      <w:rFonts w:ascii="Calibri" w:eastAsia="Times New Roman" w:hAnsi="Calibri"/>
      <w:color w:val="00000A"/>
      <w:sz w:val="22"/>
      <w:szCs w:val="22"/>
    </w:rPr>
  </w:style>
  <w:style w:type="paragraph" w:customStyle="1" w:styleId="61a">
    <w:name w:val="Оглавление 61"/>
    <w:basedOn w:val="a8"/>
    <w:uiPriority w:val="99"/>
    <w:qFormat/>
    <w:rsid w:val="00986055"/>
    <w:pPr>
      <w:spacing w:before="0" w:beforeAutospacing="0" w:afterAutospacing="0" w:line="276" w:lineRule="auto"/>
      <w:ind w:left="1100"/>
    </w:pPr>
    <w:rPr>
      <w:rFonts w:ascii="Calibri" w:eastAsia="Times New Roman" w:hAnsi="Calibri"/>
      <w:color w:val="00000A"/>
      <w:sz w:val="22"/>
      <w:szCs w:val="22"/>
    </w:rPr>
  </w:style>
  <w:style w:type="paragraph" w:customStyle="1" w:styleId="714">
    <w:name w:val="Оглавление 71"/>
    <w:basedOn w:val="a8"/>
    <w:uiPriority w:val="99"/>
    <w:qFormat/>
    <w:rsid w:val="00986055"/>
    <w:pPr>
      <w:spacing w:before="0" w:beforeAutospacing="0" w:afterAutospacing="0" w:line="276" w:lineRule="auto"/>
      <w:ind w:left="1320"/>
    </w:pPr>
    <w:rPr>
      <w:rFonts w:ascii="Calibri" w:eastAsia="Times New Roman" w:hAnsi="Calibri"/>
      <w:color w:val="00000A"/>
      <w:sz w:val="22"/>
      <w:szCs w:val="22"/>
    </w:rPr>
  </w:style>
  <w:style w:type="paragraph" w:customStyle="1" w:styleId="815">
    <w:name w:val="Оглавление 81"/>
    <w:basedOn w:val="a8"/>
    <w:uiPriority w:val="99"/>
    <w:qFormat/>
    <w:rsid w:val="00986055"/>
    <w:pPr>
      <w:spacing w:before="0" w:beforeAutospacing="0" w:afterAutospacing="0" w:line="276" w:lineRule="auto"/>
      <w:ind w:left="1540"/>
    </w:pPr>
    <w:rPr>
      <w:rFonts w:ascii="Calibri" w:eastAsia="Times New Roman" w:hAnsi="Calibri"/>
      <w:color w:val="00000A"/>
      <w:sz w:val="22"/>
      <w:szCs w:val="22"/>
    </w:rPr>
  </w:style>
  <w:style w:type="paragraph" w:customStyle="1" w:styleId="914">
    <w:name w:val="Оглавление 91"/>
    <w:basedOn w:val="a8"/>
    <w:uiPriority w:val="99"/>
    <w:qFormat/>
    <w:rsid w:val="00986055"/>
    <w:pPr>
      <w:spacing w:before="0" w:beforeAutospacing="0" w:afterAutospacing="0" w:line="276" w:lineRule="auto"/>
      <w:ind w:left="1760"/>
    </w:pPr>
    <w:rPr>
      <w:rFonts w:ascii="Calibri" w:eastAsia="Times New Roman" w:hAnsi="Calibri"/>
      <w:color w:val="00000A"/>
      <w:sz w:val="22"/>
      <w:szCs w:val="22"/>
    </w:rPr>
  </w:style>
  <w:style w:type="character" w:customStyle="1" w:styleId="5fb">
    <w:name w:val="Текст сноски Знак5"/>
    <w:aliases w:val="Footnote Text1 Знак1"/>
    <w:uiPriority w:val="99"/>
    <w:locked/>
    <w:rsid w:val="00986055"/>
    <w:rPr>
      <w:rFonts w:ascii="Courier New" w:hAnsi="Courier New"/>
      <w:color w:val="000000"/>
      <w:sz w:val="24"/>
    </w:rPr>
  </w:style>
  <w:style w:type="character" w:customStyle="1" w:styleId="3fff7">
    <w:name w:val="Текст сноски Знак3"/>
    <w:aliases w:val="Знак3 Знак Знак5 Знак,Текст сноски1 Знак,footnote tex Знак"/>
    <w:rsid w:val="00986055"/>
    <w:rPr>
      <w:rFonts w:cs="Times New Roman"/>
    </w:rPr>
  </w:style>
  <w:style w:type="character" w:customStyle="1" w:styleId="4ff3">
    <w:name w:val="Текст сноски Знак4"/>
    <w:uiPriority w:val="99"/>
    <w:semiHidden/>
    <w:rsid w:val="00986055"/>
    <w:rPr>
      <w:rFonts w:ascii="Times New Roman" w:hAnsi="Times New Roman" w:cs="Times New Roman"/>
      <w:sz w:val="20"/>
      <w:szCs w:val="20"/>
      <w:lang w:eastAsia="ru-RU"/>
    </w:rPr>
  </w:style>
  <w:style w:type="paragraph" w:customStyle="1" w:styleId="2ffffe">
    <w:name w:val="Текст 2"/>
    <w:basedOn w:val="a8"/>
    <w:rsid w:val="00986055"/>
    <w:pPr>
      <w:widowControl w:val="0"/>
      <w:spacing w:before="0" w:beforeAutospacing="0" w:after="0" w:afterAutospacing="0"/>
      <w:ind w:firstLine="709"/>
      <w:jc w:val="both"/>
    </w:pPr>
    <w:rPr>
      <w:rFonts w:ascii="Arial" w:eastAsia="Times New Roman" w:hAnsi="Arial"/>
    </w:rPr>
  </w:style>
  <w:style w:type="paragraph" w:customStyle="1" w:styleId="13d">
    <w:name w:val="Стиль13"/>
    <w:basedOn w:val="a8"/>
    <w:next w:val="afff6"/>
    <w:uiPriority w:val="99"/>
    <w:rsid w:val="00986055"/>
    <w:pPr>
      <w:spacing w:before="0" w:beforeAutospacing="0" w:after="0" w:afterAutospacing="0"/>
    </w:pPr>
    <w:rPr>
      <w:rFonts w:eastAsia="Times New Roman"/>
    </w:rPr>
  </w:style>
  <w:style w:type="character" w:customStyle="1" w:styleId="4200">
    <w:name w:val="Знак Знак420"/>
    <w:rsid w:val="00986055"/>
    <w:rPr>
      <w:rFonts w:ascii="Courier New" w:hAnsi="Courier New"/>
      <w:lang w:val="ru-RU" w:eastAsia="ru-RU"/>
    </w:rPr>
  </w:style>
  <w:style w:type="paragraph" w:customStyle="1" w:styleId="51c">
    <w:name w:val="Обычный51"/>
    <w:basedOn w:val="a8"/>
    <w:uiPriority w:val="99"/>
    <w:rsid w:val="00986055"/>
    <w:rPr>
      <w:rFonts w:eastAsia="Times New Roman"/>
    </w:rPr>
  </w:style>
  <w:style w:type="paragraph" w:customStyle="1" w:styleId="2116">
    <w:name w:val="Цитата 211"/>
    <w:basedOn w:val="a8"/>
    <w:next w:val="a8"/>
    <w:qFormat/>
    <w:rsid w:val="00986055"/>
    <w:pPr>
      <w:spacing w:before="0" w:beforeAutospacing="0" w:after="0" w:afterAutospacing="0"/>
    </w:pPr>
    <w:rPr>
      <w:rFonts w:ascii="Calibri" w:hAnsi="Calibri"/>
      <w:i/>
      <w:color w:val="000000"/>
      <w:szCs w:val="20"/>
    </w:rPr>
  </w:style>
  <w:style w:type="paragraph" w:customStyle="1" w:styleId="11ff1">
    <w:name w:val="Выделенная цитата11"/>
    <w:basedOn w:val="a8"/>
    <w:next w:val="a8"/>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character" w:customStyle="1" w:styleId="11ff2">
    <w:name w:val="Замещающий текст11"/>
    <w:uiPriority w:val="99"/>
    <w:qFormat/>
    <w:rsid w:val="00986055"/>
    <w:rPr>
      <w:color w:val="808080"/>
    </w:rPr>
  </w:style>
  <w:style w:type="paragraph" w:customStyle="1" w:styleId="2311">
    <w:name w:val="Основной текст 231"/>
    <w:basedOn w:val="a8"/>
    <w:uiPriority w:val="99"/>
    <w:rsid w:val="00986055"/>
    <w:pPr>
      <w:overflowPunct w:val="0"/>
      <w:autoSpaceDE w:val="0"/>
      <w:autoSpaceDN w:val="0"/>
      <w:adjustRightInd w:val="0"/>
      <w:spacing w:before="0" w:beforeAutospacing="0" w:after="0" w:afterAutospacing="0"/>
      <w:ind w:firstLine="851"/>
      <w:jc w:val="both"/>
      <w:textAlignment w:val="baseline"/>
    </w:pPr>
    <w:rPr>
      <w:rFonts w:eastAsia="Times New Roman"/>
      <w:sz w:val="28"/>
      <w:szCs w:val="20"/>
    </w:rPr>
  </w:style>
  <w:style w:type="paragraph" w:customStyle="1" w:styleId="3213">
    <w:name w:val="Заголовок 321"/>
    <w:basedOn w:val="51c"/>
    <w:next w:val="51c"/>
    <w:uiPriority w:val="99"/>
    <w:rsid w:val="00986055"/>
    <w:pPr>
      <w:keepNext/>
      <w:spacing w:before="0" w:beforeAutospacing="0" w:after="0" w:afterAutospacing="0"/>
      <w:outlineLvl w:val="2"/>
    </w:pPr>
    <w:rPr>
      <w:szCs w:val="20"/>
    </w:rPr>
  </w:style>
  <w:style w:type="paragraph" w:customStyle="1" w:styleId="41b">
    <w:name w:val="Основной текст41"/>
    <w:basedOn w:val="51c"/>
    <w:uiPriority w:val="99"/>
    <w:rsid w:val="00986055"/>
    <w:pPr>
      <w:spacing w:before="0" w:beforeAutospacing="0" w:after="0" w:afterAutospacing="0" w:line="360" w:lineRule="auto"/>
    </w:pPr>
    <w:rPr>
      <w:szCs w:val="20"/>
    </w:rPr>
  </w:style>
  <w:style w:type="paragraph" w:customStyle="1" w:styleId="2212">
    <w:name w:val="Заголовок 221"/>
    <w:basedOn w:val="a8"/>
    <w:next w:val="a8"/>
    <w:uiPriority w:val="99"/>
    <w:rsid w:val="00986055"/>
    <w:pPr>
      <w:keepNext/>
      <w:widowControl w:val="0"/>
      <w:spacing w:before="0" w:beforeAutospacing="0" w:after="0" w:afterAutospacing="0"/>
      <w:jc w:val="center"/>
    </w:pPr>
    <w:rPr>
      <w:rFonts w:eastAsia="Times New Roman"/>
      <w:b/>
      <w:sz w:val="26"/>
      <w:szCs w:val="20"/>
    </w:rPr>
  </w:style>
  <w:style w:type="paragraph" w:customStyle="1" w:styleId="31e">
    <w:name w:val="Цитата31"/>
    <w:basedOn w:val="a8"/>
    <w:uiPriority w:val="99"/>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31f">
    <w:name w:val="Текст31"/>
    <w:basedOn w:val="a8"/>
    <w:uiPriority w:val="99"/>
    <w:rsid w:val="00986055"/>
    <w:pPr>
      <w:spacing w:before="0" w:beforeAutospacing="0" w:after="0" w:afterAutospacing="0"/>
    </w:pPr>
    <w:rPr>
      <w:rFonts w:ascii="Courier New" w:eastAsia="Times New Roman" w:hAnsi="Courier New"/>
      <w:sz w:val="20"/>
      <w:szCs w:val="20"/>
    </w:rPr>
  </w:style>
  <w:style w:type="paragraph" w:customStyle="1" w:styleId="3311">
    <w:name w:val="Основной текст 331"/>
    <w:basedOn w:val="51c"/>
    <w:uiPriority w:val="99"/>
    <w:rsid w:val="00986055"/>
    <w:pPr>
      <w:tabs>
        <w:tab w:val="left" w:pos="360"/>
      </w:tabs>
      <w:spacing w:before="0" w:beforeAutospacing="0" w:after="0" w:afterAutospacing="0"/>
      <w:jc w:val="both"/>
    </w:pPr>
    <w:rPr>
      <w:i/>
      <w:sz w:val="26"/>
      <w:szCs w:val="20"/>
    </w:rPr>
  </w:style>
  <w:style w:type="paragraph" w:customStyle="1" w:styleId="2213">
    <w:name w:val="Основной текст с отступом 221"/>
    <w:basedOn w:val="a8"/>
    <w:uiPriority w:val="99"/>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312">
    <w:name w:val="Основной текст с отступом 331"/>
    <w:basedOn w:val="a8"/>
    <w:uiPriority w:val="99"/>
    <w:rsid w:val="00986055"/>
    <w:pPr>
      <w:spacing w:before="0" w:beforeAutospacing="0" w:after="0" w:afterAutospacing="0" w:line="360" w:lineRule="auto"/>
      <w:ind w:firstLine="709"/>
      <w:jc w:val="both"/>
    </w:pPr>
    <w:rPr>
      <w:rFonts w:eastAsia="Times New Roman"/>
      <w:sz w:val="28"/>
      <w:szCs w:val="20"/>
    </w:rPr>
  </w:style>
  <w:style w:type="paragraph" w:customStyle="1" w:styleId="21fc">
    <w:name w:val="Верхний колонтитул21"/>
    <w:basedOn w:val="a8"/>
    <w:uiPriority w:val="99"/>
    <w:rsid w:val="00986055"/>
    <w:pPr>
      <w:tabs>
        <w:tab w:val="center" w:pos="4153"/>
        <w:tab w:val="right" w:pos="8306"/>
      </w:tabs>
      <w:spacing w:before="0" w:beforeAutospacing="0" w:after="0" w:afterAutospacing="0"/>
    </w:pPr>
    <w:rPr>
      <w:rFonts w:ascii="Arial" w:eastAsia="Times New Roman" w:hAnsi="Arial"/>
      <w:szCs w:val="20"/>
    </w:rPr>
  </w:style>
  <w:style w:type="character" w:customStyle="1" w:styleId="21fd">
    <w:name w:val="Основной шрифт абзаца21"/>
    <w:uiPriority w:val="99"/>
    <w:rsid w:val="00986055"/>
  </w:style>
  <w:style w:type="paragraph" w:customStyle="1" w:styleId="4211">
    <w:name w:val="Заголовок 421"/>
    <w:basedOn w:val="51c"/>
    <w:next w:val="51c"/>
    <w:uiPriority w:val="99"/>
    <w:rsid w:val="00986055"/>
    <w:pPr>
      <w:keepNext/>
      <w:spacing w:before="0" w:beforeAutospacing="0" w:after="0" w:afterAutospacing="0"/>
    </w:pPr>
    <w:rPr>
      <w:szCs w:val="20"/>
    </w:rPr>
  </w:style>
  <w:style w:type="paragraph" w:customStyle="1" w:styleId="6112">
    <w:name w:val="Заголовок 611"/>
    <w:uiPriority w:val="99"/>
    <w:rsid w:val="00986055"/>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HTML210">
    <w:name w:val="Стандартный HTML21"/>
    <w:basedOn w:val="a8"/>
    <w:uiPriority w:val="99"/>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214">
    <w:name w:val="Знак2 Знак Знак21"/>
    <w:uiPriority w:val="99"/>
    <w:locked/>
    <w:rsid w:val="00986055"/>
    <w:rPr>
      <w:b/>
      <w:sz w:val="27"/>
      <w:lang w:val="ru-RU" w:eastAsia="ru-RU"/>
    </w:rPr>
  </w:style>
  <w:style w:type="paragraph" w:customStyle="1" w:styleId="12f3">
    <w:name w:val="Стиль12"/>
    <w:basedOn w:val="a8"/>
    <w:next w:val="afff6"/>
    <w:uiPriority w:val="99"/>
    <w:rsid w:val="00986055"/>
    <w:pPr>
      <w:spacing w:before="0" w:beforeAutospacing="0" w:after="0" w:afterAutospacing="0"/>
    </w:pPr>
    <w:rPr>
      <w:rFonts w:eastAsia="Times New Roman"/>
    </w:rPr>
  </w:style>
  <w:style w:type="table" w:customStyle="1" w:styleId="TableNormal1">
    <w:name w:val="Table Normal1"/>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Times New Roman" w:eastAsia="Arial Unicode MS" w:hAnsi="Times New Roman" w:cs="Times New Roman"/>
      <w:sz w:val="20"/>
      <w:szCs w:val="20"/>
      <w:lang w:eastAsia="ru-RU"/>
    </w:rPr>
    <w:tblPr>
      <w:tblCellMar>
        <w:top w:w="0" w:type="dxa"/>
        <w:left w:w="0" w:type="dxa"/>
        <w:bottom w:w="0" w:type="dxa"/>
        <w:right w:w="0" w:type="dxa"/>
      </w:tblCellMar>
    </w:tblPr>
  </w:style>
  <w:style w:type="paragraph" w:customStyle="1" w:styleId="afffffffffff5">
    <w:name w:val="Колонтитулы"/>
    <w:uiPriority w:val="99"/>
    <w:rsid w:val="00986055"/>
    <w:pPr>
      <w:pBdr>
        <w:top w:val="none" w:sz="96" w:space="31" w:color="FFFFFF"/>
        <w:left w:val="none" w:sz="96" w:space="31" w:color="FFFFFF"/>
        <w:bottom w:val="none" w:sz="96" w:space="31" w:color="FFFFFF"/>
        <w:right w:val="none" w:sz="96" w:space="31" w:color="FFFFFF"/>
      </w:pBdr>
      <w:tabs>
        <w:tab w:val="right" w:pos="9020"/>
      </w:tabs>
      <w:spacing w:after="0" w:line="240" w:lineRule="auto"/>
    </w:pPr>
    <w:rPr>
      <w:rFonts w:ascii="Helvetica Neue" w:eastAsia="Arial Unicode MS" w:hAnsi="Helvetica Neue" w:cs="Arial Unicode MS"/>
      <w:color w:val="000000"/>
      <w:sz w:val="24"/>
      <w:szCs w:val="24"/>
      <w:lang w:eastAsia="ru-RU"/>
    </w:rPr>
  </w:style>
  <w:style w:type="paragraph" w:customStyle="1" w:styleId="5fc">
    <w:name w:val="Стиль таблицы 5"/>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Arial Unicode MS" w:hAnsi="Helvetica Neue" w:cs="Arial Unicode MS"/>
      <w:color w:val="FEFFFE"/>
      <w:sz w:val="20"/>
      <w:szCs w:val="20"/>
      <w:lang w:eastAsia="ru-RU"/>
    </w:rPr>
  </w:style>
  <w:style w:type="paragraph" w:customStyle="1" w:styleId="afffffffffff6">
    <w:name w:val="По умолчанию"/>
    <w:uiPriority w:val="99"/>
    <w:rsid w:val="00986055"/>
    <w:pPr>
      <w:pBdr>
        <w:top w:val="none" w:sz="96" w:space="31" w:color="FFFFFF"/>
        <w:left w:val="none" w:sz="96" w:space="31" w:color="FFFFFF"/>
        <w:bottom w:val="none" w:sz="96" w:space="31" w:color="FFFFFF"/>
        <w:right w:val="none" w:sz="96" w:space="31" w:color="FFFFFF"/>
      </w:pBdr>
      <w:spacing w:after="0" w:line="240" w:lineRule="auto"/>
    </w:pPr>
    <w:rPr>
      <w:rFonts w:ascii="Helvetica Neue" w:eastAsia="Calibri" w:hAnsi="Helvetica Neue" w:cs="Helvetica Neue"/>
      <w:color w:val="000000"/>
      <w:u w:color="000000"/>
      <w:lang w:eastAsia="ru-RU"/>
    </w:rPr>
  </w:style>
  <w:style w:type="character" w:customStyle="1" w:styleId="afffffffffff7">
    <w:name w:val="Нет"/>
    <w:rsid w:val="00986055"/>
  </w:style>
  <w:style w:type="character" w:customStyle="1" w:styleId="Hyperlink0">
    <w:name w:val="Hyperlink.0"/>
    <w:uiPriority w:val="99"/>
    <w:rsid w:val="00986055"/>
    <w:rPr>
      <w:rFonts w:cs="Times New Roman"/>
    </w:rPr>
  </w:style>
  <w:style w:type="character" w:customStyle="1" w:styleId="1ffffffff">
    <w:name w:val="Неразрешенное упоминание1"/>
    <w:uiPriority w:val="99"/>
    <w:semiHidden/>
    <w:qFormat/>
    <w:rsid w:val="00986055"/>
    <w:rPr>
      <w:color w:val="605E5C"/>
      <w:shd w:val="clear" w:color="auto" w:fill="E1DFDD"/>
    </w:rPr>
  </w:style>
  <w:style w:type="character" w:customStyle="1" w:styleId="2fffff">
    <w:name w:val="Неразрешенное упоминание2"/>
    <w:uiPriority w:val="99"/>
    <w:semiHidden/>
    <w:qFormat/>
    <w:rsid w:val="00986055"/>
    <w:rPr>
      <w:color w:val="808080"/>
      <w:shd w:val="clear" w:color="auto" w:fill="E6E6E6"/>
    </w:rPr>
  </w:style>
  <w:style w:type="paragraph" w:customStyle="1" w:styleId="13e">
    <w:name w:val="Абзац списка13"/>
    <w:basedOn w:val="a8"/>
    <w:uiPriority w:val="99"/>
    <w:qFormat/>
    <w:rsid w:val="00986055"/>
    <w:pPr>
      <w:spacing w:before="0" w:beforeAutospacing="0" w:after="0" w:afterAutospacing="0"/>
      <w:ind w:left="708"/>
    </w:pPr>
    <w:rPr>
      <w:rFonts w:eastAsia="Times New Roman"/>
    </w:rPr>
  </w:style>
  <w:style w:type="paragraph" w:customStyle="1" w:styleId="14d">
    <w:name w:val="Абзац списка14"/>
    <w:basedOn w:val="a8"/>
    <w:uiPriority w:val="99"/>
    <w:qFormat/>
    <w:rsid w:val="00986055"/>
    <w:pPr>
      <w:spacing w:before="0" w:beforeAutospacing="0" w:after="0" w:afterAutospacing="0"/>
      <w:ind w:left="708"/>
    </w:pPr>
    <w:rPr>
      <w:rFonts w:eastAsia="Times New Roman"/>
      <w:szCs w:val="20"/>
    </w:rPr>
  </w:style>
  <w:style w:type="character" w:customStyle="1" w:styleId="9f0">
    <w:name w:val="Слабое выделение9"/>
    <w:rsid w:val="00986055"/>
    <w:rPr>
      <w:i/>
      <w:color w:val="808080"/>
    </w:rPr>
  </w:style>
  <w:style w:type="paragraph" w:customStyle="1" w:styleId="9f1">
    <w:name w:val="Без интервала9"/>
    <w:qFormat/>
    <w:rsid w:val="00986055"/>
    <w:pPr>
      <w:spacing w:after="0" w:line="240" w:lineRule="auto"/>
    </w:pPr>
    <w:rPr>
      <w:rFonts w:ascii="Calibri" w:eastAsia="Times New Roman" w:hAnsi="Calibri" w:cs="Times New Roman"/>
      <w:lang w:val="en-US"/>
    </w:rPr>
  </w:style>
  <w:style w:type="paragraph" w:customStyle="1" w:styleId="286">
    <w:name w:val="Цитата 28"/>
    <w:basedOn w:val="a8"/>
    <w:next w:val="a8"/>
    <w:uiPriority w:val="99"/>
    <w:qFormat/>
    <w:rsid w:val="00986055"/>
    <w:pPr>
      <w:spacing w:before="0" w:beforeAutospacing="0" w:after="0" w:afterAutospacing="0"/>
    </w:pPr>
    <w:rPr>
      <w:rFonts w:ascii="Calibri" w:hAnsi="Calibri"/>
      <w:i/>
      <w:color w:val="000000"/>
      <w:szCs w:val="20"/>
    </w:rPr>
  </w:style>
  <w:style w:type="paragraph" w:customStyle="1" w:styleId="8f0">
    <w:name w:val="Выделенная цитата8"/>
    <w:basedOn w:val="a8"/>
    <w:next w:val="a8"/>
    <w:uiPriority w:val="99"/>
    <w:qFormat/>
    <w:rsid w:val="00986055"/>
    <w:pPr>
      <w:pBdr>
        <w:bottom w:val="single" w:sz="4" w:space="4" w:color="4F81BD"/>
      </w:pBdr>
      <w:spacing w:before="200" w:beforeAutospacing="0" w:after="280" w:afterAutospacing="0"/>
      <w:ind w:left="936" w:right="936"/>
    </w:pPr>
    <w:rPr>
      <w:rFonts w:ascii="Calibri" w:hAnsi="Calibri"/>
      <w:b/>
      <w:i/>
      <w:color w:val="4F81BD"/>
      <w:szCs w:val="20"/>
    </w:rPr>
  </w:style>
  <w:style w:type="paragraph" w:customStyle="1" w:styleId="5fd">
    <w:name w:val="Заголовок оглавления5"/>
    <w:basedOn w:val="1c"/>
    <w:next w:val="a8"/>
    <w:rsid w:val="00986055"/>
    <w:pPr>
      <w:keepNext/>
      <w:keepLines/>
      <w:spacing w:before="480" w:beforeAutospacing="0" w:after="0" w:afterAutospacing="0"/>
      <w:ind w:left="0"/>
      <w:outlineLvl w:val="9"/>
    </w:pPr>
    <w:rPr>
      <w:rFonts w:ascii="Cambria" w:hAnsi="Cambria"/>
      <w:b/>
      <w:caps/>
      <w:color w:val="365F91"/>
      <w:kern w:val="32"/>
      <w:sz w:val="28"/>
      <w:szCs w:val="28"/>
    </w:rPr>
  </w:style>
  <w:style w:type="character" w:customStyle="1" w:styleId="9f2">
    <w:name w:val="Сильное выделение9"/>
    <w:rsid w:val="00986055"/>
    <w:rPr>
      <w:b/>
      <w:i/>
      <w:color w:val="4F81BD"/>
    </w:rPr>
  </w:style>
  <w:style w:type="character" w:customStyle="1" w:styleId="4ff4">
    <w:name w:val="Слабая ссылка4"/>
    <w:rsid w:val="00986055"/>
    <w:rPr>
      <w:smallCaps/>
      <w:color w:val="C0504D"/>
      <w:u w:val="single"/>
    </w:rPr>
  </w:style>
  <w:style w:type="character" w:customStyle="1" w:styleId="4ff5">
    <w:name w:val="Сильная ссылка4"/>
    <w:rsid w:val="00986055"/>
    <w:rPr>
      <w:b/>
      <w:smallCaps/>
      <w:color w:val="C0504D"/>
      <w:spacing w:val="5"/>
      <w:u w:val="single"/>
    </w:rPr>
  </w:style>
  <w:style w:type="character" w:customStyle="1" w:styleId="4ff6">
    <w:name w:val="Название книги4"/>
    <w:rsid w:val="00986055"/>
    <w:rPr>
      <w:b/>
      <w:smallCaps/>
      <w:spacing w:val="5"/>
    </w:rPr>
  </w:style>
  <w:style w:type="character" w:customStyle="1" w:styleId="8f1">
    <w:name w:val="Замещающий текст8"/>
    <w:rsid w:val="00986055"/>
    <w:rPr>
      <w:color w:val="808080"/>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uiPriority w:val="99"/>
    <w:locked/>
    <w:rsid w:val="00986055"/>
    <w:rPr>
      <w:rFonts w:ascii="Courier New" w:hAnsi="Courier New"/>
      <w:color w:val="000000"/>
      <w:sz w:val="24"/>
    </w:rPr>
  </w:style>
  <w:style w:type="paragraph" w:customStyle="1" w:styleId="3122">
    <w:name w:val="Заголовок 312"/>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32">
    <w:name w:val="Заголовок 9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3f">
    <w:name w:val="Заголовок 1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95">
    <w:name w:val="Заголовок 69"/>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31">
    <w:name w:val="Заголовок 7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102">
    <w:name w:val="Заголовок 210"/>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3a">
    <w:name w:val="Заголовок 53"/>
    <w:qFormat/>
    <w:rsid w:val="00986055"/>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7c">
    <w:name w:val="Обычный17"/>
    <w:qFormat/>
    <w:rsid w:val="00986055"/>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103">
    <w:name w:val="Основной текст 210"/>
    <w:basedOn w:val="a8"/>
    <w:qFormat/>
    <w:rsid w:val="00986055"/>
    <w:pPr>
      <w:overflowPunct w:val="0"/>
      <w:autoSpaceDE w:val="0"/>
      <w:autoSpaceDN w:val="0"/>
      <w:adjustRightInd w:val="0"/>
      <w:spacing w:before="0" w:beforeAutospacing="0" w:after="0" w:afterAutospacing="0"/>
      <w:ind w:firstLine="851"/>
      <w:jc w:val="both"/>
    </w:pPr>
    <w:rPr>
      <w:rFonts w:eastAsia="Times New Roman"/>
      <w:sz w:val="28"/>
      <w:szCs w:val="20"/>
    </w:rPr>
  </w:style>
  <w:style w:type="paragraph" w:customStyle="1" w:styleId="13f0">
    <w:name w:val="Основной текст13"/>
    <w:basedOn w:val="17c"/>
    <w:qFormat/>
    <w:rsid w:val="00986055"/>
    <w:pPr>
      <w:widowControl/>
      <w:snapToGrid/>
      <w:spacing w:line="360" w:lineRule="auto"/>
      <w:ind w:left="0" w:firstLine="0"/>
    </w:pPr>
    <w:rPr>
      <w:sz w:val="24"/>
    </w:rPr>
  </w:style>
  <w:style w:type="paragraph" w:customStyle="1" w:styleId="9f3">
    <w:name w:val="Цитата9"/>
    <w:basedOn w:val="a8"/>
    <w:qFormat/>
    <w:rsid w:val="00986055"/>
    <w:pPr>
      <w:shd w:val="clear" w:color="auto" w:fill="FFFFFF"/>
      <w:spacing w:before="230" w:beforeAutospacing="0" w:after="0" w:afterAutospacing="0" w:line="360" w:lineRule="auto"/>
      <w:ind w:left="1750" w:right="1152" w:hanging="384"/>
      <w:jc w:val="center"/>
    </w:pPr>
    <w:rPr>
      <w:rFonts w:eastAsia="Times New Roman"/>
      <w:b/>
      <w:color w:val="000000"/>
      <w:spacing w:val="-5"/>
      <w:sz w:val="28"/>
      <w:szCs w:val="20"/>
    </w:rPr>
  </w:style>
  <w:style w:type="paragraph" w:customStyle="1" w:styleId="10f2">
    <w:name w:val="Текст10"/>
    <w:basedOn w:val="a8"/>
    <w:qFormat/>
    <w:rsid w:val="00986055"/>
    <w:pPr>
      <w:spacing w:before="0" w:beforeAutospacing="0" w:after="0" w:afterAutospacing="0"/>
    </w:pPr>
    <w:rPr>
      <w:rFonts w:ascii="Courier New" w:eastAsia="Times New Roman" w:hAnsi="Courier New"/>
      <w:sz w:val="20"/>
      <w:szCs w:val="20"/>
    </w:rPr>
  </w:style>
  <w:style w:type="paragraph" w:customStyle="1" w:styleId="3103">
    <w:name w:val="Основной текст 310"/>
    <w:basedOn w:val="17c"/>
    <w:qFormat/>
    <w:rsid w:val="00986055"/>
    <w:pPr>
      <w:widowControl/>
      <w:tabs>
        <w:tab w:val="left" w:pos="360"/>
      </w:tabs>
      <w:snapToGrid/>
      <w:ind w:left="0" w:firstLine="0"/>
      <w:jc w:val="both"/>
    </w:pPr>
    <w:rPr>
      <w:i/>
      <w:sz w:val="26"/>
    </w:rPr>
  </w:style>
  <w:style w:type="paragraph" w:customStyle="1" w:styleId="297">
    <w:name w:val="Основной текст с отступом 29"/>
    <w:basedOn w:val="a8"/>
    <w:qFormat/>
    <w:rsid w:val="00986055"/>
    <w:pPr>
      <w:overflowPunct w:val="0"/>
      <w:autoSpaceDE w:val="0"/>
      <w:spacing w:before="0" w:beforeAutospacing="0" w:after="0" w:afterAutospacing="0"/>
      <w:ind w:firstLine="567"/>
      <w:jc w:val="both"/>
    </w:pPr>
    <w:rPr>
      <w:rFonts w:eastAsia="Times New Roman"/>
      <w:sz w:val="20"/>
      <w:szCs w:val="20"/>
      <w:lang w:eastAsia="ar-SA"/>
    </w:rPr>
  </w:style>
  <w:style w:type="paragraph" w:customStyle="1" w:styleId="3104">
    <w:name w:val="Основной текст с отступом 310"/>
    <w:basedOn w:val="a8"/>
    <w:qFormat/>
    <w:rsid w:val="00986055"/>
    <w:pPr>
      <w:spacing w:before="0" w:beforeAutospacing="0" w:after="0" w:afterAutospacing="0" w:line="360" w:lineRule="auto"/>
      <w:ind w:firstLine="709"/>
      <w:jc w:val="both"/>
    </w:pPr>
    <w:rPr>
      <w:rFonts w:eastAsia="Times New Roman"/>
      <w:sz w:val="28"/>
      <w:szCs w:val="20"/>
    </w:rPr>
  </w:style>
  <w:style w:type="paragraph" w:customStyle="1" w:styleId="8f2">
    <w:name w:val="Верхний колонтитул8"/>
    <w:basedOn w:val="a8"/>
    <w:uiPriority w:val="99"/>
    <w:qFormat/>
    <w:rsid w:val="00986055"/>
    <w:pPr>
      <w:tabs>
        <w:tab w:val="center" w:pos="4153"/>
        <w:tab w:val="right" w:pos="8306"/>
      </w:tabs>
      <w:spacing w:before="0" w:beforeAutospacing="0" w:after="0" w:afterAutospacing="0"/>
    </w:pPr>
    <w:rPr>
      <w:rFonts w:ascii="Arial" w:eastAsia="Times New Roman" w:hAnsi="Arial"/>
      <w:szCs w:val="20"/>
    </w:rPr>
  </w:style>
  <w:style w:type="paragraph" w:customStyle="1" w:styleId="4131">
    <w:name w:val="Заголовок 413"/>
    <w:basedOn w:val="17c"/>
    <w:next w:val="17c"/>
    <w:qFormat/>
    <w:rsid w:val="00986055"/>
    <w:pPr>
      <w:keepNext/>
      <w:widowControl/>
      <w:snapToGrid/>
      <w:ind w:left="0" w:firstLine="0"/>
    </w:pPr>
    <w:rPr>
      <w:sz w:val="24"/>
    </w:rPr>
  </w:style>
  <w:style w:type="paragraph" w:customStyle="1" w:styleId="HTML80">
    <w:name w:val="Стандартный HTML8"/>
    <w:basedOn w:val="a8"/>
    <w:qFormat/>
    <w:rsid w:val="009860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8f3">
    <w:name w:val="Основной шрифт абзаца8"/>
    <w:rsid w:val="00986055"/>
  </w:style>
  <w:style w:type="character" w:customStyle="1" w:styleId="11ff3">
    <w:name w:val="Основной текст + 11"/>
    <w:aliases w:val="5 pt60"/>
    <w:rsid w:val="00986055"/>
    <w:rPr>
      <w:rFonts w:ascii="Times New Roman" w:hAnsi="Times New Roman" w:cs="Times New Roman"/>
      <w:sz w:val="23"/>
      <w:szCs w:val="23"/>
      <w:u w:val="none"/>
      <w:shd w:val="clear" w:color="auto" w:fill="FFFFFF"/>
      <w:lang w:bidi="ar-SA"/>
    </w:rPr>
  </w:style>
  <w:style w:type="numbering" w:customStyle="1" w:styleId="2100">
    <w:name w:val="Стиль Стиль нумерованный + многоуровневый210"/>
    <w:rsid w:val="00986055"/>
    <w:pPr>
      <w:numPr>
        <w:numId w:val="19"/>
      </w:numPr>
    </w:pPr>
  </w:style>
  <w:style w:type="numbering" w:customStyle="1" w:styleId="13">
    <w:name w:val="Стиль нумерованный13"/>
    <w:qFormat/>
    <w:rsid w:val="00986055"/>
    <w:pPr>
      <w:numPr>
        <w:numId w:val="14"/>
      </w:numPr>
    </w:pPr>
  </w:style>
  <w:style w:type="numbering" w:customStyle="1" w:styleId="a0">
    <w:name w:val="Стиль нумерованный полужирный"/>
    <w:rsid w:val="00986055"/>
    <w:pPr>
      <w:numPr>
        <w:numId w:val="20"/>
      </w:numPr>
    </w:pPr>
  </w:style>
  <w:style w:type="numbering" w:customStyle="1" w:styleId="42">
    <w:name w:val="Стиль Стиль нумерованный4"/>
    <w:rsid w:val="00986055"/>
    <w:pPr>
      <w:numPr>
        <w:numId w:val="15"/>
      </w:numPr>
    </w:pPr>
  </w:style>
  <w:style w:type="numbering" w:customStyle="1" w:styleId="a1">
    <w:name w:val="Стиль Стиль нумерованный + многоуровневый"/>
    <w:rsid w:val="00986055"/>
    <w:pPr>
      <w:numPr>
        <w:numId w:val="22"/>
      </w:numPr>
    </w:pPr>
  </w:style>
  <w:style w:type="numbering" w:customStyle="1" w:styleId="20">
    <w:name w:val="Стиль нумерованный2"/>
    <w:rsid w:val="00986055"/>
    <w:pPr>
      <w:numPr>
        <w:numId w:val="16"/>
      </w:numPr>
    </w:pPr>
  </w:style>
  <w:style w:type="numbering" w:customStyle="1" w:styleId="142">
    <w:name w:val="Стиль нумерованный14"/>
    <w:rsid w:val="00986055"/>
    <w:pPr>
      <w:numPr>
        <w:numId w:val="17"/>
      </w:numPr>
    </w:pPr>
  </w:style>
  <w:style w:type="numbering" w:customStyle="1" w:styleId="a4">
    <w:name w:val="Стиль нумерованный"/>
    <w:rsid w:val="00986055"/>
    <w:pPr>
      <w:numPr>
        <w:numId w:val="25"/>
      </w:numPr>
    </w:pPr>
  </w:style>
  <w:style w:type="numbering" w:customStyle="1" w:styleId="32">
    <w:name w:val="Стиль нумерованный3"/>
    <w:rsid w:val="00986055"/>
    <w:pPr>
      <w:numPr>
        <w:numId w:val="26"/>
      </w:numPr>
    </w:pPr>
  </w:style>
  <w:style w:type="numbering" w:customStyle="1" w:styleId="14">
    <w:name w:val="Стиль Стиль нумерованный1"/>
    <w:rsid w:val="00986055"/>
    <w:pPr>
      <w:numPr>
        <w:numId w:val="27"/>
      </w:numPr>
    </w:pPr>
  </w:style>
  <w:style w:type="numbering" w:customStyle="1" w:styleId="110">
    <w:name w:val="Стиль нумерованный11"/>
    <w:rsid w:val="00986055"/>
    <w:pPr>
      <w:numPr>
        <w:numId w:val="28"/>
      </w:numPr>
    </w:pPr>
  </w:style>
  <w:style w:type="numbering" w:customStyle="1" w:styleId="a6">
    <w:name w:val="Стиль Стиль нумерованный"/>
    <w:rsid w:val="00986055"/>
    <w:pPr>
      <w:numPr>
        <w:numId w:val="29"/>
      </w:numPr>
    </w:pPr>
  </w:style>
  <w:style w:type="numbering" w:customStyle="1" w:styleId="120">
    <w:name w:val="Стиль нумерованный 12 пт"/>
    <w:rsid w:val="00986055"/>
    <w:pPr>
      <w:numPr>
        <w:numId w:val="30"/>
      </w:numPr>
    </w:pPr>
  </w:style>
  <w:style w:type="numbering" w:customStyle="1" w:styleId="1a">
    <w:name w:val="Стиль нумерованный1"/>
    <w:rsid w:val="00986055"/>
    <w:pPr>
      <w:numPr>
        <w:numId w:val="31"/>
      </w:numPr>
    </w:pPr>
  </w:style>
  <w:style w:type="numbering" w:customStyle="1" w:styleId="24">
    <w:name w:val="Стиль Стиль нумерованный2"/>
    <w:rsid w:val="00986055"/>
    <w:pPr>
      <w:numPr>
        <w:numId w:val="32"/>
      </w:numPr>
    </w:pPr>
  </w:style>
  <w:style w:type="numbering" w:customStyle="1" w:styleId="1b">
    <w:name w:val="Стиль Стиль нумерованный + многоуровневый1"/>
    <w:rsid w:val="00986055"/>
    <w:pPr>
      <w:numPr>
        <w:numId w:val="18"/>
      </w:numPr>
    </w:pPr>
  </w:style>
  <w:style w:type="numbering" w:customStyle="1" w:styleId="122">
    <w:name w:val="Стиль нумерованный12"/>
    <w:rsid w:val="00986055"/>
    <w:pPr>
      <w:numPr>
        <w:numId w:val="33"/>
      </w:numPr>
    </w:pPr>
  </w:style>
  <w:style w:type="numbering" w:customStyle="1" w:styleId="51">
    <w:name w:val="Стиль нумерованный5"/>
    <w:rsid w:val="00986055"/>
    <w:pPr>
      <w:numPr>
        <w:numId w:val="34"/>
      </w:numPr>
    </w:pPr>
  </w:style>
  <w:style w:type="numbering" w:customStyle="1" w:styleId="43">
    <w:name w:val="Стиль Стиль нумерованный + многоуровневый4"/>
    <w:rsid w:val="00986055"/>
    <w:pPr>
      <w:numPr>
        <w:numId w:val="35"/>
      </w:numPr>
    </w:pPr>
  </w:style>
  <w:style w:type="numbering" w:customStyle="1" w:styleId="25">
    <w:name w:val="Стиль Стиль нумерованный + многоуровневый2"/>
    <w:rsid w:val="00986055"/>
    <w:pPr>
      <w:numPr>
        <w:numId w:val="36"/>
      </w:numPr>
    </w:pPr>
  </w:style>
  <w:style w:type="character" w:customStyle="1" w:styleId="278">
    <w:name w:val="Знак Знак27"/>
    <w:qFormat/>
    <w:locked/>
    <w:rsid w:val="00986055"/>
    <w:rPr>
      <w:rFonts w:ascii="Arial" w:hAnsi="Arial"/>
      <w:b/>
      <w:sz w:val="26"/>
    </w:rPr>
  </w:style>
  <w:style w:type="character" w:customStyle="1" w:styleId="2fffff0">
    <w:name w:val="Основной текст (2) + Курсив"/>
    <w:rsid w:val="00986055"/>
    <w:rPr>
      <w:rFonts w:ascii="Times New Roman" w:hAnsi="Times New Roman" w:cs="Times New Roman"/>
      <w:i/>
      <w:iCs/>
      <w:color w:val="000000"/>
      <w:spacing w:val="0"/>
      <w:w w:val="100"/>
      <w:position w:val="0"/>
      <w:sz w:val="21"/>
      <w:szCs w:val="21"/>
      <w:u w:val="none"/>
      <w:lang w:val="ru-RU" w:eastAsia="ru-RU"/>
    </w:rPr>
  </w:style>
  <w:style w:type="character" w:customStyle="1" w:styleId="29pt">
    <w:name w:val="Основной текст (2) + 9 pt"/>
    <w:rsid w:val="00986055"/>
    <w:rPr>
      <w:rFonts w:ascii="Times New Roman" w:hAnsi="Times New Roman" w:cs="Times New Roman"/>
      <w:color w:val="000000"/>
      <w:spacing w:val="0"/>
      <w:w w:val="100"/>
      <w:position w:val="0"/>
      <w:sz w:val="18"/>
      <w:szCs w:val="18"/>
      <w:u w:val="none"/>
      <w:lang w:val="ru-RU" w:eastAsia="ru-RU"/>
    </w:rPr>
  </w:style>
  <w:style w:type="numbering" w:customStyle="1" w:styleId="1ffffffff0">
    <w:name w:val="Нет списка1"/>
    <w:next w:val="ab"/>
    <w:uiPriority w:val="99"/>
    <w:semiHidden/>
    <w:unhideWhenUsed/>
    <w:rsid w:val="00986055"/>
  </w:style>
  <w:style w:type="table" w:customStyle="1" w:styleId="11ff4">
    <w:name w:val="Сетка таблицы 11"/>
    <w:basedOn w:val="aa"/>
    <w:next w:val="1f2"/>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1ffffffff1">
    <w:name w:val="Стандартная таблица1"/>
    <w:basedOn w:val="aa"/>
    <w:next w:val="afffc"/>
    <w:rsid w:val="00986055"/>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customStyle="1" w:styleId="13f1">
    <w:name w:val="Сетка таблицы13"/>
    <w:rsid w:val="0098605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Сетка таблицы111"/>
    <w:rsid w:val="0098605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ff7">
    <w:name w:val="Название Знак4"/>
    <w:uiPriority w:val="99"/>
    <w:qFormat/>
    <w:locked/>
    <w:rsid w:val="00986055"/>
    <w:rPr>
      <w:rFonts w:ascii="Times New Roman" w:hAnsi="Times New Roman"/>
      <w:sz w:val="24"/>
      <w:lang w:val="en-US"/>
    </w:rPr>
  </w:style>
  <w:style w:type="numbering" w:customStyle="1" w:styleId="19">
    <w:name w:val="Импортированный стиль 19"/>
    <w:rsid w:val="00986055"/>
    <w:pPr>
      <w:numPr>
        <w:numId w:val="40"/>
      </w:numPr>
    </w:pPr>
  </w:style>
  <w:style w:type="numbering" w:customStyle="1" w:styleId="1">
    <w:name w:val="Стиль нумерованный полужирный1"/>
    <w:qFormat/>
    <w:rsid w:val="00986055"/>
    <w:pPr>
      <w:numPr>
        <w:numId w:val="58"/>
      </w:numPr>
    </w:pPr>
  </w:style>
  <w:style w:type="numbering" w:customStyle="1" w:styleId="16">
    <w:name w:val="Импортированный стиль 16"/>
    <w:rsid w:val="00986055"/>
    <w:pPr>
      <w:numPr>
        <w:numId w:val="39"/>
      </w:numPr>
    </w:pPr>
  </w:style>
  <w:style w:type="numbering" w:customStyle="1" w:styleId="41">
    <w:name w:val="Стиль Стиль нумерованный41"/>
    <w:qFormat/>
    <w:rsid w:val="00986055"/>
    <w:pPr>
      <w:numPr>
        <w:numId w:val="11"/>
      </w:numPr>
    </w:pPr>
  </w:style>
  <w:style w:type="numbering" w:customStyle="1" w:styleId="11">
    <w:name w:val="Импортированный стиль 11"/>
    <w:rsid w:val="00986055"/>
    <w:pPr>
      <w:numPr>
        <w:numId w:val="45"/>
      </w:numPr>
    </w:pPr>
  </w:style>
  <w:style w:type="numbering" w:customStyle="1" w:styleId="18">
    <w:name w:val="Импортированный стиль 18"/>
    <w:rsid w:val="00986055"/>
    <w:pPr>
      <w:numPr>
        <w:numId w:val="48"/>
      </w:numPr>
    </w:pPr>
  </w:style>
  <w:style w:type="numbering" w:customStyle="1" w:styleId="33">
    <w:name w:val="Стиль Стиль нумерованный + многоуровневый3"/>
    <w:qFormat/>
    <w:rsid w:val="00986055"/>
    <w:pPr>
      <w:numPr>
        <w:numId w:val="12"/>
      </w:numPr>
    </w:pPr>
  </w:style>
  <w:style w:type="numbering" w:customStyle="1" w:styleId="211">
    <w:name w:val="Стиль нумерованный21"/>
    <w:qFormat/>
    <w:rsid w:val="00986055"/>
    <w:pPr>
      <w:numPr>
        <w:numId w:val="61"/>
      </w:numPr>
    </w:pPr>
  </w:style>
  <w:style w:type="numbering" w:customStyle="1" w:styleId="141">
    <w:name w:val="Стиль нумерованный141"/>
    <w:qFormat/>
    <w:rsid w:val="00986055"/>
    <w:pPr>
      <w:numPr>
        <w:numId w:val="59"/>
      </w:numPr>
    </w:pPr>
  </w:style>
  <w:style w:type="numbering" w:customStyle="1" w:styleId="40">
    <w:name w:val="Стиль нумерованный4"/>
    <w:qFormat/>
    <w:rsid w:val="00986055"/>
    <w:pPr>
      <w:numPr>
        <w:numId w:val="56"/>
      </w:numPr>
    </w:pPr>
  </w:style>
  <w:style w:type="numbering" w:customStyle="1" w:styleId="12">
    <w:name w:val="Импортированный стиль 12"/>
    <w:rsid w:val="00986055"/>
    <w:pPr>
      <w:numPr>
        <w:numId w:val="46"/>
      </w:numPr>
    </w:pPr>
  </w:style>
  <w:style w:type="numbering" w:customStyle="1" w:styleId="22">
    <w:name w:val="Импортированный стиль 22"/>
    <w:rsid w:val="00986055"/>
    <w:pPr>
      <w:numPr>
        <w:numId w:val="51"/>
      </w:numPr>
    </w:pPr>
  </w:style>
  <w:style w:type="numbering" w:customStyle="1" w:styleId="23">
    <w:name w:val="Импортированный стиль 23"/>
    <w:rsid w:val="00986055"/>
    <w:pPr>
      <w:numPr>
        <w:numId w:val="52"/>
      </w:numPr>
    </w:pPr>
  </w:style>
  <w:style w:type="numbering" w:customStyle="1" w:styleId="31">
    <w:name w:val="Стиль нумерованный31"/>
    <w:qFormat/>
    <w:rsid w:val="00986055"/>
    <w:pPr>
      <w:numPr>
        <w:numId w:val="57"/>
      </w:numPr>
    </w:pPr>
  </w:style>
  <w:style w:type="numbering" w:customStyle="1" w:styleId="8">
    <w:name w:val="Импортированный стиль 8"/>
    <w:rsid w:val="00986055"/>
    <w:pPr>
      <w:numPr>
        <w:numId w:val="42"/>
      </w:numPr>
    </w:pPr>
  </w:style>
  <w:style w:type="numbering" w:customStyle="1" w:styleId="a5">
    <w:name w:val="С числами"/>
    <w:rsid w:val="00986055"/>
    <w:pPr>
      <w:numPr>
        <w:numId w:val="50"/>
      </w:numPr>
    </w:pPr>
  </w:style>
  <w:style w:type="numbering" w:customStyle="1" w:styleId="210">
    <w:name w:val="Импортированный стиль 21"/>
    <w:rsid w:val="00986055"/>
    <w:pPr>
      <w:numPr>
        <w:numId w:val="49"/>
      </w:numPr>
    </w:pPr>
  </w:style>
  <w:style w:type="numbering" w:customStyle="1" w:styleId="10">
    <w:name w:val="Импортированный стиль 10"/>
    <w:rsid w:val="00986055"/>
    <w:pPr>
      <w:numPr>
        <w:numId w:val="44"/>
      </w:numPr>
    </w:pPr>
  </w:style>
  <w:style w:type="numbering" w:customStyle="1" w:styleId="112">
    <w:name w:val="Стиль Стиль нумерованный11"/>
    <w:qFormat/>
    <w:rsid w:val="00986055"/>
    <w:pPr>
      <w:numPr>
        <w:numId w:val="60"/>
      </w:numPr>
    </w:pPr>
  </w:style>
  <w:style w:type="numbering" w:customStyle="1" w:styleId="111">
    <w:name w:val="Стиль нумерованный111"/>
    <w:qFormat/>
    <w:rsid w:val="00986055"/>
    <w:pPr>
      <w:numPr>
        <w:numId w:val="23"/>
      </w:numPr>
    </w:pPr>
  </w:style>
  <w:style w:type="numbering" w:customStyle="1" w:styleId="50">
    <w:name w:val="Импортированный стиль 5"/>
    <w:rsid w:val="00986055"/>
    <w:pPr>
      <w:numPr>
        <w:numId w:val="41"/>
      </w:numPr>
    </w:pPr>
  </w:style>
  <w:style w:type="numbering" w:customStyle="1" w:styleId="9">
    <w:name w:val="Импортированный стиль 9"/>
    <w:rsid w:val="00986055"/>
    <w:pPr>
      <w:numPr>
        <w:numId w:val="43"/>
      </w:numPr>
    </w:pPr>
  </w:style>
  <w:style w:type="numbering" w:customStyle="1" w:styleId="140">
    <w:name w:val="Импортированный стиль 14"/>
    <w:rsid w:val="00986055"/>
    <w:pPr>
      <w:numPr>
        <w:numId w:val="38"/>
      </w:numPr>
    </w:pPr>
  </w:style>
  <w:style w:type="numbering" w:customStyle="1" w:styleId="30">
    <w:name w:val="Стиль Стиль нумерованный3"/>
    <w:qFormat/>
    <w:rsid w:val="00986055"/>
    <w:pPr>
      <w:numPr>
        <w:numId w:val="55"/>
      </w:numPr>
    </w:pPr>
  </w:style>
  <w:style w:type="numbering" w:customStyle="1" w:styleId="121">
    <w:name w:val="Стиль нумерованный 12 пт1"/>
    <w:qFormat/>
    <w:rsid w:val="00986055"/>
    <w:pPr>
      <w:numPr>
        <w:numId w:val="21"/>
      </w:numPr>
    </w:pPr>
  </w:style>
  <w:style w:type="numbering" w:customStyle="1" w:styleId="17">
    <w:name w:val="Импортированный стиль 17"/>
    <w:rsid w:val="00986055"/>
    <w:pPr>
      <w:numPr>
        <w:numId w:val="47"/>
      </w:numPr>
    </w:pPr>
  </w:style>
  <w:style w:type="numbering" w:customStyle="1" w:styleId="130">
    <w:name w:val="Импортированный стиль 13"/>
    <w:rsid w:val="00986055"/>
    <w:pPr>
      <w:numPr>
        <w:numId w:val="37"/>
      </w:numPr>
    </w:pPr>
  </w:style>
  <w:style w:type="numbering" w:customStyle="1" w:styleId="21">
    <w:name w:val="Стиль Стиль нумерованный21"/>
    <w:qFormat/>
    <w:rsid w:val="00986055"/>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4862974">
      <w:bodyDiv w:val="1"/>
      <w:marLeft w:val="0"/>
      <w:marRight w:val="0"/>
      <w:marTop w:val="0"/>
      <w:marBottom w:val="0"/>
      <w:divBdr>
        <w:top w:val="none" w:sz="0" w:space="0" w:color="auto"/>
        <w:left w:val="none" w:sz="0" w:space="0" w:color="auto"/>
        <w:bottom w:val="none" w:sz="0" w:space="0" w:color="auto"/>
        <w:right w:val="none" w:sz="0" w:space="0" w:color="auto"/>
      </w:divBdr>
    </w:div>
    <w:div w:id="1120339477">
      <w:bodyDiv w:val="1"/>
      <w:marLeft w:val="0"/>
      <w:marRight w:val="0"/>
      <w:marTop w:val="0"/>
      <w:marBottom w:val="0"/>
      <w:divBdr>
        <w:top w:val="none" w:sz="0" w:space="0" w:color="auto"/>
        <w:left w:val="none" w:sz="0" w:space="0" w:color="auto"/>
        <w:bottom w:val="none" w:sz="0" w:space="0" w:color="auto"/>
        <w:right w:val="none" w:sz="0" w:space="0" w:color="auto"/>
      </w:divBdr>
    </w:div>
    <w:div w:id="1581671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www.iprbookshop.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7741</Words>
  <Characters>44125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3</cp:revision>
  <cp:lastPrinted>2022-01-31T14:07:00Z</cp:lastPrinted>
  <dcterms:created xsi:type="dcterms:W3CDTF">2023-04-23T06:17:00Z</dcterms:created>
  <dcterms:modified xsi:type="dcterms:W3CDTF">2023-04-24T14:29:00Z</dcterms:modified>
</cp:coreProperties>
</file>